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38A351">
      <w:pPr>
        <w:spacing w:before="0" w:after="0" w:line="408" w:lineRule="auto"/>
        <w:ind w:left="120"/>
        <w:jc w:val="center"/>
      </w:pPr>
      <w:bookmarkStart w:id="0" w:name="block-58739458"/>
      <w:r>
        <w:rPr>
          <w:rFonts w:ascii="Times New Roman" w:hAnsi="Times New Roman"/>
          <w:b/>
          <w:i w:val="0"/>
          <w:color w:val="000000"/>
          <w:sz w:val="28"/>
        </w:rPr>
        <w:t>МИНИСТЕРСТВО ПРОСВЕЩЕНИЯ РОССИЙСКОЙ ФЕДЕРАЦИИ</w:t>
      </w:r>
    </w:p>
    <w:p w14:paraId="694EDCB4">
      <w:pPr>
        <w:spacing w:before="0" w:after="0" w:line="408" w:lineRule="auto"/>
        <w:ind w:left="120"/>
        <w:jc w:val="center"/>
      </w:pPr>
      <w:bookmarkStart w:id="1" w:name="458a8b50-bc87-4dce-ba15-54688bfa7451"/>
      <w:r>
        <w:rPr>
          <w:rFonts w:ascii="Times New Roman" w:hAnsi="Times New Roman"/>
          <w:b/>
          <w:i w:val="0"/>
          <w:color w:val="000000"/>
          <w:sz w:val="28"/>
        </w:rPr>
        <w:t>Министерство образования и науки Республики Татарстан</w:t>
      </w:r>
      <w:bookmarkEnd w:id="1"/>
      <w:r>
        <w:rPr>
          <w:rFonts w:ascii="Times New Roman" w:hAnsi="Times New Roman"/>
          <w:b/>
          <w:i w:val="0"/>
          <w:color w:val="000000"/>
          <w:sz w:val="28"/>
        </w:rPr>
        <w:t xml:space="preserve"> </w:t>
      </w:r>
    </w:p>
    <w:p w14:paraId="77EDD211">
      <w:pPr>
        <w:spacing w:before="0" w:after="0" w:line="408" w:lineRule="auto"/>
        <w:ind w:left="120"/>
        <w:jc w:val="center"/>
      </w:pPr>
      <w:bookmarkStart w:id="2" w:name="a4973ee1-7119-49dd-ab64-b9ca30404961"/>
      <w:r>
        <w:rPr>
          <w:rFonts w:ascii="Times New Roman" w:hAnsi="Times New Roman"/>
          <w:b/>
          <w:i w:val="0"/>
          <w:color w:val="000000"/>
          <w:sz w:val="28"/>
        </w:rPr>
        <w:t>Исполнительный комитет Сармановского муниципального района</w:t>
      </w:r>
      <w:bookmarkEnd w:id="2"/>
    </w:p>
    <w:p w14:paraId="1A3B5045">
      <w:pPr>
        <w:spacing w:before="0" w:after="0" w:line="408" w:lineRule="auto"/>
        <w:ind w:left="120"/>
        <w:jc w:val="center"/>
      </w:pPr>
      <w:r>
        <w:rPr>
          <w:rFonts w:ascii="Times New Roman" w:hAnsi="Times New Roman"/>
          <w:b/>
          <w:i w:val="0"/>
          <w:color w:val="000000"/>
          <w:sz w:val="28"/>
        </w:rPr>
        <w:t>МБОУ "Джалильская СОШ №1"</w:t>
      </w:r>
    </w:p>
    <w:p w14:paraId="34902BE1">
      <w:pPr>
        <w:spacing w:before="0" w:after="0"/>
        <w:ind w:left="120"/>
        <w:jc w:val="left"/>
      </w:pPr>
    </w:p>
    <w:p w14:paraId="387B4832">
      <w:pPr>
        <w:spacing w:before="0" w:after="0"/>
        <w:ind w:left="120"/>
        <w:jc w:val="left"/>
      </w:pPr>
    </w:p>
    <w:p w14:paraId="7E405A12">
      <w:pPr>
        <w:spacing w:before="0" w:after="0"/>
        <w:ind w:left="120"/>
        <w:jc w:val="left"/>
      </w:pPr>
    </w:p>
    <w:p w14:paraId="7D80D8F9">
      <w:pPr>
        <w:spacing w:before="0" w:after="0"/>
        <w:ind w:left="120"/>
        <w:jc w:val="left"/>
      </w:pPr>
    </w:p>
    <w:tbl>
      <w:tblPr>
        <w:tblStyle w:val="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40"/>
        <w:gridCol w:w="2841"/>
        <w:gridCol w:w="2841"/>
      </w:tblGrid>
      <w:tr w14:paraId="26A8C6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114" w:type="dxa"/>
          </w:tcPr>
          <w:p w14:paraId="1C4917E0">
            <w:pPr>
              <w:autoSpaceDE w:val="0"/>
              <w:autoSpaceDN w:val="0"/>
              <w:spacing w:after="120"/>
              <w:jc w:val="both"/>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РАССМОТРЕНО</w:t>
            </w:r>
          </w:p>
          <w:p w14:paraId="4692BCC6">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на заседании школьного методического объединения МБОУ "Джалильская СОШ№1"</w:t>
            </w:r>
          </w:p>
          <w:p w14:paraId="0660D585">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14:paraId="4BEBFDC6">
            <w:pPr>
              <w:autoSpaceDE w:val="0"/>
              <w:autoSpaceDN w:val="0"/>
              <w:spacing w:after="0" w:line="240" w:lineRule="auto"/>
              <w:jc w:val="right"/>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Шаяхметова Р,М.</w:t>
            </w:r>
          </w:p>
          <w:p w14:paraId="37736015">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[Номер протокола</w:t>
            </w:r>
            <w:r>
              <w:rPr>
                <w:rFonts w:hint="default" w:ascii="Times New Roman" w:hAnsi="Times New Roman" w:eastAsia="Times New Roman"/>
                <w:color w:val="000000"/>
                <w:sz w:val="24"/>
                <w:szCs w:val="24"/>
                <w:lang w:val="ru-RU"/>
              </w:rPr>
              <w:t>1</w:t>
            </w:r>
            <w:r>
              <w:rPr>
                <w:rFonts w:ascii="Times New Roman" w:hAnsi="Times New Roman" w:eastAsia="Times New Roman"/>
                <w:color w:val="000000"/>
                <w:sz w:val="24"/>
                <w:szCs w:val="24"/>
                <w:lang w:val="ru-RU"/>
              </w:rPr>
              <w:t>] от «25» 08</w:t>
            </w:r>
            <w:r>
              <w:rPr>
                <w:rFonts w:ascii="Times New Roman" w:hAnsi="Times New Roman" w:eastAsia="Times New Roman"/>
                <w:color w:val="000000"/>
                <w:sz w:val="24"/>
                <w:szCs w:val="24"/>
              </w:rPr>
              <w:t xml:space="preserve">   </w:t>
            </w:r>
            <w:r>
              <w:rPr>
                <w:rFonts w:ascii="Times New Roman" w:hAnsi="Times New Roman" w:eastAsia="Times New Roman"/>
                <w:color w:val="000000"/>
                <w:sz w:val="24"/>
                <w:szCs w:val="24"/>
                <w:lang w:val="ru-RU"/>
              </w:rPr>
              <w:t>2025 г.</w:t>
            </w:r>
          </w:p>
          <w:p w14:paraId="5EFBAE4E">
            <w:pPr>
              <w:autoSpaceDE w:val="0"/>
              <w:autoSpaceDN w:val="0"/>
              <w:spacing w:after="120" w:line="240" w:lineRule="auto"/>
              <w:jc w:val="both"/>
              <w:rPr>
                <w:rFonts w:ascii="Times New Roman" w:hAnsi="Times New Roman" w:eastAsia="Times New Roman"/>
                <w:color w:val="000000"/>
                <w:sz w:val="24"/>
                <w:szCs w:val="24"/>
                <w:lang w:val="ru-RU"/>
              </w:rPr>
            </w:pPr>
          </w:p>
        </w:tc>
        <w:tc>
          <w:tcPr>
            <w:tcW w:w="3115" w:type="dxa"/>
          </w:tcPr>
          <w:p w14:paraId="785AC6EA">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СОГЛАСОВАНО</w:t>
            </w:r>
          </w:p>
          <w:p w14:paraId="5A426C1A">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Заместитель директора по УР</w:t>
            </w:r>
          </w:p>
          <w:p w14:paraId="413A0D31">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14:paraId="6B18F248">
            <w:pPr>
              <w:autoSpaceDE w:val="0"/>
              <w:autoSpaceDN w:val="0"/>
              <w:spacing w:after="0" w:line="240" w:lineRule="auto"/>
              <w:jc w:val="right"/>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Аглямова Э.Т.</w:t>
            </w:r>
          </w:p>
          <w:p w14:paraId="37139A0F">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[Номер приказа</w:t>
            </w:r>
            <w:r>
              <w:rPr>
                <w:rFonts w:hint="default" w:ascii="Times New Roman" w:hAnsi="Times New Roman" w:eastAsia="Times New Roman"/>
                <w:color w:val="000000"/>
                <w:sz w:val="24"/>
                <w:szCs w:val="24"/>
                <w:lang w:val="ru-RU"/>
              </w:rPr>
              <w:t>127</w:t>
            </w:r>
            <w:r>
              <w:rPr>
                <w:rFonts w:ascii="Times New Roman" w:hAnsi="Times New Roman" w:eastAsia="Times New Roman"/>
                <w:color w:val="000000"/>
                <w:sz w:val="24"/>
                <w:szCs w:val="24"/>
                <w:lang w:val="ru-RU"/>
              </w:rPr>
              <w:t>] от «25» 08   2025 г.</w:t>
            </w:r>
          </w:p>
          <w:p w14:paraId="6E0A703E">
            <w:pPr>
              <w:autoSpaceDE w:val="0"/>
              <w:autoSpaceDN w:val="0"/>
              <w:spacing w:after="120" w:line="240" w:lineRule="auto"/>
              <w:jc w:val="both"/>
              <w:rPr>
                <w:rFonts w:ascii="Times New Roman" w:hAnsi="Times New Roman" w:eastAsia="Times New Roman"/>
                <w:color w:val="000000"/>
                <w:sz w:val="24"/>
                <w:szCs w:val="24"/>
                <w:lang w:val="ru-RU"/>
              </w:rPr>
            </w:pPr>
          </w:p>
        </w:tc>
        <w:tc>
          <w:tcPr>
            <w:tcW w:w="3115" w:type="dxa"/>
          </w:tcPr>
          <w:p w14:paraId="62B4B5BD">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14:paraId="6422558D">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Директор школы</w:t>
            </w:r>
          </w:p>
          <w:p w14:paraId="0BDDA521">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14:paraId="003A1438">
            <w:pPr>
              <w:autoSpaceDE w:val="0"/>
              <w:autoSpaceDN w:val="0"/>
              <w:spacing w:after="0" w:line="240" w:lineRule="auto"/>
              <w:jc w:val="right"/>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Латифуллина Г.Ф.</w:t>
            </w:r>
          </w:p>
          <w:p w14:paraId="5114A36D">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[Номер приказа</w:t>
            </w:r>
            <w:r>
              <w:rPr>
                <w:rFonts w:hint="default" w:ascii="Times New Roman" w:hAnsi="Times New Roman" w:eastAsia="Times New Roman"/>
                <w:color w:val="000000"/>
                <w:sz w:val="24"/>
                <w:szCs w:val="24"/>
                <w:lang w:val="ru-RU"/>
              </w:rPr>
              <w:t>127</w:t>
            </w:r>
            <w:r>
              <w:rPr>
                <w:rFonts w:ascii="Times New Roman" w:hAnsi="Times New Roman" w:eastAsia="Times New Roman"/>
                <w:color w:val="000000"/>
                <w:sz w:val="24"/>
                <w:szCs w:val="24"/>
                <w:lang w:val="ru-RU"/>
              </w:rPr>
              <w:t>] от «25» 08   2025 г.</w:t>
            </w:r>
          </w:p>
          <w:p w14:paraId="2EA90EC7">
            <w:pPr>
              <w:autoSpaceDE w:val="0"/>
              <w:autoSpaceDN w:val="0"/>
              <w:spacing w:after="120" w:line="240" w:lineRule="auto"/>
              <w:jc w:val="both"/>
              <w:rPr>
                <w:rFonts w:ascii="Times New Roman" w:hAnsi="Times New Roman" w:eastAsia="Times New Roman"/>
                <w:color w:val="000000"/>
                <w:sz w:val="24"/>
                <w:szCs w:val="24"/>
                <w:lang w:val="ru-RU"/>
              </w:rPr>
            </w:pPr>
          </w:p>
        </w:tc>
      </w:tr>
    </w:tbl>
    <w:p w14:paraId="22CB7A99">
      <w:pPr>
        <w:spacing w:before="0" w:after="0"/>
        <w:ind w:left="120"/>
        <w:jc w:val="left"/>
      </w:pPr>
    </w:p>
    <w:p w14:paraId="33F7B49B">
      <w:pPr>
        <w:spacing w:before="0" w:after="0"/>
        <w:ind w:left="120"/>
        <w:jc w:val="left"/>
      </w:pPr>
    </w:p>
    <w:p w14:paraId="049C73BF">
      <w:pPr>
        <w:spacing w:before="0" w:after="0" w:line="408" w:lineRule="auto"/>
        <w:ind w:firstLine="2521" w:firstLineChars="900"/>
        <w:jc w:val="both"/>
      </w:pPr>
      <w:r>
        <w:rPr>
          <w:rFonts w:ascii="Times New Roman" w:hAnsi="Times New Roman"/>
          <w:b/>
          <w:i w:val="0"/>
          <w:color w:val="000000"/>
          <w:sz w:val="28"/>
        </w:rPr>
        <w:t>РАБОЧАЯ ПРОГРАММА</w:t>
      </w:r>
    </w:p>
    <w:p w14:paraId="47E1C58E">
      <w:pPr>
        <w:spacing w:before="0" w:after="0" w:line="408" w:lineRule="auto"/>
        <w:ind w:left="120"/>
        <w:jc w:val="center"/>
      </w:pPr>
      <w:r>
        <w:rPr>
          <w:rFonts w:ascii="Times New Roman" w:hAnsi="Times New Roman"/>
          <w:b w:val="0"/>
          <w:i w:val="0"/>
          <w:color w:val="000000"/>
          <w:sz w:val="28"/>
        </w:rPr>
        <w:t>(ID 7507828)</w:t>
      </w:r>
    </w:p>
    <w:p w14:paraId="5C93A7C4">
      <w:pPr>
        <w:spacing w:before="0" w:after="0"/>
        <w:ind w:left="120"/>
        <w:jc w:val="center"/>
      </w:pPr>
    </w:p>
    <w:p w14:paraId="66726846">
      <w:pPr>
        <w:spacing w:before="0" w:after="0" w:line="408" w:lineRule="auto"/>
        <w:ind w:left="120"/>
        <w:jc w:val="center"/>
      </w:pPr>
      <w:r>
        <w:rPr>
          <w:rFonts w:ascii="Times New Roman" w:hAnsi="Times New Roman"/>
          <w:b/>
          <w:i w:val="0"/>
          <w:color w:val="000000"/>
          <w:sz w:val="28"/>
        </w:rPr>
        <w:t>учебного предмета «Биология» (Базовый уровень)</w:t>
      </w:r>
    </w:p>
    <w:p w14:paraId="5B807504">
      <w:pPr>
        <w:spacing w:before="0" w:after="0" w:line="408" w:lineRule="auto"/>
        <w:ind w:left="120"/>
        <w:jc w:val="center"/>
        <w:rPr>
          <w:rFonts w:ascii="Times New Roman" w:hAnsi="Times New Roman"/>
          <w:b w:val="0"/>
          <w:i w:val="0"/>
          <w:color w:val="000000"/>
          <w:sz w:val="28"/>
        </w:rPr>
      </w:pPr>
      <w:r>
        <w:rPr>
          <w:rFonts w:ascii="Times New Roman" w:hAnsi="Times New Roman"/>
          <w:b w:val="0"/>
          <w:i w:val="0"/>
          <w:color w:val="000000"/>
          <w:sz w:val="28"/>
        </w:rPr>
        <w:t>для обучающихся 5 – 9 классов</w:t>
      </w:r>
    </w:p>
    <w:p w14:paraId="12FC38A7">
      <w:pPr>
        <w:spacing w:before="0" w:after="0" w:line="408" w:lineRule="auto"/>
        <w:ind w:left="120"/>
        <w:jc w:val="center"/>
      </w:pPr>
      <w:bookmarkStart w:id="33" w:name="_GoBack"/>
      <w:bookmarkEnd w:id="33"/>
      <w:r>
        <w:rPr>
          <w:rFonts w:ascii="Times New Roman" w:hAnsi="Times New Roman"/>
          <w:b w:val="0"/>
          <w:i w:val="0"/>
          <w:color w:val="000000"/>
          <w:sz w:val="28"/>
        </w:rPr>
        <w:t xml:space="preserve"> </w:t>
      </w:r>
      <w:bookmarkStart w:id="3" w:name="0e4163ab-ce05-47cb-a8af-92a1d51c1d1b"/>
      <w:r>
        <w:rPr>
          <w:rFonts w:ascii="Times New Roman" w:hAnsi="Times New Roman"/>
          <w:b/>
          <w:i w:val="0"/>
          <w:color w:val="000000"/>
          <w:sz w:val="28"/>
        </w:rPr>
        <w:t>пгт.Джалиль</w:t>
      </w:r>
      <w:bookmarkEnd w:id="3"/>
      <w:r>
        <w:rPr>
          <w:rFonts w:ascii="Times New Roman" w:hAnsi="Times New Roman"/>
          <w:b/>
          <w:i w:val="0"/>
          <w:color w:val="000000"/>
          <w:sz w:val="28"/>
        </w:rPr>
        <w:t xml:space="preserve"> </w:t>
      </w:r>
      <w:bookmarkStart w:id="4" w:name="491e05a7-f9e6-4844-988f-66989e75e9e7"/>
      <w:r>
        <w:rPr>
          <w:rFonts w:ascii="Times New Roman" w:hAnsi="Times New Roman"/>
          <w:b/>
          <w:i w:val="0"/>
          <w:color w:val="000000"/>
          <w:sz w:val="28"/>
        </w:rPr>
        <w:t>2025</w:t>
      </w:r>
      <w:bookmarkEnd w:id="4"/>
    </w:p>
    <w:p w14:paraId="211C9501">
      <w:pPr>
        <w:spacing w:before="0" w:after="0"/>
        <w:ind w:left="120"/>
        <w:jc w:val="left"/>
      </w:pPr>
    </w:p>
    <w:p w14:paraId="1611CE63">
      <w:pPr>
        <w:sectPr>
          <w:pgSz w:w="11906" w:h="16383"/>
          <w:cols w:space="720" w:num="1"/>
        </w:sectPr>
      </w:pPr>
      <w:bookmarkStart w:id="5" w:name="block-58739458"/>
    </w:p>
    <w:bookmarkEnd w:id="0"/>
    <w:bookmarkEnd w:id="5"/>
    <w:p w14:paraId="4000B353">
      <w:pPr>
        <w:spacing w:before="0" w:after="0" w:line="264" w:lineRule="auto"/>
        <w:ind w:left="120"/>
        <w:jc w:val="both"/>
      </w:pPr>
      <w:bookmarkStart w:id="6" w:name="block-58739459"/>
      <w:r>
        <w:rPr>
          <w:rFonts w:ascii="Times New Roman" w:hAnsi="Times New Roman"/>
          <w:b/>
          <w:i w:val="0"/>
          <w:color w:val="000000"/>
          <w:sz w:val="28"/>
        </w:rPr>
        <w:t>ПОЯСНИТЕЛЬНАЯ ЗАПИСКА</w:t>
      </w:r>
    </w:p>
    <w:p w14:paraId="7D76AD4B">
      <w:pPr>
        <w:spacing w:before="0" w:after="0" w:line="264" w:lineRule="auto"/>
        <w:ind w:left="120"/>
        <w:jc w:val="both"/>
      </w:pPr>
    </w:p>
    <w:p w14:paraId="216FF2A4">
      <w:pPr>
        <w:spacing w:before="0" w:after="0" w:line="264" w:lineRule="auto"/>
        <w:ind w:firstLine="600"/>
        <w:jc w:val="both"/>
      </w:pPr>
      <w:r>
        <w:rPr>
          <w:rFonts w:ascii="Times New Roman" w:hAnsi="Times New Roman"/>
          <w:b w:val="0"/>
          <w:i w:val="0"/>
          <w:color w:val="000000"/>
          <w:sz w:val="28"/>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14:paraId="67EC5E1E">
      <w:pPr>
        <w:spacing w:before="0" w:after="0" w:line="264" w:lineRule="auto"/>
        <w:ind w:firstLine="600"/>
        <w:jc w:val="both"/>
      </w:pPr>
      <w:r>
        <w:rPr>
          <w:rFonts w:ascii="Times New Roman" w:hAnsi="Times New Roman"/>
          <w:b w:val="0"/>
          <w:i w:val="0"/>
          <w:color w:val="000000"/>
          <w:sz w:val="28"/>
        </w:rPr>
        <w:t xml:space="preserve">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 </w:t>
      </w:r>
    </w:p>
    <w:p w14:paraId="067101B2">
      <w:pPr>
        <w:spacing w:before="0" w:after="0" w:line="264" w:lineRule="auto"/>
        <w:ind w:firstLine="600"/>
        <w:jc w:val="both"/>
      </w:pPr>
      <w:r>
        <w:rPr>
          <w:rFonts w:ascii="Times New Roman" w:hAnsi="Times New Roman"/>
          <w:b w:val="0"/>
          <w:i w:val="0"/>
          <w:color w:val="000000"/>
          <w:sz w:val="28"/>
        </w:rPr>
        <w:t>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каждого года изучения биологии.</w:t>
      </w:r>
    </w:p>
    <w:p w14:paraId="1E9739F6">
      <w:pPr>
        <w:spacing w:before="0" w:after="0" w:line="264" w:lineRule="auto"/>
        <w:ind w:firstLine="600"/>
        <w:jc w:val="both"/>
      </w:pPr>
      <w:r>
        <w:rPr>
          <w:rFonts w:ascii="Times New Roman" w:hAnsi="Times New Roman"/>
          <w:b w:val="0"/>
          <w:i w:val="0"/>
          <w:color w:val="000000"/>
          <w:sz w:val="28"/>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14:paraId="0BA00E51">
      <w:pPr>
        <w:spacing w:before="0" w:after="0" w:line="264" w:lineRule="auto"/>
        <w:ind w:firstLine="600"/>
        <w:jc w:val="both"/>
      </w:pPr>
      <w:r>
        <w:rPr>
          <w:rFonts w:ascii="Times New Roman" w:hAnsi="Times New Roman"/>
          <w:b w:val="0"/>
          <w:i w:val="0"/>
          <w:color w:val="000000"/>
          <w:sz w:val="28"/>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14:paraId="42D1D357">
      <w:pPr>
        <w:spacing w:before="0" w:after="0" w:line="264" w:lineRule="auto"/>
        <w:ind w:firstLine="600"/>
        <w:jc w:val="both"/>
      </w:pPr>
      <w:r>
        <w:rPr>
          <w:rFonts w:ascii="Times New Roman" w:hAnsi="Times New Roman"/>
          <w:b w:val="0"/>
          <w:i w:val="0"/>
          <w:color w:val="000000"/>
          <w:sz w:val="28"/>
        </w:rPr>
        <w:t>Целями изучения биологии на уровне основного общего образования являются:</w:t>
      </w:r>
    </w:p>
    <w:p w14:paraId="651A5428">
      <w:pPr>
        <w:spacing w:before="0" w:after="0" w:line="264" w:lineRule="auto"/>
        <w:ind w:firstLine="600"/>
        <w:jc w:val="both"/>
      </w:pPr>
      <w:r>
        <w:rPr>
          <w:rFonts w:ascii="Times New Roman" w:hAnsi="Times New Roman"/>
          <w:b w:val="0"/>
          <w:i w:val="0"/>
          <w:color w:val="000000"/>
          <w:sz w:val="28"/>
        </w:rPr>
        <w:t>формирование системы знаний о признаках и процессах жизнедеятельности биологических систем разного уровня организации;</w:t>
      </w:r>
    </w:p>
    <w:p w14:paraId="5301EFCB">
      <w:pPr>
        <w:spacing w:before="0" w:after="0" w:line="264" w:lineRule="auto"/>
        <w:ind w:firstLine="600"/>
        <w:jc w:val="both"/>
      </w:pPr>
      <w:r>
        <w:rPr>
          <w:rFonts w:ascii="Times New Roman" w:hAnsi="Times New Roman"/>
          <w:b w:val="0"/>
          <w:i w:val="0"/>
          <w:color w:val="000000"/>
          <w:sz w:val="28"/>
        </w:rPr>
        <w:t>формирование системы знаний об особенностях строения, жизнедеятельности организма человека, условиях сохранения его здоровья;</w:t>
      </w:r>
    </w:p>
    <w:p w14:paraId="03AC1755">
      <w:pPr>
        <w:spacing w:before="0" w:after="0" w:line="264" w:lineRule="auto"/>
        <w:ind w:firstLine="600"/>
        <w:jc w:val="both"/>
      </w:pPr>
      <w:r>
        <w:rPr>
          <w:rFonts w:ascii="Times New Roman" w:hAnsi="Times New Roman"/>
          <w:b w:val="0"/>
          <w:i w:val="0"/>
          <w:color w:val="000000"/>
          <w:sz w:val="28"/>
        </w:rPr>
        <w:t>формирование умений применять методы биологической науки для изучения биологических систем, в том числе организма человека;</w:t>
      </w:r>
    </w:p>
    <w:p w14:paraId="5CFD43B1">
      <w:pPr>
        <w:spacing w:before="0" w:after="0" w:line="264" w:lineRule="auto"/>
        <w:ind w:firstLine="600"/>
        <w:jc w:val="both"/>
      </w:pPr>
      <w:r>
        <w:rPr>
          <w:rFonts w:ascii="Times New Roman" w:hAnsi="Times New Roman"/>
          <w:b w:val="0"/>
          <w:i w:val="0"/>
          <w:color w:val="000000"/>
          <w:sz w:val="28"/>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14:paraId="4F08CA94">
      <w:pPr>
        <w:spacing w:before="0" w:after="0" w:line="264" w:lineRule="auto"/>
        <w:ind w:firstLine="600"/>
        <w:jc w:val="both"/>
      </w:pPr>
      <w:r>
        <w:rPr>
          <w:rFonts w:ascii="Times New Roman" w:hAnsi="Times New Roman"/>
          <w:b w:val="0"/>
          <w:i w:val="0"/>
          <w:color w:val="000000"/>
          <w:sz w:val="28"/>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14:paraId="7D8D64F0">
      <w:pPr>
        <w:spacing w:before="0" w:after="0" w:line="264" w:lineRule="auto"/>
        <w:ind w:firstLine="600"/>
        <w:jc w:val="both"/>
      </w:pPr>
      <w:r>
        <w:rPr>
          <w:rFonts w:ascii="Times New Roman" w:hAnsi="Times New Roman"/>
          <w:b w:val="0"/>
          <w:i w:val="0"/>
          <w:color w:val="000000"/>
          <w:sz w:val="28"/>
        </w:rPr>
        <w:t>формирование экологической культуры в целях сохранения собственного здоровья и охраны окружающей среды.</w:t>
      </w:r>
    </w:p>
    <w:p w14:paraId="0825FD48">
      <w:pPr>
        <w:spacing w:before="0" w:after="0" w:line="264" w:lineRule="auto"/>
        <w:ind w:firstLine="600"/>
        <w:jc w:val="both"/>
      </w:pPr>
      <w:r>
        <w:rPr>
          <w:rFonts w:ascii="Times New Roman" w:hAnsi="Times New Roman"/>
          <w:b w:val="0"/>
          <w:i w:val="0"/>
          <w:color w:val="000000"/>
          <w:sz w:val="28"/>
        </w:rPr>
        <w:t>Достижение целей программы по биологии обеспечивается решением следующих задач:</w:t>
      </w:r>
    </w:p>
    <w:p w14:paraId="47A6B078">
      <w:pPr>
        <w:spacing w:before="0" w:after="0" w:line="264" w:lineRule="auto"/>
        <w:ind w:firstLine="600"/>
        <w:jc w:val="both"/>
      </w:pPr>
      <w:r>
        <w:rPr>
          <w:rFonts w:ascii="Times New Roman" w:hAnsi="Times New Roman"/>
          <w:b w:val="0"/>
          <w:i w:val="0"/>
          <w:color w:val="000000"/>
          <w:sz w:val="28"/>
        </w:rPr>
        <w:t>приобретение обучающимися знаний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14:paraId="4FAAF921">
      <w:pPr>
        <w:spacing w:before="0" w:after="0" w:line="264" w:lineRule="auto"/>
        <w:ind w:firstLine="600"/>
        <w:jc w:val="both"/>
      </w:pPr>
      <w:r>
        <w:rPr>
          <w:rFonts w:ascii="Times New Roman" w:hAnsi="Times New Roman"/>
          <w:b w:val="0"/>
          <w:i w:val="0"/>
          <w:color w:val="000000"/>
          <w:sz w:val="28"/>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14:paraId="65FBF1D1">
      <w:pPr>
        <w:spacing w:before="0" w:after="0" w:line="264" w:lineRule="auto"/>
        <w:ind w:firstLine="600"/>
        <w:jc w:val="both"/>
      </w:pPr>
      <w:r>
        <w:rPr>
          <w:rFonts w:ascii="Times New Roman" w:hAnsi="Times New Roman"/>
          <w:b w:val="0"/>
          <w:i w:val="0"/>
          <w:color w:val="000000"/>
          <w:sz w:val="28"/>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14:paraId="742A76BE">
      <w:pPr>
        <w:spacing w:before="0" w:after="0" w:line="264" w:lineRule="auto"/>
        <w:ind w:firstLine="600"/>
        <w:jc w:val="both"/>
      </w:pPr>
      <w:r>
        <w:rPr>
          <w:rFonts w:ascii="Times New Roman" w:hAnsi="Times New Roman"/>
          <w:b w:val="0"/>
          <w:i w:val="0"/>
          <w:color w:val="000000"/>
          <w:sz w:val="28"/>
        </w:rPr>
        <w:t>воспитание биологически и экологически грамотной личности, готовой к сохранению собственного здоровья и охраны окружающей среды.</w:t>
      </w:r>
    </w:p>
    <w:p w14:paraId="4745BB62">
      <w:pPr>
        <w:spacing w:before="0" w:after="0" w:line="264" w:lineRule="auto"/>
        <w:ind w:firstLine="600"/>
        <w:jc w:val="both"/>
      </w:pPr>
      <w:bookmarkStart w:id="7" w:name="3b562cd9-1b1f-4c62-99a2-3c330cdcc105"/>
      <w:r>
        <w:rPr>
          <w:rFonts w:ascii="Times New Roman" w:hAnsi="Times New Roman"/>
          <w:b w:val="0"/>
          <w:i w:val="0"/>
          <w:color w:val="000000"/>
          <w:sz w:val="28"/>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bookmarkEnd w:id="7"/>
    </w:p>
    <w:p w14:paraId="24883D3B">
      <w:pPr>
        <w:spacing w:before="0" w:after="0" w:line="264" w:lineRule="auto"/>
        <w:ind w:firstLine="600"/>
        <w:jc w:val="both"/>
      </w:pPr>
      <w:r>
        <w:rPr>
          <w:rFonts w:ascii="Times New Roman" w:hAnsi="Times New Roman"/>
          <w:b w:val="0"/>
          <w:i w:val="0"/>
          <w:color w:val="000000"/>
          <w:sz w:val="28"/>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14:paraId="4279F615">
      <w:pPr>
        <w:sectPr>
          <w:pgSz w:w="11906" w:h="16383"/>
          <w:cols w:space="720" w:num="1"/>
        </w:sectPr>
      </w:pPr>
      <w:bookmarkStart w:id="8" w:name="block-58739459"/>
    </w:p>
    <w:bookmarkEnd w:id="6"/>
    <w:bookmarkEnd w:id="8"/>
    <w:p w14:paraId="417DBB67">
      <w:pPr>
        <w:spacing w:before="0" w:after="0" w:line="264" w:lineRule="auto"/>
        <w:ind w:left="120"/>
        <w:jc w:val="both"/>
      </w:pPr>
      <w:bookmarkStart w:id="9" w:name="block-58739461"/>
      <w:r>
        <w:rPr>
          <w:rFonts w:ascii="Times New Roman" w:hAnsi="Times New Roman"/>
          <w:b/>
          <w:i w:val="0"/>
          <w:color w:val="000000"/>
          <w:sz w:val="28"/>
        </w:rPr>
        <w:t>СОДЕРЖАНИЕ ОБУЧЕНИЯ</w:t>
      </w:r>
    </w:p>
    <w:p w14:paraId="04F0FC77">
      <w:pPr>
        <w:spacing w:before="0" w:after="0" w:line="264" w:lineRule="auto"/>
        <w:ind w:left="120"/>
        <w:jc w:val="both"/>
      </w:pPr>
    </w:p>
    <w:p w14:paraId="67C66E6F">
      <w:pPr>
        <w:spacing w:before="0" w:after="0" w:line="264" w:lineRule="auto"/>
        <w:ind w:left="120"/>
        <w:jc w:val="both"/>
      </w:pPr>
      <w:r>
        <w:rPr>
          <w:rFonts w:ascii="Times New Roman" w:hAnsi="Times New Roman"/>
          <w:b/>
          <w:i w:val="0"/>
          <w:color w:val="000000"/>
          <w:sz w:val="28"/>
        </w:rPr>
        <w:t>5 КЛАСС</w:t>
      </w:r>
    </w:p>
    <w:p w14:paraId="55A9BCB1">
      <w:pPr>
        <w:numPr>
          <w:ilvl w:val="0"/>
          <w:numId w:val="1"/>
        </w:numPr>
        <w:spacing w:before="0" w:after="0" w:line="264" w:lineRule="auto"/>
        <w:jc w:val="both"/>
      </w:pPr>
      <w:r>
        <w:rPr>
          <w:rFonts w:ascii="Times New Roman" w:hAnsi="Times New Roman"/>
          <w:b/>
          <w:i w:val="0"/>
          <w:color w:val="000000"/>
          <w:sz w:val="28"/>
        </w:rPr>
        <w:t xml:space="preserve"> Биология – наука о живой природе</w:t>
      </w:r>
    </w:p>
    <w:p w14:paraId="44C324FF">
      <w:pPr>
        <w:spacing w:before="0" w:after="0" w:line="264" w:lineRule="auto"/>
        <w:ind w:firstLine="600"/>
        <w:jc w:val="both"/>
      </w:pPr>
      <w:r>
        <w:rPr>
          <w:rFonts w:ascii="Times New Roman" w:hAnsi="Times New Roman"/>
          <w:b w:val="0"/>
          <w:i w:val="0"/>
          <w:color w:val="000000"/>
          <w:sz w:val="28"/>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14:paraId="0B89371E">
      <w:pPr>
        <w:spacing w:before="0" w:after="0" w:line="264" w:lineRule="auto"/>
        <w:ind w:firstLine="600"/>
        <w:jc w:val="both"/>
      </w:pPr>
      <w:r>
        <w:rPr>
          <w:rFonts w:ascii="Times New Roman" w:hAnsi="Times New Roman"/>
          <w:b w:val="0"/>
          <w:i w:val="0"/>
          <w:color w:val="000000"/>
          <w:sz w:val="28"/>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14:paraId="21D258F4">
      <w:pPr>
        <w:spacing w:before="0" w:after="0" w:line="264" w:lineRule="auto"/>
        <w:ind w:firstLine="600"/>
        <w:jc w:val="both"/>
      </w:pPr>
      <w:r>
        <w:rPr>
          <w:rFonts w:ascii="Times New Roman" w:hAnsi="Times New Roman"/>
          <w:b w:val="0"/>
          <w:i w:val="0"/>
          <w:color w:val="000000"/>
          <w:sz w:val="28"/>
        </w:rPr>
        <w:t>Кабинет биологии. Правила поведения и работы в кабинете с биологическими приборами и инструментами.</w:t>
      </w:r>
    </w:p>
    <w:p w14:paraId="2AB410A5">
      <w:pPr>
        <w:spacing w:before="0" w:after="0" w:line="264" w:lineRule="auto"/>
        <w:ind w:firstLine="600"/>
        <w:jc w:val="both"/>
      </w:pPr>
      <w:r>
        <w:rPr>
          <w:rFonts w:ascii="Times New Roman" w:hAnsi="Times New Roman"/>
          <w:b w:val="0"/>
          <w:i w:val="0"/>
          <w:color w:val="000000"/>
          <w:sz w:val="28"/>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14:paraId="5CBF9DDB">
      <w:pPr>
        <w:numPr>
          <w:ilvl w:val="0"/>
          <w:numId w:val="2"/>
        </w:numPr>
        <w:spacing w:before="0" w:after="0" w:line="264" w:lineRule="auto"/>
        <w:jc w:val="both"/>
      </w:pPr>
      <w:r>
        <w:rPr>
          <w:rFonts w:ascii="Times New Roman" w:hAnsi="Times New Roman"/>
          <w:b/>
          <w:i w:val="0"/>
          <w:color w:val="000000"/>
          <w:sz w:val="28"/>
        </w:rPr>
        <w:t xml:space="preserve"> Методы изучения живой природы</w:t>
      </w:r>
    </w:p>
    <w:p w14:paraId="3965BB34">
      <w:pPr>
        <w:spacing w:before="0" w:after="0" w:line="264" w:lineRule="auto"/>
        <w:ind w:firstLine="600"/>
        <w:jc w:val="both"/>
      </w:pPr>
      <w:r>
        <w:rPr>
          <w:rFonts w:ascii="Times New Roman" w:hAnsi="Times New Roman"/>
          <w:b w:val="0"/>
          <w:i w:val="0"/>
          <w:color w:val="000000"/>
          <w:sz w:val="28"/>
        </w:rPr>
        <w:t>Научные методы изучения живой природы: наблюдение, эксперимент, описание, измерение, классификация. Правила работы с увеличительными приборами.</w:t>
      </w:r>
    </w:p>
    <w:p w14:paraId="424AEE0B">
      <w:pPr>
        <w:spacing w:before="0" w:after="0" w:line="264" w:lineRule="auto"/>
        <w:ind w:firstLine="600"/>
        <w:jc w:val="both"/>
      </w:pPr>
      <w:r>
        <w:rPr>
          <w:rFonts w:ascii="Times New Roman" w:hAnsi="Times New Roman"/>
          <w:b w:val="0"/>
          <w:i w:val="0"/>
          <w:color w:val="000000"/>
          <w:sz w:val="28"/>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14:paraId="7C4A0935">
      <w:pPr>
        <w:spacing w:before="0" w:after="0" w:line="264" w:lineRule="auto"/>
        <w:ind w:firstLine="600"/>
        <w:jc w:val="both"/>
      </w:pPr>
      <w:r>
        <w:rPr>
          <w:rFonts w:ascii="Times New Roman" w:hAnsi="Times New Roman"/>
          <w:b/>
          <w:i/>
          <w:color w:val="000000"/>
          <w:sz w:val="28"/>
        </w:rPr>
        <w:t>Лабораторные и практические работы</w:t>
      </w:r>
    </w:p>
    <w:p w14:paraId="4DB8489F">
      <w:pPr>
        <w:spacing w:before="0" w:after="0" w:line="264" w:lineRule="auto"/>
        <w:ind w:firstLine="600"/>
        <w:jc w:val="both"/>
      </w:pPr>
      <w:r>
        <w:rPr>
          <w:rFonts w:ascii="Times New Roman" w:hAnsi="Times New Roman"/>
          <w:b w:val="0"/>
          <w:i w:val="0"/>
          <w:color w:val="000000"/>
          <w:sz w:val="28"/>
        </w:rPr>
        <w:t>Изучение лабораторного оборудования: термометры, весы, чашки Петри, пробирки, мензурки. Правила работы с оборудованием в школьном кабинете.</w:t>
      </w:r>
    </w:p>
    <w:p w14:paraId="1D8E4523">
      <w:pPr>
        <w:spacing w:before="0" w:after="0" w:line="264" w:lineRule="auto"/>
        <w:ind w:firstLine="600"/>
        <w:jc w:val="both"/>
      </w:pPr>
      <w:r>
        <w:rPr>
          <w:rFonts w:ascii="Times New Roman" w:hAnsi="Times New Roman"/>
          <w:b w:val="0"/>
          <w:i w:val="0"/>
          <w:color w:val="000000"/>
          <w:sz w:val="28"/>
        </w:rPr>
        <w:t>Ознакомление с устройством лупы, светового микроскопа, правила работы с ними.</w:t>
      </w:r>
    </w:p>
    <w:p w14:paraId="2FD6B0F9">
      <w:pPr>
        <w:spacing w:before="0" w:after="0" w:line="264" w:lineRule="auto"/>
        <w:ind w:firstLine="600"/>
        <w:jc w:val="both"/>
      </w:pPr>
      <w:r>
        <w:rPr>
          <w:rFonts w:ascii="Times New Roman" w:hAnsi="Times New Roman"/>
          <w:b w:val="0"/>
          <w:i w:val="0"/>
          <w:color w:val="000000"/>
          <w:sz w:val="28"/>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14:paraId="34BFA8C6">
      <w:pPr>
        <w:spacing w:before="0" w:after="0" w:line="264" w:lineRule="auto"/>
        <w:ind w:firstLine="600"/>
        <w:jc w:val="both"/>
      </w:pPr>
      <w:r>
        <w:rPr>
          <w:rFonts w:ascii="Times New Roman" w:hAnsi="Times New Roman"/>
          <w:b/>
          <w:i/>
          <w:color w:val="000000"/>
          <w:sz w:val="28"/>
        </w:rPr>
        <w:t>Экскурсии или видеоэкскурсии</w:t>
      </w:r>
    </w:p>
    <w:p w14:paraId="22456F44">
      <w:pPr>
        <w:spacing w:before="0" w:after="0" w:line="264" w:lineRule="auto"/>
        <w:ind w:firstLine="600"/>
        <w:jc w:val="both"/>
      </w:pPr>
      <w:r>
        <w:rPr>
          <w:rFonts w:ascii="Times New Roman" w:hAnsi="Times New Roman"/>
          <w:b w:val="0"/>
          <w:i w:val="0"/>
          <w:color w:val="000000"/>
          <w:sz w:val="28"/>
        </w:rPr>
        <w:t>Овладение методами изучения живой природы – наблюдением и экспериментом.</w:t>
      </w:r>
    </w:p>
    <w:p w14:paraId="7274F440">
      <w:pPr>
        <w:numPr>
          <w:ilvl w:val="0"/>
          <w:numId w:val="3"/>
        </w:numPr>
        <w:spacing w:before="0" w:after="0" w:line="264" w:lineRule="auto"/>
        <w:jc w:val="both"/>
      </w:pPr>
      <w:r>
        <w:rPr>
          <w:rFonts w:ascii="Times New Roman" w:hAnsi="Times New Roman"/>
          <w:b/>
          <w:i w:val="0"/>
          <w:color w:val="000000"/>
          <w:sz w:val="28"/>
        </w:rPr>
        <w:t xml:space="preserve"> Организмы – тела живой природы</w:t>
      </w:r>
    </w:p>
    <w:p w14:paraId="42402BCD">
      <w:pPr>
        <w:spacing w:before="0" w:after="0" w:line="264" w:lineRule="auto"/>
        <w:ind w:firstLine="600"/>
        <w:jc w:val="both"/>
      </w:pPr>
      <w:r>
        <w:rPr>
          <w:rFonts w:ascii="Times New Roman" w:hAnsi="Times New Roman"/>
          <w:b w:val="0"/>
          <w:i w:val="0"/>
          <w:color w:val="000000"/>
          <w:sz w:val="28"/>
        </w:rPr>
        <w:t>Понятие об организме. Доядерные и ядерные организмы. Клетка и её открытие. Клеточное строение организмов. Цитология – наука о клетке. Клетка – наименьшая единица строения и жизнедеятельности организмов. Устройство увеличительных приборов: лупы и микроскопа.</w:t>
      </w:r>
      <w:r>
        <w:rPr>
          <w:rFonts w:ascii="Times New Roman" w:hAnsi="Times New Roman"/>
          <w:b w:val="0"/>
          <w:i w:val="0"/>
          <w:color w:val="FF0000"/>
          <w:sz w:val="28"/>
        </w:rPr>
        <w:t xml:space="preserve"> </w:t>
      </w:r>
      <w:r>
        <w:rPr>
          <w:rFonts w:ascii="Times New Roman" w:hAnsi="Times New Roman"/>
          <w:b w:val="0"/>
          <w:i w:val="0"/>
          <w:color w:val="000000"/>
          <w:sz w:val="28"/>
        </w:rPr>
        <w:t>Строение клетки под световым микроскопом: клеточная оболочка, цитоплазма, ядро.</w:t>
      </w:r>
    </w:p>
    <w:p w14:paraId="33189FC2">
      <w:pPr>
        <w:spacing w:before="0" w:after="0" w:line="264" w:lineRule="auto"/>
        <w:ind w:firstLine="600"/>
        <w:jc w:val="both"/>
      </w:pPr>
      <w:r>
        <w:rPr>
          <w:rFonts w:ascii="Times New Roman" w:hAnsi="Times New Roman"/>
          <w:b w:val="0"/>
          <w:i w:val="0"/>
          <w:color w:val="000000"/>
          <w:sz w:val="28"/>
        </w:rPr>
        <w:t>Одноклеточные и многоклеточные организмы. Клетки, ткани, органы, системы органов.</w:t>
      </w:r>
    </w:p>
    <w:p w14:paraId="554E5C3C">
      <w:pPr>
        <w:spacing w:before="0" w:after="0" w:line="264" w:lineRule="auto"/>
        <w:ind w:firstLine="600"/>
        <w:jc w:val="both"/>
      </w:pPr>
      <w:r>
        <w:rPr>
          <w:rFonts w:ascii="Times New Roman" w:hAnsi="Times New Roman"/>
          <w:b w:val="0"/>
          <w:i w:val="0"/>
          <w:color w:val="000000"/>
          <w:sz w:val="28"/>
        </w:rPr>
        <w:t>Жизнедеятельность организмов. Особенности строения и процессов жизнедеятельности у растений, животных, бактерий и грибов.</w:t>
      </w:r>
    </w:p>
    <w:p w14:paraId="55051536">
      <w:pPr>
        <w:spacing w:before="0" w:after="0" w:line="264" w:lineRule="auto"/>
        <w:ind w:firstLine="600"/>
        <w:jc w:val="both"/>
      </w:pPr>
      <w:r>
        <w:rPr>
          <w:rFonts w:ascii="Times New Roman" w:hAnsi="Times New Roman"/>
          <w:b w:val="0"/>
          <w:i w:val="0"/>
          <w:color w:val="000000"/>
          <w:sz w:val="28"/>
        </w:rPr>
        <w:t>Свойства организмов: питание, дыхание, выделение, движение, размножение, развитие, раздражимость, приспособленность. Организм – единое целое.</w:t>
      </w:r>
    </w:p>
    <w:p w14:paraId="125E97C3">
      <w:pPr>
        <w:spacing w:before="0" w:after="0" w:line="264" w:lineRule="auto"/>
        <w:ind w:firstLine="600"/>
        <w:jc w:val="both"/>
      </w:pPr>
      <w:r>
        <w:rPr>
          <w:rFonts w:ascii="Times New Roman" w:hAnsi="Times New Roman"/>
          <w:b w:val="0"/>
          <w:i w:val="0"/>
          <w:color w:val="000000"/>
          <w:sz w:val="28"/>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14:paraId="4CFAB11D">
      <w:pPr>
        <w:spacing w:before="0" w:after="0" w:line="264" w:lineRule="auto"/>
        <w:ind w:firstLine="600"/>
        <w:jc w:val="both"/>
      </w:pPr>
      <w:r>
        <w:rPr>
          <w:rFonts w:ascii="Times New Roman" w:hAnsi="Times New Roman"/>
          <w:b/>
          <w:i/>
          <w:color w:val="000000"/>
          <w:sz w:val="28"/>
        </w:rPr>
        <w:t>Лабораторные и практические работы</w:t>
      </w:r>
    </w:p>
    <w:p w14:paraId="6CAEBF78">
      <w:pPr>
        <w:spacing w:before="0" w:after="0" w:line="264" w:lineRule="auto"/>
        <w:ind w:firstLine="600"/>
        <w:jc w:val="both"/>
      </w:pPr>
      <w:r>
        <w:rPr>
          <w:rFonts w:ascii="Times New Roman" w:hAnsi="Times New Roman"/>
          <w:b w:val="0"/>
          <w:i w:val="0"/>
          <w:color w:val="000000"/>
          <w:sz w:val="28"/>
        </w:rPr>
        <w:t>Изучение клеток кожицы чешуи лука под лупой и микроскопом (на примере самостоятельно приготовленного микропрепарата).</w:t>
      </w:r>
    </w:p>
    <w:p w14:paraId="6D1A72B4">
      <w:pPr>
        <w:spacing w:before="0" w:after="0" w:line="264" w:lineRule="auto"/>
        <w:ind w:firstLine="600"/>
        <w:jc w:val="both"/>
      </w:pPr>
      <w:r>
        <w:rPr>
          <w:rFonts w:ascii="Times New Roman" w:hAnsi="Times New Roman"/>
          <w:b w:val="0"/>
          <w:i w:val="0"/>
          <w:color w:val="000000"/>
          <w:sz w:val="28"/>
        </w:rPr>
        <w:t xml:space="preserve">Ознакомление с принципами систематики организмов. </w:t>
      </w:r>
    </w:p>
    <w:p w14:paraId="7B49DFB4">
      <w:pPr>
        <w:spacing w:before="0" w:after="0" w:line="264" w:lineRule="auto"/>
        <w:ind w:firstLine="600"/>
        <w:jc w:val="both"/>
      </w:pPr>
      <w:r>
        <w:rPr>
          <w:rFonts w:ascii="Times New Roman" w:hAnsi="Times New Roman"/>
          <w:b w:val="0"/>
          <w:i w:val="0"/>
          <w:color w:val="000000"/>
          <w:sz w:val="28"/>
        </w:rPr>
        <w:t>Наблюдение за потреблением воды растением.</w:t>
      </w:r>
    </w:p>
    <w:p w14:paraId="36747162">
      <w:pPr>
        <w:numPr>
          <w:ilvl w:val="0"/>
          <w:numId w:val="4"/>
        </w:numPr>
        <w:spacing w:before="0" w:after="0" w:line="264" w:lineRule="auto"/>
        <w:jc w:val="both"/>
      </w:pPr>
      <w:r>
        <w:rPr>
          <w:rFonts w:ascii="Times New Roman" w:hAnsi="Times New Roman"/>
          <w:b/>
          <w:i w:val="0"/>
          <w:color w:val="000000"/>
          <w:sz w:val="28"/>
        </w:rPr>
        <w:t xml:space="preserve"> Организмы и среда обитания</w:t>
      </w:r>
    </w:p>
    <w:p w14:paraId="15A94C28">
      <w:pPr>
        <w:spacing w:before="0" w:after="0" w:line="264" w:lineRule="auto"/>
        <w:ind w:firstLine="600"/>
        <w:jc w:val="both"/>
      </w:pPr>
      <w:r>
        <w:rPr>
          <w:rFonts w:ascii="Times New Roman" w:hAnsi="Times New Roman"/>
          <w:b w:val="0"/>
          <w:i w:val="0"/>
          <w:color w:val="000000"/>
          <w:sz w:val="28"/>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14:paraId="6C2CECC4">
      <w:pPr>
        <w:spacing w:before="0" w:after="0" w:line="264" w:lineRule="auto"/>
        <w:ind w:firstLine="600"/>
        <w:jc w:val="both"/>
      </w:pPr>
      <w:r>
        <w:rPr>
          <w:rFonts w:ascii="Times New Roman" w:hAnsi="Times New Roman"/>
          <w:b/>
          <w:i/>
          <w:color w:val="000000"/>
          <w:sz w:val="28"/>
        </w:rPr>
        <w:t>Лабораторные и практические работы.</w:t>
      </w:r>
    </w:p>
    <w:p w14:paraId="51D8402C">
      <w:pPr>
        <w:spacing w:before="0" w:after="0" w:line="264" w:lineRule="auto"/>
        <w:ind w:firstLine="600"/>
        <w:jc w:val="both"/>
      </w:pPr>
      <w:r>
        <w:rPr>
          <w:rFonts w:ascii="Times New Roman" w:hAnsi="Times New Roman"/>
          <w:b w:val="0"/>
          <w:i w:val="0"/>
          <w:color w:val="000000"/>
          <w:sz w:val="28"/>
        </w:rPr>
        <w:t>Выявление приспособлений организмов к среде обитания (на конкретных примерах).</w:t>
      </w:r>
    </w:p>
    <w:p w14:paraId="1A6E2226">
      <w:pPr>
        <w:spacing w:before="0" w:after="0" w:line="264" w:lineRule="auto"/>
        <w:ind w:firstLine="600"/>
        <w:jc w:val="both"/>
      </w:pPr>
      <w:r>
        <w:rPr>
          <w:rFonts w:ascii="Times New Roman" w:hAnsi="Times New Roman"/>
          <w:b/>
          <w:i/>
          <w:color w:val="000000"/>
          <w:sz w:val="28"/>
        </w:rPr>
        <w:t>Экскурсии или видеоэкскурсии.</w:t>
      </w:r>
    </w:p>
    <w:p w14:paraId="4A1614DB">
      <w:pPr>
        <w:spacing w:before="0" w:after="0" w:line="264" w:lineRule="auto"/>
        <w:ind w:firstLine="600"/>
        <w:jc w:val="both"/>
      </w:pPr>
      <w:r>
        <w:rPr>
          <w:rFonts w:ascii="Times New Roman" w:hAnsi="Times New Roman"/>
          <w:b w:val="0"/>
          <w:i w:val="0"/>
          <w:color w:val="000000"/>
          <w:sz w:val="28"/>
        </w:rPr>
        <w:t>Растительный и животный мир родного края (краеведение).</w:t>
      </w:r>
    </w:p>
    <w:p w14:paraId="2D2F5CE8">
      <w:pPr>
        <w:numPr>
          <w:ilvl w:val="0"/>
          <w:numId w:val="5"/>
        </w:numPr>
        <w:spacing w:before="0" w:after="0" w:line="264" w:lineRule="auto"/>
        <w:jc w:val="both"/>
      </w:pPr>
      <w:r>
        <w:rPr>
          <w:rFonts w:ascii="Times New Roman" w:hAnsi="Times New Roman"/>
          <w:b/>
          <w:i w:val="0"/>
          <w:color w:val="000000"/>
          <w:sz w:val="28"/>
        </w:rPr>
        <w:t xml:space="preserve"> Природные сообщества</w:t>
      </w:r>
    </w:p>
    <w:p w14:paraId="6FAF0B25">
      <w:pPr>
        <w:spacing w:before="0" w:after="0" w:line="264" w:lineRule="auto"/>
        <w:ind w:firstLine="600"/>
        <w:jc w:val="both"/>
      </w:pPr>
      <w:r>
        <w:rPr>
          <w:rFonts w:ascii="Times New Roman" w:hAnsi="Times New Roman"/>
          <w:b w:val="0"/>
          <w:i w:val="0"/>
          <w:color w:val="000000"/>
          <w:sz w:val="28"/>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14:paraId="1A4E54E6">
      <w:pPr>
        <w:spacing w:before="0" w:after="0" w:line="264" w:lineRule="auto"/>
        <w:ind w:firstLine="600"/>
        <w:jc w:val="both"/>
      </w:pPr>
      <w:r>
        <w:rPr>
          <w:rFonts w:ascii="Times New Roman" w:hAnsi="Times New Roman"/>
          <w:b w:val="0"/>
          <w:i w:val="0"/>
          <w:color w:val="000000"/>
          <w:sz w:val="28"/>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14:paraId="6F36AF5E">
      <w:pPr>
        <w:spacing w:before="0" w:after="0" w:line="264" w:lineRule="auto"/>
        <w:ind w:firstLine="600"/>
        <w:jc w:val="both"/>
      </w:pPr>
      <w:r>
        <w:rPr>
          <w:rFonts w:ascii="Times New Roman" w:hAnsi="Times New Roman"/>
          <w:b w:val="0"/>
          <w:i w:val="0"/>
          <w:color w:val="000000"/>
          <w:sz w:val="28"/>
        </w:rPr>
        <w:t>Природные зоны Земли, их обитатели. Флора и фауна природных зон. Ландшафты: природные и культурные.</w:t>
      </w:r>
    </w:p>
    <w:p w14:paraId="2AB6904F">
      <w:pPr>
        <w:spacing w:before="0" w:after="0" w:line="264" w:lineRule="auto"/>
        <w:ind w:firstLine="600"/>
        <w:jc w:val="both"/>
      </w:pPr>
      <w:r>
        <w:rPr>
          <w:rFonts w:ascii="Times New Roman" w:hAnsi="Times New Roman"/>
          <w:b/>
          <w:i/>
          <w:color w:val="000000"/>
          <w:sz w:val="28"/>
        </w:rPr>
        <w:t>Лабораторные и практические работы.</w:t>
      </w:r>
    </w:p>
    <w:p w14:paraId="67A55F0E">
      <w:pPr>
        <w:spacing w:before="0" w:after="0" w:line="264" w:lineRule="auto"/>
        <w:ind w:firstLine="600"/>
        <w:jc w:val="both"/>
      </w:pPr>
      <w:r>
        <w:rPr>
          <w:rFonts w:ascii="Times New Roman" w:hAnsi="Times New Roman"/>
          <w:b w:val="0"/>
          <w:i w:val="0"/>
          <w:color w:val="000000"/>
          <w:sz w:val="28"/>
        </w:rPr>
        <w:t>Изучение искусственных сообществ и их обитателей (на примере аквариума и других искусственных сообществ).</w:t>
      </w:r>
    </w:p>
    <w:p w14:paraId="4C0EB889">
      <w:pPr>
        <w:spacing w:before="0" w:after="0" w:line="264" w:lineRule="auto"/>
        <w:ind w:firstLine="600"/>
        <w:jc w:val="both"/>
      </w:pPr>
      <w:r>
        <w:rPr>
          <w:rFonts w:ascii="Times New Roman" w:hAnsi="Times New Roman"/>
          <w:b/>
          <w:i/>
          <w:color w:val="000000"/>
          <w:sz w:val="28"/>
        </w:rPr>
        <w:t>Экскурсии или видеоэкскурсии.</w:t>
      </w:r>
    </w:p>
    <w:p w14:paraId="46BED86D">
      <w:pPr>
        <w:spacing w:before="0" w:after="0" w:line="264" w:lineRule="auto"/>
        <w:ind w:firstLine="600"/>
        <w:jc w:val="both"/>
      </w:pPr>
      <w:r>
        <w:rPr>
          <w:rFonts w:ascii="Times New Roman" w:hAnsi="Times New Roman"/>
          <w:b w:val="0"/>
          <w:i w:val="0"/>
          <w:color w:val="000000"/>
          <w:sz w:val="28"/>
        </w:rPr>
        <w:t>Изучение природных сообществ (на примере леса, озера, пруда, луга и других природных сообществ.).</w:t>
      </w:r>
    </w:p>
    <w:p w14:paraId="309D6E6D">
      <w:pPr>
        <w:spacing w:before="0" w:after="0" w:line="264" w:lineRule="auto"/>
        <w:ind w:firstLine="600"/>
        <w:jc w:val="both"/>
      </w:pPr>
      <w:r>
        <w:rPr>
          <w:rFonts w:ascii="Times New Roman" w:hAnsi="Times New Roman"/>
          <w:b w:val="0"/>
          <w:i w:val="0"/>
          <w:color w:val="000000"/>
          <w:sz w:val="28"/>
        </w:rPr>
        <w:t>Изучение сезонных явлений в жизни природных сообществ.</w:t>
      </w:r>
    </w:p>
    <w:p w14:paraId="1CBE2CEE">
      <w:pPr>
        <w:numPr>
          <w:ilvl w:val="0"/>
          <w:numId w:val="6"/>
        </w:numPr>
        <w:spacing w:before="0" w:after="0" w:line="264" w:lineRule="auto"/>
        <w:jc w:val="both"/>
      </w:pPr>
      <w:r>
        <w:rPr>
          <w:rFonts w:ascii="Times New Roman" w:hAnsi="Times New Roman"/>
          <w:b/>
          <w:i w:val="0"/>
          <w:color w:val="000000"/>
          <w:sz w:val="28"/>
        </w:rPr>
        <w:t xml:space="preserve"> Живая природа и человек</w:t>
      </w:r>
    </w:p>
    <w:p w14:paraId="55766BC7">
      <w:pPr>
        <w:spacing w:before="0" w:after="0" w:line="264" w:lineRule="auto"/>
        <w:ind w:firstLine="600"/>
        <w:jc w:val="both"/>
      </w:pPr>
      <w:r>
        <w:rPr>
          <w:rFonts w:ascii="Times New Roman" w:hAnsi="Times New Roman"/>
          <w:b w:val="0"/>
          <w:i w:val="0"/>
          <w:color w:val="000000"/>
          <w:sz w:val="28"/>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14:paraId="2E6D3E59">
      <w:pPr>
        <w:spacing w:before="0" w:after="0" w:line="264" w:lineRule="auto"/>
        <w:ind w:firstLine="600"/>
        <w:jc w:val="both"/>
      </w:pPr>
      <w:r>
        <w:rPr>
          <w:rFonts w:ascii="Times New Roman" w:hAnsi="Times New Roman"/>
          <w:b/>
          <w:i/>
          <w:color w:val="000000"/>
          <w:sz w:val="28"/>
        </w:rPr>
        <w:t>Практические работы.</w:t>
      </w:r>
    </w:p>
    <w:p w14:paraId="7ECB4D6F">
      <w:pPr>
        <w:spacing w:before="0" w:after="0" w:line="264" w:lineRule="auto"/>
        <w:ind w:firstLine="600"/>
        <w:jc w:val="both"/>
      </w:pPr>
      <w:r>
        <w:rPr>
          <w:rFonts w:ascii="Times New Roman" w:hAnsi="Times New Roman"/>
          <w:b w:val="0"/>
          <w:i w:val="0"/>
          <w:color w:val="000000"/>
          <w:sz w:val="28"/>
        </w:rPr>
        <w:t>Проведение акции по уборке мусора в ближайшем лесу, парке, сквере или на пришкольной территории.</w:t>
      </w:r>
    </w:p>
    <w:p w14:paraId="59C31687">
      <w:pPr>
        <w:spacing w:before="0" w:after="0" w:line="264" w:lineRule="auto"/>
        <w:ind w:left="120"/>
        <w:jc w:val="both"/>
      </w:pPr>
    </w:p>
    <w:p w14:paraId="05FBE0C5">
      <w:pPr>
        <w:spacing w:before="0" w:after="0" w:line="264" w:lineRule="auto"/>
        <w:ind w:left="120"/>
        <w:jc w:val="both"/>
      </w:pPr>
      <w:r>
        <w:rPr>
          <w:rFonts w:ascii="Times New Roman" w:hAnsi="Times New Roman"/>
          <w:b/>
          <w:i w:val="0"/>
          <w:color w:val="000000"/>
          <w:sz w:val="28"/>
        </w:rPr>
        <w:t>6 КЛАСС</w:t>
      </w:r>
    </w:p>
    <w:p w14:paraId="5AEBDBEB">
      <w:pPr>
        <w:numPr>
          <w:ilvl w:val="0"/>
          <w:numId w:val="7"/>
        </w:numPr>
        <w:spacing w:before="0" w:after="0" w:line="264" w:lineRule="auto"/>
        <w:jc w:val="both"/>
      </w:pPr>
      <w:r>
        <w:rPr>
          <w:rFonts w:ascii="Times New Roman" w:hAnsi="Times New Roman"/>
          <w:b/>
          <w:i w:val="0"/>
          <w:color w:val="000000"/>
          <w:sz w:val="28"/>
        </w:rPr>
        <w:t xml:space="preserve"> Растительный организм</w:t>
      </w:r>
    </w:p>
    <w:p w14:paraId="115BB3E3">
      <w:pPr>
        <w:spacing w:before="0" w:after="0" w:line="264" w:lineRule="auto"/>
        <w:ind w:firstLine="600"/>
        <w:jc w:val="both"/>
      </w:pPr>
      <w:r>
        <w:rPr>
          <w:rFonts w:ascii="Times New Roman" w:hAnsi="Times New Roman"/>
          <w:b w:val="0"/>
          <w:i w:val="0"/>
          <w:color w:val="000000"/>
          <w:sz w:val="28"/>
        </w:rPr>
        <w:t>Ботаника – наука о растениях. Разделы ботаники. Связь ботаники с другими науками и техникой. Общие признаки растений.</w:t>
      </w:r>
    </w:p>
    <w:p w14:paraId="3D8E966F">
      <w:pPr>
        <w:spacing w:before="0" w:after="0" w:line="264" w:lineRule="auto"/>
        <w:ind w:firstLine="600"/>
        <w:jc w:val="both"/>
      </w:pPr>
      <w:r>
        <w:rPr>
          <w:rFonts w:ascii="Times New Roman" w:hAnsi="Times New Roman"/>
          <w:b w:val="0"/>
          <w:i w:val="0"/>
          <w:color w:val="000000"/>
          <w:sz w:val="28"/>
        </w:rPr>
        <w:t>Разнообразие растений. Уровни организации растительного организма. Высшие и низшие растения. Споровые и семенные растения.</w:t>
      </w:r>
    </w:p>
    <w:p w14:paraId="76D7C3E0">
      <w:pPr>
        <w:spacing w:before="0" w:after="0" w:line="264" w:lineRule="auto"/>
        <w:ind w:firstLine="600"/>
        <w:jc w:val="both"/>
      </w:pPr>
      <w:r>
        <w:rPr>
          <w:rFonts w:ascii="Times New Roman" w:hAnsi="Times New Roman"/>
          <w:b w:val="0"/>
          <w:i w:val="0"/>
          <w:color w:val="000000"/>
          <w:sz w:val="28"/>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14:paraId="1FE16EE9">
      <w:pPr>
        <w:spacing w:before="0" w:after="0" w:line="264" w:lineRule="auto"/>
        <w:ind w:firstLine="600"/>
        <w:jc w:val="both"/>
      </w:pPr>
      <w:r>
        <w:rPr>
          <w:rFonts w:ascii="Times New Roman" w:hAnsi="Times New Roman"/>
          <w:b w:val="0"/>
          <w:i w:val="0"/>
          <w:color w:val="000000"/>
          <w:sz w:val="28"/>
        </w:rPr>
        <w:t>Органы и системы органов растений. Строение органов растительного организма, их роль и связь между собой.</w:t>
      </w:r>
    </w:p>
    <w:p w14:paraId="51B25468">
      <w:pPr>
        <w:spacing w:before="0" w:after="0" w:line="264" w:lineRule="auto"/>
        <w:ind w:firstLine="600"/>
        <w:jc w:val="both"/>
      </w:pPr>
      <w:r>
        <w:rPr>
          <w:rFonts w:ascii="Times New Roman" w:hAnsi="Times New Roman"/>
          <w:b/>
          <w:i/>
          <w:color w:val="000000"/>
          <w:sz w:val="28"/>
        </w:rPr>
        <w:t>Лабораторные и практические работы.</w:t>
      </w:r>
    </w:p>
    <w:p w14:paraId="61001739">
      <w:pPr>
        <w:spacing w:before="0" w:after="0" w:line="264" w:lineRule="auto"/>
        <w:ind w:firstLine="600"/>
        <w:jc w:val="both"/>
      </w:pPr>
      <w:r>
        <w:rPr>
          <w:rFonts w:ascii="Times New Roman" w:hAnsi="Times New Roman"/>
          <w:b w:val="0"/>
          <w:i w:val="0"/>
          <w:color w:val="000000"/>
          <w:sz w:val="28"/>
        </w:rPr>
        <w:t>Изучение микроскопического строения листа водного растения элодеи.</w:t>
      </w:r>
    </w:p>
    <w:p w14:paraId="5A98EC07">
      <w:pPr>
        <w:spacing w:before="0" w:after="0" w:line="264" w:lineRule="auto"/>
        <w:ind w:firstLine="600"/>
        <w:jc w:val="both"/>
      </w:pPr>
      <w:r>
        <w:rPr>
          <w:rFonts w:ascii="Times New Roman" w:hAnsi="Times New Roman"/>
          <w:b w:val="0"/>
          <w:i w:val="0"/>
          <w:color w:val="000000"/>
          <w:sz w:val="28"/>
        </w:rPr>
        <w:t>Изучение строения растительных тканей (использование микропрепаратов).</w:t>
      </w:r>
    </w:p>
    <w:p w14:paraId="63D00E4D">
      <w:pPr>
        <w:spacing w:before="0" w:after="0" w:line="264" w:lineRule="auto"/>
        <w:ind w:firstLine="600"/>
        <w:jc w:val="both"/>
      </w:pPr>
      <w:r>
        <w:rPr>
          <w:rFonts w:ascii="Times New Roman" w:hAnsi="Times New Roman"/>
          <w:b w:val="0"/>
          <w:i w:val="0"/>
          <w:color w:val="000000"/>
          <w:sz w:val="28"/>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14:paraId="0F7B1F56">
      <w:pPr>
        <w:spacing w:before="0" w:after="0" w:line="264" w:lineRule="auto"/>
        <w:ind w:firstLine="600"/>
        <w:jc w:val="both"/>
      </w:pPr>
      <w:r>
        <w:rPr>
          <w:rFonts w:ascii="Times New Roman" w:hAnsi="Times New Roman"/>
          <w:b w:val="0"/>
          <w:i w:val="0"/>
          <w:color w:val="000000"/>
          <w:sz w:val="28"/>
        </w:rPr>
        <w:t>Обнаружение неорганических и органических веществ в растении.</w:t>
      </w:r>
    </w:p>
    <w:p w14:paraId="695DD3A7">
      <w:pPr>
        <w:spacing w:before="0" w:after="0" w:line="264" w:lineRule="auto"/>
        <w:ind w:firstLine="600"/>
        <w:jc w:val="both"/>
      </w:pPr>
      <w:r>
        <w:rPr>
          <w:rFonts w:ascii="Times New Roman" w:hAnsi="Times New Roman"/>
          <w:b/>
          <w:i/>
          <w:color w:val="000000"/>
          <w:sz w:val="28"/>
        </w:rPr>
        <w:t>Экскурсии или видеоэкскурсии.</w:t>
      </w:r>
    </w:p>
    <w:p w14:paraId="6F46DDD8">
      <w:pPr>
        <w:spacing w:before="0" w:after="0" w:line="264" w:lineRule="auto"/>
        <w:ind w:firstLine="600"/>
        <w:jc w:val="both"/>
      </w:pPr>
      <w:r>
        <w:rPr>
          <w:rFonts w:ascii="Times New Roman" w:hAnsi="Times New Roman"/>
          <w:b w:val="0"/>
          <w:i w:val="0"/>
          <w:color w:val="000000"/>
          <w:sz w:val="28"/>
        </w:rPr>
        <w:t>Ознакомление в природе с цветковыми растениями.</w:t>
      </w:r>
    </w:p>
    <w:p w14:paraId="14B52950">
      <w:pPr>
        <w:numPr>
          <w:ilvl w:val="0"/>
          <w:numId w:val="8"/>
        </w:numPr>
        <w:spacing w:before="0" w:after="0" w:line="264" w:lineRule="auto"/>
        <w:jc w:val="both"/>
      </w:pPr>
      <w:r>
        <w:rPr>
          <w:rFonts w:ascii="Times New Roman" w:hAnsi="Times New Roman"/>
          <w:b/>
          <w:i w:val="0"/>
          <w:color w:val="000000"/>
          <w:sz w:val="28"/>
        </w:rPr>
        <w:t xml:space="preserve"> Строение и многообразие покрытосеменных растений</w:t>
      </w:r>
    </w:p>
    <w:p w14:paraId="5303828C">
      <w:pPr>
        <w:spacing w:before="0" w:after="0" w:line="264" w:lineRule="auto"/>
        <w:ind w:firstLine="600"/>
        <w:jc w:val="both"/>
      </w:pPr>
      <w:r>
        <w:rPr>
          <w:rFonts w:ascii="Times New Roman" w:hAnsi="Times New Roman"/>
          <w:b w:val="0"/>
          <w:i w:val="0"/>
          <w:color w:val="000000"/>
          <w:sz w:val="28"/>
        </w:rPr>
        <w:t xml:space="preserve">Строение семян. Состав и строение семян. </w:t>
      </w:r>
    </w:p>
    <w:p w14:paraId="78CDF25D">
      <w:pPr>
        <w:spacing w:before="0" w:after="0" w:line="264" w:lineRule="auto"/>
        <w:ind w:firstLine="600"/>
        <w:jc w:val="both"/>
      </w:pPr>
      <w:r>
        <w:rPr>
          <w:rFonts w:ascii="Times New Roman" w:hAnsi="Times New Roman"/>
          <w:b w:val="0"/>
          <w:i w:val="0"/>
          <w:color w:val="000000"/>
          <w:sz w:val="28"/>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w:t>
      </w:r>
    </w:p>
    <w:p w14:paraId="1CC10FB5">
      <w:pPr>
        <w:spacing w:before="0" w:after="0" w:line="264" w:lineRule="auto"/>
        <w:ind w:firstLine="600"/>
        <w:jc w:val="both"/>
      </w:pPr>
      <w:r>
        <w:rPr>
          <w:rFonts w:ascii="Times New Roman" w:hAnsi="Times New Roman"/>
          <w:b w:val="0"/>
          <w:i w:val="0"/>
          <w:color w:val="000000"/>
          <w:sz w:val="28"/>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14:paraId="180FC73B">
      <w:pPr>
        <w:spacing w:before="0" w:after="0" w:line="264" w:lineRule="auto"/>
        <w:ind w:firstLine="600"/>
        <w:jc w:val="both"/>
      </w:pPr>
      <w:r>
        <w:rPr>
          <w:rFonts w:ascii="Times New Roman" w:hAnsi="Times New Roman"/>
          <w:b w:val="0"/>
          <w:i w:val="0"/>
          <w:color w:val="000000"/>
          <w:sz w:val="28"/>
        </w:rPr>
        <w:t>Строение и разнообразие цветков. Соцветия. Плоды. Типы плодов. Распространение плодов и семян в природе.</w:t>
      </w:r>
    </w:p>
    <w:p w14:paraId="77110AB6">
      <w:pPr>
        <w:spacing w:before="0" w:after="0" w:line="264" w:lineRule="auto"/>
        <w:ind w:firstLine="600"/>
        <w:jc w:val="both"/>
      </w:pPr>
      <w:r>
        <w:rPr>
          <w:rFonts w:ascii="Times New Roman" w:hAnsi="Times New Roman"/>
          <w:b/>
          <w:i/>
          <w:color w:val="000000"/>
          <w:sz w:val="28"/>
        </w:rPr>
        <w:t>Лабораторные и практические работы.</w:t>
      </w:r>
    </w:p>
    <w:p w14:paraId="788762DF">
      <w:pPr>
        <w:spacing w:before="0" w:after="0" w:line="264" w:lineRule="auto"/>
        <w:ind w:firstLine="600"/>
        <w:jc w:val="both"/>
      </w:pPr>
      <w:r>
        <w:rPr>
          <w:rFonts w:ascii="Times New Roman" w:hAnsi="Times New Roman"/>
          <w:b w:val="0"/>
          <w:i w:val="0"/>
          <w:color w:val="000000"/>
          <w:sz w:val="28"/>
        </w:rPr>
        <w:t>Изучение строения корневых систем (стержневой и мочковатой) на примере гербарных экземпляров или живых растений.</w:t>
      </w:r>
    </w:p>
    <w:p w14:paraId="1256F549">
      <w:pPr>
        <w:spacing w:before="0" w:after="0" w:line="264" w:lineRule="auto"/>
        <w:ind w:firstLine="600"/>
        <w:jc w:val="both"/>
      </w:pPr>
      <w:r>
        <w:rPr>
          <w:rFonts w:ascii="Times New Roman" w:hAnsi="Times New Roman"/>
          <w:b w:val="0"/>
          <w:i w:val="0"/>
          <w:color w:val="000000"/>
          <w:sz w:val="28"/>
        </w:rPr>
        <w:t>Изучение микропрепарата клеток корня.</w:t>
      </w:r>
    </w:p>
    <w:p w14:paraId="14A32BBA">
      <w:pPr>
        <w:spacing w:before="0" w:after="0" w:line="264" w:lineRule="auto"/>
        <w:ind w:firstLine="600"/>
        <w:jc w:val="both"/>
      </w:pPr>
      <w:r>
        <w:rPr>
          <w:rFonts w:ascii="Times New Roman" w:hAnsi="Times New Roman"/>
          <w:b w:val="0"/>
          <w:i w:val="0"/>
          <w:color w:val="000000"/>
          <w:sz w:val="28"/>
        </w:rPr>
        <w:t>Ознакомление с внешним строением листьев и листорасположением (на комнатных растениях).</w:t>
      </w:r>
    </w:p>
    <w:p w14:paraId="501FF414">
      <w:pPr>
        <w:spacing w:before="0" w:after="0" w:line="264" w:lineRule="auto"/>
        <w:ind w:firstLine="600"/>
        <w:jc w:val="both"/>
      </w:pPr>
      <w:r>
        <w:rPr>
          <w:rFonts w:ascii="Times New Roman" w:hAnsi="Times New Roman"/>
          <w:b w:val="0"/>
          <w:i w:val="0"/>
          <w:color w:val="000000"/>
          <w:sz w:val="28"/>
        </w:rPr>
        <w:t>Изучение строения вегетативных и генеративных почек (на примере сирени, тополя и других растений).</w:t>
      </w:r>
    </w:p>
    <w:p w14:paraId="23FBBBC0">
      <w:pPr>
        <w:spacing w:before="0" w:after="0" w:line="264" w:lineRule="auto"/>
        <w:ind w:firstLine="600"/>
        <w:jc w:val="both"/>
      </w:pPr>
      <w:r>
        <w:rPr>
          <w:rFonts w:ascii="Times New Roman" w:hAnsi="Times New Roman"/>
          <w:b w:val="0"/>
          <w:i w:val="0"/>
          <w:color w:val="000000"/>
          <w:sz w:val="28"/>
        </w:rPr>
        <w:t>Изучение микроскопического строения листа (на готовых микропрепаратах).</w:t>
      </w:r>
    </w:p>
    <w:p w14:paraId="74C2093E">
      <w:pPr>
        <w:spacing w:before="0" w:after="0" w:line="264" w:lineRule="auto"/>
        <w:ind w:firstLine="600"/>
        <w:jc w:val="both"/>
      </w:pPr>
      <w:r>
        <w:rPr>
          <w:rFonts w:ascii="Times New Roman" w:hAnsi="Times New Roman"/>
          <w:b w:val="0"/>
          <w:i w:val="0"/>
          <w:color w:val="000000"/>
          <w:sz w:val="28"/>
        </w:rPr>
        <w:t>Рассматривание микроскопического строения ветки дерева (на готовом микропрепарате).</w:t>
      </w:r>
    </w:p>
    <w:p w14:paraId="52400C31">
      <w:pPr>
        <w:spacing w:before="0" w:after="0" w:line="264" w:lineRule="auto"/>
        <w:ind w:firstLine="600"/>
        <w:jc w:val="both"/>
      </w:pPr>
      <w:r>
        <w:rPr>
          <w:rFonts w:ascii="Times New Roman" w:hAnsi="Times New Roman"/>
          <w:b w:val="0"/>
          <w:i w:val="0"/>
          <w:color w:val="000000"/>
          <w:sz w:val="28"/>
        </w:rPr>
        <w:t>Исследование строения корневища, клубня, луковицы.</w:t>
      </w:r>
    </w:p>
    <w:p w14:paraId="6CB817EA">
      <w:pPr>
        <w:spacing w:before="0" w:after="0" w:line="264" w:lineRule="auto"/>
        <w:ind w:firstLine="600"/>
        <w:jc w:val="both"/>
      </w:pPr>
      <w:r>
        <w:rPr>
          <w:rFonts w:ascii="Times New Roman" w:hAnsi="Times New Roman"/>
          <w:b w:val="0"/>
          <w:i w:val="0"/>
          <w:color w:val="000000"/>
          <w:sz w:val="28"/>
        </w:rPr>
        <w:t>Изучение строения цветков.</w:t>
      </w:r>
    </w:p>
    <w:p w14:paraId="38902FED">
      <w:pPr>
        <w:spacing w:before="0" w:after="0" w:line="264" w:lineRule="auto"/>
        <w:ind w:firstLine="600"/>
        <w:jc w:val="both"/>
      </w:pPr>
      <w:r>
        <w:rPr>
          <w:rFonts w:ascii="Times New Roman" w:hAnsi="Times New Roman"/>
          <w:b w:val="0"/>
          <w:i w:val="0"/>
          <w:color w:val="000000"/>
          <w:sz w:val="28"/>
        </w:rPr>
        <w:t xml:space="preserve">Ознакомление с различными типами соцветий. </w:t>
      </w:r>
    </w:p>
    <w:p w14:paraId="59434ED2">
      <w:pPr>
        <w:spacing w:before="0" w:after="0" w:line="264" w:lineRule="auto"/>
        <w:ind w:firstLine="600"/>
        <w:jc w:val="both"/>
      </w:pPr>
      <w:r>
        <w:rPr>
          <w:rFonts w:ascii="Times New Roman" w:hAnsi="Times New Roman"/>
          <w:b w:val="0"/>
          <w:i w:val="0"/>
          <w:color w:val="000000"/>
          <w:sz w:val="28"/>
        </w:rPr>
        <w:t>Изучение строения семян двудольных растений.</w:t>
      </w:r>
    </w:p>
    <w:p w14:paraId="640B51F6">
      <w:pPr>
        <w:spacing w:before="0" w:after="0" w:line="264" w:lineRule="auto"/>
        <w:ind w:firstLine="600"/>
        <w:jc w:val="both"/>
      </w:pPr>
      <w:r>
        <w:rPr>
          <w:rFonts w:ascii="Times New Roman" w:hAnsi="Times New Roman"/>
          <w:b w:val="0"/>
          <w:i w:val="0"/>
          <w:color w:val="000000"/>
          <w:sz w:val="28"/>
        </w:rPr>
        <w:t>Изучение строения семян однодольных растений.</w:t>
      </w:r>
    </w:p>
    <w:p w14:paraId="4C001BB4">
      <w:pPr>
        <w:numPr>
          <w:ilvl w:val="0"/>
          <w:numId w:val="9"/>
        </w:numPr>
        <w:spacing w:before="0" w:after="0" w:line="264" w:lineRule="auto"/>
        <w:jc w:val="both"/>
      </w:pPr>
      <w:r>
        <w:rPr>
          <w:rFonts w:ascii="Times New Roman" w:hAnsi="Times New Roman"/>
          <w:b/>
          <w:i w:val="0"/>
          <w:color w:val="000000"/>
          <w:sz w:val="28"/>
        </w:rPr>
        <w:t xml:space="preserve"> Жизнедеятельность растительного организма</w:t>
      </w:r>
    </w:p>
    <w:p w14:paraId="31D17BD5">
      <w:pPr>
        <w:spacing w:before="0" w:after="0" w:line="264" w:lineRule="auto"/>
        <w:ind w:firstLine="600"/>
        <w:jc w:val="both"/>
      </w:pPr>
      <w:r>
        <w:rPr>
          <w:rFonts w:ascii="Times New Roman" w:hAnsi="Times New Roman"/>
          <w:b/>
          <w:i w:val="0"/>
          <w:color w:val="000000"/>
          <w:sz w:val="28"/>
        </w:rPr>
        <w:t>Обмен веществ у растений</w:t>
      </w:r>
    </w:p>
    <w:p w14:paraId="1785B7B6">
      <w:pPr>
        <w:spacing w:before="0" w:after="0" w:line="264" w:lineRule="auto"/>
        <w:ind w:firstLine="600"/>
        <w:jc w:val="both"/>
      </w:pPr>
      <w:r>
        <w:rPr>
          <w:rFonts w:ascii="Times New Roman" w:hAnsi="Times New Roman"/>
          <w:b w:val="0"/>
          <w:i w:val="0"/>
          <w:color w:val="000000"/>
          <w:sz w:val="28"/>
        </w:rPr>
        <w:t xml:space="preserve">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14:paraId="53E41C6D">
      <w:pPr>
        <w:spacing w:before="0" w:after="0" w:line="264" w:lineRule="auto"/>
        <w:ind w:firstLine="600"/>
        <w:jc w:val="both"/>
      </w:pPr>
      <w:r>
        <w:rPr>
          <w:rFonts w:ascii="Times New Roman" w:hAnsi="Times New Roman"/>
          <w:b/>
          <w:i w:val="0"/>
          <w:color w:val="000000"/>
          <w:sz w:val="28"/>
        </w:rPr>
        <w:t xml:space="preserve">Питание растения. </w:t>
      </w:r>
    </w:p>
    <w:p w14:paraId="77573AA3">
      <w:pPr>
        <w:spacing w:before="0" w:after="0" w:line="264" w:lineRule="auto"/>
        <w:ind w:firstLine="600"/>
        <w:jc w:val="both"/>
      </w:pPr>
      <w:r>
        <w:rPr>
          <w:rFonts w:ascii="Times New Roman" w:hAnsi="Times New Roman"/>
          <w:b w:val="0"/>
          <w:i w:val="0"/>
          <w:color w:val="000000"/>
          <w:sz w:val="28"/>
        </w:rPr>
        <w:t>Поглощение корнями воды и минеральных веществ, необходимых растению (корневое давление, осмос). 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14:paraId="544C5B7C">
      <w:pPr>
        <w:spacing w:before="0" w:after="0" w:line="264" w:lineRule="auto"/>
        <w:ind w:firstLine="600"/>
        <w:jc w:val="both"/>
      </w:pPr>
      <w:r>
        <w:rPr>
          <w:rFonts w:ascii="Times New Roman" w:hAnsi="Times New Roman"/>
          <w:b w:val="0"/>
          <w:i w:val="0"/>
          <w:color w:val="000000"/>
          <w:sz w:val="28"/>
        </w:rPr>
        <w:t>Фотосинтез. Лист – орган воздушного питания. Значение фотосинтеза в природе и в жизни человека.</w:t>
      </w:r>
    </w:p>
    <w:p w14:paraId="44203FBB">
      <w:pPr>
        <w:spacing w:before="0" w:after="0" w:line="264" w:lineRule="auto"/>
        <w:ind w:firstLine="600"/>
        <w:jc w:val="both"/>
      </w:pPr>
      <w:r>
        <w:rPr>
          <w:rFonts w:ascii="Times New Roman" w:hAnsi="Times New Roman"/>
          <w:b/>
          <w:i w:val="0"/>
          <w:color w:val="000000"/>
          <w:sz w:val="28"/>
        </w:rPr>
        <w:t>Дыхание растения.</w:t>
      </w:r>
    </w:p>
    <w:p w14:paraId="43789510">
      <w:pPr>
        <w:spacing w:before="0" w:after="0" w:line="264" w:lineRule="auto"/>
        <w:ind w:firstLine="600"/>
        <w:jc w:val="both"/>
      </w:pPr>
      <w:r>
        <w:rPr>
          <w:rFonts w:ascii="Times New Roman" w:hAnsi="Times New Roman"/>
          <w:b w:val="0"/>
          <w:i w:val="0"/>
          <w:color w:val="000000"/>
          <w:sz w:val="28"/>
        </w:rPr>
        <w:t>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14:paraId="61AE3E1F">
      <w:pPr>
        <w:spacing w:before="0" w:after="0" w:line="264" w:lineRule="auto"/>
        <w:ind w:firstLine="600"/>
        <w:jc w:val="both"/>
      </w:pPr>
      <w:r>
        <w:rPr>
          <w:rFonts w:ascii="Times New Roman" w:hAnsi="Times New Roman"/>
          <w:b/>
          <w:i w:val="0"/>
          <w:color w:val="000000"/>
          <w:sz w:val="28"/>
        </w:rPr>
        <w:t>Транспорт веществ в растении.</w:t>
      </w:r>
    </w:p>
    <w:p w14:paraId="20A46A5B">
      <w:pPr>
        <w:spacing w:before="0" w:after="0" w:line="264" w:lineRule="auto"/>
        <w:ind w:firstLine="600"/>
        <w:jc w:val="both"/>
      </w:pPr>
      <w:r>
        <w:rPr>
          <w:rFonts w:ascii="Times New Roman" w:hAnsi="Times New Roman"/>
          <w:b w:val="0"/>
          <w:i w:val="0"/>
          <w:color w:val="000000"/>
          <w:sz w:val="28"/>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14:paraId="40288A79">
      <w:pPr>
        <w:spacing w:before="0" w:after="0" w:line="264" w:lineRule="auto"/>
        <w:ind w:firstLine="600"/>
        <w:jc w:val="both"/>
      </w:pPr>
      <w:r>
        <w:rPr>
          <w:rFonts w:ascii="Times New Roman" w:hAnsi="Times New Roman"/>
          <w:b/>
          <w:i w:val="0"/>
          <w:color w:val="000000"/>
          <w:sz w:val="28"/>
        </w:rPr>
        <w:t>Рост и развитие растения.</w:t>
      </w:r>
    </w:p>
    <w:p w14:paraId="3FDFCABB">
      <w:pPr>
        <w:spacing w:before="0" w:after="0" w:line="264" w:lineRule="auto"/>
        <w:ind w:firstLine="600"/>
        <w:jc w:val="both"/>
      </w:pPr>
      <w:r>
        <w:rPr>
          <w:rFonts w:ascii="Times New Roman" w:hAnsi="Times New Roman"/>
          <w:b w:val="0"/>
          <w:i w:val="0"/>
          <w:color w:val="000000"/>
          <w:sz w:val="28"/>
        </w:rPr>
        <w:t>Прорастание семян. Условия прорастания семян. Подготовка семян к посеву. Развитие проростков.</w:t>
      </w:r>
    </w:p>
    <w:p w14:paraId="583DE117">
      <w:pPr>
        <w:spacing w:before="0" w:after="0" w:line="264" w:lineRule="auto"/>
        <w:ind w:firstLine="600"/>
        <w:jc w:val="both"/>
      </w:pPr>
      <w:r>
        <w:rPr>
          <w:rFonts w:ascii="Times New Roman" w:hAnsi="Times New Roman"/>
          <w:b w:val="0"/>
          <w:i w:val="0"/>
          <w:color w:val="000000"/>
          <w:sz w:val="28"/>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14:paraId="2CEF6A24">
      <w:pPr>
        <w:spacing w:before="0" w:after="0" w:line="264" w:lineRule="auto"/>
        <w:ind w:firstLine="600"/>
        <w:jc w:val="both"/>
      </w:pPr>
      <w:r>
        <w:rPr>
          <w:rFonts w:ascii="Times New Roman" w:hAnsi="Times New Roman"/>
          <w:b w:val="0"/>
          <w:i w:val="0"/>
          <w:color w:val="000000"/>
          <w:sz w:val="28"/>
        </w:rPr>
        <w:t>Размножение растений и его значение. Семенное (генеративное) размножение растений. Цветки и соцветия. Опыление. Перекрёстное опыление (ветром, животными, водой) и самоопыление. Двойное оплодотворение. Наследование признаков обоих растений.</w:t>
      </w:r>
    </w:p>
    <w:p w14:paraId="18841B21">
      <w:pPr>
        <w:spacing w:before="0" w:after="0" w:line="264" w:lineRule="auto"/>
        <w:ind w:firstLine="600"/>
        <w:jc w:val="both"/>
      </w:pPr>
      <w:r>
        <w:rPr>
          <w:rFonts w:ascii="Times New Roman" w:hAnsi="Times New Roman"/>
          <w:b w:val="0"/>
          <w:i w:val="0"/>
          <w:color w:val="000000"/>
          <w:sz w:val="28"/>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14:paraId="3561E017">
      <w:pPr>
        <w:spacing w:before="0" w:after="0" w:line="264" w:lineRule="auto"/>
        <w:ind w:firstLine="600"/>
        <w:jc w:val="both"/>
      </w:pPr>
      <w:r>
        <w:rPr>
          <w:rFonts w:ascii="Times New Roman" w:hAnsi="Times New Roman"/>
          <w:b/>
          <w:i/>
          <w:color w:val="000000"/>
          <w:sz w:val="28"/>
        </w:rPr>
        <w:t>Лабораторные и практические работы.</w:t>
      </w:r>
    </w:p>
    <w:p w14:paraId="492A4DCE">
      <w:pPr>
        <w:spacing w:before="0" w:after="0" w:line="264" w:lineRule="auto"/>
        <w:ind w:firstLine="600"/>
        <w:jc w:val="both"/>
      </w:pPr>
      <w:r>
        <w:rPr>
          <w:rFonts w:ascii="Times New Roman" w:hAnsi="Times New Roman"/>
          <w:b w:val="0"/>
          <w:i w:val="0"/>
          <w:color w:val="000000"/>
          <w:sz w:val="28"/>
        </w:rPr>
        <w:t xml:space="preserve">Наблюдение за ростом корня. </w:t>
      </w:r>
    </w:p>
    <w:p w14:paraId="7C71F443">
      <w:pPr>
        <w:spacing w:before="0" w:after="0" w:line="264" w:lineRule="auto"/>
        <w:ind w:firstLine="600"/>
        <w:jc w:val="both"/>
      </w:pPr>
      <w:r>
        <w:rPr>
          <w:rFonts w:ascii="Times New Roman" w:hAnsi="Times New Roman"/>
          <w:b w:val="0"/>
          <w:i w:val="0"/>
          <w:color w:val="000000"/>
          <w:sz w:val="28"/>
        </w:rPr>
        <w:t>Наблюдение за ростом побега.</w:t>
      </w:r>
    </w:p>
    <w:p w14:paraId="267F673D">
      <w:pPr>
        <w:spacing w:before="0" w:after="0" w:line="264" w:lineRule="auto"/>
        <w:ind w:firstLine="600"/>
        <w:jc w:val="both"/>
      </w:pPr>
      <w:r>
        <w:rPr>
          <w:rFonts w:ascii="Times New Roman" w:hAnsi="Times New Roman"/>
          <w:b w:val="0"/>
          <w:i w:val="0"/>
          <w:color w:val="000000"/>
          <w:sz w:val="28"/>
        </w:rPr>
        <w:t>Определение возраста дерева по спилу.</w:t>
      </w:r>
    </w:p>
    <w:p w14:paraId="200647C9">
      <w:pPr>
        <w:spacing w:before="0" w:after="0" w:line="264" w:lineRule="auto"/>
        <w:ind w:firstLine="600"/>
        <w:jc w:val="both"/>
      </w:pPr>
      <w:r>
        <w:rPr>
          <w:rFonts w:ascii="Times New Roman" w:hAnsi="Times New Roman"/>
          <w:b w:val="0"/>
          <w:i w:val="0"/>
          <w:color w:val="000000"/>
          <w:sz w:val="28"/>
        </w:rPr>
        <w:t>Выявление передвижения воды и минеральных веществ по древесине.</w:t>
      </w:r>
    </w:p>
    <w:p w14:paraId="2771F0D5">
      <w:pPr>
        <w:spacing w:before="0" w:after="0" w:line="264" w:lineRule="auto"/>
        <w:ind w:firstLine="600"/>
        <w:jc w:val="both"/>
      </w:pPr>
      <w:r>
        <w:rPr>
          <w:rFonts w:ascii="Times New Roman" w:hAnsi="Times New Roman"/>
          <w:b w:val="0"/>
          <w:i w:val="0"/>
          <w:color w:val="000000"/>
          <w:sz w:val="28"/>
        </w:rPr>
        <w:t>Наблюдение процесса выделения кислорода на свету аквариумными растениями.</w:t>
      </w:r>
    </w:p>
    <w:p w14:paraId="018AB886">
      <w:pPr>
        <w:spacing w:before="0" w:after="0" w:line="264" w:lineRule="auto"/>
        <w:ind w:firstLine="600"/>
        <w:jc w:val="both"/>
      </w:pPr>
      <w:r>
        <w:rPr>
          <w:rFonts w:ascii="Times New Roman" w:hAnsi="Times New Roman"/>
          <w:b w:val="0"/>
          <w:i w:val="0"/>
          <w:color w:val="000000"/>
          <w:sz w:val="28"/>
        </w:rPr>
        <w:t>Изучение роли рыхления для дыхания корней.</w:t>
      </w:r>
    </w:p>
    <w:p w14:paraId="3F5EE0FD">
      <w:pPr>
        <w:spacing w:before="0" w:after="0" w:line="264" w:lineRule="auto"/>
        <w:ind w:firstLine="600"/>
        <w:jc w:val="both"/>
      </w:pPr>
      <w:r>
        <w:rPr>
          <w:rFonts w:ascii="Times New Roman" w:hAnsi="Times New Roman"/>
          <w:b w:val="0"/>
          <w:i w:val="0"/>
          <w:color w:val="000000"/>
          <w:sz w:val="28"/>
        </w:rPr>
        <w:t>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p w14:paraId="416165FF">
      <w:pPr>
        <w:spacing w:before="0" w:after="0" w:line="264" w:lineRule="auto"/>
        <w:ind w:firstLine="600"/>
        <w:jc w:val="both"/>
      </w:pPr>
      <w:r>
        <w:rPr>
          <w:rFonts w:ascii="Times New Roman" w:hAnsi="Times New Roman"/>
          <w:b w:val="0"/>
          <w:i w:val="0"/>
          <w:color w:val="000000"/>
          <w:sz w:val="28"/>
        </w:rPr>
        <w:t>Определение всхожести семян культурных растений и посев их в грунт.</w:t>
      </w:r>
    </w:p>
    <w:p w14:paraId="795663A7">
      <w:pPr>
        <w:spacing w:before="0" w:after="0" w:line="264" w:lineRule="auto"/>
        <w:ind w:firstLine="600"/>
        <w:jc w:val="both"/>
      </w:pPr>
      <w:r>
        <w:rPr>
          <w:rFonts w:ascii="Times New Roman" w:hAnsi="Times New Roman"/>
          <w:b w:val="0"/>
          <w:i w:val="0"/>
          <w:color w:val="000000"/>
          <w:sz w:val="28"/>
        </w:rPr>
        <w:t>Наблюдение за ростом и развитием цветкового растения в комнатных условиях (на примере фасоли или посевного гороха).</w:t>
      </w:r>
    </w:p>
    <w:p w14:paraId="78A1BC0A">
      <w:pPr>
        <w:spacing w:before="0" w:after="0" w:line="264" w:lineRule="auto"/>
        <w:ind w:firstLine="600"/>
        <w:jc w:val="both"/>
      </w:pPr>
      <w:r>
        <w:rPr>
          <w:rFonts w:ascii="Times New Roman" w:hAnsi="Times New Roman"/>
          <w:b w:val="0"/>
          <w:i w:val="0"/>
          <w:color w:val="000000"/>
          <w:sz w:val="28"/>
        </w:rPr>
        <w:t>Определение условий прорастания семян.</w:t>
      </w:r>
    </w:p>
    <w:p w14:paraId="742F0470">
      <w:pPr>
        <w:spacing w:before="0" w:after="0" w:line="264" w:lineRule="auto"/>
        <w:ind w:left="120"/>
        <w:jc w:val="both"/>
      </w:pPr>
    </w:p>
    <w:p w14:paraId="3A2E0C54">
      <w:pPr>
        <w:spacing w:before="0" w:after="0" w:line="264" w:lineRule="auto"/>
        <w:ind w:left="120"/>
        <w:jc w:val="both"/>
      </w:pPr>
      <w:r>
        <w:rPr>
          <w:rFonts w:ascii="Times New Roman" w:hAnsi="Times New Roman"/>
          <w:b/>
          <w:i w:val="0"/>
          <w:color w:val="000000"/>
          <w:sz w:val="28"/>
        </w:rPr>
        <w:t>7 КЛАСС</w:t>
      </w:r>
    </w:p>
    <w:p w14:paraId="40D9C984">
      <w:pPr>
        <w:numPr>
          <w:ilvl w:val="0"/>
          <w:numId w:val="10"/>
        </w:numPr>
        <w:spacing w:before="0" w:after="0" w:line="264" w:lineRule="auto"/>
        <w:jc w:val="both"/>
      </w:pPr>
      <w:r>
        <w:rPr>
          <w:rFonts w:ascii="Times New Roman" w:hAnsi="Times New Roman"/>
          <w:b/>
          <w:i w:val="0"/>
          <w:color w:val="000000"/>
          <w:sz w:val="28"/>
        </w:rPr>
        <w:t xml:space="preserve"> Систематические группы растений</w:t>
      </w:r>
    </w:p>
    <w:p w14:paraId="2E4EC1A6">
      <w:pPr>
        <w:spacing w:before="0" w:after="0" w:line="264" w:lineRule="auto"/>
        <w:ind w:firstLine="600"/>
        <w:jc w:val="both"/>
      </w:pPr>
      <w:r>
        <w:rPr>
          <w:rFonts w:ascii="Times New Roman" w:hAnsi="Times New Roman"/>
          <w:b w:val="0"/>
          <w:i w:val="0"/>
          <w:color w:val="000000"/>
          <w:sz w:val="28"/>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14:paraId="42955990">
      <w:pPr>
        <w:spacing w:before="0" w:after="0" w:line="264" w:lineRule="auto"/>
        <w:ind w:firstLine="600"/>
        <w:jc w:val="both"/>
      </w:pPr>
      <w:r>
        <w:rPr>
          <w:rFonts w:ascii="Times New Roman" w:hAnsi="Times New Roman"/>
          <w:b w:val="0"/>
          <w:i w:val="0"/>
          <w:color w:val="000000"/>
          <w:sz w:val="28"/>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14:paraId="1C48C73C">
      <w:pPr>
        <w:spacing w:before="0" w:after="0" w:line="264" w:lineRule="auto"/>
        <w:ind w:firstLine="600"/>
        <w:jc w:val="both"/>
      </w:pPr>
      <w:r>
        <w:rPr>
          <w:rFonts w:ascii="Times New Roman" w:hAnsi="Times New Roman"/>
          <w:b w:val="0"/>
          <w:i w:val="0"/>
          <w:color w:val="000000"/>
          <w:sz w:val="28"/>
        </w:rPr>
        <w:t>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p w14:paraId="6FE1777A">
      <w:pPr>
        <w:spacing w:before="0" w:after="0" w:line="264" w:lineRule="auto"/>
        <w:ind w:firstLine="600"/>
        <w:jc w:val="both"/>
      </w:pPr>
      <w:r>
        <w:rPr>
          <w:rFonts w:ascii="Times New Roman" w:hAnsi="Times New Roman"/>
          <w:b w:val="0"/>
          <w:i w:val="0"/>
          <w:color w:val="000000"/>
          <w:sz w:val="28"/>
        </w:rPr>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14:paraId="6F946036">
      <w:pPr>
        <w:spacing w:before="0" w:after="0" w:line="264" w:lineRule="auto"/>
        <w:ind w:firstLine="600"/>
        <w:jc w:val="both"/>
      </w:pPr>
      <w:r>
        <w:rPr>
          <w:rFonts w:ascii="Times New Roman" w:hAnsi="Times New Roman"/>
          <w:b w:val="0"/>
          <w:i w:val="0"/>
          <w:color w:val="000000"/>
          <w:sz w:val="28"/>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14:paraId="25D25B85">
      <w:pPr>
        <w:spacing w:before="0" w:after="0" w:line="264" w:lineRule="auto"/>
        <w:ind w:firstLine="600"/>
        <w:jc w:val="both"/>
      </w:pPr>
      <w:r>
        <w:rPr>
          <w:rFonts w:ascii="Times New Roman" w:hAnsi="Times New Roman"/>
          <w:b w:val="0"/>
          <w:i w:val="0"/>
          <w:color w:val="000000"/>
          <w:sz w:val="28"/>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14:paraId="0C2F0ADA">
      <w:pPr>
        <w:spacing w:before="0" w:after="0" w:line="264" w:lineRule="auto"/>
        <w:ind w:firstLine="600"/>
        <w:jc w:val="both"/>
      </w:pPr>
      <w:r>
        <w:rPr>
          <w:rFonts w:ascii="Times New Roman" w:hAnsi="Times New Roman"/>
          <w:b w:val="0"/>
          <w:i w:val="0"/>
          <w:color w:val="000000"/>
          <w:sz w:val="28"/>
        </w:rPr>
        <w:t>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14:paraId="503AD804">
      <w:pPr>
        <w:spacing w:before="0" w:after="0" w:line="264" w:lineRule="auto"/>
        <w:ind w:firstLine="600"/>
        <w:jc w:val="both"/>
      </w:pPr>
      <w:r>
        <w:rPr>
          <w:rFonts w:ascii="Times New Roman" w:hAnsi="Times New Roman"/>
          <w:b/>
          <w:i/>
          <w:color w:val="000000"/>
          <w:sz w:val="28"/>
        </w:rPr>
        <w:t>Лабораторные и практические работы.</w:t>
      </w:r>
    </w:p>
    <w:p w14:paraId="06DB5D7A">
      <w:pPr>
        <w:spacing w:before="0" w:after="0" w:line="264" w:lineRule="auto"/>
        <w:ind w:firstLine="600"/>
        <w:jc w:val="both"/>
      </w:pPr>
      <w:r>
        <w:rPr>
          <w:rFonts w:ascii="Times New Roman" w:hAnsi="Times New Roman"/>
          <w:b w:val="0"/>
          <w:i w:val="0"/>
          <w:color w:val="000000"/>
          <w:sz w:val="28"/>
        </w:rPr>
        <w:t>Изучение строения одноклеточных водорослей (на примере хламидомонады и хлореллы).</w:t>
      </w:r>
    </w:p>
    <w:p w14:paraId="6D88957A">
      <w:pPr>
        <w:spacing w:before="0" w:after="0" w:line="264" w:lineRule="auto"/>
        <w:ind w:firstLine="600"/>
        <w:jc w:val="both"/>
      </w:pPr>
      <w:r>
        <w:rPr>
          <w:rFonts w:ascii="Times New Roman" w:hAnsi="Times New Roman"/>
          <w:b w:val="0"/>
          <w:i w:val="0"/>
          <w:color w:val="000000"/>
          <w:sz w:val="28"/>
        </w:rPr>
        <w:t>Изучение строения многоклеточных нитчатых водорослей (на примере спирогиры и улотрикса).</w:t>
      </w:r>
    </w:p>
    <w:p w14:paraId="2E97F667">
      <w:pPr>
        <w:spacing w:before="0" w:after="0" w:line="264" w:lineRule="auto"/>
        <w:ind w:firstLine="600"/>
        <w:jc w:val="both"/>
      </w:pPr>
      <w:r>
        <w:rPr>
          <w:rFonts w:ascii="Times New Roman" w:hAnsi="Times New Roman"/>
          <w:b w:val="0"/>
          <w:i w:val="0"/>
          <w:color w:val="000000"/>
          <w:sz w:val="28"/>
        </w:rPr>
        <w:t>Изучение внешнего строения мхов (на местных видах).</w:t>
      </w:r>
    </w:p>
    <w:p w14:paraId="20406959">
      <w:pPr>
        <w:spacing w:before="0" w:after="0" w:line="264" w:lineRule="auto"/>
        <w:ind w:firstLine="600"/>
        <w:jc w:val="both"/>
      </w:pPr>
      <w:r>
        <w:rPr>
          <w:rFonts w:ascii="Times New Roman" w:hAnsi="Times New Roman"/>
          <w:b w:val="0"/>
          <w:i w:val="0"/>
          <w:color w:val="000000"/>
          <w:sz w:val="28"/>
        </w:rPr>
        <w:t>Изучение внешнего строения папоротника или хвоща.</w:t>
      </w:r>
    </w:p>
    <w:p w14:paraId="6012A760">
      <w:pPr>
        <w:spacing w:before="0" w:after="0" w:line="264" w:lineRule="auto"/>
        <w:ind w:firstLine="600"/>
        <w:jc w:val="both"/>
      </w:pPr>
      <w:r>
        <w:rPr>
          <w:rFonts w:ascii="Times New Roman" w:hAnsi="Times New Roman"/>
          <w:b w:val="0"/>
          <w:i w:val="0"/>
          <w:color w:val="000000"/>
          <w:sz w:val="28"/>
        </w:rPr>
        <w:t>Изучение внешнего строения веток, хвои, шишек и семян голосеменных растений (на примере ели, сосны или лиственницы).</w:t>
      </w:r>
    </w:p>
    <w:p w14:paraId="7FBA2504">
      <w:pPr>
        <w:spacing w:before="0" w:after="0" w:line="264" w:lineRule="auto"/>
        <w:ind w:firstLine="600"/>
        <w:jc w:val="both"/>
      </w:pPr>
      <w:r>
        <w:rPr>
          <w:rFonts w:ascii="Times New Roman" w:hAnsi="Times New Roman"/>
          <w:b w:val="0"/>
          <w:i w:val="0"/>
          <w:color w:val="000000"/>
          <w:sz w:val="28"/>
        </w:rPr>
        <w:t xml:space="preserve">Изучение внешнего строения покрытосеменных растений. </w:t>
      </w:r>
    </w:p>
    <w:p w14:paraId="13B9CA03">
      <w:pPr>
        <w:spacing w:before="0" w:after="0" w:line="264" w:lineRule="auto"/>
        <w:ind w:firstLine="600"/>
        <w:jc w:val="both"/>
      </w:pPr>
      <w:r>
        <w:rPr>
          <w:rFonts w:ascii="Times New Roman" w:hAnsi="Times New Roman"/>
          <w:b w:val="0"/>
          <w:i w:val="0"/>
          <w:color w:val="000000"/>
          <w:sz w:val="28"/>
        </w:rPr>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14:paraId="2E759DE5">
      <w:pPr>
        <w:spacing w:before="0" w:after="0" w:line="264" w:lineRule="auto"/>
        <w:ind w:firstLine="600"/>
        <w:jc w:val="both"/>
      </w:pPr>
      <w:r>
        <w:rPr>
          <w:rFonts w:ascii="Times New Roman" w:hAnsi="Times New Roman"/>
          <w:b w:val="0"/>
          <w:i w:val="0"/>
          <w:color w:val="000000"/>
          <w:sz w:val="28"/>
        </w:rPr>
        <w:t>Определение видов растений (на примере трёх семейств) с использованием определителей растений или определительных карточек.</w:t>
      </w:r>
    </w:p>
    <w:p w14:paraId="0390C976">
      <w:pPr>
        <w:numPr>
          <w:ilvl w:val="0"/>
          <w:numId w:val="11"/>
        </w:numPr>
        <w:spacing w:before="0" w:after="0" w:line="264" w:lineRule="auto"/>
        <w:jc w:val="both"/>
      </w:pPr>
      <w:r>
        <w:rPr>
          <w:rFonts w:ascii="Times New Roman" w:hAnsi="Times New Roman"/>
          <w:b/>
          <w:i w:val="0"/>
          <w:color w:val="000000"/>
          <w:sz w:val="28"/>
        </w:rPr>
        <w:t xml:space="preserve"> Развитие растительного мира на Земле</w:t>
      </w:r>
    </w:p>
    <w:p w14:paraId="03DAD06B">
      <w:pPr>
        <w:spacing w:before="0" w:after="0" w:line="264" w:lineRule="auto"/>
        <w:ind w:firstLine="600"/>
        <w:jc w:val="both"/>
      </w:pPr>
      <w:r>
        <w:rPr>
          <w:rFonts w:ascii="Times New Roman" w:hAnsi="Times New Roman"/>
          <w:b w:val="0"/>
          <w:i w:val="0"/>
          <w:color w:val="000000"/>
          <w:sz w:val="28"/>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14:paraId="3DB0687B">
      <w:pPr>
        <w:spacing w:before="0" w:after="0" w:line="264" w:lineRule="auto"/>
        <w:ind w:firstLine="600"/>
        <w:jc w:val="both"/>
      </w:pPr>
      <w:r>
        <w:rPr>
          <w:rFonts w:ascii="Times New Roman" w:hAnsi="Times New Roman"/>
          <w:b/>
          <w:i/>
          <w:color w:val="000000"/>
          <w:sz w:val="28"/>
        </w:rPr>
        <w:t>Экскурсии или видеоэкскурсии.</w:t>
      </w:r>
    </w:p>
    <w:p w14:paraId="4708F997">
      <w:pPr>
        <w:spacing w:before="0" w:after="0" w:line="264" w:lineRule="auto"/>
        <w:ind w:firstLine="600"/>
        <w:jc w:val="both"/>
      </w:pPr>
      <w:r>
        <w:rPr>
          <w:rFonts w:ascii="Times New Roman" w:hAnsi="Times New Roman"/>
          <w:b w:val="0"/>
          <w:i w:val="0"/>
          <w:color w:val="000000"/>
          <w:sz w:val="28"/>
        </w:rPr>
        <w:t>Развитие растительного мира на Земле (экскурсия в палеонтологический или краеведческий музей).</w:t>
      </w:r>
    </w:p>
    <w:p w14:paraId="611E32C0">
      <w:pPr>
        <w:numPr>
          <w:ilvl w:val="0"/>
          <w:numId w:val="12"/>
        </w:numPr>
        <w:spacing w:before="0" w:after="0" w:line="264" w:lineRule="auto"/>
        <w:jc w:val="both"/>
      </w:pPr>
      <w:r>
        <w:rPr>
          <w:rFonts w:ascii="Times New Roman" w:hAnsi="Times New Roman"/>
          <w:b/>
          <w:i w:val="0"/>
          <w:color w:val="000000"/>
          <w:sz w:val="28"/>
        </w:rPr>
        <w:t xml:space="preserve"> Растения в природных сообществах</w:t>
      </w:r>
    </w:p>
    <w:p w14:paraId="34664BF4">
      <w:pPr>
        <w:spacing w:before="0" w:after="0" w:line="264" w:lineRule="auto"/>
        <w:ind w:firstLine="600"/>
        <w:jc w:val="both"/>
      </w:pPr>
      <w:r>
        <w:rPr>
          <w:rFonts w:ascii="Times New Roman" w:hAnsi="Times New Roman"/>
          <w:b w:val="0"/>
          <w:i w:val="0"/>
          <w:color w:val="000000"/>
          <w:sz w:val="28"/>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14:paraId="4E88EFAA">
      <w:pPr>
        <w:spacing w:before="0" w:after="0" w:line="264" w:lineRule="auto"/>
        <w:ind w:firstLine="600"/>
        <w:jc w:val="both"/>
      </w:pPr>
      <w:r>
        <w:rPr>
          <w:rFonts w:ascii="Times New Roman" w:hAnsi="Times New Roman"/>
          <w:b w:val="0"/>
          <w:i w:val="0"/>
          <w:color w:val="000000"/>
          <w:sz w:val="28"/>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14:paraId="4C07FFEF">
      <w:pPr>
        <w:numPr>
          <w:ilvl w:val="0"/>
          <w:numId w:val="13"/>
        </w:numPr>
        <w:spacing w:before="0" w:after="0" w:line="264" w:lineRule="auto"/>
        <w:jc w:val="both"/>
      </w:pPr>
      <w:r>
        <w:rPr>
          <w:rFonts w:ascii="Times New Roman" w:hAnsi="Times New Roman"/>
          <w:b/>
          <w:i w:val="0"/>
          <w:color w:val="000000"/>
          <w:sz w:val="28"/>
        </w:rPr>
        <w:t>Растения и человек</w:t>
      </w:r>
    </w:p>
    <w:p w14:paraId="5E8EF75F">
      <w:pPr>
        <w:spacing w:before="0" w:after="0" w:line="264" w:lineRule="auto"/>
        <w:ind w:firstLine="600"/>
        <w:jc w:val="both"/>
      </w:pPr>
      <w:r>
        <w:rPr>
          <w:rFonts w:ascii="Times New Roman" w:hAnsi="Times New Roman"/>
          <w:b w:val="0"/>
          <w:i w:val="0"/>
          <w:color w:val="000000"/>
          <w:sz w:val="28"/>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14:paraId="4B129269">
      <w:pPr>
        <w:spacing w:before="0" w:after="0" w:line="264" w:lineRule="auto"/>
        <w:ind w:firstLine="600"/>
        <w:jc w:val="both"/>
      </w:pPr>
      <w:r>
        <w:rPr>
          <w:rFonts w:ascii="Times New Roman" w:hAnsi="Times New Roman"/>
          <w:b/>
          <w:i/>
          <w:color w:val="000000"/>
          <w:sz w:val="28"/>
        </w:rPr>
        <w:t>Экскурсии или видеоэкскурсии.</w:t>
      </w:r>
    </w:p>
    <w:p w14:paraId="62226468">
      <w:pPr>
        <w:spacing w:before="0" w:after="0" w:line="264" w:lineRule="auto"/>
        <w:ind w:firstLine="600"/>
        <w:jc w:val="both"/>
      </w:pPr>
      <w:r>
        <w:rPr>
          <w:rFonts w:ascii="Times New Roman" w:hAnsi="Times New Roman"/>
          <w:b w:val="0"/>
          <w:i w:val="0"/>
          <w:color w:val="000000"/>
          <w:sz w:val="28"/>
        </w:rPr>
        <w:t xml:space="preserve">Изучение сельскохозяйственных растений региона. </w:t>
      </w:r>
    </w:p>
    <w:p w14:paraId="7A6F35FD">
      <w:pPr>
        <w:spacing w:before="0" w:after="0" w:line="264" w:lineRule="auto"/>
        <w:ind w:firstLine="600"/>
        <w:jc w:val="both"/>
      </w:pPr>
      <w:r>
        <w:rPr>
          <w:rFonts w:ascii="Times New Roman" w:hAnsi="Times New Roman"/>
          <w:b w:val="0"/>
          <w:i w:val="0"/>
          <w:color w:val="000000"/>
          <w:sz w:val="28"/>
        </w:rPr>
        <w:t>Изучение сорных растений региона.</w:t>
      </w:r>
    </w:p>
    <w:p w14:paraId="773DF9FE">
      <w:pPr>
        <w:numPr>
          <w:ilvl w:val="0"/>
          <w:numId w:val="14"/>
        </w:numPr>
        <w:spacing w:before="0" w:after="0" w:line="264" w:lineRule="auto"/>
        <w:jc w:val="both"/>
      </w:pPr>
      <w:r>
        <w:rPr>
          <w:rFonts w:ascii="Times New Roman" w:hAnsi="Times New Roman"/>
          <w:b/>
          <w:i w:val="0"/>
          <w:color w:val="000000"/>
          <w:sz w:val="28"/>
        </w:rPr>
        <w:t>Грибы. Лишайники. Бактерии</w:t>
      </w:r>
    </w:p>
    <w:p w14:paraId="0456B700">
      <w:pPr>
        <w:spacing w:before="0" w:after="0" w:line="264" w:lineRule="auto"/>
        <w:ind w:firstLine="600"/>
        <w:jc w:val="both"/>
      </w:pPr>
      <w:r>
        <w:rPr>
          <w:rFonts w:ascii="Times New Roman" w:hAnsi="Times New Roman"/>
          <w:b w:val="0"/>
          <w:i w:val="0"/>
          <w:color w:val="000000"/>
          <w:sz w:val="28"/>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14:paraId="3090B6DE">
      <w:pPr>
        <w:spacing w:before="0" w:after="0" w:line="264" w:lineRule="auto"/>
        <w:ind w:firstLine="600"/>
        <w:jc w:val="both"/>
      </w:pPr>
      <w:r>
        <w:rPr>
          <w:rFonts w:ascii="Times New Roman" w:hAnsi="Times New Roman"/>
          <w:b w:val="0"/>
          <w:i w:val="0"/>
          <w:color w:val="000000"/>
          <w:sz w:val="28"/>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14:paraId="64120646">
      <w:pPr>
        <w:spacing w:before="0" w:after="0" w:line="264" w:lineRule="auto"/>
        <w:ind w:firstLine="600"/>
        <w:jc w:val="both"/>
      </w:pPr>
      <w:r>
        <w:rPr>
          <w:rFonts w:ascii="Times New Roman" w:hAnsi="Times New Roman"/>
          <w:b w:val="0"/>
          <w:i w:val="0"/>
          <w:color w:val="000000"/>
          <w:sz w:val="28"/>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14:paraId="5C4141DD">
      <w:pPr>
        <w:spacing w:before="0" w:after="0" w:line="264" w:lineRule="auto"/>
        <w:ind w:firstLine="600"/>
        <w:jc w:val="both"/>
      </w:pPr>
      <w:r>
        <w:rPr>
          <w:rFonts w:ascii="Times New Roman" w:hAnsi="Times New Roman"/>
          <w:b w:val="0"/>
          <w:i w:val="0"/>
          <w:color w:val="000000"/>
          <w:sz w:val="28"/>
        </w:rPr>
        <w:t>Лишайники – комплексные организмы. Строение лишайников. Питание, рост и размножение лишайников. Значение лишайников в природе и жизни человека.</w:t>
      </w:r>
    </w:p>
    <w:p w14:paraId="0A619919">
      <w:pPr>
        <w:spacing w:before="0" w:after="0" w:line="264" w:lineRule="auto"/>
        <w:ind w:firstLine="600"/>
        <w:jc w:val="both"/>
      </w:pPr>
      <w:r>
        <w:rPr>
          <w:rFonts w:ascii="Times New Roman" w:hAnsi="Times New Roman"/>
          <w:b w:val="0"/>
          <w:i w:val="0"/>
          <w:color w:val="000000"/>
          <w:sz w:val="28"/>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14:paraId="15BA4275">
      <w:pPr>
        <w:spacing w:before="0" w:after="0" w:line="264" w:lineRule="auto"/>
        <w:ind w:firstLine="600"/>
        <w:jc w:val="both"/>
      </w:pPr>
      <w:r>
        <w:rPr>
          <w:rFonts w:ascii="Times New Roman" w:hAnsi="Times New Roman"/>
          <w:b/>
          <w:i/>
          <w:color w:val="000000"/>
          <w:sz w:val="28"/>
        </w:rPr>
        <w:t>Лабораторные и практические работы.</w:t>
      </w:r>
    </w:p>
    <w:p w14:paraId="2784F48C">
      <w:pPr>
        <w:spacing w:before="0" w:after="0" w:line="264" w:lineRule="auto"/>
        <w:ind w:firstLine="600"/>
        <w:jc w:val="both"/>
      </w:pPr>
      <w:r>
        <w:rPr>
          <w:rFonts w:ascii="Times New Roman" w:hAnsi="Times New Roman"/>
          <w:b w:val="0"/>
          <w:i w:val="0"/>
          <w:color w:val="000000"/>
          <w:sz w:val="28"/>
        </w:rPr>
        <w:t>Изучение строения одноклеточных (мукор) и многоклеточных (пеницилл) плесневых грибов.</w:t>
      </w:r>
    </w:p>
    <w:p w14:paraId="0202E6BD">
      <w:pPr>
        <w:spacing w:before="0" w:after="0" w:line="264" w:lineRule="auto"/>
        <w:ind w:firstLine="600"/>
        <w:jc w:val="both"/>
      </w:pPr>
      <w:r>
        <w:rPr>
          <w:rFonts w:ascii="Times New Roman" w:hAnsi="Times New Roman"/>
          <w:b w:val="0"/>
          <w:i w:val="0"/>
          <w:color w:val="000000"/>
          <w:sz w:val="28"/>
        </w:rPr>
        <w:t>Изучение строения плодовых тел шляпочных грибов (или изучение шляпочных грибов на муляжах).</w:t>
      </w:r>
    </w:p>
    <w:p w14:paraId="7A0D252A">
      <w:pPr>
        <w:spacing w:before="0" w:after="0" w:line="264" w:lineRule="auto"/>
        <w:ind w:firstLine="600"/>
        <w:jc w:val="both"/>
      </w:pPr>
      <w:r>
        <w:rPr>
          <w:rFonts w:ascii="Times New Roman" w:hAnsi="Times New Roman"/>
          <w:b w:val="0"/>
          <w:i w:val="0"/>
          <w:color w:val="000000"/>
          <w:sz w:val="28"/>
        </w:rPr>
        <w:t>Изучение строения лишайников.</w:t>
      </w:r>
    </w:p>
    <w:p w14:paraId="4B3DA1BB">
      <w:pPr>
        <w:spacing w:before="0" w:after="0" w:line="264" w:lineRule="auto"/>
        <w:ind w:firstLine="600"/>
        <w:jc w:val="both"/>
      </w:pPr>
      <w:r>
        <w:rPr>
          <w:rFonts w:ascii="Times New Roman" w:hAnsi="Times New Roman"/>
          <w:b w:val="0"/>
          <w:i w:val="0"/>
          <w:color w:val="000000"/>
          <w:sz w:val="28"/>
        </w:rPr>
        <w:t>Изучение строения бактерий (на готовых микропрепаратах).</w:t>
      </w:r>
      <w:bookmarkStart w:id="10" w:name="_TOC_250010"/>
      <w:bookmarkEnd w:id="10"/>
    </w:p>
    <w:p w14:paraId="5DCFBDEC">
      <w:pPr>
        <w:spacing w:before="0" w:after="0" w:line="264" w:lineRule="auto"/>
        <w:ind w:left="120"/>
        <w:jc w:val="both"/>
      </w:pPr>
    </w:p>
    <w:p w14:paraId="4055D122">
      <w:pPr>
        <w:spacing w:before="0" w:after="0" w:line="264" w:lineRule="auto"/>
        <w:ind w:left="120"/>
        <w:jc w:val="both"/>
      </w:pPr>
      <w:r>
        <w:rPr>
          <w:rFonts w:ascii="Times New Roman" w:hAnsi="Times New Roman"/>
          <w:b/>
          <w:i w:val="0"/>
          <w:color w:val="000000"/>
          <w:sz w:val="28"/>
        </w:rPr>
        <w:t>8 КЛАСС</w:t>
      </w:r>
    </w:p>
    <w:p w14:paraId="12F537B1">
      <w:pPr>
        <w:numPr>
          <w:ilvl w:val="0"/>
          <w:numId w:val="15"/>
        </w:numPr>
        <w:spacing w:before="0" w:after="0" w:line="264" w:lineRule="auto"/>
        <w:jc w:val="both"/>
      </w:pPr>
      <w:r>
        <w:rPr>
          <w:rFonts w:ascii="Times New Roman" w:hAnsi="Times New Roman"/>
          <w:b/>
          <w:i w:val="0"/>
          <w:color w:val="000000"/>
          <w:sz w:val="28"/>
        </w:rPr>
        <w:t>Животный организм</w:t>
      </w:r>
    </w:p>
    <w:p w14:paraId="31626167">
      <w:pPr>
        <w:spacing w:before="0" w:after="0" w:line="264" w:lineRule="auto"/>
        <w:ind w:firstLine="600"/>
        <w:jc w:val="both"/>
      </w:pPr>
      <w:r>
        <w:rPr>
          <w:rFonts w:ascii="Times New Roman" w:hAnsi="Times New Roman"/>
          <w:b w:val="0"/>
          <w:i w:val="0"/>
          <w:color w:val="000000"/>
          <w:sz w:val="28"/>
        </w:rPr>
        <w:t>Зоология – наука о животных. Разделы зоологии. Связь зоологии с другими науками и техникой.</w:t>
      </w:r>
    </w:p>
    <w:p w14:paraId="5E03C4AC">
      <w:pPr>
        <w:spacing w:before="0" w:after="0" w:line="264" w:lineRule="auto"/>
        <w:ind w:firstLine="600"/>
        <w:jc w:val="both"/>
      </w:pPr>
      <w:r>
        <w:rPr>
          <w:rFonts w:ascii="Times New Roman" w:hAnsi="Times New Roman"/>
          <w:b w:val="0"/>
          <w:i w:val="0"/>
          <w:color w:val="000000"/>
          <w:sz w:val="28"/>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14:paraId="61546333">
      <w:pPr>
        <w:spacing w:before="0" w:after="0" w:line="264" w:lineRule="auto"/>
        <w:ind w:firstLine="600"/>
        <w:jc w:val="both"/>
      </w:pPr>
      <w:r>
        <w:rPr>
          <w:rFonts w:ascii="Times New Roman" w:hAnsi="Times New Roman"/>
          <w:b w:val="0"/>
          <w:i w:val="0"/>
          <w:color w:val="000000"/>
          <w:sz w:val="28"/>
        </w:rPr>
        <w:t>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Деление клетки. Ткани животных, их разнообразие. Органы и системы органов животных. Организм – единое целое.</w:t>
      </w:r>
    </w:p>
    <w:p w14:paraId="0286CB31">
      <w:pPr>
        <w:spacing w:before="0" w:after="0" w:line="264" w:lineRule="auto"/>
        <w:ind w:firstLine="600"/>
        <w:jc w:val="both"/>
      </w:pPr>
      <w:r>
        <w:rPr>
          <w:rFonts w:ascii="Times New Roman" w:hAnsi="Times New Roman"/>
          <w:b/>
          <w:i/>
          <w:color w:val="000000"/>
          <w:sz w:val="28"/>
        </w:rPr>
        <w:t>Лабораторные и практические работы.</w:t>
      </w:r>
    </w:p>
    <w:p w14:paraId="43F19300">
      <w:pPr>
        <w:spacing w:before="0" w:after="0" w:line="264" w:lineRule="auto"/>
        <w:ind w:firstLine="600"/>
        <w:jc w:val="both"/>
      </w:pPr>
      <w:r>
        <w:rPr>
          <w:rFonts w:ascii="Times New Roman" w:hAnsi="Times New Roman"/>
          <w:b w:val="0"/>
          <w:i w:val="0"/>
          <w:color w:val="000000"/>
          <w:sz w:val="28"/>
        </w:rPr>
        <w:t>Исследование под микроскопом готовых микропрепаратов клеток и тканей животных.</w:t>
      </w:r>
    </w:p>
    <w:p w14:paraId="64456B04">
      <w:pPr>
        <w:numPr>
          <w:ilvl w:val="0"/>
          <w:numId w:val="16"/>
        </w:numPr>
        <w:spacing w:before="0" w:after="0" w:line="264" w:lineRule="auto"/>
        <w:jc w:val="both"/>
      </w:pPr>
      <w:r>
        <w:rPr>
          <w:rFonts w:ascii="Times New Roman" w:hAnsi="Times New Roman"/>
          <w:b/>
          <w:i w:val="0"/>
          <w:color w:val="000000"/>
          <w:sz w:val="28"/>
        </w:rPr>
        <w:t>Строение и жизнедеятельность организма животного</w:t>
      </w:r>
    </w:p>
    <w:p w14:paraId="4DE14726">
      <w:pPr>
        <w:spacing w:before="0" w:after="0" w:line="264" w:lineRule="auto"/>
        <w:ind w:firstLine="600"/>
        <w:jc w:val="both"/>
      </w:pPr>
      <w:r>
        <w:rPr>
          <w:rFonts w:ascii="Times New Roman" w:hAnsi="Times New Roman"/>
          <w:b w:val="0"/>
          <w:i w:val="0"/>
          <w:color w:val="000000"/>
          <w:sz w:val="28"/>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14:paraId="0A9C6571">
      <w:pPr>
        <w:spacing w:before="0" w:after="0" w:line="264" w:lineRule="auto"/>
        <w:ind w:firstLine="600"/>
        <w:jc w:val="both"/>
      </w:pPr>
      <w:r>
        <w:rPr>
          <w:rFonts w:ascii="Times New Roman" w:hAnsi="Times New Roman"/>
          <w:b w:val="0"/>
          <w:i w:val="0"/>
          <w:color w:val="000000"/>
          <w:sz w:val="28"/>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14:paraId="0A78EC97">
      <w:pPr>
        <w:spacing w:before="0" w:after="0" w:line="264" w:lineRule="auto"/>
        <w:ind w:firstLine="600"/>
        <w:jc w:val="both"/>
      </w:pPr>
      <w:r>
        <w:rPr>
          <w:rFonts w:ascii="Times New Roman" w:hAnsi="Times New Roman"/>
          <w:b w:val="0"/>
          <w:i w:val="0"/>
          <w:color w:val="000000"/>
          <w:sz w:val="28"/>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14:paraId="7F590D44">
      <w:pPr>
        <w:spacing w:before="0" w:after="0" w:line="264" w:lineRule="auto"/>
        <w:ind w:firstLine="600"/>
        <w:jc w:val="both"/>
      </w:pPr>
      <w:r>
        <w:rPr>
          <w:rFonts w:ascii="Times New Roman" w:hAnsi="Times New Roman"/>
          <w:b w:val="0"/>
          <w:i w:val="0"/>
          <w:color w:val="000000"/>
          <w:sz w:val="28"/>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14:paraId="01AD43F2">
      <w:pPr>
        <w:spacing w:before="0" w:after="0" w:line="264" w:lineRule="auto"/>
        <w:ind w:firstLine="600"/>
        <w:jc w:val="both"/>
      </w:pPr>
      <w:r>
        <w:rPr>
          <w:rFonts w:ascii="Times New Roman" w:hAnsi="Times New Roman"/>
          <w:b w:val="0"/>
          <w:i w:val="0"/>
          <w:color w:val="000000"/>
          <w:sz w:val="28"/>
        </w:rPr>
        <w:t>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14:paraId="3756A8F2">
      <w:pPr>
        <w:spacing w:before="0" w:after="0" w:line="264" w:lineRule="auto"/>
        <w:ind w:firstLine="600"/>
        <w:jc w:val="both"/>
      </w:pPr>
      <w:r>
        <w:rPr>
          <w:rFonts w:ascii="Times New Roman" w:hAnsi="Times New Roman"/>
          <w:b w:val="0"/>
          <w:i w:val="0"/>
          <w:color w:val="000000"/>
          <w:sz w:val="28"/>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14:paraId="2DBD1A99">
      <w:pPr>
        <w:spacing w:before="0" w:after="0" w:line="264" w:lineRule="auto"/>
        <w:ind w:firstLine="600"/>
        <w:jc w:val="both"/>
      </w:pPr>
      <w:r>
        <w:rPr>
          <w:rFonts w:ascii="Times New Roman" w:hAnsi="Times New Roman"/>
          <w:b w:val="0"/>
          <w:i w:val="0"/>
          <w:color w:val="000000"/>
          <w:sz w:val="28"/>
        </w:rPr>
        <w:t>Координация и регуляция жизнедеятельности у животных. Раздражимость у одноклеточных животных. Таксисы (фототаксис, трофотаксис,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14:paraId="5E907C34">
      <w:pPr>
        <w:spacing w:before="0" w:after="0" w:line="264" w:lineRule="auto"/>
        <w:ind w:firstLine="600"/>
        <w:jc w:val="both"/>
      </w:pPr>
      <w:r>
        <w:rPr>
          <w:rFonts w:ascii="Times New Roman" w:hAnsi="Times New Roman"/>
          <w:b w:val="0"/>
          <w:i w:val="0"/>
          <w:color w:val="000000"/>
          <w:sz w:val="28"/>
        </w:rPr>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14:paraId="02D833AD">
      <w:pPr>
        <w:spacing w:before="0" w:after="0" w:line="264" w:lineRule="auto"/>
        <w:ind w:firstLine="600"/>
        <w:jc w:val="both"/>
      </w:pPr>
      <w:r>
        <w:rPr>
          <w:rFonts w:ascii="Times New Roman" w:hAnsi="Times New Roman"/>
          <w:b w:val="0"/>
          <w:i w:val="0"/>
          <w:color w:val="000000"/>
          <w:sz w:val="28"/>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14:paraId="2C194F1E">
      <w:pPr>
        <w:spacing w:before="0" w:after="0" w:line="264" w:lineRule="auto"/>
        <w:ind w:firstLine="600"/>
        <w:jc w:val="both"/>
      </w:pPr>
      <w:r>
        <w:rPr>
          <w:rFonts w:ascii="Times New Roman" w:hAnsi="Times New Roman"/>
          <w:b/>
          <w:i/>
          <w:color w:val="000000"/>
          <w:sz w:val="28"/>
        </w:rPr>
        <w:t>Лабораторные и практические работы.</w:t>
      </w:r>
    </w:p>
    <w:p w14:paraId="7E067B44">
      <w:pPr>
        <w:spacing w:before="0" w:after="0" w:line="264" w:lineRule="auto"/>
        <w:ind w:firstLine="600"/>
        <w:jc w:val="both"/>
      </w:pPr>
      <w:r>
        <w:rPr>
          <w:rFonts w:ascii="Times New Roman" w:hAnsi="Times New Roman"/>
          <w:b w:val="0"/>
          <w:i w:val="0"/>
          <w:color w:val="000000"/>
          <w:sz w:val="28"/>
        </w:rPr>
        <w:t xml:space="preserve">Ознакомление с органами опоры и движения у животных. </w:t>
      </w:r>
    </w:p>
    <w:p w14:paraId="739FBD81">
      <w:pPr>
        <w:spacing w:before="0" w:after="0" w:line="264" w:lineRule="auto"/>
        <w:ind w:firstLine="600"/>
        <w:jc w:val="both"/>
      </w:pPr>
      <w:r>
        <w:rPr>
          <w:rFonts w:ascii="Times New Roman" w:hAnsi="Times New Roman"/>
          <w:b w:val="0"/>
          <w:i w:val="0"/>
          <w:color w:val="000000"/>
          <w:sz w:val="28"/>
        </w:rPr>
        <w:t>Изучение способов поглощения пищи у животных.</w:t>
      </w:r>
    </w:p>
    <w:p w14:paraId="501CA691">
      <w:pPr>
        <w:spacing w:before="0" w:after="0" w:line="264" w:lineRule="auto"/>
        <w:ind w:firstLine="600"/>
        <w:jc w:val="both"/>
      </w:pPr>
      <w:r>
        <w:rPr>
          <w:rFonts w:ascii="Times New Roman" w:hAnsi="Times New Roman"/>
          <w:b w:val="0"/>
          <w:i w:val="0"/>
          <w:color w:val="000000"/>
          <w:sz w:val="28"/>
        </w:rPr>
        <w:t>Изучение способов дыхания у животных.</w:t>
      </w:r>
    </w:p>
    <w:p w14:paraId="5AC37E43">
      <w:pPr>
        <w:spacing w:before="0" w:after="0" w:line="264" w:lineRule="auto"/>
        <w:ind w:firstLine="600"/>
        <w:jc w:val="both"/>
      </w:pPr>
      <w:r>
        <w:rPr>
          <w:rFonts w:ascii="Times New Roman" w:hAnsi="Times New Roman"/>
          <w:b w:val="0"/>
          <w:i w:val="0"/>
          <w:color w:val="000000"/>
          <w:sz w:val="28"/>
        </w:rPr>
        <w:t>Ознакомление с системами органов транспорта веществ у животных.</w:t>
      </w:r>
    </w:p>
    <w:p w14:paraId="79B34157">
      <w:pPr>
        <w:spacing w:before="0" w:after="0" w:line="264" w:lineRule="auto"/>
        <w:ind w:firstLine="600"/>
        <w:jc w:val="both"/>
      </w:pPr>
      <w:r>
        <w:rPr>
          <w:rFonts w:ascii="Times New Roman" w:hAnsi="Times New Roman"/>
          <w:b w:val="0"/>
          <w:i w:val="0"/>
          <w:color w:val="000000"/>
          <w:sz w:val="28"/>
        </w:rPr>
        <w:t>Изучение покровов тела у животных.</w:t>
      </w:r>
    </w:p>
    <w:p w14:paraId="4B571183">
      <w:pPr>
        <w:spacing w:before="0" w:after="0" w:line="264" w:lineRule="auto"/>
        <w:ind w:firstLine="600"/>
        <w:jc w:val="both"/>
      </w:pPr>
      <w:r>
        <w:rPr>
          <w:rFonts w:ascii="Times New Roman" w:hAnsi="Times New Roman"/>
          <w:b w:val="0"/>
          <w:i w:val="0"/>
          <w:color w:val="000000"/>
          <w:sz w:val="28"/>
        </w:rPr>
        <w:t>Изучение органов чувств у животных.</w:t>
      </w:r>
    </w:p>
    <w:p w14:paraId="6C176EFB">
      <w:pPr>
        <w:spacing w:before="0" w:after="0" w:line="264" w:lineRule="auto"/>
        <w:ind w:firstLine="600"/>
        <w:jc w:val="both"/>
      </w:pPr>
      <w:r>
        <w:rPr>
          <w:rFonts w:ascii="Times New Roman" w:hAnsi="Times New Roman"/>
          <w:b w:val="0"/>
          <w:i w:val="0"/>
          <w:color w:val="000000"/>
          <w:sz w:val="28"/>
        </w:rPr>
        <w:t xml:space="preserve">Формирование условных рефлексов у аквариумных рыб. </w:t>
      </w:r>
    </w:p>
    <w:p w14:paraId="0E1FA19C">
      <w:pPr>
        <w:spacing w:before="0" w:after="0" w:line="264" w:lineRule="auto"/>
        <w:ind w:firstLine="600"/>
        <w:jc w:val="both"/>
      </w:pPr>
      <w:r>
        <w:rPr>
          <w:rFonts w:ascii="Times New Roman" w:hAnsi="Times New Roman"/>
          <w:b w:val="0"/>
          <w:i w:val="0"/>
          <w:color w:val="000000"/>
          <w:sz w:val="28"/>
        </w:rPr>
        <w:t>Строение яйца и развитие зародыша птицы (курицы).</w:t>
      </w:r>
    </w:p>
    <w:p w14:paraId="028E0937">
      <w:pPr>
        <w:numPr>
          <w:ilvl w:val="0"/>
          <w:numId w:val="17"/>
        </w:numPr>
        <w:spacing w:before="0" w:after="0" w:line="264" w:lineRule="auto"/>
        <w:jc w:val="both"/>
      </w:pPr>
      <w:r>
        <w:rPr>
          <w:rFonts w:ascii="Times New Roman" w:hAnsi="Times New Roman"/>
          <w:b/>
          <w:i w:val="0"/>
          <w:color w:val="000000"/>
          <w:sz w:val="28"/>
        </w:rPr>
        <w:t>Систематические группы животных</w:t>
      </w:r>
    </w:p>
    <w:p w14:paraId="651AC9E3">
      <w:pPr>
        <w:spacing w:before="0" w:after="0" w:line="264" w:lineRule="auto"/>
        <w:ind w:firstLine="600"/>
        <w:jc w:val="both"/>
      </w:pPr>
      <w:r>
        <w:rPr>
          <w:rFonts w:ascii="Times New Roman" w:hAnsi="Times New Roman"/>
          <w:b w:val="0"/>
          <w:i w:val="0"/>
          <w:color w:val="000000"/>
          <w:sz w:val="28"/>
        </w:rPr>
        <w:t>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14:paraId="51DC8FBC">
      <w:pPr>
        <w:spacing w:before="0" w:after="0" w:line="264" w:lineRule="auto"/>
        <w:ind w:firstLine="600"/>
        <w:jc w:val="both"/>
      </w:pPr>
      <w:r>
        <w:rPr>
          <w:rFonts w:ascii="Times New Roman" w:hAnsi="Times New Roman"/>
          <w:b w:val="0"/>
          <w:i w:val="0"/>
          <w:color w:val="000000"/>
          <w:sz w:val="28"/>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14:paraId="65CAE7E6">
      <w:pPr>
        <w:spacing w:before="0" w:after="0" w:line="264" w:lineRule="auto"/>
        <w:ind w:firstLine="600"/>
        <w:jc w:val="both"/>
      </w:pPr>
      <w:r>
        <w:rPr>
          <w:rFonts w:ascii="Times New Roman" w:hAnsi="Times New Roman"/>
          <w:b/>
          <w:i/>
          <w:color w:val="000000"/>
          <w:sz w:val="28"/>
        </w:rPr>
        <w:t>Лабораторные и практические работы</w:t>
      </w:r>
    </w:p>
    <w:p w14:paraId="7BFE00E1">
      <w:pPr>
        <w:spacing w:before="0" w:after="0" w:line="264" w:lineRule="auto"/>
        <w:ind w:firstLine="600"/>
        <w:jc w:val="both"/>
      </w:pPr>
      <w:r>
        <w:rPr>
          <w:rFonts w:ascii="Times New Roman" w:hAnsi="Times New Roman"/>
          <w:b w:val="0"/>
          <w:i w:val="0"/>
          <w:color w:val="000000"/>
          <w:sz w:val="28"/>
        </w:rPr>
        <w:t>Исследование строения инфузории-туфельки и наблюдение за её передвижением. Изучение хемотаксиса.</w:t>
      </w:r>
    </w:p>
    <w:p w14:paraId="2D69B0D2">
      <w:pPr>
        <w:spacing w:before="0" w:after="0" w:line="264" w:lineRule="auto"/>
        <w:ind w:firstLine="600"/>
        <w:jc w:val="both"/>
      </w:pPr>
      <w:r>
        <w:rPr>
          <w:rFonts w:ascii="Times New Roman" w:hAnsi="Times New Roman"/>
          <w:b w:val="0"/>
          <w:i w:val="0"/>
          <w:color w:val="000000"/>
          <w:sz w:val="28"/>
        </w:rPr>
        <w:t>Многообразие простейших (на готовых препаратах).</w:t>
      </w:r>
    </w:p>
    <w:p w14:paraId="65DC7732">
      <w:pPr>
        <w:spacing w:before="0" w:after="0" w:line="264" w:lineRule="auto"/>
        <w:ind w:firstLine="600"/>
        <w:jc w:val="both"/>
      </w:pPr>
      <w:r>
        <w:rPr>
          <w:rFonts w:ascii="Times New Roman" w:hAnsi="Times New Roman"/>
          <w:b w:val="0"/>
          <w:i w:val="0"/>
          <w:color w:val="000000"/>
          <w:sz w:val="28"/>
        </w:rPr>
        <w:t>Изготовление модели клетки простейшего (амёбы, инфузории-туфельки и другое.).</w:t>
      </w:r>
    </w:p>
    <w:p w14:paraId="026486AD">
      <w:pPr>
        <w:spacing w:before="0" w:after="0" w:line="264" w:lineRule="auto"/>
        <w:ind w:firstLine="600"/>
        <w:jc w:val="both"/>
      </w:pPr>
      <w:r>
        <w:rPr>
          <w:rFonts w:ascii="Times New Roman" w:hAnsi="Times New Roman"/>
          <w:b/>
          <w:i w:val="0"/>
          <w:color w:val="000000"/>
          <w:sz w:val="28"/>
        </w:rPr>
        <w:t>Многоклеточные животные. Кишечнополостные</w:t>
      </w:r>
      <w:r>
        <w:rPr>
          <w:rFonts w:ascii="Times New Roman" w:hAnsi="Times New Roman"/>
          <w:b w:val="0"/>
          <w:i w:val="0"/>
          <w:color w:val="000000"/>
          <w:sz w:val="28"/>
        </w:rPr>
        <w:t>.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рифообразовании.</w:t>
      </w:r>
    </w:p>
    <w:p w14:paraId="07BEFF34">
      <w:pPr>
        <w:spacing w:before="0" w:after="0" w:line="264" w:lineRule="auto"/>
        <w:ind w:firstLine="600"/>
        <w:jc w:val="both"/>
      </w:pPr>
      <w:r>
        <w:rPr>
          <w:rFonts w:ascii="Times New Roman" w:hAnsi="Times New Roman"/>
          <w:b/>
          <w:i/>
          <w:color w:val="000000"/>
          <w:sz w:val="28"/>
        </w:rPr>
        <w:t>Лабораторные и практические работы.</w:t>
      </w:r>
    </w:p>
    <w:p w14:paraId="36673F97">
      <w:pPr>
        <w:spacing w:before="0" w:after="0" w:line="264" w:lineRule="auto"/>
        <w:ind w:firstLine="600"/>
        <w:jc w:val="both"/>
      </w:pPr>
      <w:r>
        <w:rPr>
          <w:rFonts w:ascii="Times New Roman" w:hAnsi="Times New Roman"/>
          <w:b w:val="0"/>
          <w:i w:val="0"/>
          <w:color w:val="000000"/>
          <w:sz w:val="28"/>
        </w:rPr>
        <w:t>Исследование строения пресноводной гидры и её передвижения (школьный аквариум).</w:t>
      </w:r>
    </w:p>
    <w:p w14:paraId="5CEA84D1">
      <w:pPr>
        <w:spacing w:before="0" w:after="0" w:line="264" w:lineRule="auto"/>
        <w:ind w:firstLine="600"/>
        <w:jc w:val="both"/>
      </w:pPr>
      <w:r>
        <w:rPr>
          <w:rFonts w:ascii="Times New Roman" w:hAnsi="Times New Roman"/>
          <w:b w:val="0"/>
          <w:i w:val="0"/>
          <w:color w:val="000000"/>
          <w:sz w:val="28"/>
        </w:rPr>
        <w:t>Исследование питания гидры дафниями и циклопами (школьный аквариум).</w:t>
      </w:r>
    </w:p>
    <w:p w14:paraId="5D5D700B">
      <w:pPr>
        <w:spacing w:before="0" w:after="0" w:line="264" w:lineRule="auto"/>
        <w:ind w:firstLine="600"/>
        <w:jc w:val="both"/>
      </w:pPr>
      <w:r>
        <w:rPr>
          <w:rFonts w:ascii="Times New Roman" w:hAnsi="Times New Roman"/>
          <w:b w:val="0"/>
          <w:i w:val="0"/>
          <w:color w:val="000000"/>
          <w:sz w:val="28"/>
        </w:rPr>
        <w:t>Изготовление модели пресноводной гидры.</w:t>
      </w:r>
    </w:p>
    <w:p w14:paraId="15DD97A6">
      <w:pPr>
        <w:spacing w:before="0" w:after="0" w:line="264" w:lineRule="auto"/>
        <w:ind w:firstLine="600"/>
        <w:jc w:val="both"/>
      </w:pPr>
      <w:r>
        <w:rPr>
          <w:rFonts w:ascii="Times New Roman" w:hAnsi="Times New Roman"/>
          <w:b/>
          <w:i w:val="0"/>
          <w:color w:val="000000"/>
          <w:sz w:val="28"/>
        </w:rPr>
        <w:t>Плоские, круглые, кольчатые черви.</w:t>
      </w:r>
      <w:r>
        <w:rPr>
          <w:rFonts w:ascii="Times New Roman" w:hAnsi="Times New Roman"/>
          <w:b w:val="0"/>
          <w:i w:val="0"/>
          <w:color w:val="000000"/>
          <w:sz w:val="28"/>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p w14:paraId="2FCFB00A">
      <w:pPr>
        <w:spacing w:before="0" w:after="0" w:line="264" w:lineRule="auto"/>
        <w:ind w:firstLine="600"/>
        <w:jc w:val="both"/>
      </w:pPr>
      <w:r>
        <w:rPr>
          <w:rFonts w:ascii="Times New Roman" w:hAnsi="Times New Roman"/>
          <w:b/>
          <w:i/>
          <w:color w:val="000000"/>
          <w:sz w:val="28"/>
        </w:rPr>
        <w:t>Лабораторные и практические работы.</w:t>
      </w:r>
    </w:p>
    <w:p w14:paraId="7CDCD889">
      <w:pPr>
        <w:spacing w:before="0" w:after="0" w:line="264" w:lineRule="auto"/>
        <w:ind w:firstLine="600"/>
        <w:jc w:val="both"/>
      </w:pPr>
      <w:r>
        <w:rPr>
          <w:rFonts w:ascii="Times New Roman" w:hAnsi="Times New Roman"/>
          <w:b w:val="0"/>
          <w:i w:val="0"/>
          <w:color w:val="000000"/>
          <w:sz w:val="28"/>
        </w:rPr>
        <w:t>Исследование внешнего строения дождевого червя. Наблюдение за реакцией дождевого червя на раздражители.</w:t>
      </w:r>
    </w:p>
    <w:p w14:paraId="467BB382">
      <w:pPr>
        <w:spacing w:before="0" w:after="0" w:line="264" w:lineRule="auto"/>
        <w:ind w:firstLine="600"/>
        <w:jc w:val="both"/>
      </w:pPr>
      <w:r>
        <w:rPr>
          <w:rFonts w:ascii="Times New Roman" w:hAnsi="Times New Roman"/>
          <w:b w:val="0"/>
          <w:i w:val="0"/>
          <w:color w:val="000000"/>
          <w:sz w:val="28"/>
        </w:rPr>
        <w:t>Исследование внутреннего строения дождевого червя (на готовом влажном препарате и микропрепарате).</w:t>
      </w:r>
    </w:p>
    <w:p w14:paraId="473F9FB1">
      <w:pPr>
        <w:spacing w:before="0" w:after="0" w:line="264" w:lineRule="auto"/>
        <w:ind w:firstLine="600"/>
        <w:jc w:val="both"/>
      </w:pPr>
      <w:r>
        <w:rPr>
          <w:rFonts w:ascii="Times New Roman" w:hAnsi="Times New Roman"/>
          <w:b w:val="0"/>
          <w:i w:val="0"/>
          <w:color w:val="000000"/>
          <w:sz w:val="28"/>
        </w:rPr>
        <w:t>Изучение приспособлений паразитических червей к паразитизму (на готовых влажных и микропрепаратах).</w:t>
      </w:r>
    </w:p>
    <w:p w14:paraId="73DC8835">
      <w:pPr>
        <w:spacing w:before="0" w:after="0" w:line="264" w:lineRule="auto"/>
        <w:ind w:firstLine="600"/>
        <w:jc w:val="both"/>
      </w:pPr>
      <w:r>
        <w:rPr>
          <w:rFonts w:ascii="Times New Roman" w:hAnsi="Times New Roman"/>
          <w:b/>
          <w:i w:val="0"/>
          <w:color w:val="000000"/>
          <w:sz w:val="28"/>
        </w:rPr>
        <w:t>Членистоногие.</w:t>
      </w:r>
      <w:r>
        <w:rPr>
          <w:rFonts w:ascii="Times New Roman" w:hAnsi="Times New Roman"/>
          <w:b w:val="0"/>
          <w:i w:val="0"/>
          <w:color w:val="000000"/>
          <w:sz w:val="28"/>
        </w:rPr>
        <w:t xml:space="preserve"> Общая характеристика. Среды жизни. Внешнее и внутреннее строение членистоногих. Многообразие членистоногих. Представители классов.</w:t>
      </w:r>
    </w:p>
    <w:p w14:paraId="63FB9377">
      <w:pPr>
        <w:spacing w:before="0" w:after="0" w:line="264" w:lineRule="auto"/>
        <w:ind w:firstLine="600"/>
        <w:jc w:val="both"/>
      </w:pPr>
      <w:r>
        <w:rPr>
          <w:rFonts w:ascii="Times New Roman" w:hAnsi="Times New Roman"/>
          <w:b w:val="0"/>
          <w:i w:val="0"/>
          <w:color w:val="000000"/>
          <w:sz w:val="28"/>
        </w:rPr>
        <w:t>Ракообразные. Особенности строения и жизнедеятельности.</w:t>
      </w:r>
    </w:p>
    <w:p w14:paraId="6A6637C2">
      <w:pPr>
        <w:spacing w:before="0" w:after="0" w:line="264" w:lineRule="auto"/>
        <w:ind w:firstLine="600"/>
        <w:jc w:val="both"/>
      </w:pPr>
      <w:r>
        <w:rPr>
          <w:rFonts w:ascii="Times New Roman" w:hAnsi="Times New Roman"/>
          <w:b w:val="0"/>
          <w:i w:val="0"/>
          <w:color w:val="000000"/>
          <w:sz w:val="28"/>
        </w:rPr>
        <w:t>Значение ракообразных в природе и жизни человека.</w:t>
      </w:r>
    </w:p>
    <w:p w14:paraId="0451544D">
      <w:pPr>
        <w:spacing w:before="0" w:after="0" w:line="264" w:lineRule="auto"/>
        <w:ind w:firstLine="600"/>
        <w:jc w:val="both"/>
      </w:pPr>
      <w:r>
        <w:rPr>
          <w:rFonts w:ascii="Times New Roman" w:hAnsi="Times New Roman"/>
          <w:b w:val="0"/>
          <w:i w:val="0"/>
          <w:color w:val="000000"/>
          <w:sz w:val="28"/>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14:paraId="713A1D2F">
      <w:pPr>
        <w:spacing w:before="0" w:after="0" w:line="264" w:lineRule="auto"/>
        <w:ind w:firstLine="600"/>
        <w:jc w:val="both"/>
      </w:pPr>
      <w:r>
        <w:rPr>
          <w:rFonts w:ascii="Times New Roman" w:hAnsi="Times New Roman"/>
          <w:b w:val="0"/>
          <w:i w:val="0"/>
          <w:color w:val="000000"/>
          <w:sz w:val="28"/>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14:paraId="07C6520E">
      <w:pPr>
        <w:spacing w:before="0" w:after="0" w:line="264" w:lineRule="auto"/>
        <w:ind w:firstLine="600"/>
        <w:jc w:val="both"/>
      </w:pPr>
      <w:r>
        <w:rPr>
          <w:rFonts w:ascii="Times New Roman" w:hAnsi="Times New Roman"/>
          <w:b/>
          <w:i/>
          <w:color w:val="000000"/>
          <w:sz w:val="28"/>
        </w:rPr>
        <w:t>Лабораторные и практические работы.</w:t>
      </w:r>
    </w:p>
    <w:p w14:paraId="593D59F5">
      <w:pPr>
        <w:spacing w:before="0" w:after="0" w:line="264" w:lineRule="auto"/>
        <w:ind w:firstLine="600"/>
        <w:jc w:val="both"/>
      </w:pPr>
      <w:r>
        <w:rPr>
          <w:rFonts w:ascii="Times New Roman" w:hAnsi="Times New Roman"/>
          <w:b w:val="0"/>
          <w:i w:val="0"/>
          <w:color w:val="000000"/>
          <w:sz w:val="28"/>
        </w:rPr>
        <w:t>Исследование внешнего строения насекомого (на примере майского жука или других крупных насекомых-вредителей).</w:t>
      </w:r>
    </w:p>
    <w:p w14:paraId="2B8C7528">
      <w:pPr>
        <w:spacing w:before="0" w:after="0" w:line="264" w:lineRule="auto"/>
        <w:ind w:firstLine="600"/>
        <w:jc w:val="both"/>
      </w:pPr>
      <w:r>
        <w:rPr>
          <w:rFonts w:ascii="Times New Roman" w:hAnsi="Times New Roman"/>
          <w:b w:val="0"/>
          <w:i w:val="0"/>
          <w:color w:val="000000"/>
          <w:sz w:val="28"/>
        </w:rPr>
        <w:t>Ознакомление с различными типами развития насекомых (на примере коллекций).</w:t>
      </w:r>
    </w:p>
    <w:p w14:paraId="0A1E48B8">
      <w:pPr>
        <w:spacing w:before="0" w:after="0" w:line="264" w:lineRule="auto"/>
        <w:ind w:firstLine="600"/>
        <w:jc w:val="both"/>
      </w:pPr>
      <w:r>
        <w:rPr>
          <w:rFonts w:ascii="Times New Roman" w:hAnsi="Times New Roman"/>
          <w:b/>
          <w:i w:val="0"/>
          <w:color w:val="000000"/>
          <w:sz w:val="28"/>
        </w:rPr>
        <w:t>Моллюски</w:t>
      </w:r>
      <w:r>
        <w:rPr>
          <w:rFonts w:ascii="Times New Roman" w:hAnsi="Times New Roman"/>
          <w:b w:val="0"/>
          <w:i w:val="0"/>
          <w:color w:val="000000"/>
          <w:sz w:val="28"/>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14:paraId="0BA241B8">
      <w:pPr>
        <w:spacing w:before="0" w:after="0" w:line="264" w:lineRule="auto"/>
        <w:ind w:firstLine="600"/>
        <w:jc w:val="both"/>
      </w:pPr>
      <w:r>
        <w:rPr>
          <w:rFonts w:ascii="Times New Roman" w:hAnsi="Times New Roman"/>
          <w:b/>
          <w:i/>
          <w:color w:val="000000"/>
          <w:sz w:val="28"/>
        </w:rPr>
        <w:t>Лабораторные и практические работы.</w:t>
      </w:r>
    </w:p>
    <w:p w14:paraId="58CE0666">
      <w:pPr>
        <w:spacing w:before="0" w:after="0" w:line="264" w:lineRule="auto"/>
        <w:ind w:firstLine="600"/>
        <w:jc w:val="both"/>
      </w:pPr>
      <w:r>
        <w:rPr>
          <w:rFonts w:ascii="Times New Roman" w:hAnsi="Times New Roman"/>
          <w:b w:val="0"/>
          <w:i w:val="0"/>
          <w:color w:val="000000"/>
          <w:sz w:val="28"/>
        </w:rPr>
        <w:t>Исследование внешнего строения раковин пресноводных и морских моллюсков (раковины беззубки, перловицы, прудовика, катушки и другие).</w:t>
      </w:r>
    </w:p>
    <w:p w14:paraId="13ED83F4">
      <w:pPr>
        <w:spacing w:before="0" w:after="0" w:line="264" w:lineRule="auto"/>
        <w:ind w:firstLine="600"/>
        <w:jc w:val="both"/>
      </w:pPr>
      <w:r>
        <w:rPr>
          <w:rFonts w:ascii="Times New Roman" w:hAnsi="Times New Roman"/>
          <w:b/>
          <w:i w:val="0"/>
          <w:color w:val="000000"/>
          <w:sz w:val="28"/>
        </w:rPr>
        <w:t>Хордовые.</w:t>
      </w:r>
      <w:r>
        <w:rPr>
          <w:rFonts w:ascii="Times New Roman" w:hAnsi="Times New Roman"/>
          <w:b w:val="0"/>
          <w:i w:val="0"/>
          <w:color w:val="000000"/>
          <w:sz w:val="28"/>
        </w:rPr>
        <w:t xml:space="preserve"> 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p w14:paraId="7715AA3F">
      <w:pPr>
        <w:spacing w:before="0" w:after="0" w:line="264" w:lineRule="auto"/>
        <w:ind w:firstLine="600"/>
        <w:jc w:val="both"/>
      </w:pPr>
      <w:r>
        <w:rPr>
          <w:rFonts w:ascii="Times New Roman" w:hAnsi="Times New Roman"/>
          <w:b/>
          <w:i w:val="0"/>
          <w:color w:val="000000"/>
          <w:sz w:val="28"/>
        </w:rPr>
        <w:t>Рыбы</w:t>
      </w:r>
      <w:r>
        <w:rPr>
          <w:rFonts w:ascii="Times New Roman" w:hAnsi="Times New Roman"/>
          <w:b w:val="0"/>
          <w:i w:val="0"/>
          <w:color w:val="000000"/>
          <w:sz w:val="28"/>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14:paraId="6295EDDB">
      <w:pPr>
        <w:spacing w:before="0" w:after="0" w:line="264" w:lineRule="auto"/>
        <w:ind w:firstLine="600"/>
        <w:jc w:val="both"/>
      </w:pPr>
      <w:r>
        <w:rPr>
          <w:rFonts w:ascii="Times New Roman" w:hAnsi="Times New Roman"/>
          <w:b/>
          <w:i/>
          <w:color w:val="000000"/>
          <w:sz w:val="28"/>
        </w:rPr>
        <w:t>Лабораторные и практические работы.</w:t>
      </w:r>
    </w:p>
    <w:p w14:paraId="77DC6678">
      <w:pPr>
        <w:spacing w:before="0" w:after="0" w:line="264" w:lineRule="auto"/>
        <w:ind w:firstLine="600"/>
        <w:jc w:val="both"/>
      </w:pPr>
      <w:r>
        <w:rPr>
          <w:rFonts w:ascii="Times New Roman" w:hAnsi="Times New Roman"/>
          <w:b w:val="0"/>
          <w:i w:val="0"/>
          <w:color w:val="000000"/>
          <w:sz w:val="28"/>
        </w:rPr>
        <w:t>Исследование внешнего строения и особенностей передвижения рыбы (на примере живой рыбы в банке с водой).</w:t>
      </w:r>
    </w:p>
    <w:p w14:paraId="0DA3F83C">
      <w:pPr>
        <w:spacing w:before="0" w:after="0" w:line="264" w:lineRule="auto"/>
        <w:ind w:firstLine="600"/>
        <w:jc w:val="both"/>
      </w:pPr>
      <w:r>
        <w:rPr>
          <w:rFonts w:ascii="Times New Roman" w:hAnsi="Times New Roman"/>
          <w:b w:val="0"/>
          <w:i w:val="0"/>
          <w:color w:val="000000"/>
          <w:sz w:val="28"/>
        </w:rPr>
        <w:t>Исследование внутреннего строения рыбы (на примере готового влажного препарата).</w:t>
      </w:r>
    </w:p>
    <w:p w14:paraId="335A8528">
      <w:pPr>
        <w:spacing w:before="0" w:after="0" w:line="264" w:lineRule="auto"/>
        <w:ind w:firstLine="600"/>
        <w:jc w:val="both"/>
      </w:pPr>
      <w:r>
        <w:rPr>
          <w:rFonts w:ascii="Times New Roman" w:hAnsi="Times New Roman"/>
          <w:b/>
          <w:i w:val="0"/>
          <w:color w:val="000000"/>
          <w:sz w:val="28"/>
        </w:rPr>
        <w:t>Земноводные</w:t>
      </w:r>
      <w:r>
        <w:rPr>
          <w:rFonts w:ascii="Times New Roman" w:hAnsi="Times New Roman"/>
          <w:b w:val="0"/>
          <w:i w:val="0"/>
          <w:color w:val="000000"/>
          <w:sz w:val="28"/>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14:paraId="53CD617E">
      <w:pPr>
        <w:spacing w:before="0" w:after="0" w:line="264" w:lineRule="auto"/>
        <w:ind w:firstLine="600"/>
        <w:jc w:val="both"/>
      </w:pPr>
      <w:r>
        <w:rPr>
          <w:rFonts w:ascii="Times New Roman" w:hAnsi="Times New Roman"/>
          <w:b/>
          <w:i w:val="0"/>
          <w:color w:val="000000"/>
          <w:sz w:val="28"/>
        </w:rPr>
        <w:t>Пресмыкающиеся</w:t>
      </w:r>
      <w:r>
        <w:rPr>
          <w:rFonts w:ascii="Times New Roman" w:hAnsi="Times New Roman"/>
          <w:b w:val="0"/>
          <w:i w:val="0"/>
          <w:color w:val="000000"/>
          <w:sz w:val="28"/>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14:paraId="4F0D4FB6">
      <w:pPr>
        <w:spacing w:before="0" w:after="0" w:line="264" w:lineRule="auto"/>
        <w:ind w:firstLine="600"/>
        <w:jc w:val="both"/>
      </w:pPr>
      <w:r>
        <w:rPr>
          <w:rFonts w:ascii="Times New Roman" w:hAnsi="Times New Roman"/>
          <w:b/>
          <w:i w:val="0"/>
          <w:color w:val="000000"/>
          <w:sz w:val="28"/>
        </w:rPr>
        <w:t>Птицы</w:t>
      </w:r>
      <w:r>
        <w:rPr>
          <w:rFonts w:ascii="Times New Roman" w:hAnsi="Times New Roman"/>
          <w:b w:val="0"/>
          <w:i w:val="0"/>
          <w:color w:val="000000"/>
          <w:sz w:val="28"/>
        </w:rPr>
        <w:t>.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14:paraId="3159B6D2">
      <w:pPr>
        <w:spacing w:before="0" w:after="0" w:line="264" w:lineRule="auto"/>
        <w:ind w:firstLine="600"/>
        <w:jc w:val="both"/>
      </w:pPr>
      <w:r>
        <w:rPr>
          <w:rFonts w:ascii="Times New Roman" w:hAnsi="Times New Roman"/>
          <w:b/>
          <w:i/>
          <w:color w:val="000000"/>
          <w:sz w:val="28"/>
        </w:rPr>
        <w:t>Лабораторные и практические работы.</w:t>
      </w:r>
    </w:p>
    <w:p w14:paraId="776B0C14">
      <w:pPr>
        <w:spacing w:before="0" w:after="0" w:line="264" w:lineRule="auto"/>
        <w:ind w:firstLine="600"/>
        <w:jc w:val="both"/>
      </w:pPr>
      <w:r>
        <w:rPr>
          <w:rFonts w:ascii="Times New Roman" w:hAnsi="Times New Roman"/>
          <w:b w:val="0"/>
          <w:i w:val="0"/>
          <w:color w:val="000000"/>
          <w:sz w:val="28"/>
        </w:rPr>
        <w:t>Исследование внешнего строения и перьевого покрова птиц (на примере чучела птиц и набора перьев: контурных, пуховых и пуха).</w:t>
      </w:r>
    </w:p>
    <w:p w14:paraId="0A7756D4">
      <w:pPr>
        <w:spacing w:before="0" w:after="0" w:line="264" w:lineRule="auto"/>
        <w:ind w:firstLine="600"/>
        <w:jc w:val="both"/>
      </w:pPr>
      <w:r>
        <w:rPr>
          <w:rFonts w:ascii="Times New Roman" w:hAnsi="Times New Roman"/>
          <w:b w:val="0"/>
          <w:i w:val="0"/>
          <w:color w:val="000000"/>
          <w:sz w:val="28"/>
        </w:rPr>
        <w:t>Исследование особенностей скелета птицы.</w:t>
      </w:r>
    </w:p>
    <w:p w14:paraId="6228C4E8">
      <w:pPr>
        <w:spacing w:before="0" w:after="0" w:line="264" w:lineRule="auto"/>
        <w:ind w:firstLine="600"/>
        <w:jc w:val="both"/>
      </w:pPr>
      <w:r>
        <w:rPr>
          <w:rFonts w:ascii="Times New Roman" w:hAnsi="Times New Roman"/>
          <w:b/>
          <w:i w:val="0"/>
          <w:color w:val="000000"/>
          <w:sz w:val="28"/>
        </w:rPr>
        <w:t>Млекопитающие.</w:t>
      </w:r>
      <w:r>
        <w:rPr>
          <w:rFonts w:ascii="Times New Roman" w:hAnsi="Times New Roman"/>
          <w:b w:val="0"/>
          <w:i w:val="0"/>
          <w:color w:val="000000"/>
          <w:sz w:val="28"/>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14:paraId="181F975A">
      <w:pPr>
        <w:spacing w:before="0" w:after="0" w:line="264" w:lineRule="auto"/>
        <w:ind w:firstLine="600"/>
        <w:jc w:val="both"/>
      </w:pPr>
      <w:r>
        <w:rPr>
          <w:rFonts w:ascii="Times New Roman" w:hAnsi="Times New Roman"/>
          <w:b w:val="0"/>
          <w:i w:val="0"/>
          <w:color w:val="000000"/>
          <w:sz w:val="28"/>
        </w:rPr>
        <w:t>Первозвери.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14:paraId="4BF5FD9B">
      <w:pPr>
        <w:spacing w:before="0" w:after="0" w:line="264" w:lineRule="auto"/>
        <w:ind w:firstLine="600"/>
        <w:jc w:val="both"/>
      </w:pPr>
      <w:r>
        <w:rPr>
          <w:rFonts w:ascii="Times New Roman" w:hAnsi="Times New Roman"/>
          <w:b w:val="0"/>
          <w:i w:val="0"/>
          <w:color w:val="000000"/>
          <w:sz w:val="28"/>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14:paraId="1036AEB3">
      <w:pPr>
        <w:spacing w:before="0" w:after="0" w:line="264" w:lineRule="auto"/>
        <w:ind w:firstLine="600"/>
        <w:jc w:val="both"/>
      </w:pPr>
      <w:r>
        <w:rPr>
          <w:rFonts w:ascii="Times New Roman" w:hAnsi="Times New Roman"/>
          <w:b/>
          <w:i/>
          <w:color w:val="000000"/>
          <w:sz w:val="28"/>
        </w:rPr>
        <w:t>Лабораторные и практические работы.</w:t>
      </w:r>
    </w:p>
    <w:p w14:paraId="579F6BE3">
      <w:pPr>
        <w:spacing w:before="0" w:after="0" w:line="264" w:lineRule="auto"/>
        <w:ind w:firstLine="600"/>
        <w:jc w:val="both"/>
      </w:pPr>
      <w:r>
        <w:rPr>
          <w:rFonts w:ascii="Times New Roman" w:hAnsi="Times New Roman"/>
          <w:b w:val="0"/>
          <w:i w:val="0"/>
          <w:color w:val="000000"/>
          <w:sz w:val="28"/>
        </w:rPr>
        <w:t>Исследование особенностей скелета млекопитающих.</w:t>
      </w:r>
    </w:p>
    <w:p w14:paraId="63920556">
      <w:pPr>
        <w:spacing w:before="0" w:after="0" w:line="264" w:lineRule="auto"/>
        <w:ind w:firstLine="600"/>
        <w:jc w:val="both"/>
      </w:pPr>
      <w:r>
        <w:rPr>
          <w:rFonts w:ascii="Times New Roman" w:hAnsi="Times New Roman"/>
          <w:b w:val="0"/>
          <w:i w:val="0"/>
          <w:color w:val="000000"/>
          <w:sz w:val="28"/>
        </w:rPr>
        <w:t>Исследование особенностей зубной системы млекопитающих.</w:t>
      </w:r>
    </w:p>
    <w:p w14:paraId="6873D8E5">
      <w:pPr>
        <w:numPr>
          <w:ilvl w:val="0"/>
          <w:numId w:val="18"/>
        </w:numPr>
        <w:spacing w:before="0" w:after="0" w:line="264" w:lineRule="auto"/>
        <w:jc w:val="both"/>
      </w:pPr>
      <w:r>
        <w:rPr>
          <w:rFonts w:ascii="Times New Roman" w:hAnsi="Times New Roman"/>
          <w:b/>
          <w:i w:val="0"/>
          <w:color w:val="000000"/>
          <w:sz w:val="28"/>
        </w:rPr>
        <w:t>Развитие животного мира на Земле</w:t>
      </w:r>
    </w:p>
    <w:p w14:paraId="62E2C0B5">
      <w:pPr>
        <w:spacing w:before="0" w:after="0" w:line="264" w:lineRule="auto"/>
        <w:ind w:firstLine="600"/>
        <w:jc w:val="both"/>
      </w:pPr>
      <w:r>
        <w:rPr>
          <w:rFonts w:ascii="Times New Roman" w:hAnsi="Times New Roman"/>
          <w:b w:val="0"/>
          <w:i w:val="0"/>
          <w:color w:val="000000"/>
          <w:sz w:val="28"/>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14:paraId="40EE5C27">
      <w:pPr>
        <w:spacing w:before="0" w:after="0" w:line="264" w:lineRule="auto"/>
        <w:ind w:firstLine="600"/>
        <w:jc w:val="both"/>
      </w:pPr>
      <w:r>
        <w:rPr>
          <w:rFonts w:ascii="Times New Roman" w:hAnsi="Times New Roman"/>
          <w:b w:val="0"/>
          <w:i w:val="0"/>
          <w:color w:val="000000"/>
          <w:sz w:val="28"/>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14:paraId="1D803E3F">
      <w:pPr>
        <w:spacing w:before="0" w:after="0" w:line="264" w:lineRule="auto"/>
        <w:ind w:firstLine="600"/>
        <w:jc w:val="both"/>
      </w:pPr>
      <w:r>
        <w:rPr>
          <w:rFonts w:ascii="Times New Roman" w:hAnsi="Times New Roman"/>
          <w:b/>
          <w:i/>
          <w:color w:val="000000"/>
          <w:sz w:val="28"/>
        </w:rPr>
        <w:t>Лабораторные и практические работы.</w:t>
      </w:r>
    </w:p>
    <w:p w14:paraId="160AE4FE">
      <w:pPr>
        <w:spacing w:before="0" w:after="0" w:line="264" w:lineRule="auto"/>
        <w:ind w:firstLine="600"/>
        <w:jc w:val="both"/>
      </w:pPr>
      <w:r>
        <w:rPr>
          <w:rFonts w:ascii="Times New Roman" w:hAnsi="Times New Roman"/>
          <w:b w:val="0"/>
          <w:i w:val="0"/>
          <w:color w:val="000000"/>
          <w:sz w:val="28"/>
        </w:rPr>
        <w:t>Исследование ископаемых остатков вымерших животных.</w:t>
      </w:r>
    </w:p>
    <w:p w14:paraId="77F4B699">
      <w:pPr>
        <w:numPr>
          <w:ilvl w:val="0"/>
          <w:numId w:val="19"/>
        </w:numPr>
        <w:spacing w:before="0" w:after="0" w:line="264" w:lineRule="auto"/>
        <w:jc w:val="both"/>
      </w:pPr>
      <w:r>
        <w:rPr>
          <w:rFonts w:ascii="Times New Roman" w:hAnsi="Times New Roman"/>
          <w:b/>
          <w:i w:val="0"/>
          <w:color w:val="000000"/>
          <w:sz w:val="28"/>
        </w:rPr>
        <w:t>Животные в природных сообществах</w:t>
      </w:r>
    </w:p>
    <w:p w14:paraId="4A9F55FD">
      <w:pPr>
        <w:spacing w:before="0" w:after="0" w:line="264" w:lineRule="auto"/>
        <w:ind w:firstLine="600"/>
        <w:jc w:val="both"/>
      </w:pPr>
      <w:r>
        <w:rPr>
          <w:rFonts w:ascii="Times New Roman" w:hAnsi="Times New Roman"/>
          <w:b w:val="0"/>
          <w:i w:val="0"/>
          <w:color w:val="000000"/>
          <w:sz w:val="28"/>
        </w:rPr>
        <w:t>Животные и среда обитания. Влияние света, температуры и влажности на животных. Приспособленность животных к условиям среды обитания.</w:t>
      </w:r>
    </w:p>
    <w:p w14:paraId="546B9B24">
      <w:pPr>
        <w:spacing w:before="0" w:after="0" w:line="264" w:lineRule="auto"/>
        <w:ind w:firstLine="600"/>
        <w:jc w:val="both"/>
      </w:pPr>
      <w:r>
        <w:rPr>
          <w:rFonts w:ascii="Times New Roman" w:hAnsi="Times New Roman"/>
          <w:b w:val="0"/>
          <w:i w:val="0"/>
          <w:color w:val="000000"/>
          <w:sz w:val="28"/>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14:paraId="2230559E">
      <w:pPr>
        <w:spacing w:before="0" w:after="0" w:line="264" w:lineRule="auto"/>
        <w:ind w:firstLine="600"/>
        <w:jc w:val="both"/>
      </w:pPr>
      <w:r>
        <w:rPr>
          <w:rFonts w:ascii="Times New Roman" w:hAnsi="Times New Roman"/>
          <w:b w:val="0"/>
          <w:i w:val="0"/>
          <w:color w:val="000000"/>
          <w:sz w:val="28"/>
        </w:rPr>
        <w:t>Животный мир природных зон Земли. Основные закономерности распределения животных на планете. Фауна.</w:t>
      </w:r>
    </w:p>
    <w:p w14:paraId="67F99009">
      <w:pPr>
        <w:numPr>
          <w:ilvl w:val="0"/>
          <w:numId w:val="20"/>
        </w:numPr>
        <w:spacing w:before="0" w:after="0" w:line="264" w:lineRule="auto"/>
        <w:jc w:val="both"/>
      </w:pPr>
      <w:r>
        <w:rPr>
          <w:rFonts w:ascii="Times New Roman" w:hAnsi="Times New Roman"/>
          <w:b/>
          <w:i w:val="0"/>
          <w:color w:val="000000"/>
          <w:sz w:val="28"/>
        </w:rPr>
        <w:t>Животные и человек</w:t>
      </w:r>
    </w:p>
    <w:p w14:paraId="62328984">
      <w:pPr>
        <w:spacing w:before="0" w:after="0" w:line="264" w:lineRule="auto"/>
        <w:ind w:firstLine="600"/>
        <w:jc w:val="both"/>
      </w:pPr>
      <w:r>
        <w:rPr>
          <w:rFonts w:ascii="Times New Roman" w:hAnsi="Times New Roman"/>
          <w:b w:val="0"/>
          <w:i w:val="0"/>
          <w:color w:val="000000"/>
          <w:sz w:val="28"/>
        </w:rP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14:paraId="11B3FEBA">
      <w:pPr>
        <w:spacing w:before="0" w:after="0" w:line="264" w:lineRule="auto"/>
        <w:ind w:firstLine="600"/>
        <w:jc w:val="both"/>
      </w:pPr>
      <w:r>
        <w:rPr>
          <w:rFonts w:ascii="Times New Roman" w:hAnsi="Times New Roman"/>
          <w:b w:val="0"/>
          <w:i w:val="0"/>
          <w:color w:val="000000"/>
          <w:sz w:val="28"/>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14:paraId="4E87B44E">
      <w:pPr>
        <w:spacing w:before="0" w:after="0" w:line="264" w:lineRule="auto"/>
        <w:ind w:firstLine="600"/>
        <w:jc w:val="both"/>
      </w:pPr>
      <w:r>
        <w:rPr>
          <w:rFonts w:ascii="Times New Roman" w:hAnsi="Times New Roman"/>
          <w:b w:val="0"/>
          <w:i w:val="0"/>
          <w:color w:val="000000"/>
          <w:sz w:val="28"/>
        </w:rPr>
        <w:t>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Красная книга России. Меры сохранения животного мира.</w:t>
      </w:r>
    </w:p>
    <w:p w14:paraId="6BE26432">
      <w:pPr>
        <w:spacing w:before="0" w:after="0" w:line="264" w:lineRule="auto"/>
        <w:ind w:left="120"/>
        <w:jc w:val="both"/>
      </w:pPr>
    </w:p>
    <w:p w14:paraId="5766B047">
      <w:pPr>
        <w:spacing w:before="0" w:after="0" w:line="264" w:lineRule="auto"/>
        <w:ind w:left="120"/>
        <w:jc w:val="both"/>
      </w:pPr>
      <w:r>
        <w:rPr>
          <w:rFonts w:ascii="Times New Roman" w:hAnsi="Times New Roman"/>
          <w:b/>
          <w:i w:val="0"/>
          <w:color w:val="000000"/>
          <w:sz w:val="28"/>
        </w:rPr>
        <w:t>9 КЛАСС</w:t>
      </w:r>
    </w:p>
    <w:p w14:paraId="27420005">
      <w:pPr>
        <w:numPr>
          <w:ilvl w:val="0"/>
          <w:numId w:val="21"/>
        </w:numPr>
        <w:spacing w:before="0" w:after="0" w:line="264" w:lineRule="auto"/>
        <w:jc w:val="both"/>
      </w:pPr>
      <w:r>
        <w:rPr>
          <w:rFonts w:ascii="Times New Roman" w:hAnsi="Times New Roman"/>
          <w:b/>
          <w:i w:val="0"/>
          <w:color w:val="000000"/>
          <w:sz w:val="28"/>
        </w:rPr>
        <w:t>Человек – биосоциальный вид</w:t>
      </w:r>
    </w:p>
    <w:p w14:paraId="7107DE85">
      <w:pPr>
        <w:spacing w:before="0" w:after="0" w:line="264" w:lineRule="auto"/>
        <w:ind w:firstLine="600"/>
        <w:jc w:val="both"/>
      </w:pPr>
      <w:r>
        <w:rPr>
          <w:rFonts w:ascii="Times New Roman" w:hAnsi="Times New Roman"/>
          <w:b w:val="0"/>
          <w:i w:val="0"/>
          <w:color w:val="000000"/>
          <w:sz w:val="28"/>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14:paraId="68E13396">
      <w:pPr>
        <w:spacing w:before="0" w:after="0" w:line="264" w:lineRule="auto"/>
        <w:ind w:firstLine="600"/>
        <w:jc w:val="both"/>
      </w:pPr>
      <w:r>
        <w:rPr>
          <w:rFonts w:ascii="Times New Roman" w:hAnsi="Times New Roman"/>
          <w:b w:val="0"/>
          <w:i w:val="0"/>
          <w:color w:val="000000"/>
          <w:sz w:val="28"/>
        </w:rPr>
        <w:t>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Человеческие расы.</w:t>
      </w:r>
    </w:p>
    <w:p w14:paraId="04BABA31">
      <w:pPr>
        <w:numPr>
          <w:ilvl w:val="0"/>
          <w:numId w:val="22"/>
        </w:numPr>
        <w:spacing w:before="0" w:after="0" w:line="264" w:lineRule="auto"/>
        <w:jc w:val="both"/>
      </w:pPr>
      <w:r>
        <w:rPr>
          <w:rFonts w:ascii="Times New Roman" w:hAnsi="Times New Roman"/>
          <w:b/>
          <w:i w:val="0"/>
          <w:color w:val="000000"/>
          <w:sz w:val="28"/>
        </w:rPr>
        <w:t>Структура организма человека</w:t>
      </w:r>
    </w:p>
    <w:p w14:paraId="3F55A154">
      <w:pPr>
        <w:spacing w:before="0" w:after="0" w:line="264" w:lineRule="auto"/>
        <w:ind w:firstLine="600"/>
        <w:jc w:val="both"/>
      </w:pPr>
      <w:r>
        <w:rPr>
          <w:rFonts w:ascii="Times New Roman" w:hAnsi="Times New Roman"/>
          <w:b w:val="0"/>
          <w:i w:val="0"/>
          <w:color w:val="000000"/>
          <w:sz w:val="28"/>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14:paraId="15EEE87B">
      <w:pPr>
        <w:spacing w:before="0" w:after="0" w:line="264" w:lineRule="auto"/>
        <w:ind w:firstLine="600"/>
        <w:jc w:val="both"/>
      </w:pPr>
      <w:r>
        <w:rPr>
          <w:rFonts w:ascii="Times New Roman" w:hAnsi="Times New Roman"/>
          <w:b/>
          <w:i/>
          <w:color w:val="000000"/>
          <w:sz w:val="28"/>
        </w:rPr>
        <w:t>Лабораторные и практические работы.</w:t>
      </w:r>
    </w:p>
    <w:p w14:paraId="3624BFCE">
      <w:pPr>
        <w:spacing w:before="0" w:after="0" w:line="264" w:lineRule="auto"/>
        <w:ind w:firstLine="600"/>
        <w:jc w:val="both"/>
      </w:pPr>
      <w:r>
        <w:rPr>
          <w:rFonts w:ascii="Times New Roman" w:hAnsi="Times New Roman"/>
          <w:b w:val="0"/>
          <w:i w:val="0"/>
          <w:color w:val="000000"/>
          <w:sz w:val="28"/>
        </w:rPr>
        <w:t>Изучение микроскопического строения тканей (на готовых микропрепаратах).</w:t>
      </w:r>
    </w:p>
    <w:p w14:paraId="4FC00413">
      <w:pPr>
        <w:spacing w:before="0" w:after="0" w:line="264" w:lineRule="auto"/>
        <w:ind w:firstLine="600"/>
        <w:jc w:val="both"/>
      </w:pPr>
      <w:r>
        <w:rPr>
          <w:rFonts w:ascii="Times New Roman" w:hAnsi="Times New Roman"/>
          <w:b w:val="0"/>
          <w:i w:val="0"/>
          <w:color w:val="000000"/>
          <w:sz w:val="28"/>
        </w:rPr>
        <w:t>Распознавание органов и систем органов человека (по таблицам).</w:t>
      </w:r>
    </w:p>
    <w:p w14:paraId="3AAD5390">
      <w:pPr>
        <w:numPr>
          <w:ilvl w:val="0"/>
          <w:numId w:val="23"/>
        </w:numPr>
        <w:spacing w:before="0" w:after="0" w:line="264" w:lineRule="auto"/>
        <w:jc w:val="both"/>
      </w:pPr>
      <w:r>
        <w:rPr>
          <w:rFonts w:ascii="Times New Roman" w:hAnsi="Times New Roman"/>
          <w:b/>
          <w:i w:val="0"/>
          <w:color w:val="000000"/>
          <w:sz w:val="28"/>
        </w:rPr>
        <w:t>Нейрогуморальная регуляция</w:t>
      </w:r>
    </w:p>
    <w:p w14:paraId="663B3502">
      <w:pPr>
        <w:spacing w:before="0" w:after="0" w:line="264" w:lineRule="auto"/>
        <w:ind w:firstLine="600"/>
        <w:jc w:val="both"/>
      </w:pPr>
      <w:r>
        <w:rPr>
          <w:rFonts w:ascii="Times New Roman" w:hAnsi="Times New Roman"/>
          <w:b w:val="0"/>
          <w:i w:val="0"/>
          <w:color w:val="000000"/>
          <w:sz w:val="28"/>
        </w:rPr>
        <w:t>Нервная система человека, её организация и значение. Нейроны, нервы, нервные узлы. Рефлекс. Рефлекторная дуга.</w:t>
      </w:r>
    </w:p>
    <w:p w14:paraId="6F95889A">
      <w:pPr>
        <w:spacing w:before="0" w:after="0" w:line="264" w:lineRule="auto"/>
        <w:ind w:firstLine="600"/>
        <w:jc w:val="both"/>
      </w:pPr>
      <w:r>
        <w:rPr>
          <w:rFonts w:ascii="Times New Roman" w:hAnsi="Times New Roman"/>
          <w:b w:val="0"/>
          <w:i w:val="0"/>
          <w:color w:val="000000"/>
          <w:sz w:val="28"/>
        </w:rPr>
        <w:t>Рецепторы. 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14:paraId="54C6D352">
      <w:pPr>
        <w:spacing w:before="0" w:after="0" w:line="264" w:lineRule="auto"/>
        <w:ind w:firstLine="600"/>
        <w:jc w:val="both"/>
      </w:pPr>
      <w:r>
        <w:rPr>
          <w:rFonts w:ascii="Times New Roman" w:hAnsi="Times New Roman"/>
          <w:b w:val="0"/>
          <w:i w:val="0"/>
          <w:color w:val="000000"/>
          <w:sz w:val="28"/>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14:paraId="0EB8742F">
      <w:pPr>
        <w:spacing w:before="0" w:after="0" w:line="264" w:lineRule="auto"/>
        <w:ind w:firstLine="600"/>
        <w:jc w:val="both"/>
      </w:pPr>
      <w:r>
        <w:rPr>
          <w:rFonts w:ascii="Times New Roman" w:hAnsi="Times New Roman"/>
          <w:b/>
          <w:i/>
          <w:color w:val="000000"/>
          <w:sz w:val="28"/>
        </w:rPr>
        <w:t>Лабораторные и практические работы.</w:t>
      </w:r>
    </w:p>
    <w:p w14:paraId="5BB3476B">
      <w:pPr>
        <w:spacing w:before="0" w:after="0" w:line="264" w:lineRule="auto"/>
        <w:ind w:firstLine="600"/>
        <w:jc w:val="both"/>
      </w:pPr>
      <w:r>
        <w:rPr>
          <w:rFonts w:ascii="Times New Roman" w:hAnsi="Times New Roman"/>
          <w:b w:val="0"/>
          <w:i w:val="0"/>
          <w:color w:val="000000"/>
          <w:sz w:val="28"/>
        </w:rPr>
        <w:t>Изучение головного мозга человека (по муляжам).</w:t>
      </w:r>
    </w:p>
    <w:p w14:paraId="277CEEFA">
      <w:pPr>
        <w:spacing w:before="0" w:after="0" w:line="264" w:lineRule="auto"/>
        <w:ind w:firstLine="600"/>
        <w:jc w:val="both"/>
      </w:pPr>
      <w:r>
        <w:rPr>
          <w:rFonts w:ascii="Times New Roman" w:hAnsi="Times New Roman"/>
          <w:b w:val="0"/>
          <w:i w:val="0"/>
          <w:color w:val="000000"/>
          <w:sz w:val="28"/>
        </w:rPr>
        <w:t>Изучение изменения размера зрачка в зависимости от освещённости.</w:t>
      </w:r>
    </w:p>
    <w:p w14:paraId="01186204">
      <w:pPr>
        <w:numPr>
          <w:ilvl w:val="0"/>
          <w:numId w:val="24"/>
        </w:numPr>
        <w:spacing w:before="0" w:after="0" w:line="264" w:lineRule="auto"/>
        <w:jc w:val="both"/>
      </w:pPr>
      <w:r>
        <w:rPr>
          <w:rFonts w:ascii="Times New Roman" w:hAnsi="Times New Roman"/>
          <w:b/>
          <w:i w:val="0"/>
          <w:color w:val="000000"/>
          <w:sz w:val="28"/>
        </w:rPr>
        <w:t>Опора и движение</w:t>
      </w:r>
    </w:p>
    <w:p w14:paraId="1880374B">
      <w:pPr>
        <w:spacing w:before="0" w:after="0" w:line="264" w:lineRule="auto"/>
        <w:ind w:firstLine="600"/>
        <w:jc w:val="both"/>
      </w:pPr>
      <w:r>
        <w:rPr>
          <w:rFonts w:ascii="Times New Roman" w:hAnsi="Times New Roman"/>
          <w:b w:val="0"/>
          <w:i w:val="0"/>
          <w:color w:val="000000"/>
          <w:sz w:val="28"/>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14:paraId="27945373">
      <w:pPr>
        <w:spacing w:before="0" w:after="0" w:line="264" w:lineRule="auto"/>
        <w:ind w:firstLine="600"/>
        <w:jc w:val="both"/>
      </w:pPr>
      <w:r>
        <w:rPr>
          <w:rFonts w:ascii="Times New Roman" w:hAnsi="Times New Roman"/>
          <w:b w:val="0"/>
          <w:i w:val="0"/>
          <w:color w:val="000000"/>
          <w:sz w:val="28"/>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14:paraId="18505A3A">
      <w:pPr>
        <w:spacing w:before="0" w:after="0" w:line="264" w:lineRule="auto"/>
        <w:ind w:firstLine="600"/>
        <w:jc w:val="both"/>
      </w:pPr>
      <w:r>
        <w:rPr>
          <w:rFonts w:ascii="Times New Roman" w:hAnsi="Times New Roman"/>
          <w:b w:val="0"/>
          <w:i w:val="0"/>
          <w:color w:val="000000"/>
          <w:sz w:val="28"/>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14:paraId="550AA8F6">
      <w:pPr>
        <w:spacing w:before="0" w:after="0" w:line="264" w:lineRule="auto"/>
        <w:ind w:firstLine="600"/>
        <w:jc w:val="both"/>
      </w:pPr>
      <w:r>
        <w:rPr>
          <w:rFonts w:ascii="Times New Roman" w:hAnsi="Times New Roman"/>
          <w:b/>
          <w:i/>
          <w:color w:val="000000"/>
          <w:sz w:val="28"/>
        </w:rPr>
        <w:t>Лабораторные и практические работы.</w:t>
      </w:r>
    </w:p>
    <w:p w14:paraId="0A8D74AA">
      <w:pPr>
        <w:spacing w:before="0" w:after="0" w:line="264" w:lineRule="auto"/>
        <w:ind w:firstLine="600"/>
        <w:jc w:val="both"/>
      </w:pPr>
      <w:r>
        <w:rPr>
          <w:rFonts w:ascii="Times New Roman" w:hAnsi="Times New Roman"/>
          <w:b w:val="0"/>
          <w:i w:val="0"/>
          <w:color w:val="000000"/>
          <w:sz w:val="28"/>
        </w:rPr>
        <w:t>Исследование свойств кости.</w:t>
      </w:r>
    </w:p>
    <w:p w14:paraId="61D8327A">
      <w:pPr>
        <w:spacing w:before="0" w:after="0" w:line="264" w:lineRule="auto"/>
        <w:ind w:firstLine="600"/>
        <w:jc w:val="both"/>
      </w:pPr>
      <w:r>
        <w:rPr>
          <w:rFonts w:ascii="Times New Roman" w:hAnsi="Times New Roman"/>
          <w:b w:val="0"/>
          <w:i w:val="0"/>
          <w:color w:val="000000"/>
          <w:sz w:val="28"/>
        </w:rPr>
        <w:t>Изучение строения костей (на муляжах).</w:t>
      </w:r>
    </w:p>
    <w:p w14:paraId="3DD606A1">
      <w:pPr>
        <w:spacing w:before="0" w:after="0" w:line="264" w:lineRule="auto"/>
        <w:ind w:firstLine="600"/>
        <w:jc w:val="both"/>
      </w:pPr>
      <w:r>
        <w:rPr>
          <w:rFonts w:ascii="Times New Roman" w:hAnsi="Times New Roman"/>
          <w:b w:val="0"/>
          <w:i w:val="0"/>
          <w:color w:val="000000"/>
          <w:sz w:val="28"/>
        </w:rPr>
        <w:t xml:space="preserve">Изучение строения позвонков (на муляжах). </w:t>
      </w:r>
    </w:p>
    <w:p w14:paraId="51C7F91C">
      <w:pPr>
        <w:spacing w:before="0" w:after="0" w:line="264" w:lineRule="auto"/>
        <w:ind w:firstLine="600"/>
        <w:jc w:val="both"/>
      </w:pPr>
      <w:r>
        <w:rPr>
          <w:rFonts w:ascii="Times New Roman" w:hAnsi="Times New Roman"/>
          <w:b w:val="0"/>
          <w:i w:val="0"/>
          <w:color w:val="000000"/>
          <w:sz w:val="28"/>
        </w:rPr>
        <w:t>Определение гибкости позвоночника.</w:t>
      </w:r>
    </w:p>
    <w:p w14:paraId="491B3541">
      <w:pPr>
        <w:spacing w:before="0" w:after="0" w:line="264" w:lineRule="auto"/>
        <w:ind w:firstLine="600"/>
        <w:jc w:val="both"/>
      </w:pPr>
      <w:r>
        <w:rPr>
          <w:rFonts w:ascii="Times New Roman" w:hAnsi="Times New Roman"/>
          <w:b w:val="0"/>
          <w:i w:val="0"/>
          <w:color w:val="000000"/>
          <w:sz w:val="28"/>
        </w:rPr>
        <w:t>Измерение массы и роста своего организма.</w:t>
      </w:r>
    </w:p>
    <w:p w14:paraId="4857BC91">
      <w:pPr>
        <w:spacing w:before="0" w:after="0" w:line="264" w:lineRule="auto"/>
        <w:ind w:firstLine="600"/>
        <w:jc w:val="both"/>
      </w:pPr>
      <w:r>
        <w:rPr>
          <w:rFonts w:ascii="Times New Roman" w:hAnsi="Times New Roman"/>
          <w:b w:val="0"/>
          <w:i w:val="0"/>
          <w:color w:val="000000"/>
          <w:sz w:val="28"/>
        </w:rPr>
        <w:t>Изучение влияния статической и динамической нагрузки на утомление мышц.</w:t>
      </w:r>
    </w:p>
    <w:p w14:paraId="2EF4396F">
      <w:pPr>
        <w:spacing w:before="0" w:after="0" w:line="264" w:lineRule="auto"/>
        <w:ind w:firstLine="600"/>
        <w:jc w:val="both"/>
      </w:pPr>
      <w:r>
        <w:rPr>
          <w:rFonts w:ascii="Times New Roman" w:hAnsi="Times New Roman"/>
          <w:b w:val="0"/>
          <w:i w:val="0"/>
          <w:color w:val="000000"/>
          <w:sz w:val="28"/>
        </w:rPr>
        <w:t>Выявление нарушения осанки.</w:t>
      </w:r>
    </w:p>
    <w:p w14:paraId="53A4F21C">
      <w:pPr>
        <w:spacing w:before="0" w:after="0" w:line="264" w:lineRule="auto"/>
        <w:ind w:firstLine="600"/>
        <w:jc w:val="both"/>
      </w:pPr>
      <w:r>
        <w:rPr>
          <w:rFonts w:ascii="Times New Roman" w:hAnsi="Times New Roman"/>
          <w:b w:val="0"/>
          <w:i w:val="0"/>
          <w:color w:val="000000"/>
          <w:sz w:val="28"/>
        </w:rPr>
        <w:t>Определение признаков плоскостопия.</w:t>
      </w:r>
    </w:p>
    <w:p w14:paraId="3B4A6538">
      <w:pPr>
        <w:spacing w:before="0" w:after="0" w:line="264" w:lineRule="auto"/>
        <w:ind w:firstLine="600"/>
        <w:jc w:val="both"/>
      </w:pPr>
      <w:r>
        <w:rPr>
          <w:rFonts w:ascii="Times New Roman" w:hAnsi="Times New Roman"/>
          <w:b w:val="0"/>
          <w:i w:val="0"/>
          <w:color w:val="000000"/>
          <w:sz w:val="28"/>
        </w:rPr>
        <w:t>Оказание первой помощи при повреждении скелета и мышц.</w:t>
      </w:r>
    </w:p>
    <w:p w14:paraId="2BCD386D">
      <w:pPr>
        <w:numPr>
          <w:ilvl w:val="0"/>
          <w:numId w:val="25"/>
        </w:numPr>
        <w:spacing w:before="0" w:after="0" w:line="264" w:lineRule="auto"/>
        <w:jc w:val="both"/>
      </w:pPr>
      <w:r>
        <w:rPr>
          <w:rFonts w:ascii="Times New Roman" w:hAnsi="Times New Roman"/>
          <w:b/>
          <w:i w:val="0"/>
          <w:color w:val="000000"/>
          <w:sz w:val="28"/>
        </w:rPr>
        <w:t>Внутренняя среда организма</w:t>
      </w:r>
    </w:p>
    <w:p w14:paraId="0DC29D2E">
      <w:pPr>
        <w:spacing w:before="0" w:after="0" w:line="264" w:lineRule="auto"/>
        <w:ind w:firstLine="600"/>
        <w:jc w:val="both"/>
      </w:pPr>
      <w:r>
        <w:rPr>
          <w:rFonts w:ascii="Times New Roman" w:hAnsi="Times New Roman"/>
          <w:b w:val="0"/>
          <w:i w:val="0"/>
          <w:color w:val="000000"/>
          <w:sz w:val="28"/>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14:paraId="02D9DC4E">
      <w:pPr>
        <w:spacing w:before="0" w:after="0" w:line="264" w:lineRule="auto"/>
        <w:ind w:firstLine="600"/>
        <w:jc w:val="both"/>
      </w:pPr>
      <w:r>
        <w:rPr>
          <w:rFonts w:ascii="Times New Roman" w:hAnsi="Times New Roman"/>
          <w:b w:val="0"/>
          <w:i w:val="0"/>
          <w:color w:val="000000"/>
          <w:sz w:val="28"/>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14:paraId="1DD882A9">
      <w:pPr>
        <w:spacing w:before="0" w:after="0" w:line="264" w:lineRule="auto"/>
        <w:ind w:firstLine="600"/>
        <w:jc w:val="both"/>
      </w:pPr>
      <w:r>
        <w:rPr>
          <w:rFonts w:ascii="Times New Roman" w:hAnsi="Times New Roman"/>
          <w:b/>
          <w:i/>
          <w:color w:val="000000"/>
          <w:sz w:val="28"/>
        </w:rPr>
        <w:t>Лабораторные и практические работы.</w:t>
      </w:r>
    </w:p>
    <w:p w14:paraId="2748CF13">
      <w:pPr>
        <w:spacing w:before="0" w:after="0" w:line="264" w:lineRule="auto"/>
        <w:ind w:firstLine="600"/>
        <w:jc w:val="both"/>
      </w:pPr>
      <w:r>
        <w:rPr>
          <w:rFonts w:ascii="Times New Roman" w:hAnsi="Times New Roman"/>
          <w:b w:val="0"/>
          <w:i w:val="0"/>
          <w:color w:val="000000"/>
          <w:sz w:val="28"/>
        </w:rPr>
        <w:t>Изучение микроскопического строения крови человека и лягушки (сравнение) на готовых микропрепаратах.</w:t>
      </w:r>
    </w:p>
    <w:p w14:paraId="00CA4F16">
      <w:pPr>
        <w:numPr>
          <w:ilvl w:val="0"/>
          <w:numId w:val="26"/>
        </w:numPr>
        <w:spacing w:before="0" w:after="0" w:line="264" w:lineRule="auto"/>
        <w:jc w:val="both"/>
      </w:pPr>
      <w:r>
        <w:rPr>
          <w:rFonts w:ascii="Times New Roman" w:hAnsi="Times New Roman"/>
          <w:b/>
          <w:i w:val="0"/>
          <w:color w:val="000000"/>
          <w:sz w:val="28"/>
        </w:rPr>
        <w:t>Кровообращение</w:t>
      </w:r>
    </w:p>
    <w:p w14:paraId="5542F543">
      <w:pPr>
        <w:spacing w:before="0" w:after="0" w:line="264" w:lineRule="auto"/>
        <w:ind w:firstLine="600"/>
        <w:jc w:val="both"/>
      </w:pPr>
      <w:r>
        <w:rPr>
          <w:rFonts w:ascii="Times New Roman" w:hAnsi="Times New Roman"/>
          <w:b w:val="0"/>
          <w:i w:val="0"/>
          <w:color w:val="000000"/>
          <w:sz w:val="28"/>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14:paraId="7080A3EF">
      <w:pPr>
        <w:spacing w:before="0" w:after="0" w:line="264" w:lineRule="auto"/>
        <w:ind w:firstLine="600"/>
        <w:jc w:val="both"/>
      </w:pPr>
      <w:r>
        <w:rPr>
          <w:rFonts w:ascii="Times New Roman" w:hAnsi="Times New Roman"/>
          <w:b/>
          <w:i/>
          <w:color w:val="000000"/>
          <w:sz w:val="28"/>
        </w:rPr>
        <w:t>Лабораторные и практические работы.</w:t>
      </w:r>
    </w:p>
    <w:p w14:paraId="4BB5FB69">
      <w:pPr>
        <w:spacing w:before="0" w:after="0" w:line="264" w:lineRule="auto"/>
        <w:ind w:firstLine="600"/>
        <w:jc w:val="both"/>
      </w:pPr>
      <w:r>
        <w:rPr>
          <w:rFonts w:ascii="Times New Roman" w:hAnsi="Times New Roman"/>
          <w:b w:val="0"/>
          <w:i w:val="0"/>
          <w:color w:val="000000"/>
          <w:sz w:val="28"/>
        </w:rPr>
        <w:t>Измерение кровяного давления.</w:t>
      </w:r>
    </w:p>
    <w:p w14:paraId="13D8B2A4">
      <w:pPr>
        <w:spacing w:before="0" w:after="0" w:line="264" w:lineRule="auto"/>
        <w:ind w:firstLine="600"/>
        <w:jc w:val="both"/>
      </w:pPr>
      <w:r>
        <w:rPr>
          <w:rFonts w:ascii="Times New Roman" w:hAnsi="Times New Roman"/>
          <w:b w:val="0"/>
          <w:i w:val="0"/>
          <w:color w:val="000000"/>
          <w:sz w:val="28"/>
        </w:rPr>
        <w:t>Определение пульса и числа сердечных сокращений в покое и после дозированных физических нагрузок у человека.</w:t>
      </w:r>
    </w:p>
    <w:p w14:paraId="048DD210">
      <w:pPr>
        <w:spacing w:before="0" w:after="0" w:line="264" w:lineRule="auto"/>
        <w:ind w:firstLine="600"/>
        <w:jc w:val="both"/>
      </w:pPr>
      <w:r>
        <w:rPr>
          <w:rFonts w:ascii="Times New Roman" w:hAnsi="Times New Roman"/>
          <w:b w:val="0"/>
          <w:i w:val="0"/>
          <w:color w:val="000000"/>
          <w:sz w:val="28"/>
        </w:rPr>
        <w:t>Первая помощь при кровотечениях.</w:t>
      </w:r>
    </w:p>
    <w:p w14:paraId="4ACA172D">
      <w:pPr>
        <w:numPr>
          <w:ilvl w:val="0"/>
          <w:numId w:val="27"/>
        </w:numPr>
        <w:spacing w:before="0" w:after="0" w:line="264" w:lineRule="auto"/>
        <w:jc w:val="both"/>
      </w:pPr>
      <w:r>
        <w:rPr>
          <w:rFonts w:ascii="Times New Roman" w:hAnsi="Times New Roman"/>
          <w:b/>
          <w:i w:val="0"/>
          <w:color w:val="000000"/>
          <w:sz w:val="28"/>
        </w:rPr>
        <w:t>Дыхание</w:t>
      </w:r>
    </w:p>
    <w:p w14:paraId="5CAE8702">
      <w:pPr>
        <w:spacing w:before="0" w:after="0" w:line="264" w:lineRule="auto"/>
        <w:ind w:firstLine="600"/>
        <w:jc w:val="both"/>
      </w:pPr>
      <w:r>
        <w:rPr>
          <w:rFonts w:ascii="Times New Roman" w:hAnsi="Times New Roman"/>
          <w:b w:val="0"/>
          <w:i w:val="0"/>
          <w:color w:val="000000"/>
          <w:sz w:val="28"/>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14:paraId="4E5C0389">
      <w:pPr>
        <w:spacing w:before="0" w:after="0" w:line="264" w:lineRule="auto"/>
        <w:ind w:firstLine="600"/>
        <w:jc w:val="both"/>
      </w:pPr>
      <w:r>
        <w:rPr>
          <w:rFonts w:ascii="Times New Roman" w:hAnsi="Times New Roman"/>
          <w:b w:val="0"/>
          <w:i w:val="0"/>
          <w:color w:val="000000"/>
          <w:sz w:val="28"/>
        </w:rP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p w14:paraId="727F43EB">
      <w:pPr>
        <w:spacing w:before="0" w:after="0" w:line="264" w:lineRule="auto"/>
        <w:ind w:firstLine="600"/>
        <w:jc w:val="both"/>
      </w:pPr>
      <w:r>
        <w:rPr>
          <w:rFonts w:ascii="Times New Roman" w:hAnsi="Times New Roman"/>
          <w:b/>
          <w:i/>
          <w:color w:val="000000"/>
          <w:sz w:val="28"/>
        </w:rPr>
        <w:t>Лабораторные и практические работы.</w:t>
      </w:r>
    </w:p>
    <w:p w14:paraId="0981BBB1">
      <w:pPr>
        <w:spacing w:before="0" w:after="0" w:line="264" w:lineRule="auto"/>
        <w:ind w:firstLine="600"/>
        <w:jc w:val="both"/>
      </w:pPr>
      <w:r>
        <w:rPr>
          <w:rFonts w:ascii="Times New Roman" w:hAnsi="Times New Roman"/>
          <w:b w:val="0"/>
          <w:i w:val="0"/>
          <w:color w:val="000000"/>
          <w:sz w:val="28"/>
        </w:rPr>
        <w:t xml:space="preserve">Измерение обхвата грудной клетки в состоянии вдоха и выдоха. </w:t>
      </w:r>
    </w:p>
    <w:p w14:paraId="4F354695">
      <w:pPr>
        <w:spacing w:before="0" w:after="0" w:line="264" w:lineRule="auto"/>
        <w:ind w:firstLine="600"/>
        <w:jc w:val="both"/>
      </w:pPr>
      <w:r>
        <w:rPr>
          <w:rFonts w:ascii="Times New Roman" w:hAnsi="Times New Roman"/>
          <w:b w:val="0"/>
          <w:i w:val="0"/>
          <w:color w:val="000000"/>
          <w:sz w:val="28"/>
        </w:rPr>
        <w:t>Определение частоты дыхания. Влияние различных факторов на частоту дыхания.</w:t>
      </w:r>
    </w:p>
    <w:p w14:paraId="0287E59E">
      <w:pPr>
        <w:numPr>
          <w:ilvl w:val="0"/>
          <w:numId w:val="28"/>
        </w:numPr>
        <w:spacing w:before="0" w:after="0" w:line="264" w:lineRule="auto"/>
        <w:jc w:val="both"/>
      </w:pPr>
      <w:r>
        <w:rPr>
          <w:rFonts w:ascii="Times New Roman" w:hAnsi="Times New Roman"/>
          <w:b/>
          <w:i w:val="0"/>
          <w:color w:val="000000"/>
          <w:sz w:val="28"/>
        </w:rPr>
        <w:t>Питание и пищеварение</w:t>
      </w:r>
    </w:p>
    <w:p w14:paraId="0291CCB1">
      <w:pPr>
        <w:spacing w:before="0" w:after="0" w:line="264" w:lineRule="auto"/>
        <w:ind w:firstLine="600"/>
        <w:jc w:val="both"/>
      </w:pPr>
      <w:r>
        <w:rPr>
          <w:rFonts w:ascii="Times New Roman" w:hAnsi="Times New Roman"/>
          <w:b w:val="0"/>
          <w:i w:val="0"/>
          <w:color w:val="000000"/>
          <w:sz w:val="28"/>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14:paraId="090C63E9">
      <w:pPr>
        <w:spacing w:before="0" w:after="0" w:line="264" w:lineRule="auto"/>
        <w:ind w:firstLine="600"/>
        <w:jc w:val="both"/>
      </w:pPr>
      <w:r>
        <w:rPr>
          <w:rFonts w:ascii="Times New Roman" w:hAnsi="Times New Roman"/>
          <w:b w:val="0"/>
          <w:i w:val="0"/>
          <w:color w:val="000000"/>
          <w:sz w:val="28"/>
        </w:rPr>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14:paraId="635AB71E">
      <w:pPr>
        <w:spacing w:before="0" w:after="0" w:line="264" w:lineRule="auto"/>
        <w:ind w:firstLine="600"/>
        <w:jc w:val="both"/>
      </w:pPr>
      <w:r>
        <w:rPr>
          <w:rFonts w:ascii="Times New Roman" w:hAnsi="Times New Roman"/>
          <w:b w:val="0"/>
          <w:i w:val="0"/>
          <w:color w:val="000000"/>
          <w:sz w:val="28"/>
        </w:rPr>
        <w:t>Гигиена питания. Предупреждение глистных и желудочно-кишечных заболеваний, пищевых отравлений. Влияние курения и алкоголя на пищеварение.</w:t>
      </w:r>
    </w:p>
    <w:p w14:paraId="58DD2293">
      <w:pPr>
        <w:spacing w:before="0" w:after="0" w:line="264" w:lineRule="auto"/>
        <w:ind w:firstLine="600"/>
        <w:jc w:val="both"/>
      </w:pPr>
      <w:r>
        <w:rPr>
          <w:rFonts w:ascii="Times New Roman" w:hAnsi="Times New Roman"/>
          <w:b/>
          <w:i/>
          <w:color w:val="000000"/>
          <w:sz w:val="28"/>
        </w:rPr>
        <w:t>Лабораторные и практические работы.</w:t>
      </w:r>
    </w:p>
    <w:p w14:paraId="6C9DECE9">
      <w:pPr>
        <w:spacing w:before="0" w:after="0" w:line="264" w:lineRule="auto"/>
        <w:ind w:firstLine="600"/>
        <w:jc w:val="both"/>
      </w:pPr>
      <w:r>
        <w:rPr>
          <w:rFonts w:ascii="Times New Roman" w:hAnsi="Times New Roman"/>
          <w:b w:val="0"/>
          <w:i w:val="0"/>
          <w:color w:val="000000"/>
          <w:sz w:val="28"/>
        </w:rPr>
        <w:t>Исследование действия ферментов слюны на крахмал.</w:t>
      </w:r>
    </w:p>
    <w:p w14:paraId="690D43AE">
      <w:pPr>
        <w:spacing w:before="0" w:after="0" w:line="264" w:lineRule="auto"/>
        <w:ind w:firstLine="600"/>
        <w:jc w:val="both"/>
      </w:pPr>
      <w:r>
        <w:rPr>
          <w:rFonts w:ascii="Times New Roman" w:hAnsi="Times New Roman"/>
          <w:b w:val="0"/>
          <w:i w:val="0"/>
          <w:color w:val="000000"/>
          <w:sz w:val="28"/>
        </w:rPr>
        <w:t>Наблюдение действия желудочного сока на белки.</w:t>
      </w:r>
    </w:p>
    <w:p w14:paraId="2B137BA4">
      <w:pPr>
        <w:numPr>
          <w:ilvl w:val="0"/>
          <w:numId w:val="29"/>
        </w:numPr>
        <w:spacing w:before="0" w:after="0" w:line="264" w:lineRule="auto"/>
        <w:jc w:val="both"/>
      </w:pPr>
      <w:r>
        <w:rPr>
          <w:rFonts w:ascii="Times New Roman" w:hAnsi="Times New Roman"/>
          <w:b/>
          <w:i w:val="0"/>
          <w:color w:val="000000"/>
          <w:sz w:val="28"/>
        </w:rPr>
        <w:t>Обмен веществ и превращение энергии</w:t>
      </w:r>
    </w:p>
    <w:p w14:paraId="0946D388">
      <w:pPr>
        <w:spacing w:before="0" w:after="0" w:line="264" w:lineRule="auto"/>
        <w:ind w:firstLine="600"/>
        <w:jc w:val="both"/>
      </w:pPr>
      <w:r>
        <w:rPr>
          <w:rFonts w:ascii="Times New Roman" w:hAnsi="Times New Roman"/>
          <w:b w:val="0"/>
          <w:i w:val="0"/>
          <w:color w:val="000000"/>
          <w:sz w:val="28"/>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14:paraId="6AA9FD9C">
      <w:pPr>
        <w:spacing w:before="0" w:after="0" w:line="264" w:lineRule="auto"/>
        <w:ind w:firstLine="600"/>
        <w:jc w:val="both"/>
      </w:pPr>
      <w:r>
        <w:rPr>
          <w:rFonts w:ascii="Times New Roman" w:hAnsi="Times New Roman"/>
          <w:b w:val="0"/>
          <w:i w:val="0"/>
          <w:color w:val="000000"/>
          <w:sz w:val="28"/>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14:paraId="08C95568">
      <w:pPr>
        <w:spacing w:before="0" w:after="0" w:line="264" w:lineRule="auto"/>
        <w:ind w:firstLine="600"/>
        <w:jc w:val="both"/>
      </w:pPr>
      <w:r>
        <w:rPr>
          <w:rFonts w:ascii="Times New Roman" w:hAnsi="Times New Roman"/>
          <w:b w:val="0"/>
          <w:i w:val="0"/>
          <w:color w:val="000000"/>
          <w:sz w:val="28"/>
        </w:rPr>
        <w:t>Нормы и режим питания. Рациональное питание – фактор укрепления здоровья. Нарушение обмена веществ.</w:t>
      </w:r>
    </w:p>
    <w:p w14:paraId="76CF6843">
      <w:pPr>
        <w:spacing w:before="0" w:after="0" w:line="264" w:lineRule="auto"/>
        <w:ind w:firstLine="600"/>
        <w:jc w:val="both"/>
      </w:pPr>
      <w:r>
        <w:rPr>
          <w:rFonts w:ascii="Times New Roman" w:hAnsi="Times New Roman"/>
          <w:b/>
          <w:i/>
          <w:color w:val="000000"/>
          <w:sz w:val="28"/>
        </w:rPr>
        <w:t>Лабораторные и практические работы.</w:t>
      </w:r>
    </w:p>
    <w:p w14:paraId="18F06175">
      <w:pPr>
        <w:spacing w:before="0" w:after="0" w:line="264" w:lineRule="auto"/>
        <w:ind w:firstLine="600"/>
        <w:jc w:val="both"/>
      </w:pPr>
      <w:r>
        <w:rPr>
          <w:rFonts w:ascii="Times New Roman" w:hAnsi="Times New Roman"/>
          <w:b w:val="0"/>
          <w:i w:val="0"/>
          <w:color w:val="000000"/>
          <w:sz w:val="28"/>
        </w:rPr>
        <w:t>Исследование состава продуктов питания.</w:t>
      </w:r>
    </w:p>
    <w:p w14:paraId="6A019B2B">
      <w:pPr>
        <w:spacing w:before="0" w:after="0" w:line="264" w:lineRule="auto"/>
        <w:ind w:firstLine="600"/>
        <w:jc w:val="both"/>
      </w:pPr>
      <w:r>
        <w:rPr>
          <w:rFonts w:ascii="Times New Roman" w:hAnsi="Times New Roman"/>
          <w:b w:val="0"/>
          <w:i w:val="0"/>
          <w:color w:val="000000"/>
          <w:sz w:val="28"/>
        </w:rPr>
        <w:t>Составление меню в зависимости от калорийности пищи.</w:t>
      </w:r>
    </w:p>
    <w:p w14:paraId="4944752A">
      <w:pPr>
        <w:spacing w:before="0" w:after="0" w:line="264" w:lineRule="auto"/>
        <w:ind w:firstLine="600"/>
        <w:jc w:val="both"/>
      </w:pPr>
      <w:r>
        <w:rPr>
          <w:rFonts w:ascii="Times New Roman" w:hAnsi="Times New Roman"/>
          <w:b w:val="0"/>
          <w:i w:val="0"/>
          <w:color w:val="000000"/>
          <w:sz w:val="28"/>
        </w:rPr>
        <w:t>Способы сохранения витаминов в пищевых продуктах.</w:t>
      </w:r>
    </w:p>
    <w:p w14:paraId="7C6B7781">
      <w:pPr>
        <w:numPr>
          <w:ilvl w:val="0"/>
          <w:numId w:val="30"/>
        </w:numPr>
        <w:spacing w:before="0" w:after="0" w:line="264" w:lineRule="auto"/>
        <w:jc w:val="both"/>
      </w:pPr>
      <w:r>
        <w:rPr>
          <w:rFonts w:ascii="Times New Roman" w:hAnsi="Times New Roman"/>
          <w:b/>
          <w:i w:val="0"/>
          <w:color w:val="000000"/>
          <w:sz w:val="28"/>
        </w:rPr>
        <w:t>Кожа</w:t>
      </w:r>
    </w:p>
    <w:p w14:paraId="0CF12E99">
      <w:pPr>
        <w:spacing w:before="0" w:after="0" w:line="264" w:lineRule="auto"/>
        <w:ind w:firstLine="600"/>
        <w:jc w:val="both"/>
      </w:pPr>
      <w:r>
        <w:rPr>
          <w:rFonts w:ascii="Times New Roman" w:hAnsi="Times New Roman"/>
          <w:b w:val="0"/>
          <w:i w:val="0"/>
          <w:color w:val="000000"/>
          <w:sz w:val="28"/>
        </w:rPr>
        <w:t>Строение и функции кожи. Кожа и её производные. Кожа и терморегуляция. Влияние на кожу факторов окружающей среды.</w:t>
      </w:r>
    </w:p>
    <w:p w14:paraId="09C46382">
      <w:pPr>
        <w:spacing w:before="0" w:after="0" w:line="264" w:lineRule="auto"/>
        <w:ind w:firstLine="600"/>
        <w:jc w:val="both"/>
      </w:pPr>
      <w:r>
        <w:rPr>
          <w:rFonts w:ascii="Times New Roman" w:hAnsi="Times New Roman"/>
          <w:b w:val="0"/>
          <w:i w:val="0"/>
          <w:color w:val="000000"/>
          <w:sz w:val="28"/>
        </w:rPr>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p w14:paraId="177F27F8">
      <w:pPr>
        <w:spacing w:before="0" w:after="0" w:line="264" w:lineRule="auto"/>
        <w:ind w:firstLine="600"/>
        <w:jc w:val="both"/>
      </w:pPr>
      <w:r>
        <w:rPr>
          <w:rFonts w:ascii="Times New Roman" w:hAnsi="Times New Roman"/>
          <w:b/>
          <w:i/>
          <w:color w:val="000000"/>
          <w:sz w:val="28"/>
        </w:rPr>
        <w:t>Лабораторные и практические работы.</w:t>
      </w:r>
    </w:p>
    <w:p w14:paraId="3F967177">
      <w:pPr>
        <w:spacing w:before="0" w:after="0" w:line="264" w:lineRule="auto"/>
        <w:ind w:firstLine="600"/>
        <w:jc w:val="both"/>
      </w:pPr>
      <w:r>
        <w:rPr>
          <w:rFonts w:ascii="Times New Roman" w:hAnsi="Times New Roman"/>
          <w:b w:val="0"/>
          <w:i w:val="0"/>
          <w:color w:val="000000"/>
          <w:sz w:val="28"/>
        </w:rPr>
        <w:t>Исследование с помощью лупы тыльной и ладонной стороны кисти.</w:t>
      </w:r>
    </w:p>
    <w:p w14:paraId="59CDC7C4">
      <w:pPr>
        <w:spacing w:before="0" w:after="0" w:line="264" w:lineRule="auto"/>
        <w:ind w:firstLine="600"/>
        <w:jc w:val="both"/>
      </w:pPr>
      <w:r>
        <w:rPr>
          <w:rFonts w:ascii="Times New Roman" w:hAnsi="Times New Roman"/>
          <w:b w:val="0"/>
          <w:i w:val="0"/>
          <w:color w:val="000000"/>
          <w:sz w:val="28"/>
        </w:rPr>
        <w:t>Определение жирности различных участков кожи лица.</w:t>
      </w:r>
    </w:p>
    <w:p w14:paraId="5B110700">
      <w:pPr>
        <w:spacing w:before="0" w:after="0" w:line="264" w:lineRule="auto"/>
        <w:ind w:firstLine="600"/>
        <w:jc w:val="both"/>
      </w:pPr>
      <w:r>
        <w:rPr>
          <w:rFonts w:ascii="Times New Roman" w:hAnsi="Times New Roman"/>
          <w:b w:val="0"/>
          <w:i w:val="0"/>
          <w:color w:val="000000"/>
          <w:sz w:val="28"/>
        </w:rPr>
        <w:t>Описание мер по уходу за кожей лица и волосами в зависимости от типа кожи.</w:t>
      </w:r>
    </w:p>
    <w:p w14:paraId="5D6E041B">
      <w:pPr>
        <w:spacing w:before="0" w:after="0" w:line="264" w:lineRule="auto"/>
        <w:ind w:firstLine="600"/>
        <w:jc w:val="both"/>
      </w:pPr>
      <w:r>
        <w:rPr>
          <w:rFonts w:ascii="Times New Roman" w:hAnsi="Times New Roman"/>
          <w:b w:val="0"/>
          <w:i w:val="0"/>
          <w:color w:val="000000"/>
          <w:sz w:val="28"/>
        </w:rPr>
        <w:t>Описание основных гигиенических требований к одежде и обуви.</w:t>
      </w:r>
    </w:p>
    <w:p w14:paraId="28350AE4">
      <w:pPr>
        <w:numPr>
          <w:ilvl w:val="0"/>
          <w:numId w:val="31"/>
        </w:numPr>
        <w:spacing w:before="0" w:after="0" w:line="264" w:lineRule="auto"/>
        <w:jc w:val="both"/>
      </w:pPr>
      <w:r>
        <w:rPr>
          <w:rFonts w:ascii="Times New Roman" w:hAnsi="Times New Roman"/>
          <w:b/>
          <w:i w:val="0"/>
          <w:color w:val="000000"/>
          <w:sz w:val="28"/>
        </w:rPr>
        <w:t>Выделение</w:t>
      </w:r>
    </w:p>
    <w:p w14:paraId="4D4B40E3">
      <w:pPr>
        <w:spacing w:before="0" w:after="0" w:line="264" w:lineRule="auto"/>
        <w:ind w:firstLine="600"/>
        <w:jc w:val="both"/>
      </w:pPr>
      <w:r>
        <w:rPr>
          <w:rFonts w:ascii="Times New Roman" w:hAnsi="Times New Roman"/>
          <w:b w:val="0"/>
          <w:i w:val="0"/>
          <w:color w:val="000000"/>
          <w:sz w:val="28"/>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14:paraId="5CFBE4EA">
      <w:pPr>
        <w:spacing w:before="0" w:after="0" w:line="264" w:lineRule="auto"/>
        <w:ind w:firstLine="600"/>
        <w:jc w:val="both"/>
      </w:pPr>
      <w:r>
        <w:rPr>
          <w:rFonts w:ascii="Times New Roman" w:hAnsi="Times New Roman"/>
          <w:b/>
          <w:i/>
          <w:color w:val="000000"/>
          <w:sz w:val="28"/>
        </w:rPr>
        <w:t>Лабораторные и практические работы.</w:t>
      </w:r>
    </w:p>
    <w:p w14:paraId="0C9A3CB8">
      <w:pPr>
        <w:spacing w:before="0" w:after="0" w:line="264" w:lineRule="auto"/>
        <w:ind w:firstLine="600"/>
        <w:jc w:val="both"/>
      </w:pPr>
      <w:r>
        <w:rPr>
          <w:rFonts w:ascii="Times New Roman" w:hAnsi="Times New Roman"/>
          <w:b w:val="0"/>
          <w:i w:val="0"/>
          <w:color w:val="000000"/>
          <w:sz w:val="28"/>
        </w:rPr>
        <w:t xml:space="preserve">Определение местоположения почек (на муляже). </w:t>
      </w:r>
    </w:p>
    <w:p w14:paraId="58C7ADC1">
      <w:pPr>
        <w:spacing w:before="0" w:after="0" w:line="264" w:lineRule="auto"/>
        <w:ind w:firstLine="600"/>
        <w:jc w:val="both"/>
      </w:pPr>
      <w:r>
        <w:rPr>
          <w:rFonts w:ascii="Times New Roman" w:hAnsi="Times New Roman"/>
          <w:b w:val="0"/>
          <w:i w:val="0"/>
          <w:color w:val="000000"/>
          <w:sz w:val="28"/>
        </w:rPr>
        <w:t>Описание мер профилактики болезней почек.</w:t>
      </w:r>
    </w:p>
    <w:p w14:paraId="0908F825">
      <w:pPr>
        <w:numPr>
          <w:ilvl w:val="0"/>
          <w:numId w:val="32"/>
        </w:numPr>
        <w:spacing w:before="0" w:after="0" w:line="264" w:lineRule="auto"/>
        <w:jc w:val="both"/>
      </w:pPr>
      <w:r>
        <w:rPr>
          <w:rFonts w:ascii="Times New Roman" w:hAnsi="Times New Roman"/>
          <w:b/>
          <w:i w:val="0"/>
          <w:color w:val="000000"/>
          <w:sz w:val="28"/>
        </w:rPr>
        <w:t>Размножение и развитие</w:t>
      </w:r>
    </w:p>
    <w:p w14:paraId="7214A439">
      <w:pPr>
        <w:spacing w:before="0" w:after="0" w:line="264" w:lineRule="auto"/>
        <w:ind w:firstLine="600"/>
        <w:jc w:val="both"/>
      </w:pPr>
      <w:r>
        <w:rPr>
          <w:rFonts w:ascii="Times New Roman" w:hAnsi="Times New Roman"/>
          <w:b w:val="0"/>
          <w:i w:val="0"/>
          <w:color w:val="000000"/>
          <w:sz w:val="28"/>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14:paraId="2316A8DA">
      <w:pPr>
        <w:spacing w:before="0" w:after="0" w:line="264" w:lineRule="auto"/>
        <w:ind w:firstLine="600"/>
        <w:jc w:val="both"/>
      </w:pPr>
      <w:r>
        <w:rPr>
          <w:rFonts w:ascii="Times New Roman" w:hAnsi="Times New Roman"/>
          <w:b/>
          <w:i/>
          <w:color w:val="000000"/>
          <w:sz w:val="28"/>
        </w:rPr>
        <w:t>Лабораторные и практические работы.</w:t>
      </w:r>
    </w:p>
    <w:p w14:paraId="485E404C">
      <w:pPr>
        <w:spacing w:before="0" w:after="0" w:line="264" w:lineRule="auto"/>
        <w:ind w:firstLine="600"/>
        <w:jc w:val="both"/>
      </w:pPr>
      <w:r>
        <w:rPr>
          <w:rFonts w:ascii="Times New Roman" w:hAnsi="Times New Roman"/>
          <w:b w:val="0"/>
          <w:i w:val="0"/>
          <w:color w:val="000000"/>
          <w:sz w:val="28"/>
        </w:rPr>
        <w:t>Описание основных мер по профилактике инфекционных вирусных заболеваний: СПИД и гепатит.</w:t>
      </w:r>
    </w:p>
    <w:p w14:paraId="7650C52E">
      <w:pPr>
        <w:numPr>
          <w:ilvl w:val="0"/>
          <w:numId w:val="33"/>
        </w:numPr>
        <w:spacing w:before="0" w:after="0" w:line="264" w:lineRule="auto"/>
        <w:jc w:val="both"/>
      </w:pPr>
      <w:r>
        <w:rPr>
          <w:rFonts w:ascii="Times New Roman" w:hAnsi="Times New Roman"/>
          <w:b/>
          <w:i w:val="0"/>
          <w:color w:val="000000"/>
          <w:sz w:val="28"/>
        </w:rPr>
        <w:t>Органы чувств и сенсорные системы</w:t>
      </w:r>
    </w:p>
    <w:p w14:paraId="7CD33C7E">
      <w:pPr>
        <w:spacing w:before="0" w:after="0" w:line="264" w:lineRule="auto"/>
        <w:ind w:firstLine="600"/>
        <w:jc w:val="both"/>
      </w:pPr>
      <w:r>
        <w:rPr>
          <w:rFonts w:ascii="Times New Roman" w:hAnsi="Times New Roman"/>
          <w:b w:val="0"/>
          <w:i w:val="0"/>
          <w:color w:val="000000"/>
          <w:sz w:val="28"/>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14:paraId="69C4215E">
      <w:pPr>
        <w:spacing w:before="0" w:after="0" w:line="264" w:lineRule="auto"/>
        <w:ind w:firstLine="600"/>
        <w:jc w:val="both"/>
      </w:pPr>
      <w:r>
        <w:rPr>
          <w:rFonts w:ascii="Times New Roman" w:hAnsi="Times New Roman"/>
          <w:b w:val="0"/>
          <w:i w:val="0"/>
          <w:color w:val="000000"/>
          <w:sz w:val="28"/>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14:paraId="13AEDCC9">
      <w:pPr>
        <w:spacing w:before="0" w:after="0" w:line="264" w:lineRule="auto"/>
        <w:ind w:firstLine="600"/>
        <w:jc w:val="both"/>
      </w:pPr>
      <w:r>
        <w:rPr>
          <w:rFonts w:ascii="Times New Roman" w:hAnsi="Times New Roman"/>
          <w:b w:val="0"/>
          <w:i w:val="0"/>
          <w:color w:val="000000"/>
          <w:sz w:val="28"/>
        </w:rPr>
        <w:t>Органы равновесия, мышечного чувства, осязания, обоняния и вкуса. Взаимодействие сенсорных систем организма.</w:t>
      </w:r>
    </w:p>
    <w:p w14:paraId="1774FD8F">
      <w:pPr>
        <w:spacing w:before="0" w:after="0" w:line="264" w:lineRule="auto"/>
        <w:ind w:firstLine="600"/>
        <w:jc w:val="both"/>
      </w:pPr>
      <w:r>
        <w:rPr>
          <w:rFonts w:ascii="Times New Roman" w:hAnsi="Times New Roman"/>
          <w:b/>
          <w:i/>
          <w:color w:val="000000"/>
          <w:sz w:val="28"/>
        </w:rPr>
        <w:t>Лабораторные и практические работы</w:t>
      </w:r>
    </w:p>
    <w:p w14:paraId="27438F62">
      <w:pPr>
        <w:spacing w:before="0" w:after="0" w:line="264" w:lineRule="auto"/>
        <w:ind w:firstLine="600"/>
        <w:jc w:val="both"/>
      </w:pPr>
      <w:r>
        <w:rPr>
          <w:rFonts w:ascii="Times New Roman" w:hAnsi="Times New Roman"/>
          <w:b w:val="0"/>
          <w:i w:val="0"/>
          <w:color w:val="000000"/>
          <w:sz w:val="28"/>
        </w:rPr>
        <w:t>Определение остроты зрения у человека.</w:t>
      </w:r>
    </w:p>
    <w:p w14:paraId="269EBCDE">
      <w:pPr>
        <w:spacing w:before="0" w:after="0" w:line="264" w:lineRule="auto"/>
        <w:ind w:firstLine="600"/>
        <w:jc w:val="both"/>
      </w:pPr>
      <w:r>
        <w:rPr>
          <w:rFonts w:ascii="Times New Roman" w:hAnsi="Times New Roman"/>
          <w:b w:val="0"/>
          <w:i w:val="0"/>
          <w:color w:val="000000"/>
          <w:sz w:val="28"/>
        </w:rPr>
        <w:t>Изучение строения органа зрения (на муляже и влажном препарате).</w:t>
      </w:r>
    </w:p>
    <w:p w14:paraId="62427C8F">
      <w:pPr>
        <w:spacing w:before="0" w:after="0" w:line="264" w:lineRule="auto"/>
        <w:ind w:firstLine="600"/>
        <w:jc w:val="both"/>
      </w:pPr>
      <w:r>
        <w:rPr>
          <w:rFonts w:ascii="Times New Roman" w:hAnsi="Times New Roman"/>
          <w:b w:val="0"/>
          <w:i w:val="0"/>
          <w:color w:val="000000"/>
          <w:sz w:val="28"/>
        </w:rPr>
        <w:t>Изучение строения органа слуха (на муляже).</w:t>
      </w:r>
    </w:p>
    <w:p w14:paraId="5D0CF83B">
      <w:pPr>
        <w:numPr>
          <w:ilvl w:val="0"/>
          <w:numId w:val="34"/>
        </w:numPr>
        <w:spacing w:before="0" w:after="0" w:line="264" w:lineRule="auto"/>
        <w:jc w:val="both"/>
      </w:pPr>
      <w:r>
        <w:rPr>
          <w:rFonts w:ascii="Times New Roman" w:hAnsi="Times New Roman"/>
          <w:b/>
          <w:i w:val="0"/>
          <w:color w:val="000000"/>
          <w:sz w:val="28"/>
        </w:rPr>
        <w:t>Поведение и психика</w:t>
      </w:r>
    </w:p>
    <w:p w14:paraId="558EA389">
      <w:pPr>
        <w:spacing w:before="0" w:after="0" w:line="264" w:lineRule="auto"/>
        <w:ind w:firstLine="600"/>
        <w:jc w:val="both"/>
      </w:pPr>
      <w:r>
        <w:rPr>
          <w:rFonts w:ascii="Times New Roman" w:hAnsi="Times New Roman"/>
          <w:b w:val="0"/>
          <w:i w:val="0"/>
          <w:color w:val="000000"/>
          <w:sz w:val="28"/>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14:paraId="2F397F4B">
      <w:pPr>
        <w:spacing w:before="0" w:after="0" w:line="264" w:lineRule="auto"/>
        <w:ind w:firstLine="600"/>
        <w:jc w:val="both"/>
      </w:pPr>
      <w:r>
        <w:rPr>
          <w:rFonts w:ascii="Times New Roman" w:hAnsi="Times New Roman"/>
          <w:b w:val="0"/>
          <w:i w:val="0"/>
          <w:color w:val="000000"/>
          <w:sz w:val="28"/>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14:paraId="6DC85961">
      <w:pPr>
        <w:spacing w:before="0" w:after="0" w:line="264" w:lineRule="auto"/>
        <w:ind w:firstLine="600"/>
        <w:jc w:val="both"/>
      </w:pPr>
      <w:r>
        <w:rPr>
          <w:rFonts w:ascii="Times New Roman" w:hAnsi="Times New Roman"/>
          <w:b/>
          <w:i/>
          <w:color w:val="000000"/>
          <w:sz w:val="28"/>
        </w:rPr>
        <w:t>Лабораторные и практические работы.</w:t>
      </w:r>
    </w:p>
    <w:p w14:paraId="385C943B">
      <w:pPr>
        <w:spacing w:before="0" w:after="0" w:line="264" w:lineRule="auto"/>
        <w:ind w:firstLine="600"/>
        <w:jc w:val="both"/>
      </w:pPr>
      <w:r>
        <w:rPr>
          <w:rFonts w:ascii="Times New Roman" w:hAnsi="Times New Roman"/>
          <w:b w:val="0"/>
          <w:i w:val="0"/>
          <w:color w:val="000000"/>
          <w:sz w:val="28"/>
        </w:rPr>
        <w:t>Изучение кратковременной памяти.</w:t>
      </w:r>
    </w:p>
    <w:p w14:paraId="5CEDBDB6">
      <w:pPr>
        <w:spacing w:before="0" w:after="0" w:line="264" w:lineRule="auto"/>
        <w:ind w:firstLine="600"/>
        <w:jc w:val="both"/>
      </w:pPr>
      <w:r>
        <w:rPr>
          <w:rFonts w:ascii="Times New Roman" w:hAnsi="Times New Roman"/>
          <w:b w:val="0"/>
          <w:i w:val="0"/>
          <w:color w:val="000000"/>
          <w:sz w:val="28"/>
        </w:rPr>
        <w:t>Определение объёма механической и логической памяти.</w:t>
      </w:r>
    </w:p>
    <w:p w14:paraId="7D0BD8C9">
      <w:pPr>
        <w:spacing w:before="0" w:after="0" w:line="264" w:lineRule="auto"/>
        <w:ind w:firstLine="600"/>
        <w:jc w:val="both"/>
      </w:pPr>
      <w:r>
        <w:rPr>
          <w:rFonts w:ascii="Times New Roman" w:hAnsi="Times New Roman"/>
          <w:b w:val="0"/>
          <w:i w:val="0"/>
          <w:color w:val="000000"/>
          <w:sz w:val="28"/>
        </w:rPr>
        <w:t>Оценка сформированности навыков логического мышления.</w:t>
      </w:r>
    </w:p>
    <w:p w14:paraId="3626F538">
      <w:pPr>
        <w:numPr>
          <w:ilvl w:val="0"/>
          <w:numId w:val="35"/>
        </w:numPr>
        <w:spacing w:before="0" w:after="0" w:line="264" w:lineRule="auto"/>
        <w:jc w:val="both"/>
      </w:pPr>
      <w:r>
        <w:rPr>
          <w:rFonts w:ascii="Times New Roman" w:hAnsi="Times New Roman"/>
          <w:b/>
          <w:i w:val="0"/>
          <w:color w:val="000000"/>
          <w:sz w:val="28"/>
        </w:rPr>
        <w:t>Человек и окружающая среда</w:t>
      </w:r>
    </w:p>
    <w:p w14:paraId="67A6A2F8">
      <w:pPr>
        <w:spacing w:before="0" w:after="0" w:line="264" w:lineRule="auto"/>
        <w:ind w:firstLine="600"/>
        <w:jc w:val="both"/>
      </w:pPr>
      <w:r>
        <w:rPr>
          <w:rFonts w:ascii="Times New Roman" w:hAnsi="Times New Roman"/>
          <w:b w:val="0"/>
          <w:i w:val="0"/>
          <w:color w:val="000000"/>
          <w:sz w:val="28"/>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14:paraId="46F2B8BA">
      <w:pPr>
        <w:spacing w:before="0" w:after="0" w:line="264" w:lineRule="auto"/>
        <w:ind w:firstLine="600"/>
        <w:jc w:val="both"/>
      </w:pPr>
      <w:r>
        <w:rPr>
          <w:rFonts w:ascii="Times New Roman" w:hAnsi="Times New Roman"/>
          <w:b w:val="0"/>
          <w:i w:val="0"/>
          <w:color w:val="000000"/>
          <w:sz w:val="28"/>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14:paraId="427C9A86">
      <w:pPr>
        <w:spacing w:before="0" w:after="0" w:line="264" w:lineRule="auto"/>
        <w:ind w:firstLine="600"/>
        <w:jc w:val="both"/>
      </w:pPr>
      <w:r>
        <w:rPr>
          <w:rFonts w:ascii="Times New Roman" w:hAnsi="Times New Roman"/>
          <w:b w:val="0"/>
          <w:i w:val="0"/>
          <w:color w:val="000000"/>
          <w:sz w:val="28"/>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14:paraId="2F5F8374">
      <w:pPr>
        <w:sectPr>
          <w:pgSz w:w="11906" w:h="16383"/>
          <w:cols w:space="720" w:num="1"/>
        </w:sectPr>
      </w:pPr>
      <w:bookmarkStart w:id="11" w:name="block-58739461"/>
    </w:p>
    <w:bookmarkEnd w:id="9"/>
    <w:bookmarkEnd w:id="11"/>
    <w:p w14:paraId="24FC0C98">
      <w:pPr>
        <w:spacing w:before="0" w:after="0" w:line="264" w:lineRule="auto"/>
        <w:ind w:left="120"/>
        <w:jc w:val="left"/>
      </w:pPr>
      <w:bookmarkStart w:id="12" w:name="block-58739460"/>
      <w:r>
        <w:rPr>
          <w:rFonts w:ascii="Times New Roman" w:hAnsi="Times New Roman"/>
          <w:b w:val="0"/>
          <w:i w:val="0"/>
          <w:color w:val="000000"/>
          <w:sz w:val="28"/>
        </w:rPr>
        <w:t>ПЛАНИРУЕМЫЕ РЕЗУЛЬТАТЫ ОСВОЕНИЯ ПРОГРАММЫ ПО БИОЛОГИИ НА УРОВНЕ ОСНОВНОГО ОБЩЕГО ОБРАЗОВАНИЯ (БАЗОВЫЙ УРОВЕНЬ)</w:t>
      </w:r>
    </w:p>
    <w:p w14:paraId="16D66D7D">
      <w:pPr>
        <w:spacing w:before="0" w:after="0" w:line="264" w:lineRule="auto"/>
        <w:ind w:left="120"/>
        <w:jc w:val="left"/>
      </w:pPr>
    </w:p>
    <w:p w14:paraId="207F8114">
      <w:pPr>
        <w:spacing w:before="0" w:after="0" w:line="264" w:lineRule="auto"/>
        <w:ind w:firstLine="600"/>
        <w:jc w:val="both"/>
      </w:pPr>
      <w:r>
        <w:rPr>
          <w:rFonts w:ascii="Times New Roman" w:hAnsi="Times New Roman"/>
          <w:b w:val="0"/>
          <w:i w:val="0"/>
          <w:color w:val="000000"/>
          <w:sz w:val="28"/>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
    <w:p w14:paraId="1B27EB1E">
      <w:pPr>
        <w:spacing w:before="0" w:after="0" w:line="264" w:lineRule="auto"/>
        <w:ind w:left="120"/>
        <w:jc w:val="both"/>
      </w:pPr>
    </w:p>
    <w:p w14:paraId="556C12DB">
      <w:pPr>
        <w:spacing w:before="0" w:after="0" w:line="264" w:lineRule="auto"/>
        <w:ind w:left="120"/>
        <w:jc w:val="both"/>
      </w:pPr>
      <w:r>
        <w:rPr>
          <w:rFonts w:ascii="Times New Roman" w:hAnsi="Times New Roman"/>
          <w:b/>
          <w:i w:val="0"/>
          <w:color w:val="000000"/>
          <w:sz w:val="28"/>
        </w:rPr>
        <w:t>ЛИЧНОСТНЫЕ РЕЗУЛЬТАТЫ</w:t>
      </w:r>
    </w:p>
    <w:p w14:paraId="2F1B3FA0">
      <w:pPr>
        <w:spacing w:before="0" w:after="0" w:line="264" w:lineRule="auto"/>
        <w:ind w:left="120"/>
        <w:jc w:val="both"/>
      </w:pPr>
    </w:p>
    <w:p w14:paraId="11B915DD">
      <w:pPr>
        <w:spacing w:before="0" w:after="0" w:line="264" w:lineRule="auto"/>
        <w:ind w:firstLine="600"/>
        <w:jc w:val="both"/>
      </w:pPr>
      <w:r>
        <w:rPr>
          <w:rFonts w:ascii="Times New Roman" w:hAnsi="Times New Roman"/>
          <w:b/>
          <w:i w:val="0"/>
          <w:color w:val="000000"/>
          <w:sz w:val="28"/>
        </w:rPr>
        <w:t>Личностные результаты</w:t>
      </w:r>
      <w:r>
        <w:rPr>
          <w:rFonts w:ascii="Times New Roman" w:hAnsi="Times New Roman"/>
          <w:b w:val="0"/>
          <w:i w:val="0"/>
          <w:color w:val="000000"/>
          <w:sz w:val="28"/>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14:paraId="5CF5F45C">
      <w:pPr>
        <w:spacing w:before="0" w:after="0" w:line="264" w:lineRule="auto"/>
        <w:ind w:firstLine="600"/>
        <w:jc w:val="both"/>
      </w:pPr>
      <w:r>
        <w:rPr>
          <w:rFonts w:ascii="Times New Roman" w:hAnsi="Times New Roman"/>
          <w:b/>
          <w:i w:val="0"/>
          <w:color w:val="000000"/>
          <w:sz w:val="28"/>
        </w:rPr>
        <w:t xml:space="preserve">1) гражданского воспитания: </w:t>
      </w:r>
    </w:p>
    <w:p w14:paraId="091FFBC6">
      <w:pPr>
        <w:spacing w:before="0" w:after="0" w:line="264" w:lineRule="auto"/>
        <w:ind w:firstLine="600"/>
        <w:jc w:val="both"/>
      </w:pPr>
      <w:r>
        <w:rPr>
          <w:rFonts w:ascii="Times New Roman" w:hAnsi="Times New Roman"/>
          <w:b w:val="0"/>
          <w:i w:val="0"/>
          <w:color w:val="000000"/>
          <w:sz w:val="28"/>
        </w:rPr>
        <w:t>готовность к конструктивной совместной деятельности при выполнении исследований и проектов, стремление к взаимопониманию и взаимопомощи;</w:t>
      </w:r>
    </w:p>
    <w:p w14:paraId="58AB740B">
      <w:pPr>
        <w:spacing w:before="0" w:after="0" w:line="264" w:lineRule="auto"/>
        <w:ind w:firstLine="600"/>
        <w:jc w:val="both"/>
      </w:pPr>
      <w:r>
        <w:rPr>
          <w:rFonts w:ascii="Times New Roman" w:hAnsi="Times New Roman"/>
          <w:b/>
          <w:i w:val="0"/>
          <w:color w:val="000000"/>
          <w:sz w:val="28"/>
        </w:rPr>
        <w:t>2) патриотического воспитания:</w:t>
      </w:r>
    </w:p>
    <w:p w14:paraId="4BA051F2">
      <w:pPr>
        <w:spacing w:before="0" w:after="0" w:line="264" w:lineRule="auto"/>
        <w:ind w:firstLine="600"/>
        <w:jc w:val="both"/>
      </w:pPr>
      <w:r>
        <w:rPr>
          <w:rFonts w:ascii="Times New Roman" w:hAnsi="Times New Roman"/>
          <w:b w:val="0"/>
          <w:i w:val="0"/>
          <w:color w:val="000000"/>
          <w:sz w:val="28"/>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14:paraId="1210067B">
      <w:pPr>
        <w:spacing w:before="0" w:after="0" w:line="264" w:lineRule="auto"/>
        <w:ind w:firstLine="600"/>
        <w:jc w:val="both"/>
      </w:pPr>
      <w:r>
        <w:rPr>
          <w:rFonts w:ascii="Times New Roman" w:hAnsi="Times New Roman"/>
          <w:b/>
          <w:i w:val="0"/>
          <w:color w:val="000000"/>
          <w:sz w:val="28"/>
        </w:rPr>
        <w:t>3) духовно-нравственного воспитания:</w:t>
      </w:r>
    </w:p>
    <w:p w14:paraId="428DBFBE">
      <w:pPr>
        <w:spacing w:before="0" w:after="0" w:line="264" w:lineRule="auto"/>
        <w:ind w:firstLine="600"/>
        <w:jc w:val="both"/>
      </w:pPr>
      <w:r>
        <w:rPr>
          <w:rFonts w:ascii="Times New Roman" w:hAnsi="Times New Roman"/>
          <w:b w:val="0"/>
          <w:i w:val="0"/>
          <w:color w:val="000000"/>
          <w:sz w:val="28"/>
        </w:rPr>
        <w:t>готовность оценивать поведение и поступки с позиции нравственных норм и норм экологической культуры;</w:t>
      </w:r>
    </w:p>
    <w:p w14:paraId="0AA05EB0">
      <w:pPr>
        <w:spacing w:before="0" w:after="0" w:line="264" w:lineRule="auto"/>
        <w:ind w:firstLine="600"/>
        <w:jc w:val="both"/>
      </w:pPr>
      <w:r>
        <w:rPr>
          <w:rFonts w:ascii="Times New Roman" w:hAnsi="Times New Roman"/>
          <w:b w:val="0"/>
          <w:i w:val="0"/>
          <w:color w:val="000000"/>
          <w:sz w:val="28"/>
        </w:rPr>
        <w:t>понимание значимости нравственного аспекта деятельности человека в медицине и биологии;</w:t>
      </w:r>
    </w:p>
    <w:p w14:paraId="07DBE7AC">
      <w:pPr>
        <w:spacing w:before="0" w:after="0" w:line="264" w:lineRule="auto"/>
        <w:ind w:firstLine="600"/>
        <w:jc w:val="both"/>
      </w:pPr>
      <w:r>
        <w:rPr>
          <w:rFonts w:ascii="Times New Roman" w:hAnsi="Times New Roman"/>
          <w:b/>
          <w:i w:val="0"/>
          <w:color w:val="000000"/>
          <w:sz w:val="28"/>
        </w:rPr>
        <w:t>4) эстетического воспитания:</w:t>
      </w:r>
    </w:p>
    <w:p w14:paraId="710A7F5C">
      <w:pPr>
        <w:spacing w:before="0" w:after="0" w:line="264" w:lineRule="auto"/>
        <w:ind w:firstLine="600"/>
        <w:jc w:val="both"/>
      </w:pPr>
      <w:r>
        <w:rPr>
          <w:rFonts w:ascii="Times New Roman" w:hAnsi="Times New Roman"/>
          <w:b w:val="0"/>
          <w:i w:val="0"/>
          <w:color w:val="000000"/>
          <w:sz w:val="28"/>
        </w:rPr>
        <w:t>понимание роли биологии в формировании эстетической культуры личности;</w:t>
      </w:r>
    </w:p>
    <w:p w14:paraId="0434675D">
      <w:pPr>
        <w:spacing w:before="0" w:after="0" w:line="264" w:lineRule="auto"/>
        <w:ind w:firstLine="600"/>
        <w:jc w:val="both"/>
      </w:pPr>
      <w:r>
        <w:rPr>
          <w:rFonts w:ascii="Times New Roman" w:hAnsi="Times New Roman"/>
          <w:b/>
          <w:i w:val="0"/>
          <w:color w:val="000000"/>
          <w:sz w:val="28"/>
        </w:rPr>
        <w:t>5) физического воспитания, формирования культуры здоровья и эмоционального благополучия:</w:t>
      </w:r>
    </w:p>
    <w:p w14:paraId="3749C14B">
      <w:pPr>
        <w:spacing w:before="0" w:after="0" w:line="264" w:lineRule="auto"/>
        <w:ind w:firstLine="600"/>
        <w:jc w:val="both"/>
      </w:pPr>
      <w:r>
        <w:rPr>
          <w:rFonts w:ascii="Times New Roman" w:hAnsi="Times New Roman"/>
          <w:b w:val="0"/>
          <w:i w:val="0"/>
          <w:color w:val="000000"/>
          <w:sz w:val="28"/>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14:paraId="5176D344">
      <w:pPr>
        <w:spacing w:before="0" w:after="0" w:line="264" w:lineRule="auto"/>
        <w:ind w:firstLine="600"/>
        <w:jc w:val="both"/>
      </w:pPr>
      <w:r>
        <w:rPr>
          <w:rFonts w:ascii="Times New Roman" w:hAnsi="Times New Roman"/>
          <w:b w:val="0"/>
          <w:i w:val="0"/>
          <w:color w:val="000000"/>
          <w:sz w:val="28"/>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14:paraId="22010C5C">
      <w:pPr>
        <w:spacing w:before="0" w:after="0" w:line="264" w:lineRule="auto"/>
        <w:ind w:firstLine="600"/>
        <w:jc w:val="both"/>
      </w:pPr>
      <w:r>
        <w:rPr>
          <w:rFonts w:ascii="Times New Roman" w:hAnsi="Times New Roman"/>
          <w:b w:val="0"/>
          <w:i w:val="0"/>
          <w:color w:val="000000"/>
          <w:sz w:val="28"/>
        </w:rPr>
        <w:t>соблюдение правил безопасности, в том числе навыки безопасного поведения в природной среде;</w:t>
      </w:r>
    </w:p>
    <w:p w14:paraId="5E5F8976">
      <w:pPr>
        <w:spacing w:before="0" w:after="0" w:line="264" w:lineRule="auto"/>
        <w:ind w:firstLine="600"/>
        <w:jc w:val="both"/>
      </w:pPr>
      <w:r>
        <w:rPr>
          <w:rFonts w:ascii="Times New Roman" w:hAnsi="Times New Roman"/>
          <w:b w:val="0"/>
          <w:i w:val="0"/>
          <w:color w:val="000000"/>
          <w:sz w:val="28"/>
        </w:rPr>
        <w:t>сформированность навыка рефлексии, управление собственным эмоциональным состоянием;</w:t>
      </w:r>
    </w:p>
    <w:p w14:paraId="25CDFDF0">
      <w:pPr>
        <w:spacing w:before="0" w:after="0" w:line="264" w:lineRule="auto"/>
        <w:ind w:firstLine="600"/>
        <w:jc w:val="both"/>
      </w:pPr>
      <w:r>
        <w:rPr>
          <w:rFonts w:ascii="Times New Roman" w:hAnsi="Times New Roman"/>
          <w:b/>
          <w:i w:val="0"/>
          <w:color w:val="000000"/>
          <w:sz w:val="28"/>
        </w:rPr>
        <w:t>6) трудового воспитания:</w:t>
      </w:r>
    </w:p>
    <w:p w14:paraId="21336FC5">
      <w:pPr>
        <w:spacing w:before="0" w:after="0" w:line="264" w:lineRule="auto"/>
        <w:ind w:firstLine="600"/>
        <w:jc w:val="both"/>
      </w:pPr>
      <w:r>
        <w:rPr>
          <w:rFonts w:ascii="Times New Roman" w:hAnsi="Times New Roman"/>
          <w:b w:val="0"/>
          <w:i w:val="0"/>
          <w:color w:val="000000"/>
          <w:sz w:val="28"/>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14:paraId="03566457">
      <w:pPr>
        <w:spacing w:before="0" w:after="0" w:line="264" w:lineRule="auto"/>
        <w:ind w:firstLine="600"/>
        <w:jc w:val="both"/>
      </w:pPr>
      <w:r>
        <w:rPr>
          <w:rFonts w:ascii="Times New Roman" w:hAnsi="Times New Roman"/>
          <w:b/>
          <w:i w:val="0"/>
          <w:color w:val="000000"/>
          <w:sz w:val="28"/>
        </w:rPr>
        <w:t>7) экологического воспитания:</w:t>
      </w:r>
    </w:p>
    <w:p w14:paraId="5CA5DE34">
      <w:pPr>
        <w:spacing w:before="0" w:after="0" w:line="264" w:lineRule="auto"/>
        <w:ind w:firstLine="600"/>
        <w:jc w:val="both"/>
      </w:pPr>
      <w:r>
        <w:rPr>
          <w:rFonts w:ascii="Times New Roman" w:hAnsi="Times New Roman"/>
          <w:b w:val="0"/>
          <w:i w:val="0"/>
          <w:color w:val="000000"/>
          <w:sz w:val="28"/>
        </w:rPr>
        <w:t>ориентация на применение биологических знаний при решении задач в области окружающей среды;</w:t>
      </w:r>
    </w:p>
    <w:p w14:paraId="18539645">
      <w:pPr>
        <w:spacing w:before="0" w:after="0" w:line="264" w:lineRule="auto"/>
        <w:ind w:firstLine="600"/>
        <w:jc w:val="both"/>
      </w:pPr>
      <w:r>
        <w:rPr>
          <w:rFonts w:ascii="Times New Roman" w:hAnsi="Times New Roman"/>
          <w:b w:val="0"/>
          <w:i w:val="0"/>
          <w:color w:val="000000"/>
          <w:sz w:val="28"/>
        </w:rPr>
        <w:t>осознание экологических проблем и путей их решения;</w:t>
      </w:r>
    </w:p>
    <w:p w14:paraId="63FD43F0">
      <w:pPr>
        <w:spacing w:before="0" w:after="0" w:line="264" w:lineRule="auto"/>
        <w:ind w:firstLine="600"/>
        <w:jc w:val="both"/>
      </w:pPr>
      <w:r>
        <w:rPr>
          <w:rFonts w:ascii="Times New Roman" w:hAnsi="Times New Roman"/>
          <w:b w:val="0"/>
          <w:i w:val="0"/>
          <w:color w:val="000000"/>
          <w:sz w:val="28"/>
        </w:rPr>
        <w:t>готовность к участию в практической деятельности экологической направленности;</w:t>
      </w:r>
    </w:p>
    <w:p w14:paraId="7A3BE357">
      <w:pPr>
        <w:spacing w:before="0" w:after="0" w:line="264" w:lineRule="auto"/>
        <w:ind w:firstLine="600"/>
        <w:jc w:val="both"/>
      </w:pPr>
      <w:r>
        <w:rPr>
          <w:rFonts w:ascii="Times New Roman" w:hAnsi="Times New Roman"/>
          <w:b/>
          <w:i w:val="0"/>
          <w:color w:val="000000"/>
          <w:sz w:val="28"/>
        </w:rPr>
        <w:t>8) ценности научного познания:</w:t>
      </w:r>
    </w:p>
    <w:p w14:paraId="30B77AAF">
      <w:pPr>
        <w:spacing w:before="0" w:after="0" w:line="264" w:lineRule="auto"/>
        <w:ind w:firstLine="600"/>
        <w:jc w:val="both"/>
      </w:pPr>
      <w:r>
        <w:rPr>
          <w:rFonts w:ascii="Times New Roman" w:hAnsi="Times New Roman"/>
          <w:b w:val="0"/>
          <w:i w:val="0"/>
          <w:color w:val="000000"/>
          <w:sz w:val="28"/>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14:paraId="5539EFA2">
      <w:pPr>
        <w:spacing w:before="0" w:after="0" w:line="264" w:lineRule="auto"/>
        <w:ind w:firstLine="600"/>
        <w:jc w:val="both"/>
      </w:pPr>
      <w:r>
        <w:rPr>
          <w:rFonts w:ascii="Times New Roman" w:hAnsi="Times New Roman"/>
          <w:b w:val="0"/>
          <w:i w:val="0"/>
          <w:color w:val="000000"/>
          <w:sz w:val="28"/>
        </w:rPr>
        <w:t>понимание роли биологической науки в формировании научного мировоззрения;</w:t>
      </w:r>
    </w:p>
    <w:p w14:paraId="751BC8CF">
      <w:pPr>
        <w:spacing w:before="0" w:after="0" w:line="264" w:lineRule="auto"/>
        <w:ind w:firstLine="600"/>
        <w:jc w:val="both"/>
      </w:pPr>
      <w:r>
        <w:rPr>
          <w:rFonts w:ascii="Times New Roman" w:hAnsi="Times New Roman"/>
          <w:b w:val="0"/>
          <w:i w:val="0"/>
          <w:color w:val="000000"/>
          <w:sz w:val="28"/>
        </w:rPr>
        <w:t>развитие научной любознательности, интереса к биологической науке, навыков исследовательской деятельности;</w:t>
      </w:r>
    </w:p>
    <w:p w14:paraId="375DB7E4">
      <w:pPr>
        <w:spacing w:before="0" w:after="0" w:line="264" w:lineRule="auto"/>
        <w:ind w:firstLine="600"/>
        <w:jc w:val="both"/>
      </w:pPr>
      <w:r>
        <w:rPr>
          <w:rFonts w:ascii="Times New Roman" w:hAnsi="Times New Roman"/>
          <w:b/>
          <w:i w:val="0"/>
          <w:color w:val="000000"/>
          <w:sz w:val="28"/>
        </w:rPr>
        <w:t>9) адаптации обучающегося к изменяющимся условиям социальной и природной среды:</w:t>
      </w:r>
    </w:p>
    <w:p w14:paraId="69C9258A">
      <w:pPr>
        <w:spacing w:before="0" w:after="0" w:line="264" w:lineRule="auto"/>
        <w:ind w:firstLine="600"/>
        <w:jc w:val="both"/>
      </w:pPr>
      <w:r>
        <w:rPr>
          <w:rFonts w:ascii="Times New Roman" w:hAnsi="Times New Roman"/>
          <w:b w:val="0"/>
          <w:i w:val="0"/>
          <w:color w:val="000000"/>
          <w:sz w:val="28"/>
        </w:rPr>
        <w:t>адекватная оценка изменяющихся условий;</w:t>
      </w:r>
    </w:p>
    <w:p w14:paraId="279439AA">
      <w:pPr>
        <w:spacing w:before="0" w:after="0" w:line="264" w:lineRule="auto"/>
        <w:ind w:firstLine="600"/>
        <w:jc w:val="both"/>
      </w:pPr>
      <w:r>
        <w:rPr>
          <w:rFonts w:ascii="Times New Roman" w:hAnsi="Times New Roman"/>
          <w:b w:val="0"/>
          <w:i w:val="0"/>
          <w:color w:val="000000"/>
          <w:sz w:val="28"/>
        </w:rPr>
        <w:t>принятие решения (индивидуальное, в группе) в изменяющихся условиях на основании анализа биологической информации;</w:t>
      </w:r>
    </w:p>
    <w:p w14:paraId="3126E6CC">
      <w:pPr>
        <w:spacing w:before="0" w:after="0" w:line="264" w:lineRule="auto"/>
        <w:ind w:firstLine="600"/>
        <w:jc w:val="both"/>
      </w:pPr>
      <w:r>
        <w:rPr>
          <w:rFonts w:ascii="Times New Roman" w:hAnsi="Times New Roman"/>
          <w:b w:val="0"/>
          <w:i w:val="0"/>
          <w:color w:val="000000"/>
          <w:sz w:val="28"/>
        </w:rPr>
        <w:t>планирование действий в новой ситуации на основании знаний биологических закономерностей.</w:t>
      </w:r>
    </w:p>
    <w:p w14:paraId="383832E8">
      <w:pPr>
        <w:spacing w:before="0" w:after="0" w:line="264" w:lineRule="auto"/>
        <w:ind w:left="120"/>
        <w:jc w:val="both"/>
      </w:pPr>
    </w:p>
    <w:p w14:paraId="562BAF35">
      <w:pPr>
        <w:spacing w:before="0" w:after="0" w:line="264" w:lineRule="auto"/>
        <w:ind w:left="120"/>
        <w:jc w:val="both"/>
      </w:pPr>
      <w:r>
        <w:rPr>
          <w:rFonts w:ascii="Times New Roman" w:hAnsi="Times New Roman"/>
          <w:b/>
          <w:i w:val="0"/>
          <w:color w:val="000000"/>
          <w:sz w:val="28"/>
        </w:rPr>
        <w:t>МЕТАПРЕДМЕТНЫЕ РЕЗУЛЬТАТЫ</w:t>
      </w:r>
    </w:p>
    <w:p w14:paraId="0AF787C8">
      <w:pPr>
        <w:spacing w:before="0" w:after="0" w:line="264" w:lineRule="auto"/>
        <w:ind w:left="120"/>
        <w:jc w:val="both"/>
      </w:pPr>
    </w:p>
    <w:p w14:paraId="3B6F15B7">
      <w:pPr>
        <w:spacing w:before="0" w:after="0" w:line="264" w:lineRule="auto"/>
        <w:ind w:firstLine="600"/>
        <w:jc w:val="both"/>
      </w:pPr>
      <w:r>
        <w:rPr>
          <w:rFonts w:ascii="Times New Roman" w:hAnsi="Times New Roman"/>
          <w:b w:val="0"/>
          <w:i w:val="0"/>
          <w:color w:val="000000"/>
          <w:sz w:val="28"/>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14:paraId="004E5341">
      <w:pPr>
        <w:spacing w:before="0" w:after="0" w:line="264" w:lineRule="auto"/>
        <w:ind w:left="120"/>
        <w:jc w:val="both"/>
      </w:pPr>
    </w:p>
    <w:p w14:paraId="7946A54C">
      <w:pPr>
        <w:spacing w:before="0" w:after="0" w:line="264" w:lineRule="auto"/>
        <w:ind w:left="120"/>
        <w:jc w:val="both"/>
      </w:pPr>
      <w:r>
        <w:rPr>
          <w:rFonts w:ascii="Times New Roman" w:hAnsi="Times New Roman"/>
          <w:b/>
          <w:i w:val="0"/>
          <w:color w:val="000000"/>
          <w:sz w:val="28"/>
        </w:rPr>
        <w:t>Познавательные универсальные учебные действия</w:t>
      </w:r>
    </w:p>
    <w:p w14:paraId="4F4CC685">
      <w:pPr>
        <w:spacing w:before="0" w:after="0" w:line="264" w:lineRule="auto"/>
        <w:ind w:left="120"/>
        <w:jc w:val="both"/>
      </w:pPr>
    </w:p>
    <w:p w14:paraId="758B10B2">
      <w:pPr>
        <w:spacing w:before="0" w:after="0" w:line="264" w:lineRule="auto"/>
        <w:ind w:firstLine="600"/>
        <w:jc w:val="both"/>
      </w:pPr>
      <w:r>
        <w:rPr>
          <w:rFonts w:ascii="Times New Roman" w:hAnsi="Times New Roman"/>
          <w:b/>
          <w:i w:val="0"/>
          <w:color w:val="000000"/>
          <w:sz w:val="28"/>
        </w:rPr>
        <w:t>1) базовые логические действия:</w:t>
      </w:r>
    </w:p>
    <w:p w14:paraId="01E7CAD8">
      <w:pPr>
        <w:spacing w:before="0" w:after="0" w:line="264" w:lineRule="auto"/>
        <w:ind w:firstLine="600"/>
        <w:jc w:val="both"/>
      </w:pPr>
      <w:r>
        <w:rPr>
          <w:rFonts w:ascii="Times New Roman" w:hAnsi="Times New Roman"/>
          <w:b w:val="0"/>
          <w:i w:val="0"/>
          <w:color w:val="000000"/>
          <w:sz w:val="28"/>
        </w:rPr>
        <w:t>выявлять и характеризовать существенные признаки биологических объектов (явлений);</w:t>
      </w:r>
    </w:p>
    <w:p w14:paraId="1DDA2A55">
      <w:pPr>
        <w:spacing w:before="0" w:after="0" w:line="264" w:lineRule="auto"/>
        <w:ind w:firstLine="600"/>
        <w:jc w:val="both"/>
      </w:pPr>
      <w:r>
        <w:rPr>
          <w:rFonts w:ascii="Times New Roman" w:hAnsi="Times New Roman"/>
          <w:b w:val="0"/>
          <w:i w:val="0"/>
          <w:color w:val="000000"/>
          <w:sz w:val="28"/>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14:paraId="757D1C8F">
      <w:pPr>
        <w:spacing w:before="0" w:after="0" w:line="264" w:lineRule="auto"/>
        <w:ind w:firstLine="600"/>
        <w:jc w:val="both"/>
      </w:pPr>
      <w:r>
        <w:rPr>
          <w:rFonts w:ascii="Times New Roman" w:hAnsi="Times New Roman"/>
          <w:b w:val="0"/>
          <w:i w:val="0"/>
          <w:color w:val="000000"/>
          <w:sz w:val="28"/>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14:paraId="16ACD403">
      <w:pPr>
        <w:spacing w:before="0" w:after="0" w:line="264" w:lineRule="auto"/>
        <w:ind w:firstLine="600"/>
        <w:jc w:val="both"/>
      </w:pPr>
      <w:r>
        <w:rPr>
          <w:rFonts w:ascii="Times New Roman" w:hAnsi="Times New Roman"/>
          <w:b w:val="0"/>
          <w:i w:val="0"/>
          <w:color w:val="000000"/>
          <w:sz w:val="28"/>
        </w:rPr>
        <w:t>выявлять дефициты информации, данных, необходимых для решения поставленной задачи;</w:t>
      </w:r>
    </w:p>
    <w:p w14:paraId="5639E141">
      <w:pPr>
        <w:spacing w:before="0" w:after="0" w:line="264" w:lineRule="auto"/>
        <w:ind w:firstLine="600"/>
        <w:jc w:val="both"/>
      </w:pPr>
      <w:r>
        <w:rPr>
          <w:rFonts w:ascii="Times New Roman" w:hAnsi="Times New Roman"/>
          <w:b w:val="0"/>
          <w:i w:val="0"/>
          <w:color w:val="000000"/>
          <w:sz w:val="28"/>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14:paraId="5363EDF4">
      <w:pPr>
        <w:spacing w:before="0" w:after="0" w:line="264" w:lineRule="auto"/>
        <w:ind w:firstLine="600"/>
        <w:jc w:val="both"/>
      </w:pPr>
      <w:r>
        <w:rPr>
          <w:rFonts w:ascii="Times New Roman" w:hAnsi="Times New Roman"/>
          <w:b w:val="0"/>
          <w:i w:val="0"/>
          <w:color w:val="000000"/>
          <w:sz w:val="28"/>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14:paraId="5BBEF7E8">
      <w:pPr>
        <w:spacing w:before="0" w:after="0" w:line="264" w:lineRule="auto"/>
        <w:ind w:firstLine="600"/>
        <w:jc w:val="both"/>
      </w:pPr>
      <w:r>
        <w:rPr>
          <w:rFonts w:ascii="Times New Roman" w:hAnsi="Times New Roman"/>
          <w:b/>
          <w:i w:val="0"/>
          <w:color w:val="000000"/>
          <w:sz w:val="28"/>
        </w:rPr>
        <w:t>2) базовые исследовательские действия:</w:t>
      </w:r>
    </w:p>
    <w:p w14:paraId="244288BC">
      <w:pPr>
        <w:spacing w:before="0" w:after="0" w:line="264" w:lineRule="auto"/>
        <w:ind w:firstLine="600"/>
        <w:jc w:val="both"/>
      </w:pPr>
      <w:r>
        <w:rPr>
          <w:rFonts w:ascii="Times New Roman" w:hAnsi="Times New Roman"/>
          <w:b w:val="0"/>
          <w:i w:val="0"/>
          <w:color w:val="000000"/>
          <w:sz w:val="28"/>
        </w:rPr>
        <w:t>использовать вопросы как исследовательский инструмент познания;</w:t>
      </w:r>
    </w:p>
    <w:p w14:paraId="31333AF6">
      <w:pPr>
        <w:spacing w:before="0" w:after="0" w:line="264" w:lineRule="auto"/>
        <w:ind w:firstLine="600"/>
        <w:jc w:val="both"/>
      </w:pPr>
      <w:r>
        <w:rPr>
          <w:rFonts w:ascii="Times New Roman" w:hAnsi="Times New Roman"/>
          <w:b w:val="0"/>
          <w:i w:val="0"/>
          <w:color w:val="000000"/>
          <w:sz w:val="28"/>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14:paraId="504F310D">
      <w:pPr>
        <w:spacing w:before="0" w:after="0" w:line="264" w:lineRule="auto"/>
        <w:ind w:firstLine="600"/>
        <w:jc w:val="both"/>
      </w:pPr>
      <w:r>
        <w:rPr>
          <w:rFonts w:ascii="Times New Roman" w:hAnsi="Times New Roman"/>
          <w:b w:val="0"/>
          <w:i w:val="0"/>
          <w:color w:val="000000"/>
          <w:sz w:val="28"/>
        </w:rPr>
        <w:t>формировать гипотезу об истинности собственных суждений, аргументировать свою позицию, мнение;</w:t>
      </w:r>
    </w:p>
    <w:p w14:paraId="1C0F5C38">
      <w:pPr>
        <w:spacing w:before="0" w:after="0" w:line="264" w:lineRule="auto"/>
        <w:ind w:firstLine="600"/>
        <w:jc w:val="both"/>
      </w:pPr>
      <w:r>
        <w:rPr>
          <w:rFonts w:ascii="Times New Roman" w:hAnsi="Times New Roman"/>
          <w:b w:val="0"/>
          <w:i w:val="0"/>
          <w:color w:val="000000"/>
          <w:sz w:val="28"/>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14:paraId="6B32AEAC">
      <w:pPr>
        <w:spacing w:before="0" w:after="0" w:line="264" w:lineRule="auto"/>
        <w:ind w:firstLine="600"/>
        <w:jc w:val="both"/>
      </w:pPr>
      <w:r>
        <w:rPr>
          <w:rFonts w:ascii="Times New Roman" w:hAnsi="Times New Roman"/>
          <w:b w:val="0"/>
          <w:i w:val="0"/>
          <w:color w:val="000000"/>
          <w:sz w:val="28"/>
        </w:rPr>
        <w:t>оценивать на применимость и достоверность информацию, полученную в ходе наблюдения и эксперимента;</w:t>
      </w:r>
    </w:p>
    <w:p w14:paraId="6F236991">
      <w:pPr>
        <w:spacing w:before="0" w:after="0" w:line="264" w:lineRule="auto"/>
        <w:ind w:firstLine="600"/>
        <w:jc w:val="both"/>
      </w:pPr>
      <w:r>
        <w:rPr>
          <w:rFonts w:ascii="Times New Roman" w:hAnsi="Times New Roman"/>
          <w:b w:val="0"/>
          <w:i w:val="0"/>
          <w:color w:val="000000"/>
          <w:sz w:val="28"/>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14:paraId="0C95D064">
      <w:pPr>
        <w:spacing w:before="0" w:after="0" w:line="264" w:lineRule="auto"/>
        <w:ind w:firstLine="600"/>
        <w:jc w:val="both"/>
      </w:pPr>
      <w:r>
        <w:rPr>
          <w:rFonts w:ascii="Times New Roman" w:hAnsi="Times New Roman"/>
          <w:b w:val="0"/>
          <w:i w:val="0"/>
          <w:color w:val="000000"/>
          <w:sz w:val="28"/>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14:paraId="40A6A7F3">
      <w:pPr>
        <w:spacing w:before="0" w:after="0" w:line="264" w:lineRule="auto"/>
        <w:ind w:firstLine="600"/>
        <w:jc w:val="both"/>
      </w:pPr>
      <w:r>
        <w:rPr>
          <w:rFonts w:ascii="Times New Roman" w:hAnsi="Times New Roman"/>
          <w:b/>
          <w:i w:val="0"/>
          <w:color w:val="000000"/>
          <w:sz w:val="28"/>
        </w:rPr>
        <w:t>3) работа с информацией:</w:t>
      </w:r>
    </w:p>
    <w:p w14:paraId="49698817">
      <w:pPr>
        <w:spacing w:before="0" w:after="0" w:line="264" w:lineRule="auto"/>
        <w:ind w:firstLine="600"/>
        <w:jc w:val="both"/>
      </w:pPr>
      <w:r>
        <w:rPr>
          <w:rFonts w:ascii="Times New Roman" w:hAnsi="Times New Roman"/>
          <w:b w:val="0"/>
          <w:i w:val="0"/>
          <w:color w:val="000000"/>
          <w:sz w:val="28"/>
        </w:rPr>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14:paraId="3FCE4ACC">
      <w:pPr>
        <w:spacing w:before="0" w:after="0" w:line="264" w:lineRule="auto"/>
        <w:ind w:firstLine="600"/>
        <w:jc w:val="both"/>
      </w:pPr>
      <w:r>
        <w:rPr>
          <w:rFonts w:ascii="Times New Roman" w:hAnsi="Times New Roman"/>
          <w:b w:val="0"/>
          <w:i w:val="0"/>
          <w:color w:val="000000"/>
          <w:sz w:val="28"/>
        </w:rPr>
        <w:t>выбирать, анализировать, систематизировать и интерпретировать биологическую информацию различных видов и форм представления;</w:t>
      </w:r>
    </w:p>
    <w:p w14:paraId="4604531B">
      <w:pPr>
        <w:spacing w:before="0" w:after="0" w:line="264" w:lineRule="auto"/>
        <w:ind w:firstLine="600"/>
        <w:jc w:val="both"/>
      </w:pPr>
      <w:r>
        <w:rPr>
          <w:rFonts w:ascii="Times New Roman" w:hAnsi="Times New Roman"/>
          <w:b w:val="0"/>
          <w:i w:val="0"/>
          <w:color w:val="000000"/>
          <w:sz w:val="28"/>
        </w:rPr>
        <w:t>находить сходные аргументы (подтверждающие или опровергающие одну и ту же идею, версию) в различных информационных источниках;</w:t>
      </w:r>
    </w:p>
    <w:p w14:paraId="7D257E1D">
      <w:pPr>
        <w:spacing w:before="0" w:after="0" w:line="264" w:lineRule="auto"/>
        <w:ind w:firstLine="600"/>
        <w:jc w:val="both"/>
      </w:pPr>
      <w:r>
        <w:rPr>
          <w:rFonts w:ascii="Times New Roman" w:hAnsi="Times New Roman"/>
          <w:b w:val="0"/>
          <w:i w:val="0"/>
          <w:color w:val="000000"/>
          <w:sz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57926A72">
      <w:pPr>
        <w:spacing w:before="0" w:after="0" w:line="264" w:lineRule="auto"/>
        <w:ind w:firstLine="600"/>
        <w:jc w:val="both"/>
      </w:pPr>
      <w:r>
        <w:rPr>
          <w:rFonts w:ascii="Times New Roman" w:hAnsi="Times New Roman"/>
          <w:b w:val="0"/>
          <w:i w:val="0"/>
          <w:color w:val="000000"/>
          <w:sz w:val="28"/>
        </w:rPr>
        <w:t>оценивать надёжность биологической информации по критериям, предложенным учителем или сформулированным самостоятельно;</w:t>
      </w:r>
    </w:p>
    <w:p w14:paraId="1CBFB166">
      <w:pPr>
        <w:spacing w:before="0" w:after="0" w:line="264" w:lineRule="auto"/>
        <w:ind w:firstLine="600"/>
        <w:jc w:val="both"/>
      </w:pPr>
      <w:r>
        <w:rPr>
          <w:rFonts w:ascii="Times New Roman" w:hAnsi="Times New Roman"/>
          <w:b w:val="0"/>
          <w:i w:val="0"/>
          <w:color w:val="000000"/>
          <w:sz w:val="28"/>
        </w:rPr>
        <w:t>запоминать и систематизировать биологическую информацию.</w:t>
      </w:r>
    </w:p>
    <w:p w14:paraId="6D6B84A9">
      <w:pPr>
        <w:spacing w:before="0" w:after="0" w:line="264" w:lineRule="auto"/>
        <w:ind w:left="120"/>
        <w:jc w:val="both"/>
      </w:pPr>
    </w:p>
    <w:p w14:paraId="075909F7">
      <w:pPr>
        <w:spacing w:before="0" w:after="0" w:line="264" w:lineRule="auto"/>
        <w:ind w:left="120"/>
        <w:jc w:val="both"/>
      </w:pPr>
      <w:r>
        <w:rPr>
          <w:rFonts w:ascii="Times New Roman" w:hAnsi="Times New Roman"/>
          <w:b/>
          <w:i w:val="0"/>
          <w:color w:val="000000"/>
          <w:sz w:val="28"/>
        </w:rPr>
        <w:t>Коммуникативные универсальные учебные действия</w:t>
      </w:r>
    </w:p>
    <w:p w14:paraId="29BFB234">
      <w:pPr>
        <w:spacing w:before="0" w:after="0" w:line="264" w:lineRule="auto"/>
        <w:ind w:left="120"/>
        <w:jc w:val="both"/>
      </w:pPr>
    </w:p>
    <w:p w14:paraId="0EE5E9D9">
      <w:pPr>
        <w:spacing w:before="0" w:after="0" w:line="264" w:lineRule="auto"/>
        <w:ind w:firstLine="600"/>
        <w:jc w:val="both"/>
      </w:pPr>
      <w:r>
        <w:rPr>
          <w:rFonts w:ascii="Times New Roman" w:hAnsi="Times New Roman"/>
          <w:b w:val="0"/>
          <w:i w:val="0"/>
          <w:color w:val="000000"/>
          <w:sz w:val="28"/>
        </w:rPr>
        <w:t>1</w:t>
      </w:r>
      <w:r>
        <w:rPr>
          <w:rFonts w:ascii="Times New Roman" w:hAnsi="Times New Roman"/>
          <w:b/>
          <w:i w:val="0"/>
          <w:color w:val="000000"/>
          <w:sz w:val="28"/>
        </w:rPr>
        <w:t>) общение:</w:t>
      </w:r>
    </w:p>
    <w:p w14:paraId="63ACBA68">
      <w:pPr>
        <w:spacing w:before="0" w:after="0" w:line="264" w:lineRule="auto"/>
        <w:ind w:firstLine="600"/>
        <w:jc w:val="both"/>
      </w:pPr>
      <w:r>
        <w:rPr>
          <w:rFonts w:ascii="Times New Roman" w:hAnsi="Times New Roman"/>
          <w:b w:val="0"/>
          <w:i w:val="0"/>
          <w:color w:val="000000"/>
          <w:sz w:val="28"/>
        </w:rPr>
        <w:t>воспринимать и формулировать суждения, выражать эмоции в процессе выполнения практических и лабораторных работ;</w:t>
      </w:r>
    </w:p>
    <w:p w14:paraId="46514A29">
      <w:pPr>
        <w:spacing w:before="0" w:after="0" w:line="264" w:lineRule="auto"/>
        <w:ind w:firstLine="600"/>
        <w:jc w:val="both"/>
      </w:pPr>
      <w:r>
        <w:rPr>
          <w:rFonts w:ascii="Times New Roman" w:hAnsi="Times New Roman"/>
          <w:b w:val="0"/>
          <w:i w:val="0"/>
          <w:color w:val="000000"/>
          <w:sz w:val="28"/>
        </w:rPr>
        <w:t>выражать себя (свою точку зрения) в устных и письменных текстах;</w:t>
      </w:r>
    </w:p>
    <w:p w14:paraId="036A641E">
      <w:pPr>
        <w:spacing w:before="0" w:after="0" w:line="264" w:lineRule="auto"/>
        <w:ind w:firstLine="600"/>
        <w:jc w:val="both"/>
      </w:pPr>
      <w:r>
        <w:rPr>
          <w:rFonts w:ascii="Times New Roman" w:hAnsi="Times New Roman"/>
          <w:b w:val="0"/>
          <w:i w:val="0"/>
          <w:color w:val="000000"/>
          <w:sz w:val="28"/>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14:paraId="776BFE96">
      <w:pPr>
        <w:spacing w:before="0" w:after="0" w:line="264" w:lineRule="auto"/>
        <w:ind w:firstLine="600"/>
        <w:jc w:val="both"/>
      </w:pPr>
      <w:r>
        <w:rPr>
          <w:rFonts w:ascii="Times New Roman" w:hAnsi="Times New Roman"/>
          <w:b w:val="0"/>
          <w:i w:val="0"/>
          <w:color w:val="000000"/>
          <w:sz w:val="28"/>
        </w:rPr>
        <w:t>понимать намерения других, проявлять уважительное отношение к собеседнику и в корректной форме формулировать свои возражения;</w:t>
      </w:r>
    </w:p>
    <w:p w14:paraId="107D12FF">
      <w:pPr>
        <w:spacing w:before="0" w:after="0" w:line="264" w:lineRule="auto"/>
        <w:ind w:firstLine="600"/>
        <w:jc w:val="both"/>
      </w:pPr>
      <w:r>
        <w:rPr>
          <w:rFonts w:ascii="Times New Roman" w:hAnsi="Times New Roman"/>
          <w:b w:val="0"/>
          <w:i w:val="0"/>
          <w:color w:val="000000"/>
          <w:sz w:val="28"/>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14:paraId="7BF408FB">
      <w:pPr>
        <w:spacing w:before="0" w:after="0" w:line="264" w:lineRule="auto"/>
        <w:ind w:firstLine="600"/>
        <w:jc w:val="both"/>
      </w:pPr>
      <w:r>
        <w:rPr>
          <w:rFonts w:ascii="Times New Roman" w:hAnsi="Times New Roman"/>
          <w:b w:val="0"/>
          <w:i w:val="0"/>
          <w:color w:val="000000"/>
          <w:sz w:val="28"/>
        </w:rPr>
        <w:t>сопоставлять свои суждения с суждениями других участников диалога, обнаруживать различие и сходство позиций;</w:t>
      </w:r>
    </w:p>
    <w:p w14:paraId="74FED41F">
      <w:pPr>
        <w:spacing w:before="0" w:after="0" w:line="264" w:lineRule="auto"/>
        <w:ind w:firstLine="600"/>
        <w:jc w:val="both"/>
      </w:pPr>
      <w:r>
        <w:rPr>
          <w:rFonts w:ascii="Times New Roman" w:hAnsi="Times New Roman"/>
          <w:b w:val="0"/>
          <w:i w:val="0"/>
          <w:color w:val="000000"/>
          <w:sz w:val="28"/>
        </w:rPr>
        <w:t>публично представлять результаты выполненного биологического опыта (эксперимента, исследования, проекта);</w:t>
      </w:r>
    </w:p>
    <w:p w14:paraId="1D84D70D">
      <w:pPr>
        <w:spacing w:before="0" w:after="0" w:line="264" w:lineRule="auto"/>
        <w:ind w:firstLine="600"/>
        <w:jc w:val="both"/>
      </w:pPr>
      <w:r>
        <w:rPr>
          <w:rFonts w:ascii="Times New Roman" w:hAnsi="Times New Roman"/>
          <w:b w:val="0"/>
          <w:i w:val="0"/>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077259D2">
      <w:pPr>
        <w:spacing w:before="0" w:after="0" w:line="264" w:lineRule="auto"/>
        <w:ind w:firstLine="600"/>
        <w:jc w:val="both"/>
      </w:pPr>
      <w:r>
        <w:rPr>
          <w:rFonts w:ascii="Times New Roman" w:hAnsi="Times New Roman"/>
          <w:b/>
          <w:i w:val="0"/>
          <w:color w:val="000000"/>
          <w:sz w:val="28"/>
        </w:rPr>
        <w:t>2) совместная деятельность:</w:t>
      </w:r>
    </w:p>
    <w:p w14:paraId="7CB97615">
      <w:pPr>
        <w:spacing w:before="0" w:after="0" w:line="264" w:lineRule="auto"/>
        <w:ind w:firstLine="600"/>
        <w:jc w:val="both"/>
      </w:pPr>
      <w:r>
        <w:rPr>
          <w:rFonts w:ascii="Times New Roman" w:hAnsi="Times New Roman"/>
          <w:b w:val="0"/>
          <w:i w:val="0"/>
          <w:color w:val="000000"/>
          <w:sz w:val="28"/>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14:paraId="58066DBB">
      <w:pPr>
        <w:spacing w:before="0" w:after="0" w:line="264" w:lineRule="auto"/>
        <w:ind w:firstLine="600"/>
        <w:jc w:val="both"/>
      </w:pPr>
      <w:r>
        <w:rPr>
          <w:rFonts w:ascii="Times New Roman" w:hAnsi="Times New Roman"/>
          <w:b w:val="0"/>
          <w:i w:val="0"/>
          <w:color w:val="000000"/>
          <w:sz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14:paraId="4AC471BE">
      <w:pPr>
        <w:spacing w:before="0" w:after="0" w:line="264" w:lineRule="auto"/>
        <w:ind w:firstLine="600"/>
        <w:jc w:val="both"/>
      </w:pPr>
      <w:r>
        <w:rPr>
          <w:rFonts w:ascii="Times New Roman" w:hAnsi="Times New Roman"/>
          <w:b w:val="0"/>
          <w:i w:val="0"/>
          <w:color w:val="000000"/>
          <w:sz w:val="28"/>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14:paraId="679C8856">
      <w:pPr>
        <w:spacing w:before="0" w:after="0" w:line="264" w:lineRule="auto"/>
        <w:ind w:firstLine="600"/>
        <w:jc w:val="both"/>
      </w:pPr>
      <w:r>
        <w:rPr>
          <w:rFonts w:ascii="Times New Roman" w:hAnsi="Times New Roman"/>
          <w:b w:val="0"/>
          <w:i w:val="0"/>
          <w:color w:val="000000"/>
          <w:sz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0FF7CBB1">
      <w:pPr>
        <w:spacing w:before="0" w:after="0" w:line="264" w:lineRule="auto"/>
        <w:ind w:firstLine="600"/>
        <w:jc w:val="both"/>
      </w:pPr>
      <w:r>
        <w:rPr>
          <w:rFonts w:ascii="Times New Roman" w:hAnsi="Times New Roman"/>
          <w:b w:val="0"/>
          <w:i w:val="0"/>
          <w:color w:val="000000"/>
          <w:sz w:val="28"/>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588FB3F0">
      <w:pPr>
        <w:spacing w:before="0" w:after="0" w:line="264" w:lineRule="auto"/>
        <w:ind w:firstLine="600"/>
        <w:jc w:val="both"/>
      </w:pPr>
      <w:r>
        <w:rPr>
          <w:rFonts w:ascii="Times New Roman" w:hAnsi="Times New Roman"/>
          <w:b w:val="0"/>
          <w:i w:val="0"/>
          <w:color w:val="000000"/>
          <w:sz w:val="28"/>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14:paraId="063E7F30">
      <w:pPr>
        <w:spacing w:before="0" w:after="0" w:line="264" w:lineRule="auto"/>
        <w:ind w:left="120"/>
        <w:jc w:val="both"/>
      </w:pPr>
    </w:p>
    <w:p w14:paraId="6EB17E6B">
      <w:pPr>
        <w:spacing w:before="0" w:after="0" w:line="264" w:lineRule="auto"/>
        <w:ind w:left="120"/>
        <w:jc w:val="both"/>
      </w:pPr>
      <w:r>
        <w:rPr>
          <w:rFonts w:ascii="Times New Roman" w:hAnsi="Times New Roman"/>
          <w:b/>
          <w:i w:val="0"/>
          <w:color w:val="000000"/>
          <w:sz w:val="28"/>
        </w:rPr>
        <w:t>Регулятивные универсальные учебные действия</w:t>
      </w:r>
    </w:p>
    <w:p w14:paraId="5AC6006E">
      <w:pPr>
        <w:spacing w:before="0" w:after="0" w:line="264" w:lineRule="auto"/>
        <w:ind w:left="120"/>
        <w:jc w:val="both"/>
      </w:pPr>
    </w:p>
    <w:p w14:paraId="664CE7BE">
      <w:pPr>
        <w:spacing w:before="0" w:after="0" w:line="264" w:lineRule="auto"/>
        <w:ind w:firstLine="600"/>
        <w:jc w:val="both"/>
      </w:pPr>
      <w:r>
        <w:rPr>
          <w:rFonts w:ascii="Times New Roman" w:hAnsi="Times New Roman"/>
          <w:b/>
          <w:i w:val="0"/>
          <w:color w:val="000000"/>
          <w:sz w:val="28"/>
        </w:rPr>
        <w:t>Самоорганизация:</w:t>
      </w:r>
    </w:p>
    <w:p w14:paraId="7F1B204C">
      <w:pPr>
        <w:spacing w:before="0" w:after="0" w:line="264" w:lineRule="auto"/>
        <w:ind w:firstLine="600"/>
        <w:jc w:val="both"/>
      </w:pPr>
      <w:r>
        <w:rPr>
          <w:rFonts w:ascii="Times New Roman" w:hAnsi="Times New Roman"/>
          <w:b w:val="0"/>
          <w:i w:val="0"/>
          <w:color w:val="000000"/>
          <w:sz w:val="28"/>
        </w:rPr>
        <w:t>выявлять проблемы для решения в жизненных и учебных ситуациях, используя биологические знания;</w:t>
      </w:r>
    </w:p>
    <w:p w14:paraId="046D6A43">
      <w:pPr>
        <w:spacing w:before="0" w:after="0" w:line="264" w:lineRule="auto"/>
        <w:ind w:firstLine="600"/>
        <w:jc w:val="both"/>
      </w:pPr>
      <w:r>
        <w:rPr>
          <w:rFonts w:ascii="Times New Roman" w:hAnsi="Times New Roman"/>
          <w:b w:val="0"/>
          <w:i w:val="0"/>
          <w:color w:val="000000"/>
          <w:sz w:val="28"/>
        </w:rPr>
        <w:t>ориентироваться в различных подходах принятия решений (индивидуальное, принятие решения в группе, принятие решений группой);</w:t>
      </w:r>
    </w:p>
    <w:p w14:paraId="78F6D25A">
      <w:pPr>
        <w:spacing w:before="0" w:after="0" w:line="264" w:lineRule="auto"/>
        <w:ind w:firstLine="600"/>
        <w:jc w:val="both"/>
      </w:pPr>
      <w:r>
        <w:rPr>
          <w:rFonts w:ascii="Times New Roman" w:hAnsi="Times New Roman"/>
          <w:b w:val="0"/>
          <w:i w:val="0"/>
          <w:color w:val="000000"/>
          <w:sz w:val="28"/>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14:paraId="17D11178">
      <w:pPr>
        <w:spacing w:before="0" w:after="0" w:line="264" w:lineRule="auto"/>
        <w:ind w:firstLine="600"/>
        <w:jc w:val="both"/>
      </w:pPr>
      <w:r>
        <w:rPr>
          <w:rFonts w:ascii="Times New Roman" w:hAnsi="Times New Roman"/>
          <w:b w:val="0"/>
          <w:i w:val="0"/>
          <w:color w:val="000000"/>
          <w:sz w:val="28"/>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14:paraId="7420F75A">
      <w:pPr>
        <w:spacing w:before="0" w:after="0" w:line="264" w:lineRule="auto"/>
        <w:ind w:firstLine="600"/>
        <w:jc w:val="both"/>
      </w:pPr>
      <w:r>
        <w:rPr>
          <w:rFonts w:ascii="Times New Roman" w:hAnsi="Times New Roman"/>
          <w:b w:val="0"/>
          <w:i w:val="0"/>
          <w:color w:val="000000"/>
          <w:sz w:val="28"/>
        </w:rPr>
        <w:t>делать выбор и брать ответственность за решение.</w:t>
      </w:r>
    </w:p>
    <w:p w14:paraId="769F61C8">
      <w:pPr>
        <w:spacing w:before="0" w:after="0" w:line="264" w:lineRule="auto"/>
        <w:ind w:firstLine="600"/>
        <w:jc w:val="both"/>
      </w:pPr>
      <w:r>
        <w:rPr>
          <w:rFonts w:ascii="Times New Roman" w:hAnsi="Times New Roman"/>
          <w:b/>
          <w:i w:val="0"/>
          <w:color w:val="000000"/>
          <w:sz w:val="28"/>
        </w:rPr>
        <w:t>Самоконтроль, эмоциональный интеллект:</w:t>
      </w:r>
    </w:p>
    <w:p w14:paraId="1BA61FAE">
      <w:pPr>
        <w:spacing w:before="0" w:after="0" w:line="264" w:lineRule="auto"/>
        <w:ind w:firstLine="600"/>
        <w:jc w:val="both"/>
      </w:pPr>
      <w:r>
        <w:rPr>
          <w:rFonts w:ascii="Times New Roman" w:hAnsi="Times New Roman"/>
          <w:b w:val="0"/>
          <w:i w:val="0"/>
          <w:color w:val="000000"/>
          <w:sz w:val="28"/>
        </w:rPr>
        <w:t>владеть способами самоконтроля, самомотивации и рефлексии;</w:t>
      </w:r>
    </w:p>
    <w:p w14:paraId="4BD16776">
      <w:pPr>
        <w:spacing w:before="0" w:after="0" w:line="264" w:lineRule="auto"/>
        <w:ind w:firstLine="600"/>
        <w:jc w:val="both"/>
      </w:pPr>
      <w:r>
        <w:rPr>
          <w:rFonts w:ascii="Times New Roman" w:hAnsi="Times New Roman"/>
          <w:b w:val="0"/>
          <w:i w:val="0"/>
          <w:color w:val="000000"/>
          <w:sz w:val="28"/>
        </w:rPr>
        <w:t>давать оценку ситуации и предлагать план её изменения;</w:t>
      </w:r>
    </w:p>
    <w:p w14:paraId="2E74C093">
      <w:pPr>
        <w:spacing w:before="0" w:after="0" w:line="264" w:lineRule="auto"/>
        <w:ind w:firstLine="600"/>
        <w:jc w:val="both"/>
      </w:pPr>
      <w:r>
        <w:rPr>
          <w:rFonts w:ascii="Times New Roman" w:hAnsi="Times New Roman"/>
          <w:b w:val="0"/>
          <w:i w:val="0"/>
          <w:color w:val="000000"/>
          <w:sz w:val="28"/>
        </w:rPr>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14:paraId="4FFC9583">
      <w:pPr>
        <w:spacing w:before="0" w:after="0" w:line="264" w:lineRule="auto"/>
        <w:ind w:firstLine="600"/>
        <w:jc w:val="both"/>
      </w:pPr>
      <w:r>
        <w:rPr>
          <w:rFonts w:ascii="Times New Roman" w:hAnsi="Times New Roman"/>
          <w:b w:val="0"/>
          <w:i w:val="0"/>
          <w:color w:val="000000"/>
          <w:sz w:val="28"/>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14:paraId="7551533F">
      <w:pPr>
        <w:spacing w:before="0" w:after="0" w:line="264" w:lineRule="auto"/>
        <w:ind w:firstLine="600"/>
        <w:jc w:val="both"/>
      </w:pPr>
      <w:r>
        <w:rPr>
          <w:rFonts w:ascii="Times New Roman" w:hAnsi="Times New Roman"/>
          <w:b w:val="0"/>
          <w:i w:val="0"/>
          <w:color w:val="000000"/>
          <w:sz w:val="28"/>
        </w:rPr>
        <w:t>вносить коррективы в деятельность на основе новых обстоятельств, изменившихся ситуаций, установленных ошибок, возникших трудностей;</w:t>
      </w:r>
    </w:p>
    <w:p w14:paraId="1510C2AD">
      <w:pPr>
        <w:spacing w:before="0" w:after="0" w:line="264" w:lineRule="auto"/>
        <w:ind w:firstLine="600"/>
        <w:jc w:val="both"/>
      </w:pPr>
      <w:r>
        <w:rPr>
          <w:rFonts w:ascii="Times New Roman" w:hAnsi="Times New Roman"/>
          <w:b w:val="0"/>
          <w:i w:val="0"/>
          <w:color w:val="000000"/>
          <w:sz w:val="28"/>
        </w:rPr>
        <w:t>оценивать соответствие результата цели и условиям;</w:t>
      </w:r>
    </w:p>
    <w:p w14:paraId="3E08FE3C">
      <w:pPr>
        <w:spacing w:before="0" w:after="0" w:line="264" w:lineRule="auto"/>
        <w:ind w:firstLine="600"/>
        <w:jc w:val="both"/>
      </w:pPr>
      <w:r>
        <w:rPr>
          <w:rFonts w:ascii="Times New Roman" w:hAnsi="Times New Roman"/>
          <w:b w:val="0"/>
          <w:i w:val="0"/>
          <w:color w:val="000000"/>
          <w:sz w:val="28"/>
        </w:rPr>
        <w:t>различать, называть и управлять собственными эмоциями и эмоциями других;</w:t>
      </w:r>
    </w:p>
    <w:p w14:paraId="4E773DB8">
      <w:pPr>
        <w:spacing w:before="0" w:after="0" w:line="264" w:lineRule="auto"/>
        <w:ind w:firstLine="600"/>
        <w:jc w:val="both"/>
      </w:pPr>
      <w:r>
        <w:rPr>
          <w:rFonts w:ascii="Times New Roman" w:hAnsi="Times New Roman"/>
          <w:b w:val="0"/>
          <w:i w:val="0"/>
          <w:color w:val="000000"/>
          <w:sz w:val="28"/>
        </w:rPr>
        <w:t>выявлять и анализировать причины эмоций;</w:t>
      </w:r>
    </w:p>
    <w:p w14:paraId="73F9661A">
      <w:pPr>
        <w:spacing w:before="0" w:after="0" w:line="264" w:lineRule="auto"/>
        <w:ind w:firstLine="600"/>
        <w:jc w:val="both"/>
      </w:pPr>
      <w:r>
        <w:rPr>
          <w:rFonts w:ascii="Times New Roman" w:hAnsi="Times New Roman"/>
          <w:b w:val="0"/>
          <w:i w:val="0"/>
          <w:color w:val="000000"/>
          <w:sz w:val="28"/>
        </w:rPr>
        <w:t>ставить себя на место другого человека, понимать мотивы и намерения другого;</w:t>
      </w:r>
    </w:p>
    <w:p w14:paraId="2EA027A9">
      <w:pPr>
        <w:spacing w:before="0" w:after="0" w:line="264" w:lineRule="auto"/>
        <w:ind w:firstLine="600"/>
        <w:jc w:val="both"/>
      </w:pPr>
      <w:r>
        <w:rPr>
          <w:rFonts w:ascii="Times New Roman" w:hAnsi="Times New Roman"/>
          <w:b w:val="0"/>
          <w:i w:val="0"/>
          <w:color w:val="000000"/>
          <w:sz w:val="28"/>
        </w:rPr>
        <w:t>регулировать способ выражения эмоций.</w:t>
      </w:r>
    </w:p>
    <w:p w14:paraId="74C77472">
      <w:pPr>
        <w:spacing w:before="0" w:after="0" w:line="264" w:lineRule="auto"/>
        <w:ind w:firstLine="600"/>
        <w:jc w:val="both"/>
      </w:pPr>
      <w:r>
        <w:rPr>
          <w:rFonts w:ascii="Times New Roman" w:hAnsi="Times New Roman"/>
          <w:b/>
          <w:i w:val="0"/>
          <w:color w:val="000000"/>
          <w:sz w:val="28"/>
        </w:rPr>
        <w:t>Принятие себя и других</w:t>
      </w:r>
    </w:p>
    <w:p w14:paraId="4368188E">
      <w:pPr>
        <w:spacing w:before="0" w:after="0" w:line="264" w:lineRule="auto"/>
        <w:ind w:firstLine="600"/>
        <w:jc w:val="both"/>
      </w:pPr>
      <w:r>
        <w:rPr>
          <w:rFonts w:ascii="Times New Roman" w:hAnsi="Times New Roman"/>
          <w:b w:val="0"/>
          <w:i w:val="0"/>
          <w:color w:val="000000"/>
          <w:sz w:val="28"/>
        </w:rPr>
        <w:t>осознанно относиться к другому человеку, его мнению;</w:t>
      </w:r>
    </w:p>
    <w:p w14:paraId="77540CA8">
      <w:pPr>
        <w:spacing w:before="0" w:after="0" w:line="264" w:lineRule="auto"/>
        <w:ind w:firstLine="600"/>
        <w:jc w:val="both"/>
      </w:pPr>
      <w:r>
        <w:rPr>
          <w:rFonts w:ascii="Times New Roman" w:hAnsi="Times New Roman"/>
          <w:b w:val="0"/>
          <w:i w:val="0"/>
          <w:color w:val="000000"/>
          <w:sz w:val="28"/>
        </w:rPr>
        <w:t>признавать своё право на ошибку и такое же право другого;</w:t>
      </w:r>
    </w:p>
    <w:p w14:paraId="3260298A">
      <w:pPr>
        <w:spacing w:before="0" w:after="0" w:line="264" w:lineRule="auto"/>
        <w:ind w:firstLine="600"/>
        <w:jc w:val="both"/>
      </w:pPr>
      <w:r>
        <w:rPr>
          <w:rFonts w:ascii="Times New Roman" w:hAnsi="Times New Roman"/>
          <w:b w:val="0"/>
          <w:i w:val="0"/>
          <w:color w:val="000000"/>
          <w:sz w:val="28"/>
        </w:rPr>
        <w:t>открытость себе и другим;</w:t>
      </w:r>
    </w:p>
    <w:p w14:paraId="6BB9F1F9">
      <w:pPr>
        <w:spacing w:before="0" w:after="0" w:line="264" w:lineRule="auto"/>
        <w:ind w:firstLine="600"/>
        <w:jc w:val="both"/>
      </w:pPr>
      <w:r>
        <w:rPr>
          <w:rFonts w:ascii="Times New Roman" w:hAnsi="Times New Roman"/>
          <w:b w:val="0"/>
          <w:i w:val="0"/>
          <w:color w:val="000000"/>
          <w:sz w:val="28"/>
        </w:rPr>
        <w:t>осознавать невозможность контролировать всё вокруг;</w:t>
      </w:r>
    </w:p>
    <w:p w14:paraId="454ED84C">
      <w:pPr>
        <w:spacing w:before="0" w:after="0" w:line="264" w:lineRule="auto"/>
        <w:ind w:firstLine="600"/>
        <w:jc w:val="both"/>
      </w:pPr>
      <w:r>
        <w:rPr>
          <w:rFonts w:ascii="Times New Roman" w:hAnsi="Times New Roman"/>
          <w:b w:val="0"/>
          <w:i w:val="0"/>
          <w:color w:val="000000"/>
          <w:sz w:val="28"/>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14:paraId="49E756FB">
      <w:pPr>
        <w:spacing w:before="0" w:after="0" w:line="264" w:lineRule="auto"/>
        <w:ind w:left="120"/>
        <w:jc w:val="both"/>
      </w:pPr>
    </w:p>
    <w:p w14:paraId="2595CCC9">
      <w:pPr>
        <w:spacing w:before="0" w:after="0" w:line="264" w:lineRule="auto"/>
        <w:ind w:left="120"/>
        <w:jc w:val="both"/>
      </w:pPr>
      <w:r>
        <w:rPr>
          <w:rFonts w:ascii="Times New Roman" w:hAnsi="Times New Roman"/>
          <w:b/>
          <w:i w:val="0"/>
          <w:color w:val="000000"/>
          <w:sz w:val="28"/>
        </w:rPr>
        <w:t>ПРЕДМЕТНЫЕ РЕЗУЛЬТАТЫ</w:t>
      </w:r>
    </w:p>
    <w:p w14:paraId="4744D427">
      <w:pPr>
        <w:spacing w:before="0" w:after="0" w:line="264" w:lineRule="auto"/>
        <w:ind w:left="120"/>
        <w:jc w:val="both"/>
      </w:pPr>
    </w:p>
    <w:p w14:paraId="103DB3DC">
      <w:pPr>
        <w:spacing w:before="0" w:after="0" w:line="264" w:lineRule="auto"/>
        <w:ind w:firstLine="600"/>
        <w:jc w:val="both"/>
      </w:pPr>
      <w:r>
        <w:rPr>
          <w:rFonts w:ascii="Times New Roman" w:hAnsi="Times New Roman"/>
          <w:b w:val="0"/>
          <w:i w:val="0"/>
          <w:color w:val="000000"/>
          <w:sz w:val="28"/>
        </w:rPr>
        <w:t xml:space="preserve">Предметные результаты освоения программы по биологии к концу обучения </w:t>
      </w:r>
      <w:r>
        <w:rPr>
          <w:rFonts w:ascii="Times New Roman" w:hAnsi="Times New Roman"/>
          <w:b/>
          <w:i/>
          <w:color w:val="000000"/>
          <w:sz w:val="28"/>
        </w:rPr>
        <w:t>в 5 классе:</w:t>
      </w:r>
    </w:p>
    <w:p w14:paraId="29D95E65">
      <w:pPr>
        <w:spacing w:before="0" w:after="0" w:line="264" w:lineRule="auto"/>
        <w:ind w:firstLine="600"/>
        <w:jc w:val="both"/>
      </w:pPr>
      <w:r>
        <w:rPr>
          <w:rFonts w:ascii="Times New Roman" w:hAnsi="Times New Roman"/>
          <w:b w:val="0"/>
          <w:i w:val="0"/>
          <w:color w:val="000000"/>
          <w:sz w:val="28"/>
        </w:rPr>
        <w:t>характеризовать биологию как науку о живой природе, называть признаки живого, сравнивать объекты живой и неживой природы;</w:t>
      </w:r>
    </w:p>
    <w:p w14:paraId="21F1355F">
      <w:pPr>
        <w:spacing w:before="0" w:after="0" w:line="264" w:lineRule="auto"/>
        <w:ind w:firstLine="600"/>
        <w:jc w:val="both"/>
      </w:pPr>
      <w:r>
        <w:rPr>
          <w:rFonts w:ascii="Times New Roman" w:hAnsi="Times New Roman"/>
          <w:b w:val="0"/>
          <w:i w:val="0"/>
          <w:color w:val="000000"/>
          <w:sz w:val="28"/>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14:paraId="39002C01">
      <w:pPr>
        <w:spacing w:before="0" w:after="0" w:line="264" w:lineRule="auto"/>
        <w:ind w:firstLine="600"/>
        <w:jc w:val="both"/>
      </w:pPr>
      <w:r>
        <w:rPr>
          <w:rFonts w:ascii="Times New Roman" w:hAnsi="Times New Roman"/>
          <w:b w:val="0"/>
          <w:i w:val="0"/>
          <w:color w:val="000000"/>
          <w:sz w:val="28"/>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14:paraId="3C633DCF">
      <w:pPr>
        <w:spacing w:before="0" w:after="0" w:line="264" w:lineRule="auto"/>
        <w:ind w:firstLine="600"/>
        <w:jc w:val="both"/>
      </w:pPr>
      <w:r>
        <w:rPr>
          <w:rFonts w:ascii="Times New Roman" w:hAnsi="Times New Roman"/>
          <w:b w:val="0"/>
          <w:i w:val="0"/>
          <w:color w:val="000000"/>
          <w:sz w:val="28"/>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14:paraId="40BB4F62">
      <w:pPr>
        <w:spacing w:before="0" w:after="0" w:line="264" w:lineRule="auto"/>
        <w:ind w:firstLine="600"/>
        <w:jc w:val="both"/>
      </w:pPr>
      <w:r>
        <w:rPr>
          <w:rFonts w:ascii="Times New Roman" w:hAnsi="Times New Roman"/>
          <w:b w:val="0"/>
          <w:i w:val="0"/>
          <w:color w:val="000000"/>
          <w:sz w:val="28"/>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14:paraId="482515C6">
      <w:pPr>
        <w:spacing w:before="0" w:after="0" w:line="264" w:lineRule="auto"/>
        <w:ind w:firstLine="600"/>
        <w:jc w:val="both"/>
      </w:pPr>
      <w:r>
        <w:rPr>
          <w:rFonts w:ascii="Times New Roman" w:hAnsi="Times New Roman"/>
          <w:b w:val="0"/>
          <w:i w:val="0"/>
          <w:color w:val="000000"/>
          <w:sz w:val="28"/>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14:paraId="6DF1C503">
      <w:pPr>
        <w:spacing w:before="0" w:after="0" w:line="264" w:lineRule="auto"/>
        <w:ind w:firstLine="600"/>
        <w:jc w:val="both"/>
      </w:pPr>
      <w:r>
        <w:rPr>
          <w:rFonts w:ascii="Times New Roman" w:hAnsi="Times New Roman"/>
          <w:b w:val="0"/>
          <w:i w:val="0"/>
          <w:color w:val="000000"/>
          <w:sz w:val="28"/>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14:paraId="620A8ADC">
      <w:pPr>
        <w:spacing w:before="0" w:after="0" w:line="264" w:lineRule="auto"/>
        <w:ind w:firstLine="600"/>
        <w:jc w:val="both"/>
      </w:pPr>
      <w:r>
        <w:rPr>
          <w:rFonts w:ascii="Times New Roman" w:hAnsi="Times New Roman"/>
          <w:b w:val="0"/>
          <w:i w:val="0"/>
          <w:color w:val="000000"/>
          <w:sz w:val="28"/>
        </w:rPr>
        <w:t>раскрывать понятие о среде обитания (водной, наземно-воздушной, почвенной, внутриорганизменной), условиях среды обитания;</w:t>
      </w:r>
    </w:p>
    <w:p w14:paraId="12EC1DD1">
      <w:pPr>
        <w:spacing w:before="0" w:after="0" w:line="264" w:lineRule="auto"/>
        <w:ind w:firstLine="600"/>
        <w:jc w:val="both"/>
      </w:pPr>
      <w:r>
        <w:rPr>
          <w:rFonts w:ascii="Times New Roman" w:hAnsi="Times New Roman"/>
          <w:b w:val="0"/>
          <w:i w:val="0"/>
          <w:color w:val="000000"/>
          <w:sz w:val="28"/>
        </w:rPr>
        <w:t>приводить примеры, характеризующие приспособленность организмов к среде обитания, взаимосвязи организмов в сообществах;</w:t>
      </w:r>
    </w:p>
    <w:p w14:paraId="61DCD36E">
      <w:pPr>
        <w:spacing w:before="0" w:after="0" w:line="264" w:lineRule="auto"/>
        <w:ind w:firstLine="600"/>
        <w:jc w:val="both"/>
      </w:pPr>
      <w:r>
        <w:rPr>
          <w:rFonts w:ascii="Times New Roman" w:hAnsi="Times New Roman"/>
          <w:b w:val="0"/>
          <w:i w:val="0"/>
          <w:color w:val="000000"/>
          <w:sz w:val="28"/>
        </w:rPr>
        <w:t>выделять отличительные признаки природных и искусственных сообществ;</w:t>
      </w:r>
    </w:p>
    <w:p w14:paraId="2D12F4D8">
      <w:pPr>
        <w:spacing w:before="0" w:after="0" w:line="264" w:lineRule="auto"/>
        <w:ind w:firstLine="600"/>
        <w:jc w:val="both"/>
      </w:pPr>
      <w:r>
        <w:rPr>
          <w:rFonts w:ascii="Times New Roman" w:hAnsi="Times New Roman"/>
          <w:b w:val="0"/>
          <w:i w:val="0"/>
          <w:color w:val="000000"/>
          <w:sz w:val="28"/>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14:paraId="4C5B62D4">
      <w:pPr>
        <w:spacing w:before="0" w:after="0" w:line="264" w:lineRule="auto"/>
        <w:ind w:firstLine="600"/>
        <w:jc w:val="both"/>
      </w:pPr>
      <w:r>
        <w:rPr>
          <w:rFonts w:ascii="Times New Roman" w:hAnsi="Times New Roman"/>
          <w:b w:val="0"/>
          <w:i w:val="0"/>
          <w:color w:val="000000"/>
          <w:sz w:val="28"/>
        </w:rPr>
        <w:t>раскрывать роль биологии в практической деятельности человека;</w:t>
      </w:r>
    </w:p>
    <w:p w14:paraId="2A1FF0B9">
      <w:pPr>
        <w:spacing w:before="0" w:after="0" w:line="264" w:lineRule="auto"/>
        <w:ind w:firstLine="600"/>
        <w:jc w:val="both"/>
      </w:pPr>
      <w:r>
        <w:rPr>
          <w:rFonts w:ascii="Times New Roman" w:hAnsi="Times New Roman"/>
          <w:b w:val="0"/>
          <w:i w:val="0"/>
          <w:color w:val="000000"/>
          <w:sz w:val="28"/>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14:paraId="5C11FDF0">
      <w:pPr>
        <w:spacing w:before="0" w:after="0" w:line="264" w:lineRule="auto"/>
        <w:ind w:firstLine="600"/>
        <w:jc w:val="both"/>
      </w:pPr>
      <w:r>
        <w:rPr>
          <w:rFonts w:ascii="Times New Roman" w:hAnsi="Times New Roman"/>
          <w:b w:val="0"/>
          <w:i w:val="0"/>
          <w:color w:val="000000"/>
          <w:sz w:val="28"/>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14:paraId="78C2F9FC">
      <w:pPr>
        <w:spacing w:before="0" w:after="0" w:line="264" w:lineRule="auto"/>
        <w:ind w:firstLine="600"/>
        <w:jc w:val="both"/>
      </w:pPr>
      <w:r>
        <w:rPr>
          <w:rFonts w:ascii="Times New Roman" w:hAnsi="Times New Roman"/>
          <w:b w:val="0"/>
          <w:i w:val="0"/>
          <w:color w:val="000000"/>
          <w:sz w:val="28"/>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14:paraId="7098E7C8">
      <w:pPr>
        <w:spacing w:before="0" w:after="0" w:line="264" w:lineRule="auto"/>
        <w:ind w:firstLine="600"/>
        <w:jc w:val="both"/>
      </w:pPr>
      <w:r>
        <w:rPr>
          <w:rFonts w:ascii="Times New Roman" w:hAnsi="Times New Roman"/>
          <w:b w:val="0"/>
          <w:i w:val="0"/>
          <w:color w:val="000000"/>
          <w:sz w:val="28"/>
        </w:rPr>
        <w:t>владеть приёмами работы с лупой, световым и цифровым микроскопами при рассматривании биологических объектов;</w:t>
      </w:r>
    </w:p>
    <w:p w14:paraId="13657E5B">
      <w:pPr>
        <w:spacing w:before="0" w:after="0" w:line="264" w:lineRule="auto"/>
        <w:ind w:firstLine="600"/>
        <w:jc w:val="both"/>
      </w:pPr>
      <w:r>
        <w:rPr>
          <w:rFonts w:ascii="Times New Roman" w:hAnsi="Times New Roman"/>
          <w:b w:val="0"/>
          <w:i w:val="0"/>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14:paraId="0A5B63D9">
      <w:pPr>
        <w:spacing w:before="0" w:after="0" w:line="264" w:lineRule="auto"/>
        <w:ind w:firstLine="600"/>
        <w:jc w:val="both"/>
      </w:pPr>
      <w:r>
        <w:rPr>
          <w:rFonts w:ascii="Times New Roman" w:hAnsi="Times New Roman"/>
          <w:b w:val="0"/>
          <w:i w:val="0"/>
          <w:color w:val="000000"/>
          <w:sz w:val="28"/>
        </w:rPr>
        <w:t>использовать при выполнении учебных заданий научно-популярную литературу по биологии, справочные материалы, ресурсы Интернета;</w:t>
      </w:r>
    </w:p>
    <w:p w14:paraId="64C7E298">
      <w:pPr>
        <w:spacing w:before="0" w:after="0" w:line="264" w:lineRule="auto"/>
        <w:ind w:firstLine="600"/>
        <w:jc w:val="both"/>
      </w:pPr>
      <w:r>
        <w:rPr>
          <w:rFonts w:ascii="Times New Roman" w:hAnsi="Times New Roman"/>
          <w:b w:val="0"/>
          <w:i w:val="0"/>
          <w:color w:val="000000"/>
          <w:sz w:val="28"/>
        </w:rPr>
        <w:t>создавать письменные и устные сообщения, используя понятийный аппарат изучаемого раздела биологии.</w:t>
      </w:r>
    </w:p>
    <w:p w14:paraId="79D6D850">
      <w:pPr>
        <w:spacing w:before="0" w:after="0" w:line="264" w:lineRule="auto"/>
        <w:ind w:firstLine="600"/>
        <w:jc w:val="both"/>
      </w:pPr>
      <w:r>
        <w:rPr>
          <w:rFonts w:ascii="Times New Roman" w:hAnsi="Times New Roman"/>
          <w:b w:val="0"/>
          <w:i w:val="0"/>
          <w:color w:val="000000"/>
          <w:sz w:val="28"/>
        </w:rPr>
        <w:t xml:space="preserve">Предметные результаты освоения программы по биологии к концу обучения </w:t>
      </w:r>
      <w:r>
        <w:rPr>
          <w:rFonts w:ascii="Times New Roman" w:hAnsi="Times New Roman"/>
          <w:b/>
          <w:i/>
          <w:color w:val="000000"/>
          <w:sz w:val="28"/>
        </w:rPr>
        <w:t>в 6 классе:</w:t>
      </w:r>
    </w:p>
    <w:p w14:paraId="6DDF8314">
      <w:pPr>
        <w:spacing w:before="0" w:after="0" w:line="264" w:lineRule="auto"/>
        <w:ind w:firstLine="600"/>
        <w:jc w:val="both"/>
      </w:pPr>
      <w:r>
        <w:rPr>
          <w:rFonts w:ascii="Times New Roman" w:hAnsi="Times New Roman"/>
          <w:b w:val="0"/>
          <w:i w:val="0"/>
          <w:color w:val="000000"/>
          <w:sz w:val="28"/>
        </w:rPr>
        <w:t>характеризовать ботанику как биологическую науку, её разделы и связи с другими науками и техникой;</w:t>
      </w:r>
    </w:p>
    <w:p w14:paraId="0AA09F82">
      <w:pPr>
        <w:spacing w:before="0" w:after="0" w:line="264" w:lineRule="auto"/>
        <w:ind w:firstLine="600"/>
        <w:jc w:val="both"/>
      </w:pPr>
      <w:r>
        <w:rPr>
          <w:rFonts w:ascii="Times New Roman" w:hAnsi="Times New Roman"/>
          <w:b w:val="0"/>
          <w:i w:val="0"/>
          <w:color w:val="000000"/>
          <w:sz w:val="28"/>
        </w:rPr>
        <w:t>приводить примеры вклада российских (в том числе В. В. Докучаев, К. А. Тимирязев, С. Г. Навашин) и зарубежных учёных (в том числе Р. Гук, М. Мальпиги) в развитие наук о растениях;</w:t>
      </w:r>
    </w:p>
    <w:p w14:paraId="41F94363">
      <w:pPr>
        <w:spacing w:before="0" w:after="0" w:line="264" w:lineRule="auto"/>
        <w:ind w:firstLine="600"/>
        <w:jc w:val="both"/>
      </w:pPr>
      <w:r>
        <w:rPr>
          <w:rFonts w:ascii="Times New Roman" w:hAnsi="Times New Roman"/>
          <w:b w:val="0"/>
          <w:i w:val="0"/>
          <w:color w:val="000000"/>
          <w:sz w:val="28"/>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14:paraId="29B6B169">
      <w:pPr>
        <w:spacing w:before="0" w:after="0" w:line="264" w:lineRule="auto"/>
        <w:ind w:firstLine="600"/>
        <w:jc w:val="both"/>
      </w:pPr>
      <w:r>
        <w:rPr>
          <w:rFonts w:ascii="Times New Roman" w:hAnsi="Times New Roman"/>
          <w:b w:val="0"/>
          <w:i w:val="0"/>
          <w:color w:val="000000"/>
          <w:sz w:val="28"/>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14:paraId="79BE3AD7">
      <w:pPr>
        <w:spacing w:before="0" w:after="0" w:line="264" w:lineRule="auto"/>
        <w:ind w:firstLine="600"/>
        <w:jc w:val="both"/>
      </w:pPr>
      <w:r>
        <w:rPr>
          <w:rFonts w:ascii="Times New Roman" w:hAnsi="Times New Roman"/>
          <w:b w:val="0"/>
          <w:i w:val="0"/>
          <w:color w:val="000000"/>
          <w:sz w:val="28"/>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14:paraId="2953452E">
      <w:pPr>
        <w:spacing w:before="0" w:after="0" w:line="264" w:lineRule="auto"/>
        <w:ind w:firstLine="600"/>
        <w:jc w:val="both"/>
      </w:pPr>
      <w:r>
        <w:rPr>
          <w:rFonts w:ascii="Times New Roman" w:hAnsi="Times New Roman"/>
          <w:b w:val="0"/>
          <w:i w:val="0"/>
          <w:color w:val="000000"/>
          <w:sz w:val="28"/>
        </w:rPr>
        <w:t>характеризовать признаки растений, уровни организации растительного организма, части растений: клетки, ткани, органы, системы органов, организм;</w:t>
      </w:r>
    </w:p>
    <w:p w14:paraId="7AA8FB2F">
      <w:pPr>
        <w:spacing w:before="0" w:after="0" w:line="264" w:lineRule="auto"/>
        <w:ind w:firstLine="600"/>
        <w:jc w:val="both"/>
      </w:pPr>
      <w:r>
        <w:rPr>
          <w:rFonts w:ascii="Times New Roman" w:hAnsi="Times New Roman"/>
          <w:b w:val="0"/>
          <w:i w:val="0"/>
          <w:color w:val="000000"/>
          <w:sz w:val="28"/>
        </w:rPr>
        <w:t>сравнивать растительные ткани и органы растений между собой;</w:t>
      </w:r>
    </w:p>
    <w:p w14:paraId="6A923725">
      <w:pPr>
        <w:spacing w:before="0" w:after="0" w:line="264" w:lineRule="auto"/>
        <w:ind w:firstLine="600"/>
        <w:jc w:val="both"/>
      </w:pPr>
      <w:r>
        <w:rPr>
          <w:rFonts w:ascii="Times New Roman" w:hAnsi="Times New Roman"/>
          <w:b w:val="0"/>
          <w:i w:val="0"/>
          <w:color w:val="000000"/>
          <w:sz w:val="28"/>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14:paraId="2E94F4A6">
      <w:pPr>
        <w:spacing w:before="0" w:after="0" w:line="264" w:lineRule="auto"/>
        <w:ind w:firstLine="600"/>
        <w:jc w:val="both"/>
      </w:pPr>
      <w:r>
        <w:rPr>
          <w:rFonts w:ascii="Times New Roman" w:hAnsi="Times New Roman"/>
          <w:b w:val="0"/>
          <w:i w:val="0"/>
          <w:color w:val="000000"/>
          <w:sz w:val="28"/>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14:paraId="12B05A8F">
      <w:pPr>
        <w:spacing w:before="0" w:after="0" w:line="264" w:lineRule="auto"/>
        <w:ind w:firstLine="600"/>
        <w:jc w:val="both"/>
      </w:pPr>
      <w:r>
        <w:rPr>
          <w:rFonts w:ascii="Times New Roman" w:hAnsi="Times New Roman"/>
          <w:b w:val="0"/>
          <w:i w:val="0"/>
          <w:color w:val="000000"/>
          <w:sz w:val="28"/>
        </w:rPr>
        <w:t>выявлять причинно-следственные связи между строением и функциями тканей и органов растений, строением и жизнедеятельностью растений;</w:t>
      </w:r>
    </w:p>
    <w:p w14:paraId="19638034">
      <w:pPr>
        <w:spacing w:before="0" w:after="0" w:line="264" w:lineRule="auto"/>
        <w:ind w:firstLine="600"/>
        <w:jc w:val="both"/>
      </w:pPr>
      <w:r>
        <w:rPr>
          <w:rFonts w:ascii="Times New Roman" w:hAnsi="Times New Roman"/>
          <w:b w:val="0"/>
          <w:i w:val="0"/>
          <w:color w:val="000000"/>
          <w:sz w:val="28"/>
        </w:rPr>
        <w:t>классифицировать растения и их части по разным основаниям;</w:t>
      </w:r>
    </w:p>
    <w:p w14:paraId="730E977F">
      <w:pPr>
        <w:spacing w:before="0" w:after="0" w:line="264" w:lineRule="auto"/>
        <w:ind w:firstLine="600"/>
        <w:jc w:val="both"/>
      </w:pPr>
      <w:r>
        <w:rPr>
          <w:rFonts w:ascii="Times New Roman" w:hAnsi="Times New Roman"/>
          <w:b w:val="0"/>
          <w:i w:val="0"/>
          <w:color w:val="000000"/>
          <w:sz w:val="28"/>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14:paraId="5842E3D4">
      <w:pPr>
        <w:spacing w:before="0" w:after="0" w:line="264" w:lineRule="auto"/>
        <w:ind w:firstLine="600"/>
        <w:jc w:val="both"/>
      </w:pPr>
      <w:r>
        <w:rPr>
          <w:rFonts w:ascii="Times New Roman" w:hAnsi="Times New Roman"/>
          <w:b w:val="0"/>
          <w:i w:val="0"/>
          <w:color w:val="000000"/>
          <w:sz w:val="28"/>
        </w:rPr>
        <w:t>применять полученные знания для выращивания и размножения культурных растений;</w:t>
      </w:r>
    </w:p>
    <w:p w14:paraId="48C0B41B">
      <w:pPr>
        <w:spacing w:before="0" w:after="0" w:line="264" w:lineRule="auto"/>
        <w:ind w:firstLine="600"/>
        <w:jc w:val="both"/>
      </w:pPr>
      <w:r>
        <w:rPr>
          <w:rFonts w:ascii="Times New Roman" w:hAnsi="Times New Roman"/>
          <w:b w:val="0"/>
          <w:i w:val="0"/>
          <w:color w:val="000000"/>
          <w:sz w:val="28"/>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14:paraId="0619C8B7">
      <w:pPr>
        <w:spacing w:before="0" w:after="0" w:line="264" w:lineRule="auto"/>
        <w:ind w:firstLine="600"/>
        <w:jc w:val="both"/>
      </w:pPr>
      <w:r>
        <w:rPr>
          <w:rFonts w:ascii="Times New Roman" w:hAnsi="Times New Roman"/>
          <w:b w:val="0"/>
          <w:i w:val="0"/>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14:paraId="61276CE9">
      <w:pPr>
        <w:spacing w:before="0" w:after="0" w:line="264" w:lineRule="auto"/>
        <w:ind w:firstLine="600"/>
        <w:jc w:val="both"/>
      </w:pPr>
      <w:r>
        <w:rPr>
          <w:rFonts w:ascii="Times New Roman" w:hAnsi="Times New Roman"/>
          <w:b w:val="0"/>
          <w:i w:val="0"/>
          <w:color w:val="000000"/>
          <w:sz w:val="28"/>
        </w:rPr>
        <w:t>демонстрировать на конкретных примерах связь знаний биологии со знаниями по математике, географии, труду (технологии), предметов гуманитарного цикла, различными видами искусства;</w:t>
      </w:r>
    </w:p>
    <w:p w14:paraId="6C8882FB">
      <w:pPr>
        <w:spacing w:before="0" w:after="0" w:line="264" w:lineRule="auto"/>
        <w:ind w:firstLine="600"/>
        <w:jc w:val="both"/>
      </w:pPr>
      <w:r>
        <w:rPr>
          <w:rFonts w:ascii="Times New Roman" w:hAnsi="Times New Roman"/>
          <w:b w:val="0"/>
          <w:i w:val="0"/>
          <w:color w:val="000000"/>
          <w:sz w:val="28"/>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14:paraId="0FCE11FF">
      <w:pPr>
        <w:spacing w:before="0" w:after="0" w:line="264" w:lineRule="auto"/>
        <w:ind w:firstLine="600"/>
        <w:jc w:val="both"/>
      </w:pPr>
      <w:r>
        <w:rPr>
          <w:rFonts w:ascii="Times New Roman" w:hAnsi="Times New Roman"/>
          <w:b w:val="0"/>
          <w:i w:val="0"/>
          <w:color w:val="000000"/>
          <w:sz w:val="28"/>
        </w:rPr>
        <w:t>создавать письменные и устные сообщения, используя понятийный аппарат изучаемого раздела биологии.</w:t>
      </w:r>
    </w:p>
    <w:p w14:paraId="31F918FB">
      <w:pPr>
        <w:spacing w:before="0" w:after="0" w:line="264" w:lineRule="auto"/>
        <w:ind w:firstLine="600"/>
        <w:jc w:val="both"/>
      </w:pPr>
      <w:r>
        <w:rPr>
          <w:rFonts w:ascii="Times New Roman" w:hAnsi="Times New Roman"/>
          <w:b w:val="0"/>
          <w:i w:val="0"/>
          <w:color w:val="000000"/>
          <w:sz w:val="28"/>
        </w:rPr>
        <w:t xml:space="preserve">Предметные результаты освоения программы по биологии к концу обучения </w:t>
      </w:r>
      <w:r>
        <w:rPr>
          <w:rFonts w:ascii="Times New Roman" w:hAnsi="Times New Roman"/>
          <w:b/>
          <w:i/>
          <w:color w:val="000000"/>
          <w:sz w:val="28"/>
        </w:rPr>
        <w:t>в 7</w:t>
      </w:r>
      <w:r>
        <w:rPr>
          <w:rFonts w:ascii="Times New Roman" w:hAnsi="Times New Roman"/>
          <w:b/>
          <w:i w:val="0"/>
          <w:color w:val="000000"/>
          <w:sz w:val="28"/>
        </w:rPr>
        <w:t xml:space="preserve"> </w:t>
      </w:r>
      <w:r>
        <w:rPr>
          <w:rFonts w:ascii="Times New Roman" w:hAnsi="Times New Roman"/>
          <w:b/>
          <w:i/>
          <w:color w:val="000000"/>
          <w:sz w:val="28"/>
        </w:rPr>
        <w:t>классе</w:t>
      </w:r>
      <w:r>
        <w:rPr>
          <w:rFonts w:ascii="Times New Roman" w:hAnsi="Times New Roman"/>
          <w:b w:val="0"/>
          <w:i w:val="0"/>
          <w:color w:val="000000"/>
          <w:sz w:val="28"/>
        </w:rPr>
        <w:t>:</w:t>
      </w:r>
    </w:p>
    <w:p w14:paraId="7436ADE9">
      <w:pPr>
        <w:spacing w:before="0" w:after="0" w:line="264" w:lineRule="auto"/>
        <w:ind w:firstLine="600"/>
        <w:jc w:val="both"/>
      </w:pPr>
      <w:r>
        <w:rPr>
          <w:rFonts w:ascii="Times New Roman" w:hAnsi="Times New Roman"/>
          <w:b w:val="0"/>
          <w:i w:val="0"/>
          <w:color w:val="000000"/>
          <w:sz w:val="28"/>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14:paraId="463C0295">
      <w:pPr>
        <w:spacing w:before="0" w:after="0" w:line="264" w:lineRule="auto"/>
        <w:ind w:firstLine="600"/>
        <w:jc w:val="both"/>
      </w:pPr>
      <w:r>
        <w:rPr>
          <w:rFonts w:ascii="Times New Roman" w:hAnsi="Times New Roman"/>
          <w:b w:val="0"/>
          <w:i w:val="0"/>
          <w:color w:val="000000"/>
          <w:sz w:val="28"/>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14:paraId="454E9953">
      <w:pPr>
        <w:spacing w:before="0" w:after="0" w:line="264" w:lineRule="auto"/>
        <w:ind w:firstLine="600"/>
        <w:jc w:val="both"/>
      </w:pPr>
      <w:r>
        <w:rPr>
          <w:rFonts w:ascii="Times New Roman" w:hAnsi="Times New Roman"/>
          <w:b w:val="0"/>
          <w:i w:val="0"/>
          <w:color w:val="000000"/>
          <w:sz w:val="28"/>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14:paraId="04DE7689">
      <w:pPr>
        <w:spacing w:before="0" w:after="0" w:line="264" w:lineRule="auto"/>
        <w:ind w:firstLine="600"/>
        <w:jc w:val="both"/>
      </w:pPr>
      <w:r>
        <w:rPr>
          <w:rFonts w:ascii="Times New Roman" w:hAnsi="Times New Roman"/>
          <w:b w:val="0"/>
          <w:i w:val="0"/>
          <w:color w:val="000000"/>
          <w:sz w:val="28"/>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14:paraId="5AB2EEB3">
      <w:pPr>
        <w:spacing w:before="0" w:after="0" w:line="264" w:lineRule="auto"/>
        <w:ind w:firstLine="600"/>
        <w:jc w:val="both"/>
      </w:pPr>
      <w:r>
        <w:rPr>
          <w:rFonts w:ascii="Times New Roman" w:hAnsi="Times New Roman"/>
          <w:b w:val="0"/>
          <w:i w:val="0"/>
          <w:color w:val="000000"/>
          <w:sz w:val="28"/>
        </w:rPr>
        <w:t>выявлять признаки классов покрытосеменных или цветковых, семейств двудольных и однодольных растений;</w:t>
      </w:r>
    </w:p>
    <w:p w14:paraId="646967D4">
      <w:pPr>
        <w:spacing w:before="0" w:after="0" w:line="264" w:lineRule="auto"/>
        <w:ind w:firstLine="600"/>
        <w:jc w:val="both"/>
      </w:pPr>
      <w:r>
        <w:rPr>
          <w:rFonts w:ascii="Times New Roman" w:hAnsi="Times New Roman"/>
          <w:b w:val="0"/>
          <w:i w:val="0"/>
          <w:color w:val="000000"/>
          <w:sz w:val="28"/>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14:paraId="2767742E">
      <w:pPr>
        <w:spacing w:before="0" w:after="0" w:line="264" w:lineRule="auto"/>
        <w:ind w:firstLine="600"/>
        <w:jc w:val="both"/>
      </w:pPr>
      <w:r>
        <w:rPr>
          <w:rFonts w:ascii="Times New Roman" w:hAnsi="Times New Roman"/>
          <w:b w:val="0"/>
          <w:i w:val="0"/>
          <w:color w:val="000000"/>
          <w:sz w:val="28"/>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14:paraId="1ADF6826">
      <w:pPr>
        <w:spacing w:before="0" w:after="0" w:line="264" w:lineRule="auto"/>
        <w:ind w:firstLine="600"/>
        <w:jc w:val="both"/>
      </w:pPr>
      <w:r>
        <w:rPr>
          <w:rFonts w:ascii="Times New Roman" w:hAnsi="Times New Roman"/>
          <w:b w:val="0"/>
          <w:i w:val="0"/>
          <w:color w:val="000000"/>
          <w:sz w:val="28"/>
        </w:rPr>
        <w:t>выделять существенные признаки строения и жизнедеятельности растений, бактерий, грибов, лишайников;</w:t>
      </w:r>
    </w:p>
    <w:p w14:paraId="7F36D1CF">
      <w:pPr>
        <w:spacing w:before="0" w:after="0" w:line="264" w:lineRule="auto"/>
        <w:ind w:firstLine="600"/>
        <w:jc w:val="both"/>
      </w:pPr>
      <w:r>
        <w:rPr>
          <w:rFonts w:ascii="Times New Roman" w:hAnsi="Times New Roman"/>
          <w:b w:val="0"/>
          <w:i w:val="0"/>
          <w:color w:val="000000"/>
          <w:sz w:val="28"/>
        </w:rPr>
        <w:t>проводить описание и сравнивать между собой растения, грибы, лишайники, бактерии по заданному плану, делать выводы на основе сравнения;</w:t>
      </w:r>
    </w:p>
    <w:p w14:paraId="04CAB44C">
      <w:pPr>
        <w:spacing w:before="0" w:after="0" w:line="264" w:lineRule="auto"/>
        <w:ind w:firstLine="600"/>
        <w:jc w:val="both"/>
      </w:pPr>
      <w:r>
        <w:rPr>
          <w:rFonts w:ascii="Times New Roman" w:hAnsi="Times New Roman"/>
          <w:b w:val="0"/>
          <w:i w:val="0"/>
          <w:color w:val="000000"/>
          <w:sz w:val="28"/>
        </w:rPr>
        <w:t>описывать усложнение организации растений в ходе эволюции растительного мира на Земле;</w:t>
      </w:r>
    </w:p>
    <w:p w14:paraId="0358E2BB">
      <w:pPr>
        <w:spacing w:before="0" w:after="0" w:line="264" w:lineRule="auto"/>
        <w:ind w:firstLine="600"/>
        <w:jc w:val="both"/>
      </w:pPr>
      <w:r>
        <w:rPr>
          <w:rFonts w:ascii="Times New Roman" w:hAnsi="Times New Roman"/>
          <w:b w:val="0"/>
          <w:i w:val="0"/>
          <w:color w:val="000000"/>
          <w:sz w:val="28"/>
        </w:rPr>
        <w:t>выявлять черты приспособленности растений к среде обитания, значение экологических факторов для растений;</w:t>
      </w:r>
    </w:p>
    <w:p w14:paraId="59AA8B7E">
      <w:pPr>
        <w:spacing w:before="0" w:after="0" w:line="264" w:lineRule="auto"/>
        <w:ind w:firstLine="600"/>
        <w:jc w:val="both"/>
      </w:pPr>
      <w:r>
        <w:rPr>
          <w:rFonts w:ascii="Times New Roman" w:hAnsi="Times New Roman"/>
          <w:b w:val="0"/>
          <w:i w:val="0"/>
          <w:color w:val="000000"/>
          <w:sz w:val="28"/>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14:paraId="5A4B6DB6">
      <w:pPr>
        <w:spacing w:before="0" w:after="0" w:line="264" w:lineRule="auto"/>
        <w:ind w:firstLine="600"/>
        <w:jc w:val="both"/>
      </w:pPr>
      <w:r>
        <w:rPr>
          <w:rFonts w:ascii="Times New Roman" w:hAnsi="Times New Roman"/>
          <w:b w:val="0"/>
          <w:i w:val="0"/>
          <w:color w:val="000000"/>
          <w:sz w:val="28"/>
        </w:rPr>
        <w:t>приводить примеры культурных растений и их значение в жизни человека, понимать причины и знать меры охраны растительного мира Земли;</w:t>
      </w:r>
    </w:p>
    <w:p w14:paraId="06EEFE2D">
      <w:pPr>
        <w:spacing w:before="0" w:after="0" w:line="264" w:lineRule="auto"/>
        <w:ind w:firstLine="600"/>
        <w:jc w:val="both"/>
      </w:pPr>
      <w:r>
        <w:rPr>
          <w:rFonts w:ascii="Times New Roman" w:hAnsi="Times New Roman"/>
          <w:b w:val="0"/>
          <w:i w:val="0"/>
          <w:color w:val="000000"/>
          <w:sz w:val="28"/>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14:paraId="3A3818D8">
      <w:pPr>
        <w:spacing w:before="0" w:after="0" w:line="264" w:lineRule="auto"/>
        <w:ind w:firstLine="600"/>
        <w:jc w:val="both"/>
      </w:pPr>
      <w:r>
        <w:rPr>
          <w:rFonts w:ascii="Times New Roman" w:hAnsi="Times New Roman"/>
          <w:b w:val="0"/>
          <w:i w:val="0"/>
          <w:color w:val="000000"/>
          <w:sz w:val="28"/>
        </w:rPr>
        <w:t>демонстрировать на конкретных примерах связь знаний по биологии со знаниями по математике, физике, географии, труду (технологии), литературе, и предметов гуманитарного цикла, различными видами искусства;</w:t>
      </w:r>
    </w:p>
    <w:p w14:paraId="50F624CC">
      <w:pPr>
        <w:spacing w:before="0" w:after="0" w:line="264" w:lineRule="auto"/>
        <w:ind w:firstLine="600"/>
        <w:jc w:val="both"/>
      </w:pPr>
      <w:r>
        <w:rPr>
          <w:rFonts w:ascii="Times New Roman" w:hAnsi="Times New Roman"/>
          <w:b w:val="0"/>
          <w:i w:val="0"/>
          <w:color w:val="000000"/>
          <w:sz w:val="28"/>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14:paraId="3853B33A">
      <w:pPr>
        <w:spacing w:before="0" w:after="0" w:line="264" w:lineRule="auto"/>
        <w:ind w:firstLine="600"/>
        <w:jc w:val="both"/>
      </w:pPr>
      <w:r>
        <w:rPr>
          <w:rFonts w:ascii="Times New Roman" w:hAnsi="Times New Roman"/>
          <w:b w:val="0"/>
          <w:i w:val="0"/>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14:paraId="052FBD47">
      <w:pPr>
        <w:spacing w:before="0" w:after="0" w:line="264" w:lineRule="auto"/>
        <w:ind w:firstLine="600"/>
        <w:jc w:val="both"/>
      </w:pPr>
      <w:r>
        <w:rPr>
          <w:rFonts w:ascii="Times New Roman" w:hAnsi="Times New Roman"/>
          <w:b w:val="0"/>
          <w:i w:val="0"/>
          <w:color w:val="000000"/>
          <w:sz w:val="28"/>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системыв другую;</w:t>
      </w:r>
    </w:p>
    <w:p w14:paraId="5B4C9739">
      <w:pPr>
        <w:spacing w:before="0" w:after="0" w:line="264" w:lineRule="auto"/>
        <w:ind w:firstLine="600"/>
        <w:jc w:val="both"/>
      </w:pPr>
      <w:r>
        <w:rPr>
          <w:rFonts w:ascii="Times New Roman" w:hAnsi="Times New Roman"/>
          <w:b w:val="0"/>
          <w:i w:val="0"/>
          <w:color w:val="000000"/>
          <w:sz w:val="28"/>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14:paraId="5949AAB2">
      <w:pPr>
        <w:spacing w:before="0" w:after="0" w:line="264" w:lineRule="auto"/>
        <w:ind w:firstLine="600"/>
        <w:jc w:val="both"/>
      </w:pPr>
      <w:r>
        <w:rPr>
          <w:rFonts w:ascii="Times New Roman" w:hAnsi="Times New Roman"/>
          <w:b w:val="0"/>
          <w:i w:val="0"/>
          <w:color w:val="000000"/>
          <w:sz w:val="28"/>
        </w:rPr>
        <w:t xml:space="preserve">Предметные результаты освоения программы по биологии к концу обучения </w:t>
      </w:r>
      <w:r>
        <w:rPr>
          <w:rFonts w:ascii="Times New Roman" w:hAnsi="Times New Roman"/>
          <w:b/>
          <w:i/>
          <w:color w:val="000000"/>
          <w:sz w:val="28"/>
        </w:rPr>
        <w:t>в 8 классе:</w:t>
      </w:r>
    </w:p>
    <w:p w14:paraId="0C39645A">
      <w:pPr>
        <w:spacing w:before="0" w:after="0" w:line="264" w:lineRule="auto"/>
        <w:ind w:firstLine="600"/>
        <w:jc w:val="both"/>
      </w:pPr>
      <w:r>
        <w:rPr>
          <w:rFonts w:ascii="Times New Roman" w:hAnsi="Times New Roman"/>
          <w:b w:val="0"/>
          <w:i w:val="0"/>
          <w:color w:val="000000"/>
          <w:sz w:val="28"/>
        </w:rPr>
        <w:t>характеризовать зоологию как биологическую науку, её разделы и связь с другими науками и техникой;</w:t>
      </w:r>
    </w:p>
    <w:p w14:paraId="6BA1B426">
      <w:pPr>
        <w:spacing w:before="0" w:after="0" w:line="264" w:lineRule="auto"/>
        <w:ind w:firstLine="600"/>
        <w:jc w:val="both"/>
      </w:pPr>
      <w:r>
        <w:rPr>
          <w:rFonts w:ascii="Times New Roman" w:hAnsi="Times New Roman"/>
          <w:b w:val="0"/>
          <w:i w:val="0"/>
          <w:color w:val="000000"/>
          <w:sz w:val="28"/>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14:paraId="4F9C0535">
      <w:pPr>
        <w:spacing w:before="0" w:after="0" w:line="264" w:lineRule="auto"/>
        <w:ind w:firstLine="600"/>
        <w:jc w:val="both"/>
      </w:pPr>
      <w:r>
        <w:rPr>
          <w:rFonts w:ascii="Times New Roman" w:hAnsi="Times New Roman"/>
          <w:b w:val="0"/>
          <w:i w:val="0"/>
          <w:color w:val="000000"/>
          <w:sz w:val="28"/>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14:paraId="4FE5340F">
      <w:pPr>
        <w:spacing w:before="0" w:after="0" w:line="264" w:lineRule="auto"/>
        <w:ind w:firstLine="600"/>
        <w:jc w:val="both"/>
      </w:pPr>
      <w:r>
        <w:rPr>
          <w:rFonts w:ascii="Times New Roman" w:hAnsi="Times New Roman"/>
          <w:b w:val="0"/>
          <w:i w:val="0"/>
          <w:color w:val="000000"/>
          <w:sz w:val="28"/>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14:paraId="47AC1101">
      <w:pPr>
        <w:spacing w:before="0" w:after="0" w:line="264" w:lineRule="auto"/>
        <w:ind w:firstLine="600"/>
        <w:jc w:val="both"/>
      </w:pPr>
      <w:r>
        <w:rPr>
          <w:rFonts w:ascii="Times New Roman" w:hAnsi="Times New Roman"/>
          <w:b w:val="0"/>
          <w:i w:val="0"/>
          <w:color w:val="000000"/>
          <w:sz w:val="28"/>
        </w:rPr>
        <w:t>раскрывать общие признаки животных, уровни организации животного организма: клетки, ткани, органы, системы органов, организм;</w:t>
      </w:r>
    </w:p>
    <w:p w14:paraId="12E6E4AC">
      <w:pPr>
        <w:spacing w:before="0" w:after="0" w:line="264" w:lineRule="auto"/>
        <w:ind w:firstLine="600"/>
        <w:jc w:val="both"/>
      </w:pPr>
      <w:r>
        <w:rPr>
          <w:rFonts w:ascii="Times New Roman" w:hAnsi="Times New Roman"/>
          <w:b w:val="0"/>
          <w:i w:val="0"/>
          <w:color w:val="000000"/>
          <w:sz w:val="28"/>
        </w:rPr>
        <w:t>сравнивать животные ткани и органы животных между собой;</w:t>
      </w:r>
    </w:p>
    <w:p w14:paraId="3D0BBB82">
      <w:pPr>
        <w:spacing w:before="0" w:after="0" w:line="264" w:lineRule="auto"/>
        <w:ind w:firstLine="600"/>
        <w:jc w:val="both"/>
      </w:pPr>
      <w:r>
        <w:rPr>
          <w:rFonts w:ascii="Times New Roman" w:hAnsi="Times New Roman"/>
          <w:b w:val="0"/>
          <w:i w:val="0"/>
          <w:color w:val="000000"/>
          <w:sz w:val="28"/>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14:paraId="079A17D0">
      <w:pPr>
        <w:spacing w:before="0" w:after="0" w:line="264" w:lineRule="auto"/>
        <w:ind w:firstLine="600"/>
        <w:jc w:val="both"/>
      </w:pPr>
      <w:r>
        <w:rPr>
          <w:rFonts w:ascii="Times New Roman" w:hAnsi="Times New Roman"/>
          <w:b w:val="0"/>
          <w:i w:val="0"/>
          <w:color w:val="000000"/>
          <w:sz w:val="28"/>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14:paraId="39DE77B6">
      <w:pPr>
        <w:spacing w:before="0" w:after="0" w:line="264" w:lineRule="auto"/>
        <w:ind w:firstLine="600"/>
        <w:jc w:val="both"/>
      </w:pPr>
      <w:r>
        <w:rPr>
          <w:rFonts w:ascii="Times New Roman" w:hAnsi="Times New Roman"/>
          <w:b w:val="0"/>
          <w:i w:val="0"/>
          <w:color w:val="000000"/>
          <w:sz w:val="28"/>
        </w:rPr>
        <w:t>выявлять причинно-следственные связи между строением, жизнедеятельностью и средой обитания животных изучаемых систематических групп;</w:t>
      </w:r>
    </w:p>
    <w:p w14:paraId="74CD9F5C">
      <w:pPr>
        <w:spacing w:before="0" w:after="0" w:line="264" w:lineRule="auto"/>
        <w:ind w:firstLine="600"/>
        <w:jc w:val="both"/>
      </w:pPr>
      <w:r>
        <w:rPr>
          <w:rFonts w:ascii="Times New Roman" w:hAnsi="Times New Roman"/>
          <w:b w:val="0"/>
          <w:i w:val="0"/>
          <w:color w:val="000000"/>
          <w:sz w:val="28"/>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14:paraId="76EAF09B">
      <w:pPr>
        <w:spacing w:before="0" w:after="0" w:line="264" w:lineRule="auto"/>
        <w:ind w:firstLine="600"/>
        <w:jc w:val="both"/>
      </w:pPr>
      <w:r>
        <w:rPr>
          <w:rFonts w:ascii="Times New Roman" w:hAnsi="Times New Roman"/>
          <w:b w:val="0"/>
          <w:i w:val="0"/>
          <w:color w:val="000000"/>
          <w:sz w:val="28"/>
        </w:rPr>
        <w:t>выявлять признаки классов членистоногих и хордовых, отрядов насекомых и млекопитающих;</w:t>
      </w:r>
    </w:p>
    <w:p w14:paraId="441398FF">
      <w:pPr>
        <w:spacing w:before="0" w:after="0" w:line="264" w:lineRule="auto"/>
        <w:ind w:firstLine="600"/>
        <w:jc w:val="both"/>
      </w:pPr>
      <w:r>
        <w:rPr>
          <w:rFonts w:ascii="Times New Roman" w:hAnsi="Times New Roman"/>
          <w:b w:val="0"/>
          <w:i w:val="0"/>
          <w:color w:val="000000"/>
          <w:sz w:val="28"/>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14:paraId="3BD13F1F">
      <w:pPr>
        <w:spacing w:before="0" w:after="0" w:line="264" w:lineRule="auto"/>
        <w:ind w:firstLine="600"/>
        <w:jc w:val="both"/>
      </w:pPr>
      <w:r>
        <w:rPr>
          <w:rFonts w:ascii="Times New Roman" w:hAnsi="Times New Roman"/>
          <w:b w:val="0"/>
          <w:i w:val="0"/>
          <w:color w:val="000000"/>
          <w:sz w:val="28"/>
        </w:rPr>
        <w:t>сравнивать представителей отдельных систематических групп животных и делать выводы на основе сравнения;</w:t>
      </w:r>
    </w:p>
    <w:p w14:paraId="48E9CEBA">
      <w:pPr>
        <w:spacing w:before="0" w:after="0" w:line="264" w:lineRule="auto"/>
        <w:ind w:firstLine="600"/>
        <w:jc w:val="both"/>
      </w:pPr>
      <w:r>
        <w:rPr>
          <w:rFonts w:ascii="Times New Roman" w:hAnsi="Times New Roman"/>
          <w:b w:val="0"/>
          <w:i w:val="0"/>
          <w:color w:val="000000"/>
          <w:sz w:val="28"/>
        </w:rPr>
        <w:t>классифицировать животных на основании особенностей строения;</w:t>
      </w:r>
    </w:p>
    <w:p w14:paraId="47C54711">
      <w:pPr>
        <w:spacing w:before="0" w:after="0" w:line="264" w:lineRule="auto"/>
        <w:ind w:firstLine="600"/>
        <w:jc w:val="both"/>
      </w:pPr>
      <w:r>
        <w:rPr>
          <w:rFonts w:ascii="Times New Roman" w:hAnsi="Times New Roman"/>
          <w:b w:val="0"/>
          <w:i w:val="0"/>
          <w:color w:val="000000"/>
          <w:sz w:val="28"/>
        </w:rPr>
        <w:t>описывать усложнение организации животных в ходе эволюции животного мира на Земле;</w:t>
      </w:r>
    </w:p>
    <w:p w14:paraId="01751FAB">
      <w:pPr>
        <w:spacing w:before="0" w:after="0" w:line="264" w:lineRule="auto"/>
        <w:ind w:firstLine="600"/>
        <w:jc w:val="both"/>
      </w:pPr>
      <w:r>
        <w:rPr>
          <w:rFonts w:ascii="Times New Roman" w:hAnsi="Times New Roman"/>
          <w:b w:val="0"/>
          <w:i w:val="0"/>
          <w:color w:val="000000"/>
          <w:sz w:val="28"/>
        </w:rPr>
        <w:t>выявлять черты приспособленности животных к среде обитания, значение экологических факторов для животных;</w:t>
      </w:r>
    </w:p>
    <w:p w14:paraId="33874734">
      <w:pPr>
        <w:spacing w:before="0" w:after="0" w:line="264" w:lineRule="auto"/>
        <w:ind w:firstLine="600"/>
        <w:jc w:val="both"/>
      </w:pPr>
      <w:r>
        <w:rPr>
          <w:rFonts w:ascii="Times New Roman" w:hAnsi="Times New Roman"/>
          <w:b w:val="0"/>
          <w:i w:val="0"/>
          <w:color w:val="000000"/>
          <w:sz w:val="28"/>
        </w:rPr>
        <w:t>выявлять взаимосвязи животных в природных сообществах, цепи питания;</w:t>
      </w:r>
    </w:p>
    <w:p w14:paraId="642F8558">
      <w:pPr>
        <w:spacing w:before="0" w:after="0" w:line="264" w:lineRule="auto"/>
        <w:ind w:firstLine="600"/>
        <w:jc w:val="both"/>
      </w:pPr>
      <w:r>
        <w:rPr>
          <w:rFonts w:ascii="Times New Roman" w:hAnsi="Times New Roman"/>
          <w:b w:val="0"/>
          <w:i w:val="0"/>
          <w:color w:val="000000"/>
          <w:sz w:val="28"/>
        </w:rPr>
        <w:t>устанавливать взаимосвязи животных с растениями, грибами, лишайниками и бактериями в природных сообществах;</w:t>
      </w:r>
    </w:p>
    <w:p w14:paraId="084BC4FE">
      <w:pPr>
        <w:spacing w:before="0" w:after="0" w:line="264" w:lineRule="auto"/>
        <w:ind w:firstLine="600"/>
        <w:jc w:val="both"/>
      </w:pPr>
      <w:r>
        <w:rPr>
          <w:rFonts w:ascii="Times New Roman" w:hAnsi="Times New Roman"/>
          <w:b w:val="0"/>
          <w:i w:val="0"/>
          <w:color w:val="000000"/>
          <w:sz w:val="28"/>
        </w:rPr>
        <w:t>характеризовать животных природных зон Земли, основные закономерности распространения животных по планете;</w:t>
      </w:r>
    </w:p>
    <w:p w14:paraId="0191D7BA">
      <w:pPr>
        <w:spacing w:before="0" w:after="0" w:line="264" w:lineRule="auto"/>
        <w:ind w:firstLine="600"/>
        <w:jc w:val="both"/>
      </w:pPr>
      <w:r>
        <w:rPr>
          <w:rFonts w:ascii="Times New Roman" w:hAnsi="Times New Roman"/>
          <w:b w:val="0"/>
          <w:i w:val="0"/>
          <w:color w:val="000000"/>
          <w:sz w:val="28"/>
        </w:rPr>
        <w:t>раскрывать роль животных в природных сообществах;</w:t>
      </w:r>
    </w:p>
    <w:p w14:paraId="1C2F3D60">
      <w:pPr>
        <w:spacing w:before="0" w:after="0" w:line="264" w:lineRule="auto"/>
        <w:ind w:firstLine="600"/>
        <w:jc w:val="both"/>
      </w:pPr>
      <w:r>
        <w:rPr>
          <w:rFonts w:ascii="Times New Roman" w:hAnsi="Times New Roman"/>
          <w:b w:val="0"/>
          <w:i w:val="0"/>
          <w:color w:val="000000"/>
          <w:sz w:val="28"/>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14:paraId="288E1037">
      <w:pPr>
        <w:spacing w:before="0" w:after="0" w:line="264" w:lineRule="auto"/>
        <w:ind w:firstLine="600"/>
        <w:jc w:val="both"/>
      </w:pPr>
      <w:r>
        <w:rPr>
          <w:rFonts w:ascii="Times New Roman" w:hAnsi="Times New Roman"/>
          <w:b w:val="0"/>
          <w:i w:val="0"/>
          <w:color w:val="000000"/>
          <w:sz w:val="28"/>
        </w:rPr>
        <w:t>иметь представление о мероприятиях по охране животного мира Земли;</w:t>
      </w:r>
    </w:p>
    <w:p w14:paraId="3D2815CD">
      <w:pPr>
        <w:spacing w:before="0" w:after="0" w:line="264" w:lineRule="auto"/>
        <w:ind w:firstLine="600"/>
        <w:jc w:val="both"/>
      </w:pPr>
      <w:r>
        <w:rPr>
          <w:rFonts w:ascii="Times New Roman" w:hAnsi="Times New Roman"/>
          <w:b w:val="0"/>
          <w:i w:val="0"/>
          <w:color w:val="000000"/>
          <w:sz w:val="28"/>
        </w:rPr>
        <w:t>демонстрировать на конкретных примерах связь знаний по биологии со знаниями по математике, физике, химии, географии, труду (технологии), предметов гуманитарного циклов, различными видами искусства;</w:t>
      </w:r>
    </w:p>
    <w:p w14:paraId="494C77F9">
      <w:pPr>
        <w:spacing w:before="0" w:after="0" w:line="264" w:lineRule="auto"/>
        <w:ind w:firstLine="600"/>
        <w:jc w:val="both"/>
      </w:pPr>
      <w:r>
        <w:rPr>
          <w:rFonts w:ascii="Times New Roman" w:hAnsi="Times New Roman"/>
          <w:b w:val="0"/>
          <w:i w:val="0"/>
          <w:color w:val="000000"/>
          <w:sz w:val="28"/>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14:paraId="6739F8EB">
      <w:pPr>
        <w:spacing w:before="0" w:after="0" w:line="264" w:lineRule="auto"/>
        <w:ind w:firstLine="600"/>
        <w:jc w:val="both"/>
      </w:pPr>
      <w:r>
        <w:rPr>
          <w:rFonts w:ascii="Times New Roman" w:hAnsi="Times New Roman"/>
          <w:b w:val="0"/>
          <w:i w:val="0"/>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14:paraId="1469B364">
      <w:pPr>
        <w:spacing w:before="0" w:after="0" w:line="264" w:lineRule="auto"/>
        <w:ind w:firstLine="600"/>
        <w:jc w:val="both"/>
      </w:pPr>
      <w:r>
        <w:rPr>
          <w:rFonts w:ascii="Times New Roman" w:hAnsi="Times New Roman"/>
          <w:b w:val="0"/>
          <w:i w:val="0"/>
          <w:color w:val="000000"/>
          <w:sz w:val="28"/>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14:paraId="35810055">
      <w:pPr>
        <w:spacing w:before="0" w:after="0" w:line="264" w:lineRule="auto"/>
        <w:ind w:firstLine="600"/>
        <w:jc w:val="both"/>
      </w:pPr>
      <w:r>
        <w:rPr>
          <w:rFonts w:ascii="Times New Roman" w:hAnsi="Times New Roman"/>
          <w:b w:val="0"/>
          <w:i w:val="0"/>
          <w:color w:val="000000"/>
          <w:sz w:val="28"/>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14:paraId="134C23A0">
      <w:pPr>
        <w:spacing w:before="0" w:after="0" w:line="264" w:lineRule="auto"/>
        <w:ind w:firstLine="600"/>
        <w:jc w:val="both"/>
      </w:pPr>
      <w:r>
        <w:rPr>
          <w:rFonts w:ascii="Times New Roman" w:hAnsi="Times New Roman"/>
          <w:b w:val="0"/>
          <w:i w:val="0"/>
          <w:color w:val="000000"/>
          <w:sz w:val="28"/>
        </w:rPr>
        <w:t xml:space="preserve">Предметные результаты освоения программы по биологии к концу обучения </w:t>
      </w:r>
      <w:r>
        <w:rPr>
          <w:rFonts w:ascii="Times New Roman" w:hAnsi="Times New Roman"/>
          <w:b/>
          <w:i/>
          <w:color w:val="000000"/>
          <w:sz w:val="28"/>
        </w:rPr>
        <w:t>в 9 классе:</w:t>
      </w:r>
    </w:p>
    <w:p w14:paraId="64938FF4">
      <w:pPr>
        <w:spacing w:before="0" w:after="0" w:line="264" w:lineRule="auto"/>
        <w:ind w:firstLine="600"/>
        <w:jc w:val="both"/>
      </w:pPr>
      <w:r>
        <w:rPr>
          <w:rFonts w:ascii="Times New Roman" w:hAnsi="Times New Roman"/>
          <w:b w:val="0"/>
          <w:i w:val="0"/>
          <w:color w:val="000000"/>
          <w:sz w:val="28"/>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14:paraId="233B1BFD">
      <w:pPr>
        <w:spacing w:before="0" w:after="0" w:line="264" w:lineRule="auto"/>
        <w:ind w:firstLine="600"/>
        <w:jc w:val="both"/>
      </w:pPr>
      <w:r>
        <w:rPr>
          <w:rFonts w:ascii="Times New Roman" w:hAnsi="Times New Roman"/>
          <w:b w:val="0"/>
          <w:i w:val="0"/>
          <w:color w:val="000000"/>
          <w:sz w:val="28"/>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14:paraId="282D8A58">
      <w:pPr>
        <w:spacing w:before="0" w:after="0" w:line="264" w:lineRule="auto"/>
        <w:ind w:firstLine="600"/>
        <w:jc w:val="both"/>
      </w:pPr>
      <w:r>
        <w:rPr>
          <w:rFonts w:ascii="Times New Roman" w:hAnsi="Times New Roman"/>
          <w:b w:val="0"/>
          <w:i w:val="0"/>
          <w:color w:val="000000"/>
          <w:sz w:val="28"/>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14:paraId="5BD15283">
      <w:pPr>
        <w:spacing w:before="0" w:after="0" w:line="264" w:lineRule="auto"/>
        <w:ind w:firstLine="600"/>
        <w:jc w:val="both"/>
      </w:pPr>
      <w:r>
        <w:rPr>
          <w:rFonts w:ascii="Times New Roman" w:hAnsi="Times New Roman"/>
          <w:b w:val="0"/>
          <w:i w:val="0"/>
          <w:color w:val="000000"/>
          <w:sz w:val="28"/>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14:paraId="603F9882">
      <w:pPr>
        <w:spacing w:before="0" w:after="0" w:line="264" w:lineRule="auto"/>
        <w:ind w:firstLine="600"/>
        <w:jc w:val="both"/>
      </w:pPr>
      <w:r>
        <w:rPr>
          <w:rFonts w:ascii="Times New Roman" w:hAnsi="Times New Roman"/>
          <w:b w:val="0"/>
          <w:i w:val="0"/>
          <w:color w:val="000000"/>
          <w:sz w:val="28"/>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14:paraId="37694E39">
      <w:pPr>
        <w:spacing w:before="0" w:after="0" w:line="264" w:lineRule="auto"/>
        <w:ind w:firstLine="600"/>
        <w:jc w:val="both"/>
      </w:pPr>
      <w:r>
        <w:rPr>
          <w:rFonts w:ascii="Times New Roman" w:hAnsi="Times New Roman"/>
          <w:b w:val="0"/>
          <w:i w:val="0"/>
          <w:color w:val="000000"/>
          <w:sz w:val="28"/>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14:paraId="7F899AFE">
      <w:pPr>
        <w:spacing w:before="0" w:after="0" w:line="264" w:lineRule="auto"/>
        <w:ind w:firstLine="600"/>
        <w:jc w:val="both"/>
      </w:pPr>
      <w:r>
        <w:rPr>
          <w:rFonts w:ascii="Times New Roman" w:hAnsi="Times New Roman"/>
          <w:b w:val="0"/>
          <w:i w:val="0"/>
          <w:color w:val="000000"/>
          <w:sz w:val="28"/>
        </w:rPr>
        <w:t>различать биологически активные вещества (витамины, ферменты, гормоны), выявлять их роль в процессе обмена веществ и превращения энергии;</w:t>
      </w:r>
    </w:p>
    <w:p w14:paraId="768CDB3E">
      <w:pPr>
        <w:spacing w:before="0" w:after="0" w:line="264" w:lineRule="auto"/>
        <w:ind w:firstLine="600"/>
        <w:jc w:val="both"/>
      </w:pPr>
      <w:r>
        <w:rPr>
          <w:rFonts w:ascii="Times New Roman" w:hAnsi="Times New Roman"/>
          <w:b w:val="0"/>
          <w:i w:val="0"/>
          <w:color w:val="000000"/>
          <w:sz w:val="28"/>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14:paraId="0533D7E9">
      <w:pPr>
        <w:spacing w:before="0" w:after="0" w:line="264" w:lineRule="auto"/>
        <w:ind w:firstLine="600"/>
        <w:jc w:val="both"/>
      </w:pPr>
      <w:r>
        <w:rPr>
          <w:rFonts w:ascii="Times New Roman" w:hAnsi="Times New Roman"/>
          <w:b w:val="0"/>
          <w:i w:val="0"/>
          <w:color w:val="000000"/>
          <w:sz w:val="28"/>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14:paraId="16A91013">
      <w:pPr>
        <w:spacing w:before="0" w:after="0" w:line="264" w:lineRule="auto"/>
        <w:ind w:firstLine="600"/>
        <w:jc w:val="both"/>
      </w:pPr>
      <w:r>
        <w:rPr>
          <w:rFonts w:ascii="Times New Roman" w:hAnsi="Times New Roman"/>
          <w:b w:val="0"/>
          <w:i w:val="0"/>
          <w:color w:val="000000"/>
          <w:sz w:val="28"/>
        </w:rPr>
        <w:t>применять биологические модели для выявления особенностей строения и функционирования органов и систем органов человека;</w:t>
      </w:r>
    </w:p>
    <w:p w14:paraId="4F910101">
      <w:pPr>
        <w:spacing w:before="0" w:after="0" w:line="264" w:lineRule="auto"/>
        <w:ind w:firstLine="600"/>
        <w:jc w:val="both"/>
      </w:pPr>
      <w:r>
        <w:rPr>
          <w:rFonts w:ascii="Times New Roman" w:hAnsi="Times New Roman"/>
          <w:b w:val="0"/>
          <w:i w:val="0"/>
          <w:color w:val="000000"/>
          <w:sz w:val="28"/>
        </w:rPr>
        <w:t>объяснять нейрогуморальную регуляцию процессов жизнедеятельности организма человека;</w:t>
      </w:r>
    </w:p>
    <w:p w14:paraId="1071389B">
      <w:pPr>
        <w:spacing w:before="0" w:after="0" w:line="264" w:lineRule="auto"/>
        <w:ind w:firstLine="600"/>
        <w:jc w:val="both"/>
      </w:pPr>
      <w:r>
        <w:rPr>
          <w:rFonts w:ascii="Times New Roman" w:hAnsi="Times New Roman"/>
          <w:b w:val="0"/>
          <w:i w:val="0"/>
          <w:color w:val="000000"/>
          <w:sz w:val="28"/>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14:paraId="73B84EA1">
      <w:pPr>
        <w:spacing w:before="0" w:after="0" w:line="264" w:lineRule="auto"/>
        <w:ind w:firstLine="600"/>
        <w:jc w:val="both"/>
      </w:pPr>
      <w:r>
        <w:rPr>
          <w:rFonts w:ascii="Times New Roman" w:hAnsi="Times New Roman"/>
          <w:b w:val="0"/>
          <w:i w:val="0"/>
          <w:color w:val="000000"/>
          <w:sz w:val="28"/>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14:paraId="213E4B18">
      <w:pPr>
        <w:spacing w:before="0" w:after="0" w:line="264" w:lineRule="auto"/>
        <w:ind w:firstLine="600"/>
        <w:jc w:val="both"/>
      </w:pPr>
      <w:r>
        <w:rPr>
          <w:rFonts w:ascii="Times New Roman" w:hAnsi="Times New Roman"/>
          <w:b w:val="0"/>
          <w:i w:val="0"/>
          <w:color w:val="000000"/>
          <w:sz w:val="28"/>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14:paraId="43CFEBF1">
      <w:pPr>
        <w:spacing w:before="0" w:after="0" w:line="264" w:lineRule="auto"/>
        <w:ind w:firstLine="600"/>
        <w:jc w:val="both"/>
      </w:pPr>
      <w:r>
        <w:rPr>
          <w:rFonts w:ascii="Times New Roman" w:hAnsi="Times New Roman"/>
          <w:b w:val="0"/>
          <w:i w:val="0"/>
          <w:color w:val="000000"/>
          <w:sz w:val="28"/>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14:paraId="7EEE733C">
      <w:pPr>
        <w:spacing w:before="0" w:after="0" w:line="264" w:lineRule="auto"/>
        <w:ind w:firstLine="600"/>
        <w:jc w:val="both"/>
      </w:pPr>
      <w:r>
        <w:rPr>
          <w:rFonts w:ascii="Times New Roman" w:hAnsi="Times New Roman"/>
          <w:b w:val="0"/>
          <w:i w:val="0"/>
          <w:color w:val="000000"/>
          <w:sz w:val="28"/>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14:paraId="010DFA09">
      <w:pPr>
        <w:spacing w:before="0" w:after="0" w:line="264" w:lineRule="auto"/>
        <w:ind w:firstLine="600"/>
        <w:jc w:val="both"/>
      </w:pPr>
      <w:r>
        <w:rPr>
          <w:rFonts w:ascii="Times New Roman" w:hAnsi="Times New Roman"/>
          <w:b w:val="0"/>
          <w:i w:val="0"/>
          <w:color w:val="000000"/>
          <w:sz w:val="28"/>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p w14:paraId="50F0F496">
      <w:pPr>
        <w:spacing w:before="0" w:after="0" w:line="264" w:lineRule="auto"/>
        <w:ind w:firstLine="600"/>
        <w:jc w:val="both"/>
      </w:pPr>
      <w:r>
        <w:rPr>
          <w:rFonts w:ascii="Times New Roman" w:hAnsi="Times New Roman"/>
          <w:b w:val="0"/>
          <w:i w:val="0"/>
          <w:color w:val="000000"/>
          <w:sz w:val="28"/>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14:paraId="779F7AE1">
      <w:pPr>
        <w:spacing w:before="0" w:after="0" w:line="264" w:lineRule="auto"/>
        <w:ind w:firstLine="600"/>
        <w:jc w:val="both"/>
      </w:pPr>
      <w:r>
        <w:rPr>
          <w:rFonts w:ascii="Times New Roman" w:hAnsi="Times New Roman"/>
          <w:b w:val="0"/>
          <w:i w:val="0"/>
          <w:color w:val="000000"/>
          <w:sz w:val="28"/>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и защиты Родины, физической культуры;</w:t>
      </w:r>
    </w:p>
    <w:p w14:paraId="1C62DC73">
      <w:pPr>
        <w:spacing w:before="0" w:after="0" w:line="264" w:lineRule="auto"/>
        <w:ind w:firstLine="600"/>
        <w:jc w:val="both"/>
      </w:pPr>
      <w:r>
        <w:rPr>
          <w:rFonts w:ascii="Times New Roman" w:hAnsi="Times New Roman"/>
          <w:b w:val="0"/>
          <w:i w:val="0"/>
          <w:color w:val="000000"/>
          <w:sz w:val="28"/>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14:paraId="5699B988">
      <w:pPr>
        <w:spacing w:before="0" w:after="0" w:line="264" w:lineRule="auto"/>
        <w:ind w:firstLine="600"/>
        <w:jc w:val="both"/>
      </w:pPr>
      <w:r>
        <w:rPr>
          <w:rFonts w:ascii="Times New Roman" w:hAnsi="Times New Roman"/>
          <w:b w:val="0"/>
          <w:i w:val="0"/>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14:paraId="16FBBC4C">
      <w:pPr>
        <w:spacing w:before="0" w:after="0" w:line="264" w:lineRule="auto"/>
        <w:ind w:firstLine="600"/>
        <w:jc w:val="both"/>
      </w:pPr>
      <w:r>
        <w:rPr>
          <w:rFonts w:ascii="Times New Roman" w:hAnsi="Times New Roman"/>
          <w:b w:val="0"/>
          <w:i w:val="0"/>
          <w:color w:val="000000"/>
          <w:sz w:val="28"/>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14:paraId="4FBB1C9E">
      <w:pPr>
        <w:spacing w:before="0" w:after="0" w:line="264" w:lineRule="auto"/>
        <w:ind w:firstLine="600"/>
        <w:jc w:val="both"/>
      </w:pPr>
      <w:r>
        <w:rPr>
          <w:rFonts w:ascii="Times New Roman" w:hAnsi="Times New Roman"/>
          <w:b w:val="0"/>
          <w:i w:val="0"/>
          <w:color w:val="000000"/>
          <w:sz w:val="28"/>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14:paraId="6CACCF5E">
      <w:pPr>
        <w:sectPr>
          <w:pgSz w:w="11906" w:h="16383"/>
          <w:cols w:space="720" w:num="1"/>
        </w:sectPr>
      </w:pPr>
      <w:bookmarkStart w:id="13" w:name="block-58739460"/>
    </w:p>
    <w:bookmarkEnd w:id="12"/>
    <w:bookmarkEnd w:id="13"/>
    <w:p w14:paraId="306DCA44">
      <w:pPr>
        <w:spacing w:before="0" w:after="0"/>
        <w:ind w:left="120"/>
        <w:jc w:val="left"/>
      </w:pPr>
      <w:bookmarkStart w:id="14" w:name="block-58739462"/>
      <w:r>
        <w:rPr>
          <w:rFonts w:ascii="Times New Roman" w:hAnsi="Times New Roman"/>
          <w:b/>
          <w:i w:val="0"/>
          <w:color w:val="000000"/>
          <w:sz w:val="28"/>
        </w:rPr>
        <w:t xml:space="preserve"> ТЕМАТИЧЕСКОЕ ПЛАНИРОВАНИЕ </w:t>
      </w:r>
    </w:p>
    <w:p w14:paraId="3A1B3DA1">
      <w:pPr>
        <w:spacing w:before="0" w:after="0"/>
        <w:ind w:left="120"/>
        <w:jc w:val="left"/>
      </w:pPr>
      <w:r>
        <w:rPr>
          <w:rFonts w:ascii="Times New Roman" w:hAnsi="Times New Roman"/>
          <w:b/>
          <w:i w:val="0"/>
          <w:color w:val="000000"/>
          <w:sz w:val="28"/>
        </w:rPr>
        <w:t xml:space="preserve"> 5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257"/>
        <w:gridCol w:w="4032"/>
        <w:gridCol w:w="1519"/>
        <w:gridCol w:w="1622"/>
        <w:gridCol w:w="1715"/>
        <w:gridCol w:w="2851"/>
      </w:tblGrid>
      <w:tr w14:paraId="2AD387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5" w:type="dxa"/>
            <w:vMerge w:val="restart"/>
            <w:tcMar>
              <w:top w:w="50" w:type="dxa"/>
              <w:left w:w="100" w:type="dxa"/>
            </w:tcMar>
            <w:vAlign w:val="center"/>
          </w:tcPr>
          <w:p w14:paraId="417BDD9E">
            <w:pPr>
              <w:spacing w:before="0" w:after="0"/>
              <w:ind w:left="135"/>
              <w:jc w:val="left"/>
            </w:pPr>
            <w:r>
              <w:rPr>
                <w:rFonts w:ascii="Times New Roman" w:hAnsi="Times New Roman"/>
                <w:b/>
                <w:i w:val="0"/>
                <w:color w:val="000000"/>
                <w:sz w:val="24"/>
              </w:rPr>
              <w:t xml:space="preserve">№ п/п </w:t>
            </w:r>
          </w:p>
          <w:p w14:paraId="62295C80">
            <w:pPr>
              <w:spacing w:before="0" w:after="0"/>
              <w:ind w:left="135"/>
              <w:jc w:val="left"/>
            </w:pPr>
          </w:p>
        </w:tc>
        <w:tc>
          <w:tcPr>
            <w:tcW w:w="2288" w:type="dxa"/>
            <w:vMerge w:val="restart"/>
            <w:tcMar>
              <w:top w:w="50" w:type="dxa"/>
              <w:left w:w="100" w:type="dxa"/>
            </w:tcMar>
            <w:vAlign w:val="center"/>
          </w:tcPr>
          <w:p w14:paraId="75B82C79">
            <w:pPr>
              <w:spacing w:before="0" w:after="0"/>
              <w:ind w:left="135"/>
              <w:jc w:val="left"/>
            </w:pPr>
            <w:r>
              <w:rPr>
                <w:rFonts w:ascii="Times New Roman" w:hAnsi="Times New Roman"/>
                <w:b/>
                <w:i w:val="0"/>
                <w:color w:val="000000"/>
                <w:sz w:val="24"/>
              </w:rPr>
              <w:t xml:space="preserve">Наименование разделов и тем программы </w:t>
            </w:r>
          </w:p>
          <w:p w14:paraId="791170BA">
            <w:pPr>
              <w:spacing w:before="0" w:after="0"/>
              <w:ind w:left="135"/>
              <w:jc w:val="left"/>
            </w:pPr>
          </w:p>
        </w:tc>
        <w:tc>
          <w:tcPr>
            <w:tcW w:w="0" w:type="auto"/>
            <w:gridSpan w:val="3"/>
            <w:tcMar>
              <w:top w:w="50" w:type="dxa"/>
              <w:left w:w="100" w:type="dxa"/>
            </w:tcMar>
            <w:vAlign w:val="center"/>
          </w:tcPr>
          <w:p w14:paraId="0E58A0AD">
            <w:pPr>
              <w:spacing w:before="0" w:after="0"/>
              <w:ind w:left="0"/>
              <w:jc w:val="left"/>
            </w:pPr>
            <w:r>
              <w:rPr>
                <w:rFonts w:ascii="Times New Roman" w:hAnsi="Times New Roman"/>
                <w:b/>
                <w:i w:val="0"/>
                <w:color w:val="000000"/>
                <w:sz w:val="24"/>
              </w:rPr>
              <w:t>Количество часов</w:t>
            </w:r>
          </w:p>
        </w:tc>
        <w:tc>
          <w:tcPr>
            <w:tcW w:w="2852" w:type="dxa"/>
            <w:vMerge w:val="restart"/>
            <w:tcMar>
              <w:top w:w="50" w:type="dxa"/>
              <w:left w:w="100" w:type="dxa"/>
            </w:tcMar>
            <w:vAlign w:val="center"/>
          </w:tcPr>
          <w:p w14:paraId="2C0D924A">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376E9F41">
            <w:pPr>
              <w:spacing w:before="0" w:after="0"/>
              <w:ind w:left="135"/>
              <w:jc w:val="left"/>
            </w:pPr>
          </w:p>
        </w:tc>
      </w:tr>
      <w:tr w14:paraId="7DC77D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7EC314DC">
            <w:pPr>
              <w:jc w:val="left"/>
            </w:pPr>
          </w:p>
        </w:tc>
        <w:tc>
          <w:tcPr>
            <w:tcW w:w="0" w:type="auto"/>
            <w:vMerge w:val="continue"/>
            <w:tcBorders>
              <w:top w:val="nil"/>
            </w:tcBorders>
            <w:tcMar>
              <w:top w:w="50" w:type="dxa"/>
              <w:left w:w="100" w:type="dxa"/>
            </w:tcMar>
          </w:tcPr>
          <w:p w14:paraId="6B67FC3B">
            <w:pPr>
              <w:jc w:val="left"/>
            </w:pPr>
          </w:p>
        </w:tc>
        <w:tc>
          <w:tcPr>
            <w:tcW w:w="1050" w:type="dxa"/>
            <w:tcMar>
              <w:top w:w="50" w:type="dxa"/>
              <w:left w:w="100" w:type="dxa"/>
            </w:tcMar>
            <w:vAlign w:val="center"/>
          </w:tcPr>
          <w:p w14:paraId="3D088460">
            <w:pPr>
              <w:spacing w:before="0" w:after="0"/>
              <w:ind w:left="135"/>
              <w:jc w:val="left"/>
            </w:pPr>
            <w:r>
              <w:rPr>
                <w:rFonts w:ascii="Times New Roman" w:hAnsi="Times New Roman"/>
                <w:b/>
                <w:i w:val="0"/>
                <w:color w:val="000000"/>
                <w:sz w:val="24"/>
              </w:rPr>
              <w:t xml:space="preserve">Всего </w:t>
            </w:r>
          </w:p>
          <w:p w14:paraId="2ABAB5BA">
            <w:pPr>
              <w:spacing w:before="0" w:after="0"/>
              <w:ind w:left="135"/>
              <w:jc w:val="left"/>
            </w:pPr>
          </w:p>
        </w:tc>
        <w:tc>
          <w:tcPr>
            <w:tcW w:w="1785" w:type="dxa"/>
            <w:tcMar>
              <w:top w:w="50" w:type="dxa"/>
              <w:left w:w="100" w:type="dxa"/>
            </w:tcMar>
            <w:vAlign w:val="center"/>
          </w:tcPr>
          <w:p w14:paraId="6B715014">
            <w:pPr>
              <w:spacing w:before="0" w:after="0"/>
              <w:ind w:left="135"/>
              <w:jc w:val="left"/>
            </w:pPr>
            <w:r>
              <w:rPr>
                <w:rFonts w:ascii="Times New Roman" w:hAnsi="Times New Roman"/>
                <w:b/>
                <w:i w:val="0"/>
                <w:color w:val="000000"/>
                <w:sz w:val="24"/>
              </w:rPr>
              <w:t xml:space="preserve">Контрольные работы </w:t>
            </w:r>
          </w:p>
          <w:p w14:paraId="6DC55910">
            <w:pPr>
              <w:spacing w:before="0" w:after="0"/>
              <w:ind w:left="135"/>
              <w:jc w:val="left"/>
            </w:pPr>
          </w:p>
        </w:tc>
        <w:tc>
          <w:tcPr>
            <w:tcW w:w="1866" w:type="dxa"/>
            <w:tcMar>
              <w:top w:w="50" w:type="dxa"/>
              <w:left w:w="100" w:type="dxa"/>
            </w:tcMar>
            <w:vAlign w:val="center"/>
          </w:tcPr>
          <w:p w14:paraId="2C6E3A60">
            <w:pPr>
              <w:spacing w:before="0" w:after="0"/>
              <w:ind w:left="135"/>
              <w:jc w:val="left"/>
            </w:pPr>
            <w:r>
              <w:rPr>
                <w:rFonts w:ascii="Times New Roman" w:hAnsi="Times New Roman"/>
                <w:b/>
                <w:i w:val="0"/>
                <w:color w:val="000000"/>
                <w:sz w:val="24"/>
              </w:rPr>
              <w:t xml:space="preserve">Практические работы </w:t>
            </w:r>
          </w:p>
          <w:p w14:paraId="7B651765">
            <w:pPr>
              <w:spacing w:before="0" w:after="0"/>
              <w:ind w:left="135"/>
              <w:jc w:val="left"/>
            </w:pPr>
          </w:p>
        </w:tc>
        <w:tc>
          <w:tcPr>
            <w:tcW w:w="0" w:type="auto"/>
            <w:vMerge w:val="continue"/>
            <w:tcBorders>
              <w:top w:val="nil"/>
            </w:tcBorders>
            <w:tcMar>
              <w:top w:w="50" w:type="dxa"/>
              <w:left w:w="100" w:type="dxa"/>
            </w:tcMar>
          </w:tcPr>
          <w:p w14:paraId="2BBB28CF">
            <w:pPr>
              <w:jc w:val="left"/>
            </w:pPr>
          </w:p>
        </w:tc>
      </w:tr>
      <w:tr w14:paraId="0254045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5" w:type="dxa"/>
            <w:tcMar>
              <w:top w:w="50" w:type="dxa"/>
              <w:left w:w="100" w:type="dxa"/>
            </w:tcMar>
            <w:vAlign w:val="center"/>
          </w:tcPr>
          <w:p w14:paraId="59D6F408">
            <w:pPr>
              <w:spacing w:before="0" w:after="0"/>
              <w:ind w:left="0"/>
              <w:jc w:val="left"/>
            </w:pPr>
            <w:r>
              <w:rPr>
                <w:rFonts w:ascii="Times New Roman" w:hAnsi="Times New Roman"/>
                <w:b w:val="0"/>
                <w:i w:val="0"/>
                <w:color w:val="000000"/>
                <w:sz w:val="24"/>
              </w:rPr>
              <w:t>1</w:t>
            </w:r>
          </w:p>
        </w:tc>
        <w:tc>
          <w:tcPr>
            <w:tcW w:w="2288" w:type="dxa"/>
            <w:tcMar>
              <w:top w:w="50" w:type="dxa"/>
              <w:left w:w="100" w:type="dxa"/>
            </w:tcMar>
            <w:vAlign w:val="center"/>
          </w:tcPr>
          <w:p w14:paraId="6B419B7C">
            <w:pPr>
              <w:spacing w:before="0" w:after="0"/>
              <w:ind w:left="135"/>
              <w:jc w:val="left"/>
            </w:pPr>
            <w:r>
              <w:rPr>
                <w:rFonts w:ascii="Times New Roman" w:hAnsi="Times New Roman"/>
                <w:b w:val="0"/>
                <w:i w:val="0"/>
                <w:color w:val="000000"/>
                <w:sz w:val="24"/>
              </w:rPr>
              <w:t>Биология — наука о живой природе</w:t>
            </w:r>
          </w:p>
        </w:tc>
        <w:tc>
          <w:tcPr>
            <w:tcW w:w="1050" w:type="dxa"/>
            <w:tcMar>
              <w:top w:w="50" w:type="dxa"/>
              <w:left w:w="100" w:type="dxa"/>
            </w:tcMar>
            <w:vAlign w:val="center"/>
          </w:tcPr>
          <w:p w14:paraId="1F4849B4">
            <w:pPr>
              <w:spacing w:before="0" w:after="0" w:line="276" w:lineRule="auto"/>
              <w:ind w:left="135"/>
              <w:jc w:val="center"/>
            </w:pPr>
            <w:r>
              <w:rPr>
                <w:rFonts w:ascii="Times New Roman" w:hAnsi="Times New Roman"/>
                <w:b w:val="0"/>
                <w:i w:val="0"/>
                <w:color w:val="000000"/>
                <w:sz w:val="24"/>
              </w:rPr>
              <w:t xml:space="preserve"> 4 </w:t>
            </w:r>
          </w:p>
        </w:tc>
        <w:tc>
          <w:tcPr>
            <w:tcW w:w="1785" w:type="dxa"/>
            <w:tcMar>
              <w:top w:w="50" w:type="dxa"/>
              <w:left w:w="100" w:type="dxa"/>
            </w:tcMar>
            <w:vAlign w:val="center"/>
          </w:tcPr>
          <w:p w14:paraId="02BF6D72">
            <w:pPr>
              <w:spacing w:before="0" w:after="0" w:line="276" w:lineRule="auto"/>
              <w:ind w:left="135"/>
              <w:jc w:val="center"/>
            </w:pPr>
          </w:p>
        </w:tc>
        <w:tc>
          <w:tcPr>
            <w:tcW w:w="1866" w:type="dxa"/>
            <w:tcMar>
              <w:top w:w="50" w:type="dxa"/>
              <w:left w:w="100" w:type="dxa"/>
            </w:tcMar>
            <w:vAlign w:val="center"/>
          </w:tcPr>
          <w:p w14:paraId="77DF5B4F">
            <w:pPr>
              <w:spacing w:before="0" w:after="0" w:line="276" w:lineRule="auto"/>
              <w:ind w:left="135"/>
              <w:jc w:val="center"/>
            </w:pPr>
          </w:p>
        </w:tc>
        <w:tc>
          <w:tcPr>
            <w:tcW w:w="2852" w:type="dxa"/>
            <w:tcMar>
              <w:top w:w="50" w:type="dxa"/>
              <w:left w:w="100" w:type="dxa"/>
            </w:tcMar>
            <w:vAlign w:val="center"/>
          </w:tcPr>
          <w:p w14:paraId="57FF2C0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"https://m.edsoo.ru/7f413368" \h </w:instrText>
            </w:r>
            <w:r>
              <w:fldChar w:fldCharType="separate"/>
            </w:r>
            <w:r>
              <w:rPr>
                <w:rFonts w:ascii="Times New Roman" w:hAnsi="Times New Roman"/>
                <w:b w:val="0"/>
                <w:i w:val="0"/>
                <w:color w:val="0000FF"/>
                <w:sz w:val="22"/>
                <w:u w:val="single"/>
              </w:rPr>
              <w:t>https://m.edsoo.ru/7f413368</w:t>
            </w:r>
            <w:r>
              <w:rPr>
                <w:rFonts w:ascii="Times New Roman" w:hAnsi="Times New Roman"/>
                <w:b w:val="0"/>
                <w:i w:val="0"/>
                <w:color w:val="0000FF"/>
                <w:sz w:val="22"/>
                <w:u w:val="single"/>
              </w:rPr>
              <w:fldChar w:fldCharType="end"/>
            </w:r>
          </w:p>
        </w:tc>
      </w:tr>
      <w:tr w14:paraId="245346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5" w:type="dxa"/>
            <w:tcMar>
              <w:top w:w="50" w:type="dxa"/>
              <w:left w:w="100" w:type="dxa"/>
            </w:tcMar>
            <w:vAlign w:val="center"/>
          </w:tcPr>
          <w:p w14:paraId="281B4A81">
            <w:pPr>
              <w:spacing w:before="0" w:after="0"/>
              <w:ind w:left="0"/>
              <w:jc w:val="left"/>
            </w:pPr>
            <w:r>
              <w:rPr>
                <w:rFonts w:ascii="Times New Roman" w:hAnsi="Times New Roman"/>
                <w:b w:val="0"/>
                <w:i w:val="0"/>
                <w:color w:val="000000"/>
                <w:sz w:val="24"/>
              </w:rPr>
              <w:t>2</w:t>
            </w:r>
          </w:p>
        </w:tc>
        <w:tc>
          <w:tcPr>
            <w:tcW w:w="2288" w:type="dxa"/>
            <w:tcMar>
              <w:top w:w="50" w:type="dxa"/>
              <w:left w:w="100" w:type="dxa"/>
            </w:tcMar>
            <w:vAlign w:val="center"/>
          </w:tcPr>
          <w:p w14:paraId="21D91509">
            <w:pPr>
              <w:spacing w:before="0" w:after="0"/>
              <w:ind w:left="135"/>
              <w:jc w:val="left"/>
            </w:pPr>
            <w:r>
              <w:rPr>
                <w:rFonts w:ascii="Times New Roman" w:hAnsi="Times New Roman"/>
                <w:b w:val="0"/>
                <w:i w:val="0"/>
                <w:color w:val="000000"/>
                <w:sz w:val="24"/>
              </w:rPr>
              <w:t>Методы изучения живой природы</w:t>
            </w:r>
          </w:p>
        </w:tc>
        <w:tc>
          <w:tcPr>
            <w:tcW w:w="1050" w:type="dxa"/>
            <w:tcMar>
              <w:top w:w="50" w:type="dxa"/>
              <w:left w:w="100" w:type="dxa"/>
            </w:tcMar>
            <w:vAlign w:val="center"/>
          </w:tcPr>
          <w:p w14:paraId="37805F99">
            <w:pPr>
              <w:spacing w:before="0" w:after="0" w:line="276" w:lineRule="auto"/>
              <w:ind w:left="135"/>
              <w:jc w:val="center"/>
            </w:pPr>
            <w:r>
              <w:rPr>
                <w:rFonts w:ascii="Times New Roman" w:hAnsi="Times New Roman"/>
                <w:b w:val="0"/>
                <w:i w:val="0"/>
                <w:color w:val="000000"/>
                <w:sz w:val="24"/>
              </w:rPr>
              <w:t xml:space="preserve"> 4 </w:t>
            </w:r>
          </w:p>
        </w:tc>
        <w:tc>
          <w:tcPr>
            <w:tcW w:w="1785" w:type="dxa"/>
            <w:tcMar>
              <w:top w:w="50" w:type="dxa"/>
              <w:left w:w="100" w:type="dxa"/>
            </w:tcMar>
            <w:vAlign w:val="center"/>
          </w:tcPr>
          <w:p w14:paraId="39F7F8CD">
            <w:pPr>
              <w:spacing w:before="0" w:after="0" w:line="276" w:lineRule="auto"/>
              <w:ind w:left="135"/>
              <w:jc w:val="center"/>
            </w:pPr>
          </w:p>
        </w:tc>
        <w:tc>
          <w:tcPr>
            <w:tcW w:w="1866" w:type="dxa"/>
            <w:tcMar>
              <w:top w:w="50" w:type="dxa"/>
              <w:left w:w="100" w:type="dxa"/>
            </w:tcMar>
            <w:vAlign w:val="center"/>
          </w:tcPr>
          <w:p w14:paraId="0B0BCD8E">
            <w:pPr>
              <w:spacing w:before="0" w:after="0" w:line="276" w:lineRule="auto"/>
              <w:ind w:left="135"/>
              <w:jc w:val="center"/>
            </w:pPr>
            <w:r>
              <w:rPr>
                <w:rFonts w:ascii="Times New Roman" w:hAnsi="Times New Roman"/>
                <w:b w:val="0"/>
                <w:i w:val="0"/>
                <w:color w:val="000000"/>
                <w:sz w:val="24"/>
              </w:rPr>
              <w:t xml:space="preserve"> 1 </w:t>
            </w:r>
          </w:p>
        </w:tc>
        <w:tc>
          <w:tcPr>
            <w:tcW w:w="2852" w:type="dxa"/>
            <w:tcMar>
              <w:top w:w="50" w:type="dxa"/>
              <w:left w:w="100" w:type="dxa"/>
            </w:tcMar>
            <w:vAlign w:val="center"/>
          </w:tcPr>
          <w:p w14:paraId="099175F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"https://m.edsoo.ru/7f413368" \h </w:instrText>
            </w:r>
            <w:r>
              <w:fldChar w:fldCharType="separate"/>
            </w:r>
            <w:r>
              <w:rPr>
                <w:rFonts w:ascii="Times New Roman" w:hAnsi="Times New Roman"/>
                <w:b w:val="0"/>
                <w:i w:val="0"/>
                <w:color w:val="0000FF"/>
                <w:sz w:val="22"/>
                <w:u w:val="single"/>
              </w:rPr>
              <w:t>https://m.edsoo.ru/7f413368</w:t>
            </w:r>
            <w:r>
              <w:rPr>
                <w:rFonts w:ascii="Times New Roman" w:hAnsi="Times New Roman"/>
                <w:b w:val="0"/>
                <w:i w:val="0"/>
                <w:color w:val="0000FF"/>
                <w:sz w:val="22"/>
                <w:u w:val="single"/>
              </w:rPr>
              <w:fldChar w:fldCharType="end"/>
            </w:r>
          </w:p>
        </w:tc>
      </w:tr>
      <w:tr w14:paraId="2B93D8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5" w:type="dxa"/>
            <w:tcMar>
              <w:top w:w="50" w:type="dxa"/>
              <w:left w:w="100" w:type="dxa"/>
            </w:tcMar>
            <w:vAlign w:val="center"/>
          </w:tcPr>
          <w:p w14:paraId="188A10E8">
            <w:pPr>
              <w:spacing w:before="0" w:after="0"/>
              <w:ind w:left="0"/>
              <w:jc w:val="left"/>
            </w:pPr>
            <w:r>
              <w:rPr>
                <w:rFonts w:ascii="Times New Roman" w:hAnsi="Times New Roman"/>
                <w:b w:val="0"/>
                <w:i w:val="0"/>
                <w:color w:val="000000"/>
                <w:sz w:val="24"/>
              </w:rPr>
              <w:t>3</w:t>
            </w:r>
          </w:p>
        </w:tc>
        <w:tc>
          <w:tcPr>
            <w:tcW w:w="2288" w:type="dxa"/>
            <w:tcMar>
              <w:top w:w="50" w:type="dxa"/>
              <w:left w:w="100" w:type="dxa"/>
            </w:tcMar>
            <w:vAlign w:val="center"/>
          </w:tcPr>
          <w:p w14:paraId="49A36D63">
            <w:pPr>
              <w:spacing w:before="0" w:after="0"/>
              <w:ind w:left="135"/>
              <w:jc w:val="left"/>
            </w:pPr>
            <w:r>
              <w:rPr>
                <w:rFonts w:ascii="Times New Roman" w:hAnsi="Times New Roman"/>
                <w:b w:val="0"/>
                <w:i w:val="0"/>
                <w:color w:val="000000"/>
                <w:sz w:val="24"/>
              </w:rPr>
              <w:t>Организмы — тела живой природы</w:t>
            </w:r>
          </w:p>
        </w:tc>
        <w:tc>
          <w:tcPr>
            <w:tcW w:w="1050" w:type="dxa"/>
            <w:tcMar>
              <w:top w:w="50" w:type="dxa"/>
              <w:left w:w="100" w:type="dxa"/>
            </w:tcMar>
            <w:vAlign w:val="center"/>
          </w:tcPr>
          <w:p w14:paraId="2658BE15">
            <w:pPr>
              <w:spacing w:before="0" w:after="0" w:line="276" w:lineRule="auto"/>
              <w:ind w:left="135"/>
              <w:jc w:val="center"/>
            </w:pPr>
            <w:r>
              <w:rPr>
                <w:rFonts w:ascii="Times New Roman" w:hAnsi="Times New Roman"/>
                <w:b w:val="0"/>
                <w:i w:val="0"/>
                <w:color w:val="000000"/>
                <w:sz w:val="24"/>
              </w:rPr>
              <w:t xml:space="preserve"> 10 </w:t>
            </w:r>
          </w:p>
        </w:tc>
        <w:tc>
          <w:tcPr>
            <w:tcW w:w="1785" w:type="dxa"/>
            <w:tcMar>
              <w:top w:w="50" w:type="dxa"/>
              <w:left w:w="100" w:type="dxa"/>
            </w:tcMar>
            <w:vAlign w:val="center"/>
          </w:tcPr>
          <w:p w14:paraId="2215EAA4">
            <w:pPr>
              <w:spacing w:before="0" w:after="0" w:line="276" w:lineRule="auto"/>
              <w:ind w:left="135"/>
              <w:jc w:val="center"/>
            </w:pPr>
          </w:p>
        </w:tc>
        <w:tc>
          <w:tcPr>
            <w:tcW w:w="1866" w:type="dxa"/>
            <w:tcMar>
              <w:top w:w="50" w:type="dxa"/>
              <w:left w:w="100" w:type="dxa"/>
            </w:tcMar>
            <w:vAlign w:val="center"/>
          </w:tcPr>
          <w:p w14:paraId="63A3115F">
            <w:pPr>
              <w:spacing w:before="0" w:after="0" w:line="276" w:lineRule="auto"/>
              <w:ind w:left="135"/>
              <w:jc w:val="center"/>
            </w:pPr>
            <w:r>
              <w:rPr>
                <w:rFonts w:ascii="Times New Roman" w:hAnsi="Times New Roman"/>
                <w:b w:val="0"/>
                <w:i w:val="0"/>
                <w:color w:val="000000"/>
                <w:sz w:val="24"/>
              </w:rPr>
              <w:t xml:space="preserve"> 1.5 </w:t>
            </w:r>
          </w:p>
        </w:tc>
        <w:tc>
          <w:tcPr>
            <w:tcW w:w="2852" w:type="dxa"/>
            <w:tcMar>
              <w:top w:w="50" w:type="dxa"/>
              <w:left w:w="100" w:type="dxa"/>
            </w:tcMar>
            <w:vAlign w:val="center"/>
          </w:tcPr>
          <w:p w14:paraId="07A6386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"https://m.edsoo.ru/7f413368" \h </w:instrText>
            </w:r>
            <w:r>
              <w:fldChar w:fldCharType="separate"/>
            </w:r>
            <w:r>
              <w:rPr>
                <w:rFonts w:ascii="Times New Roman" w:hAnsi="Times New Roman"/>
                <w:b w:val="0"/>
                <w:i w:val="0"/>
                <w:color w:val="0000FF"/>
                <w:sz w:val="22"/>
                <w:u w:val="single"/>
              </w:rPr>
              <w:t>https://m.edsoo.ru/7f413368</w:t>
            </w:r>
            <w:r>
              <w:rPr>
                <w:rFonts w:ascii="Times New Roman" w:hAnsi="Times New Roman"/>
                <w:b w:val="0"/>
                <w:i w:val="0"/>
                <w:color w:val="0000FF"/>
                <w:sz w:val="22"/>
                <w:u w:val="single"/>
              </w:rPr>
              <w:fldChar w:fldCharType="end"/>
            </w:r>
          </w:p>
        </w:tc>
      </w:tr>
      <w:tr w14:paraId="675541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5" w:type="dxa"/>
            <w:tcMar>
              <w:top w:w="50" w:type="dxa"/>
              <w:left w:w="100" w:type="dxa"/>
            </w:tcMar>
            <w:vAlign w:val="center"/>
          </w:tcPr>
          <w:p w14:paraId="70F3FF3D">
            <w:pPr>
              <w:spacing w:before="0" w:after="0"/>
              <w:ind w:left="0"/>
              <w:jc w:val="left"/>
            </w:pPr>
            <w:r>
              <w:rPr>
                <w:rFonts w:ascii="Times New Roman" w:hAnsi="Times New Roman"/>
                <w:b w:val="0"/>
                <w:i w:val="0"/>
                <w:color w:val="000000"/>
                <w:sz w:val="24"/>
              </w:rPr>
              <w:t>4</w:t>
            </w:r>
          </w:p>
        </w:tc>
        <w:tc>
          <w:tcPr>
            <w:tcW w:w="2288" w:type="dxa"/>
            <w:tcMar>
              <w:top w:w="50" w:type="dxa"/>
              <w:left w:w="100" w:type="dxa"/>
            </w:tcMar>
            <w:vAlign w:val="center"/>
          </w:tcPr>
          <w:p w14:paraId="72F087F6">
            <w:pPr>
              <w:spacing w:before="0" w:after="0"/>
              <w:ind w:left="135"/>
              <w:jc w:val="left"/>
            </w:pPr>
            <w:r>
              <w:rPr>
                <w:rFonts w:ascii="Times New Roman" w:hAnsi="Times New Roman"/>
                <w:b w:val="0"/>
                <w:i w:val="0"/>
                <w:color w:val="000000"/>
                <w:sz w:val="24"/>
              </w:rPr>
              <w:t>Организмы и среда обитания</w:t>
            </w:r>
          </w:p>
        </w:tc>
        <w:tc>
          <w:tcPr>
            <w:tcW w:w="1050" w:type="dxa"/>
            <w:tcMar>
              <w:top w:w="50" w:type="dxa"/>
              <w:left w:w="100" w:type="dxa"/>
            </w:tcMar>
            <w:vAlign w:val="center"/>
          </w:tcPr>
          <w:p w14:paraId="210031CF">
            <w:pPr>
              <w:spacing w:before="0" w:after="0" w:line="276" w:lineRule="auto"/>
              <w:ind w:left="135"/>
              <w:jc w:val="center"/>
            </w:pPr>
            <w:r>
              <w:rPr>
                <w:rFonts w:ascii="Times New Roman" w:hAnsi="Times New Roman"/>
                <w:b w:val="0"/>
                <w:i w:val="0"/>
                <w:color w:val="000000"/>
                <w:sz w:val="24"/>
              </w:rPr>
              <w:t xml:space="preserve"> 6 </w:t>
            </w:r>
          </w:p>
        </w:tc>
        <w:tc>
          <w:tcPr>
            <w:tcW w:w="1785" w:type="dxa"/>
            <w:tcMar>
              <w:top w:w="50" w:type="dxa"/>
              <w:left w:w="100" w:type="dxa"/>
            </w:tcMar>
            <w:vAlign w:val="center"/>
          </w:tcPr>
          <w:p w14:paraId="7C74C62E">
            <w:pPr>
              <w:spacing w:before="0" w:after="0" w:line="276" w:lineRule="auto"/>
              <w:ind w:left="135"/>
              <w:jc w:val="center"/>
            </w:pPr>
          </w:p>
        </w:tc>
        <w:tc>
          <w:tcPr>
            <w:tcW w:w="1866" w:type="dxa"/>
            <w:tcMar>
              <w:top w:w="50" w:type="dxa"/>
              <w:left w:w="100" w:type="dxa"/>
            </w:tcMar>
            <w:vAlign w:val="center"/>
          </w:tcPr>
          <w:p w14:paraId="1F998F71">
            <w:pPr>
              <w:spacing w:before="0" w:after="0" w:line="276" w:lineRule="auto"/>
              <w:ind w:left="135"/>
              <w:jc w:val="center"/>
            </w:pPr>
            <w:r>
              <w:rPr>
                <w:rFonts w:ascii="Times New Roman" w:hAnsi="Times New Roman"/>
                <w:b w:val="0"/>
                <w:i w:val="0"/>
                <w:color w:val="000000"/>
                <w:sz w:val="24"/>
              </w:rPr>
              <w:t xml:space="preserve"> 0.5 </w:t>
            </w:r>
          </w:p>
        </w:tc>
        <w:tc>
          <w:tcPr>
            <w:tcW w:w="2852" w:type="dxa"/>
            <w:tcMar>
              <w:top w:w="50" w:type="dxa"/>
              <w:left w:w="100" w:type="dxa"/>
            </w:tcMar>
            <w:vAlign w:val="center"/>
          </w:tcPr>
          <w:p w14:paraId="321A2BE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"https://m.edsoo.ru/7f413368" \h </w:instrText>
            </w:r>
            <w:r>
              <w:fldChar w:fldCharType="separate"/>
            </w:r>
            <w:r>
              <w:rPr>
                <w:rFonts w:ascii="Times New Roman" w:hAnsi="Times New Roman"/>
                <w:b w:val="0"/>
                <w:i w:val="0"/>
                <w:color w:val="0000FF"/>
                <w:sz w:val="22"/>
                <w:u w:val="single"/>
              </w:rPr>
              <w:t>https://m.edsoo.ru/7f413368</w:t>
            </w:r>
            <w:r>
              <w:rPr>
                <w:rFonts w:ascii="Times New Roman" w:hAnsi="Times New Roman"/>
                <w:b w:val="0"/>
                <w:i w:val="0"/>
                <w:color w:val="0000FF"/>
                <w:sz w:val="22"/>
                <w:u w:val="single"/>
              </w:rPr>
              <w:fldChar w:fldCharType="end"/>
            </w:r>
          </w:p>
        </w:tc>
      </w:tr>
      <w:tr w14:paraId="03CBA4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5" w:type="dxa"/>
            <w:tcMar>
              <w:top w:w="50" w:type="dxa"/>
              <w:left w:w="100" w:type="dxa"/>
            </w:tcMar>
            <w:vAlign w:val="center"/>
          </w:tcPr>
          <w:p w14:paraId="39B54E63">
            <w:pPr>
              <w:spacing w:before="0" w:after="0"/>
              <w:ind w:left="0"/>
              <w:jc w:val="left"/>
            </w:pPr>
            <w:r>
              <w:rPr>
                <w:rFonts w:ascii="Times New Roman" w:hAnsi="Times New Roman"/>
                <w:b w:val="0"/>
                <w:i w:val="0"/>
                <w:color w:val="000000"/>
                <w:sz w:val="24"/>
              </w:rPr>
              <w:t>5</w:t>
            </w:r>
          </w:p>
        </w:tc>
        <w:tc>
          <w:tcPr>
            <w:tcW w:w="2288" w:type="dxa"/>
            <w:tcMar>
              <w:top w:w="50" w:type="dxa"/>
              <w:left w:w="100" w:type="dxa"/>
            </w:tcMar>
            <w:vAlign w:val="center"/>
          </w:tcPr>
          <w:p w14:paraId="4C01F1BD">
            <w:pPr>
              <w:spacing w:before="0" w:after="0"/>
              <w:ind w:left="135"/>
              <w:jc w:val="left"/>
            </w:pPr>
            <w:r>
              <w:rPr>
                <w:rFonts w:ascii="Times New Roman" w:hAnsi="Times New Roman"/>
                <w:b w:val="0"/>
                <w:i w:val="0"/>
                <w:color w:val="000000"/>
                <w:sz w:val="24"/>
              </w:rPr>
              <w:t>Природные сообщества</w:t>
            </w:r>
          </w:p>
        </w:tc>
        <w:tc>
          <w:tcPr>
            <w:tcW w:w="1050" w:type="dxa"/>
            <w:tcMar>
              <w:top w:w="50" w:type="dxa"/>
              <w:left w:w="100" w:type="dxa"/>
            </w:tcMar>
            <w:vAlign w:val="center"/>
          </w:tcPr>
          <w:p w14:paraId="0102AF59">
            <w:pPr>
              <w:spacing w:before="0" w:after="0" w:line="276" w:lineRule="auto"/>
              <w:ind w:left="135"/>
              <w:jc w:val="center"/>
            </w:pPr>
            <w:r>
              <w:rPr>
                <w:rFonts w:ascii="Times New Roman" w:hAnsi="Times New Roman"/>
                <w:b w:val="0"/>
                <w:i w:val="0"/>
                <w:color w:val="000000"/>
                <w:sz w:val="24"/>
              </w:rPr>
              <w:t xml:space="preserve"> 6 </w:t>
            </w:r>
          </w:p>
        </w:tc>
        <w:tc>
          <w:tcPr>
            <w:tcW w:w="1785" w:type="dxa"/>
            <w:tcMar>
              <w:top w:w="50" w:type="dxa"/>
              <w:left w:w="100" w:type="dxa"/>
            </w:tcMar>
            <w:vAlign w:val="center"/>
          </w:tcPr>
          <w:p w14:paraId="0B2862ED">
            <w:pPr>
              <w:spacing w:before="0" w:after="0" w:line="276" w:lineRule="auto"/>
              <w:ind w:left="135"/>
              <w:jc w:val="center"/>
            </w:pPr>
            <w:r>
              <w:rPr>
                <w:rFonts w:ascii="Times New Roman" w:hAnsi="Times New Roman"/>
                <w:b w:val="0"/>
                <w:i w:val="0"/>
                <w:color w:val="000000"/>
                <w:sz w:val="24"/>
              </w:rPr>
              <w:t xml:space="preserve"> 2 </w:t>
            </w:r>
          </w:p>
        </w:tc>
        <w:tc>
          <w:tcPr>
            <w:tcW w:w="1866" w:type="dxa"/>
            <w:tcMar>
              <w:top w:w="50" w:type="dxa"/>
              <w:left w:w="100" w:type="dxa"/>
            </w:tcMar>
            <w:vAlign w:val="center"/>
          </w:tcPr>
          <w:p w14:paraId="0CC29B2F">
            <w:pPr>
              <w:spacing w:before="0" w:after="0" w:line="276" w:lineRule="auto"/>
              <w:ind w:left="135"/>
              <w:jc w:val="center"/>
            </w:pPr>
            <w:r>
              <w:rPr>
                <w:rFonts w:ascii="Times New Roman" w:hAnsi="Times New Roman"/>
                <w:b w:val="0"/>
                <w:i w:val="0"/>
                <w:color w:val="000000"/>
                <w:sz w:val="24"/>
              </w:rPr>
              <w:t xml:space="preserve"> 0.5 </w:t>
            </w:r>
          </w:p>
        </w:tc>
        <w:tc>
          <w:tcPr>
            <w:tcW w:w="2852" w:type="dxa"/>
            <w:tcMar>
              <w:top w:w="50" w:type="dxa"/>
              <w:left w:w="100" w:type="dxa"/>
            </w:tcMar>
            <w:vAlign w:val="center"/>
          </w:tcPr>
          <w:p w14:paraId="3CDB790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"https://m.edsoo.ru/7f413368" \h </w:instrText>
            </w:r>
            <w:r>
              <w:fldChar w:fldCharType="separate"/>
            </w:r>
            <w:r>
              <w:rPr>
                <w:rFonts w:ascii="Times New Roman" w:hAnsi="Times New Roman"/>
                <w:b w:val="0"/>
                <w:i w:val="0"/>
                <w:color w:val="0000FF"/>
                <w:sz w:val="22"/>
                <w:u w:val="single"/>
              </w:rPr>
              <w:t>https://m.edsoo.ru/7f413368</w:t>
            </w:r>
            <w:r>
              <w:rPr>
                <w:rFonts w:ascii="Times New Roman" w:hAnsi="Times New Roman"/>
                <w:b w:val="0"/>
                <w:i w:val="0"/>
                <w:color w:val="0000FF"/>
                <w:sz w:val="22"/>
                <w:u w:val="single"/>
              </w:rPr>
              <w:fldChar w:fldCharType="end"/>
            </w:r>
          </w:p>
        </w:tc>
      </w:tr>
      <w:tr w14:paraId="0B8C10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5" w:type="dxa"/>
            <w:tcMar>
              <w:top w:w="50" w:type="dxa"/>
              <w:left w:w="100" w:type="dxa"/>
            </w:tcMar>
            <w:vAlign w:val="center"/>
          </w:tcPr>
          <w:p w14:paraId="3C1C29E6">
            <w:pPr>
              <w:spacing w:before="0" w:after="0"/>
              <w:ind w:left="0"/>
              <w:jc w:val="left"/>
            </w:pPr>
            <w:r>
              <w:rPr>
                <w:rFonts w:ascii="Times New Roman" w:hAnsi="Times New Roman"/>
                <w:b w:val="0"/>
                <w:i w:val="0"/>
                <w:color w:val="000000"/>
                <w:sz w:val="24"/>
              </w:rPr>
              <w:t>6</w:t>
            </w:r>
          </w:p>
        </w:tc>
        <w:tc>
          <w:tcPr>
            <w:tcW w:w="2288" w:type="dxa"/>
            <w:tcMar>
              <w:top w:w="50" w:type="dxa"/>
              <w:left w:w="100" w:type="dxa"/>
            </w:tcMar>
            <w:vAlign w:val="center"/>
          </w:tcPr>
          <w:p w14:paraId="56075114">
            <w:pPr>
              <w:spacing w:before="0" w:after="0"/>
              <w:ind w:left="135"/>
              <w:jc w:val="left"/>
            </w:pPr>
            <w:r>
              <w:rPr>
                <w:rFonts w:ascii="Times New Roman" w:hAnsi="Times New Roman"/>
                <w:b w:val="0"/>
                <w:i w:val="0"/>
                <w:color w:val="000000"/>
                <w:sz w:val="24"/>
              </w:rPr>
              <w:t>Живая природа и человек</w:t>
            </w:r>
          </w:p>
        </w:tc>
        <w:tc>
          <w:tcPr>
            <w:tcW w:w="1050" w:type="dxa"/>
            <w:tcMar>
              <w:top w:w="50" w:type="dxa"/>
              <w:left w:w="100" w:type="dxa"/>
            </w:tcMar>
            <w:vAlign w:val="center"/>
          </w:tcPr>
          <w:p w14:paraId="44D94BF2">
            <w:pPr>
              <w:spacing w:before="0" w:after="0" w:line="276" w:lineRule="auto"/>
              <w:ind w:left="135"/>
              <w:jc w:val="center"/>
            </w:pPr>
            <w:r>
              <w:rPr>
                <w:rFonts w:ascii="Times New Roman" w:hAnsi="Times New Roman"/>
                <w:b w:val="0"/>
                <w:i w:val="0"/>
                <w:color w:val="000000"/>
                <w:sz w:val="24"/>
              </w:rPr>
              <w:t xml:space="preserve"> 3 </w:t>
            </w:r>
          </w:p>
        </w:tc>
        <w:tc>
          <w:tcPr>
            <w:tcW w:w="1785" w:type="dxa"/>
            <w:tcMar>
              <w:top w:w="50" w:type="dxa"/>
              <w:left w:w="100" w:type="dxa"/>
            </w:tcMar>
            <w:vAlign w:val="center"/>
          </w:tcPr>
          <w:p w14:paraId="07B75E1F">
            <w:pPr>
              <w:spacing w:before="0" w:after="0" w:line="276" w:lineRule="auto"/>
              <w:ind w:left="135"/>
              <w:jc w:val="center"/>
            </w:pPr>
          </w:p>
        </w:tc>
        <w:tc>
          <w:tcPr>
            <w:tcW w:w="1866" w:type="dxa"/>
            <w:tcMar>
              <w:top w:w="50" w:type="dxa"/>
              <w:left w:w="100" w:type="dxa"/>
            </w:tcMar>
            <w:vAlign w:val="center"/>
          </w:tcPr>
          <w:p w14:paraId="571A1FB7">
            <w:pPr>
              <w:spacing w:before="0" w:after="0" w:line="276" w:lineRule="auto"/>
              <w:ind w:left="135"/>
              <w:jc w:val="center"/>
            </w:pPr>
          </w:p>
        </w:tc>
        <w:tc>
          <w:tcPr>
            <w:tcW w:w="2852" w:type="dxa"/>
            <w:tcMar>
              <w:top w:w="50" w:type="dxa"/>
              <w:left w:w="100" w:type="dxa"/>
            </w:tcMar>
            <w:vAlign w:val="center"/>
          </w:tcPr>
          <w:p w14:paraId="2849759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"https://m.edsoo.ru/7f413368" \h </w:instrText>
            </w:r>
            <w:r>
              <w:fldChar w:fldCharType="separate"/>
            </w:r>
            <w:r>
              <w:rPr>
                <w:rFonts w:ascii="Times New Roman" w:hAnsi="Times New Roman"/>
                <w:b w:val="0"/>
                <w:i w:val="0"/>
                <w:color w:val="0000FF"/>
                <w:sz w:val="22"/>
                <w:u w:val="single"/>
              </w:rPr>
              <w:t>https://m.edsoo.ru/7f413368</w:t>
            </w:r>
            <w:r>
              <w:rPr>
                <w:rFonts w:ascii="Times New Roman" w:hAnsi="Times New Roman"/>
                <w:b w:val="0"/>
                <w:i w:val="0"/>
                <w:color w:val="0000FF"/>
                <w:sz w:val="22"/>
                <w:u w:val="single"/>
              </w:rPr>
              <w:fldChar w:fldCharType="end"/>
            </w:r>
          </w:p>
        </w:tc>
      </w:tr>
      <w:tr w14:paraId="10A8C3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5" w:type="dxa"/>
            <w:tcMar>
              <w:top w:w="50" w:type="dxa"/>
              <w:left w:w="100" w:type="dxa"/>
            </w:tcMar>
            <w:vAlign w:val="center"/>
          </w:tcPr>
          <w:p w14:paraId="3E180B87">
            <w:pPr>
              <w:spacing w:before="0" w:after="0"/>
              <w:ind w:left="0"/>
              <w:jc w:val="left"/>
            </w:pPr>
            <w:r>
              <w:rPr>
                <w:rFonts w:ascii="Times New Roman" w:hAnsi="Times New Roman"/>
                <w:b w:val="0"/>
                <w:i w:val="0"/>
                <w:color w:val="000000"/>
                <w:sz w:val="24"/>
              </w:rPr>
              <w:t>7</w:t>
            </w:r>
          </w:p>
        </w:tc>
        <w:tc>
          <w:tcPr>
            <w:tcW w:w="2288" w:type="dxa"/>
            <w:tcMar>
              <w:top w:w="50" w:type="dxa"/>
              <w:left w:w="100" w:type="dxa"/>
            </w:tcMar>
            <w:vAlign w:val="center"/>
          </w:tcPr>
          <w:p w14:paraId="5A601BC6">
            <w:pPr>
              <w:spacing w:before="0" w:after="0"/>
              <w:ind w:left="135"/>
              <w:jc w:val="left"/>
            </w:pPr>
            <w:r>
              <w:rPr>
                <w:rFonts w:ascii="Times New Roman" w:hAnsi="Times New Roman"/>
                <w:b w:val="0"/>
                <w:i w:val="0"/>
                <w:color w:val="000000"/>
                <w:sz w:val="24"/>
              </w:rPr>
              <w:t>Резервное время</w:t>
            </w:r>
          </w:p>
        </w:tc>
        <w:tc>
          <w:tcPr>
            <w:tcW w:w="1050" w:type="dxa"/>
            <w:tcMar>
              <w:top w:w="50" w:type="dxa"/>
              <w:left w:w="100" w:type="dxa"/>
            </w:tcMar>
            <w:vAlign w:val="center"/>
          </w:tcPr>
          <w:p w14:paraId="613D1786">
            <w:pPr>
              <w:spacing w:before="0" w:after="0" w:line="276" w:lineRule="auto"/>
              <w:ind w:left="135"/>
              <w:jc w:val="center"/>
            </w:pPr>
            <w:r>
              <w:rPr>
                <w:rFonts w:ascii="Times New Roman" w:hAnsi="Times New Roman"/>
                <w:b w:val="0"/>
                <w:i w:val="0"/>
                <w:color w:val="000000"/>
                <w:sz w:val="24"/>
              </w:rPr>
              <w:t xml:space="preserve"> 1 </w:t>
            </w:r>
          </w:p>
        </w:tc>
        <w:tc>
          <w:tcPr>
            <w:tcW w:w="1785" w:type="dxa"/>
            <w:tcMar>
              <w:top w:w="50" w:type="dxa"/>
              <w:left w:w="100" w:type="dxa"/>
            </w:tcMar>
            <w:vAlign w:val="center"/>
          </w:tcPr>
          <w:p w14:paraId="768E53C5">
            <w:pPr>
              <w:spacing w:before="0" w:after="0" w:line="276" w:lineRule="auto"/>
              <w:ind w:left="135"/>
              <w:jc w:val="center"/>
            </w:pPr>
          </w:p>
        </w:tc>
        <w:tc>
          <w:tcPr>
            <w:tcW w:w="1866" w:type="dxa"/>
            <w:tcMar>
              <w:top w:w="50" w:type="dxa"/>
              <w:left w:w="100" w:type="dxa"/>
            </w:tcMar>
            <w:vAlign w:val="center"/>
          </w:tcPr>
          <w:p w14:paraId="082B7DB1">
            <w:pPr>
              <w:spacing w:before="0" w:after="0" w:line="276" w:lineRule="auto"/>
              <w:ind w:left="135"/>
              <w:jc w:val="center"/>
            </w:pPr>
          </w:p>
        </w:tc>
        <w:tc>
          <w:tcPr>
            <w:tcW w:w="2852" w:type="dxa"/>
            <w:tcMar>
              <w:top w:w="50" w:type="dxa"/>
              <w:left w:w="100" w:type="dxa"/>
            </w:tcMar>
            <w:vAlign w:val="center"/>
          </w:tcPr>
          <w:p w14:paraId="7E11B60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"https://m.edsoo.ru/7f413368" \h </w:instrText>
            </w:r>
            <w:r>
              <w:fldChar w:fldCharType="separate"/>
            </w:r>
            <w:r>
              <w:rPr>
                <w:rFonts w:ascii="Times New Roman" w:hAnsi="Times New Roman"/>
                <w:b w:val="0"/>
                <w:i w:val="0"/>
                <w:color w:val="0000FF"/>
                <w:sz w:val="22"/>
                <w:u w:val="single"/>
              </w:rPr>
              <w:t>https://m.edsoo.ru/7f413368</w:t>
            </w:r>
            <w:r>
              <w:rPr>
                <w:rFonts w:ascii="Times New Roman" w:hAnsi="Times New Roman"/>
                <w:b w:val="0"/>
                <w:i w:val="0"/>
                <w:color w:val="0000FF"/>
                <w:sz w:val="22"/>
                <w:u w:val="single"/>
              </w:rPr>
              <w:fldChar w:fldCharType="end"/>
            </w:r>
          </w:p>
        </w:tc>
      </w:tr>
      <w:tr w14:paraId="4D73A8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17090AED">
            <w:pPr>
              <w:spacing w:before="0" w:after="0"/>
              <w:ind w:left="135"/>
              <w:jc w:val="left"/>
            </w:pPr>
            <w:r>
              <w:rPr>
                <w:rFonts w:ascii="Times New Roman" w:hAnsi="Times New Roman"/>
                <w:b w:val="0"/>
                <w:i w:val="0"/>
                <w:color w:val="000000"/>
                <w:sz w:val="24"/>
              </w:rPr>
              <w:t>ОБЩЕЕ КОЛИЧЕСТВО ЧАСОВ ПО ПРОГРАММЕ</w:t>
            </w:r>
          </w:p>
        </w:tc>
        <w:tc>
          <w:tcPr>
            <w:tcW w:w="1651" w:type="dxa"/>
            <w:tcMar>
              <w:top w:w="50" w:type="dxa"/>
              <w:left w:w="100" w:type="dxa"/>
            </w:tcMar>
            <w:vAlign w:val="center"/>
          </w:tcPr>
          <w:p w14:paraId="317FFBA6">
            <w:pPr>
              <w:spacing w:before="0" w:after="0" w:line="276" w:lineRule="auto"/>
              <w:ind w:left="135"/>
              <w:jc w:val="center"/>
            </w:pPr>
            <w:r>
              <w:rPr>
                <w:rFonts w:ascii="Times New Roman" w:hAnsi="Times New Roman"/>
                <w:b w:val="0"/>
                <w:i w:val="0"/>
                <w:color w:val="000000"/>
                <w:sz w:val="24"/>
              </w:rPr>
              <w:t xml:space="preserve"> 34 </w:t>
            </w:r>
          </w:p>
        </w:tc>
        <w:tc>
          <w:tcPr>
            <w:tcW w:w="1785" w:type="dxa"/>
            <w:tcMar>
              <w:top w:w="50" w:type="dxa"/>
              <w:left w:w="100" w:type="dxa"/>
            </w:tcMar>
            <w:vAlign w:val="center"/>
          </w:tcPr>
          <w:p w14:paraId="69A44505">
            <w:pPr>
              <w:spacing w:before="0" w:after="0" w:line="276" w:lineRule="auto"/>
              <w:ind w:left="135"/>
              <w:jc w:val="center"/>
            </w:pPr>
            <w:r>
              <w:rPr>
                <w:rFonts w:ascii="Times New Roman" w:hAnsi="Times New Roman"/>
                <w:b w:val="0"/>
                <w:i w:val="0"/>
                <w:color w:val="000000"/>
                <w:sz w:val="24"/>
              </w:rPr>
              <w:t xml:space="preserve"> 2 </w:t>
            </w:r>
          </w:p>
        </w:tc>
        <w:tc>
          <w:tcPr>
            <w:tcW w:w="1866" w:type="dxa"/>
            <w:tcMar>
              <w:top w:w="50" w:type="dxa"/>
              <w:left w:w="100" w:type="dxa"/>
            </w:tcMar>
            <w:vAlign w:val="center"/>
          </w:tcPr>
          <w:p w14:paraId="557F9870">
            <w:pPr>
              <w:spacing w:before="0" w:after="0" w:line="276" w:lineRule="auto"/>
              <w:ind w:left="135"/>
              <w:jc w:val="center"/>
            </w:pPr>
            <w:r>
              <w:rPr>
                <w:rFonts w:ascii="Times New Roman" w:hAnsi="Times New Roman"/>
                <w:b w:val="0"/>
                <w:i w:val="0"/>
                <w:color w:val="000000"/>
                <w:sz w:val="24"/>
              </w:rPr>
              <w:t xml:space="preserve"> 3.5 </w:t>
            </w:r>
          </w:p>
        </w:tc>
        <w:tc>
          <w:tcPr>
            <w:tcW w:w="2852" w:type="dxa"/>
            <w:tcMar>
              <w:top w:w="50" w:type="dxa"/>
              <w:left w:w="100" w:type="dxa"/>
            </w:tcMar>
            <w:vAlign w:val="center"/>
          </w:tcPr>
          <w:p w14:paraId="3A36FD74">
            <w:pPr>
              <w:jc w:val="left"/>
            </w:pPr>
          </w:p>
        </w:tc>
      </w:tr>
    </w:tbl>
    <w:p w14:paraId="3D3D2DA2">
      <w:pPr>
        <w:sectPr>
          <w:pgSz w:w="16383" w:h="11906" w:orient="landscape"/>
          <w:cols w:space="720" w:num="1"/>
        </w:sectPr>
      </w:pPr>
    </w:p>
    <w:p w14:paraId="3EC8853C">
      <w:pPr>
        <w:spacing w:before="0" w:after="0"/>
        <w:ind w:left="120"/>
        <w:jc w:val="left"/>
      </w:pPr>
      <w:r>
        <w:rPr>
          <w:rFonts w:ascii="Times New Roman" w:hAnsi="Times New Roman"/>
          <w:b/>
          <w:i w:val="0"/>
          <w:color w:val="000000"/>
          <w:sz w:val="28"/>
        </w:rPr>
        <w:t xml:space="preserve"> 6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05"/>
        <w:gridCol w:w="4426"/>
        <w:gridCol w:w="1444"/>
        <w:gridCol w:w="1590"/>
        <w:gridCol w:w="1684"/>
        <w:gridCol w:w="2847"/>
      </w:tblGrid>
      <w:tr w14:paraId="2E17E2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vMerge w:val="restart"/>
            <w:tcMar>
              <w:top w:w="50" w:type="dxa"/>
              <w:left w:w="100" w:type="dxa"/>
            </w:tcMar>
            <w:vAlign w:val="center"/>
          </w:tcPr>
          <w:p w14:paraId="1B490A5E">
            <w:pPr>
              <w:spacing w:before="0" w:after="0"/>
              <w:ind w:left="135"/>
              <w:jc w:val="left"/>
            </w:pPr>
            <w:r>
              <w:rPr>
                <w:rFonts w:ascii="Times New Roman" w:hAnsi="Times New Roman"/>
                <w:b/>
                <w:i w:val="0"/>
                <w:color w:val="000000"/>
                <w:sz w:val="24"/>
              </w:rPr>
              <w:t xml:space="preserve">№ п/п </w:t>
            </w:r>
          </w:p>
          <w:p w14:paraId="00670F40">
            <w:pPr>
              <w:spacing w:before="0" w:after="0"/>
              <w:ind w:left="135"/>
              <w:jc w:val="left"/>
            </w:pPr>
          </w:p>
        </w:tc>
        <w:tc>
          <w:tcPr>
            <w:tcW w:w="3168" w:type="dxa"/>
            <w:vMerge w:val="restart"/>
            <w:tcMar>
              <w:top w:w="50" w:type="dxa"/>
              <w:left w:w="100" w:type="dxa"/>
            </w:tcMar>
            <w:vAlign w:val="center"/>
          </w:tcPr>
          <w:p w14:paraId="5D895202">
            <w:pPr>
              <w:spacing w:before="0" w:after="0"/>
              <w:ind w:left="135"/>
              <w:jc w:val="left"/>
            </w:pPr>
            <w:r>
              <w:rPr>
                <w:rFonts w:ascii="Times New Roman" w:hAnsi="Times New Roman"/>
                <w:b/>
                <w:i w:val="0"/>
                <w:color w:val="000000"/>
                <w:sz w:val="24"/>
              </w:rPr>
              <w:t xml:space="preserve">Наименование разделов и тем программы </w:t>
            </w:r>
          </w:p>
          <w:p w14:paraId="718B9C94">
            <w:pPr>
              <w:spacing w:before="0" w:after="0"/>
              <w:ind w:left="135"/>
              <w:jc w:val="left"/>
            </w:pPr>
          </w:p>
        </w:tc>
        <w:tc>
          <w:tcPr>
            <w:tcW w:w="0" w:type="auto"/>
            <w:gridSpan w:val="3"/>
            <w:tcMar>
              <w:top w:w="50" w:type="dxa"/>
              <w:left w:w="100" w:type="dxa"/>
            </w:tcMar>
            <w:vAlign w:val="center"/>
          </w:tcPr>
          <w:p w14:paraId="1242D0AD">
            <w:pPr>
              <w:spacing w:before="0" w:after="0"/>
              <w:ind w:left="0"/>
              <w:jc w:val="left"/>
            </w:pPr>
            <w:r>
              <w:rPr>
                <w:rFonts w:ascii="Times New Roman" w:hAnsi="Times New Roman"/>
                <w:b/>
                <w:i w:val="0"/>
                <w:color w:val="000000"/>
                <w:sz w:val="24"/>
              </w:rPr>
              <w:t>Количество часов</w:t>
            </w:r>
          </w:p>
        </w:tc>
        <w:tc>
          <w:tcPr>
            <w:tcW w:w="2615" w:type="dxa"/>
            <w:vMerge w:val="restart"/>
            <w:tcMar>
              <w:top w:w="50" w:type="dxa"/>
              <w:left w:w="100" w:type="dxa"/>
            </w:tcMar>
            <w:vAlign w:val="center"/>
          </w:tcPr>
          <w:p w14:paraId="2CD0E20D">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2FBDAB62">
            <w:pPr>
              <w:spacing w:before="0" w:after="0"/>
              <w:ind w:left="135"/>
              <w:jc w:val="left"/>
            </w:pPr>
          </w:p>
        </w:tc>
      </w:tr>
      <w:tr w14:paraId="6D0E7F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556E213F">
            <w:pPr>
              <w:jc w:val="left"/>
            </w:pPr>
          </w:p>
        </w:tc>
        <w:tc>
          <w:tcPr>
            <w:tcW w:w="0" w:type="auto"/>
            <w:vMerge w:val="continue"/>
            <w:tcBorders>
              <w:top w:val="nil"/>
            </w:tcBorders>
            <w:tcMar>
              <w:top w:w="50" w:type="dxa"/>
              <w:left w:w="100" w:type="dxa"/>
            </w:tcMar>
          </w:tcPr>
          <w:p w14:paraId="62593522">
            <w:pPr>
              <w:jc w:val="left"/>
            </w:pPr>
          </w:p>
        </w:tc>
        <w:tc>
          <w:tcPr>
            <w:tcW w:w="966" w:type="dxa"/>
            <w:tcMar>
              <w:top w:w="50" w:type="dxa"/>
              <w:left w:w="100" w:type="dxa"/>
            </w:tcMar>
            <w:vAlign w:val="center"/>
          </w:tcPr>
          <w:p w14:paraId="06748D41">
            <w:pPr>
              <w:spacing w:before="0" w:after="0"/>
              <w:ind w:left="135"/>
              <w:jc w:val="left"/>
            </w:pPr>
            <w:r>
              <w:rPr>
                <w:rFonts w:ascii="Times New Roman" w:hAnsi="Times New Roman"/>
                <w:b/>
                <w:i w:val="0"/>
                <w:color w:val="000000"/>
                <w:sz w:val="24"/>
              </w:rPr>
              <w:t xml:space="preserve">Всего </w:t>
            </w:r>
          </w:p>
          <w:p w14:paraId="277BF8CB">
            <w:pPr>
              <w:spacing w:before="0" w:after="0"/>
              <w:ind w:left="135"/>
              <w:jc w:val="left"/>
            </w:pPr>
          </w:p>
        </w:tc>
        <w:tc>
          <w:tcPr>
            <w:tcW w:w="1687" w:type="dxa"/>
            <w:tcMar>
              <w:top w:w="50" w:type="dxa"/>
              <w:left w:w="100" w:type="dxa"/>
            </w:tcMar>
            <w:vAlign w:val="center"/>
          </w:tcPr>
          <w:p w14:paraId="05A2F7D3">
            <w:pPr>
              <w:spacing w:before="0" w:after="0"/>
              <w:ind w:left="135"/>
              <w:jc w:val="left"/>
            </w:pPr>
            <w:r>
              <w:rPr>
                <w:rFonts w:ascii="Times New Roman" w:hAnsi="Times New Roman"/>
                <w:b/>
                <w:i w:val="0"/>
                <w:color w:val="000000"/>
                <w:sz w:val="24"/>
              </w:rPr>
              <w:t xml:space="preserve">Контрольные работы </w:t>
            </w:r>
          </w:p>
          <w:p w14:paraId="50ED583D">
            <w:pPr>
              <w:spacing w:before="0" w:after="0"/>
              <w:ind w:left="135"/>
              <w:jc w:val="left"/>
            </w:pPr>
          </w:p>
        </w:tc>
        <w:tc>
          <w:tcPr>
            <w:tcW w:w="1774" w:type="dxa"/>
            <w:tcMar>
              <w:top w:w="50" w:type="dxa"/>
              <w:left w:w="100" w:type="dxa"/>
            </w:tcMar>
            <w:vAlign w:val="center"/>
          </w:tcPr>
          <w:p w14:paraId="38C41453">
            <w:pPr>
              <w:spacing w:before="0" w:after="0"/>
              <w:ind w:left="135"/>
              <w:jc w:val="left"/>
            </w:pPr>
            <w:r>
              <w:rPr>
                <w:rFonts w:ascii="Times New Roman" w:hAnsi="Times New Roman"/>
                <w:b/>
                <w:i w:val="0"/>
                <w:color w:val="000000"/>
                <w:sz w:val="24"/>
              </w:rPr>
              <w:t xml:space="preserve">Практические работы </w:t>
            </w:r>
          </w:p>
          <w:p w14:paraId="30E867AC">
            <w:pPr>
              <w:spacing w:before="0" w:after="0"/>
              <w:ind w:left="135"/>
              <w:jc w:val="left"/>
            </w:pPr>
          </w:p>
        </w:tc>
        <w:tc>
          <w:tcPr>
            <w:tcW w:w="0" w:type="auto"/>
            <w:vMerge w:val="continue"/>
            <w:tcBorders>
              <w:top w:val="nil"/>
            </w:tcBorders>
            <w:tcMar>
              <w:top w:w="50" w:type="dxa"/>
              <w:left w:w="100" w:type="dxa"/>
            </w:tcMar>
          </w:tcPr>
          <w:p w14:paraId="5B58BFCE">
            <w:pPr>
              <w:jc w:val="left"/>
            </w:pPr>
          </w:p>
        </w:tc>
      </w:tr>
      <w:tr w14:paraId="2DC33F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743A15F1">
            <w:pPr>
              <w:spacing w:before="0" w:after="0"/>
              <w:ind w:left="0"/>
              <w:jc w:val="left"/>
            </w:pPr>
            <w:r>
              <w:rPr>
                <w:rFonts w:ascii="Times New Roman" w:hAnsi="Times New Roman"/>
                <w:b w:val="0"/>
                <w:i w:val="0"/>
                <w:color w:val="000000"/>
                <w:sz w:val="24"/>
              </w:rPr>
              <w:t>1</w:t>
            </w:r>
          </w:p>
        </w:tc>
        <w:tc>
          <w:tcPr>
            <w:tcW w:w="3168" w:type="dxa"/>
            <w:tcMar>
              <w:top w:w="50" w:type="dxa"/>
              <w:left w:w="100" w:type="dxa"/>
            </w:tcMar>
            <w:vAlign w:val="center"/>
          </w:tcPr>
          <w:p w14:paraId="263ADC16">
            <w:pPr>
              <w:spacing w:before="0" w:after="0"/>
              <w:ind w:left="135"/>
              <w:jc w:val="left"/>
            </w:pPr>
            <w:r>
              <w:rPr>
                <w:rFonts w:ascii="Times New Roman" w:hAnsi="Times New Roman"/>
                <w:b w:val="0"/>
                <w:i w:val="0"/>
                <w:color w:val="000000"/>
                <w:sz w:val="24"/>
              </w:rPr>
              <w:t>Растительный организм</w:t>
            </w:r>
          </w:p>
        </w:tc>
        <w:tc>
          <w:tcPr>
            <w:tcW w:w="966" w:type="dxa"/>
            <w:tcMar>
              <w:top w:w="50" w:type="dxa"/>
              <w:left w:w="100" w:type="dxa"/>
            </w:tcMar>
            <w:vAlign w:val="center"/>
          </w:tcPr>
          <w:p w14:paraId="3B53249C">
            <w:pPr>
              <w:spacing w:before="0" w:after="0" w:line="276" w:lineRule="auto"/>
              <w:ind w:left="135"/>
              <w:jc w:val="center"/>
            </w:pPr>
            <w:r>
              <w:rPr>
                <w:rFonts w:ascii="Times New Roman" w:hAnsi="Times New Roman"/>
                <w:b w:val="0"/>
                <w:i w:val="0"/>
                <w:color w:val="000000"/>
                <w:sz w:val="24"/>
              </w:rPr>
              <w:t xml:space="preserve"> 8 </w:t>
            </w:r>
          </w:p>
        </w:tc>
        <w:tc>
          <w:tcPr>
            <w:tcW w:w="1687" w:type="dxa"/>
            <w:tcMar>
              <w:top w:w="50" w:type="dxa"/>
              <w:left w:w="100" w:type="dxa"/>
            </w:tcMar>
            <w:vAlign w:val="center"/>
          </w:tcPr>
          <w:p w14:paraId="5472F1D7">
            <w:pPr>
              <w:spacing w:before="0" w:after="0" w:line="276" w:lineRule="auto"/>
              <w:ind w:left="135"/>
              <w:jc w:val="center"/>
            </w:pPr>
          </w:p>
        </w:tc>
        <w:tc>
          <w:tcPr>
            <w:tcW w:w="1774" w:type="dxa"/>
            <w:tcMar>
              <w:top w:w="50" w:type="dxa"/>
              <w:left w:w="100" w:type="dxa"/>
            </w:tcMar>
            <w:vAlign w:val="center"/>
          </w:tcPr>
          <w:p w14:paraId="6C2299BC">
            <w:pPr>
              <w:spacing w:before="0" w:after="0" w:line="276" w:lineRule="auto"/>
              <w:ind w:left="135"/>
              <w:jc w:val="center"/>
            </w:pPr>
            <w:r>
              <w:rPr>
                <w:rFonts w:ascii="Times New Roman" w:hAnsi="Times New Roman"/>
                <w:b w:val="0"/>
                <w:i w:val="0"/>
                <w:color w:val="000000"/>
                <w:sz w:val="24"/>
              </w:rPr>
              <w:t xml:space="preserve"> 1.5 </w:t>
            </w:r>
          </w:p>
        </w:tc>
        <w:tc>
          <w:tcPr>
            <w:tcW w:w="2615" w:type="dxa"/>
            <w:tcMar>
              <w:top w:w="50" w:type="dxa"/>
              <w:left w:w="100" w:type="dxa"/>
            </w:tcMar>
            <w:vAlign w:val="center"/>
          </w:tcPr>
          <w:p w14:paraId="1565657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"https://m.edsoo.ru/7f4148d0" \h </w:instrText>
            </w:r>
            <w:r>
              <w:fldChar w:fldCharType="separate"/>
            </w:r>
            <w:r>
              <w:rPr>
                <w:rFonts w:ascii="Times New Roman" w:hAnsi="Times New Roman"/>
                <w:b w:val="0"/>
                <w:i w:val="0"/>
                <w:color w:val="0000FF"/>
                <w:sz w:val="22"/>
                <w:u w:val="single"/>
              </w:rPr>
              <w:t>https://m.edsoo.ru/7f4148d0</w:t>
            </w:r>
            <w:r>
              <w:rPr>
                <w:rFonts w:ascii="Times New Roman" w:hAnsi="Times New Roman"/>
                <w:b w:val="0"/>
                <w:i w:val="0"/>
                <w:color w:val="0000FF"/>
                <w:sz w:val="22"/>
                <w:u w:val="single"/>
              </w:rPr>
              <w:fldChar w:fldCharType="end"/>
            </w:r>
          </w:p>
        </w:tc>
      </w:tr>
      <w:tr w14:paraId="4786DC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3A035C2E">
            <w:pPr>
              <w:spacing w:before="0" w:after="0"/>
              <w:ind w:left="0"/>
              <w:jc w:val="left"/>
            </w:pPr>
            <w:r>
              <w:rPr>
                <w:rFonts w:ascii="Times New Roman" w:hAnsi="Times New Roman"/>
                <w:b w:val="0"/>
                <w:i w:val="0"/>
                <w:color w:val="000000"/>
                <w:sz w:val="24"/>
              </w:rPr>
              <w:t>2</w:t>
            </w:r>
          </w:p>
        </w:tc>
        <w:tc>
          <w:tcPr>
            <w:tcW w:w="3168" w:type="dxa"/>
            <w:tcMar>
              <w:top w:w="50" w:type="dxa"/>
              <w:left w:w="100" w:type="dxa"/>
            </w:tcMar>
            <w:vAlign w:val="center"/>
          </w:tcPr>
          <w:p w14:paraId="25C3CCB9">
            <w:pPr>
              <w:spacing w:before="0" w:after="0"/>
              <w:ind w:left="135"/>
              <w:jc w:val="left"/>
            </w:pPr>
            <w:r>
              <w:rPr>
                <w:rFonts w:ascii="Times New Roman" w:hAnsi="Times New Roman"/>
                <w:b w:val="0"/>
                <w:i w:val="0"/>
                <w:color w:val="000000"/>
                <w:sz w:val="24"/>
              </w:rPr>
              <w:t>Строение и многообразие покрытосеменных растений</w:t>
            </w:r>
          </w:p>
        </w:tc>
        <w:tc>
          <w:tcPr>
            <w:tcW w:w="966" w:type="dxa"/>
            <w:tcMar>
              <w:top w:w="50" w:type="dxa"/>
              <w:left w:w="100" w:type="dxa"/>
            </w:tcMar>
            <w:vAlign w:val="center"/>
          </w:tcPr>
          <w:p w14:paraId="274CE713">
            <w:pPr>
              <w:spacing w:before="0" w:after="0" w:line="276" w:lineRule="auto"/>
              <w:ind w:left="135"/>
              <w:jc w:val="center"/>
            </w:pPr>
            <w:r>
              <w:rPr>
                <w:rFonts w:ascii="Times New Roman" w:hAnsi="Times New Roman"/>
                <w:b w:val="0"/>
                <w:i w:val="0"/>
                <w:color w:val="000000"/>
                <w:sz w:val="24"/>
              </w:rPr>
              <w:t xml:space="preserve"> 11 </w:t>
            </w:r>
          </w:p>
        </w:tc>
        <w:tc>
          <w:tcPr>
            <w:tcW w:w="1687" w:type="dxa"/>
            <w:tcMar>
              <w:top w:w="50" w:type="dxa"/>
              <w:left w:w="100" w:type="dxa"/>
            </w:tcMar>
            <w:vAlign w:val="center"/>
          </w:tcPr>
          <w:p w14:paraId="3F725DE2">
            <w:pPr>
              <w:spacing w:before="0" w:after="0" w:line="276" w:lineRule="auto"/>
              <w:ind w:left="135"/>
              <w:jc w:val="center"/>
            </w:pPr>
          </w:p>
        </w:tc>
        <w:tc>
          <w:tcPr>
            <w:tcW w:w="1774" w:type="dxa"/>
            <w:tcMar>
              <w:top w:w="50" w:type="dxa"/>
              <w:left w:w="100" w:type="dxa"/>
            </w:tcMar>
            <w:vAlign w:val="center"/>
          </w:tcPr>
          <w:p w14:paraId="32D72C5D">
            <w:pPr>
              <w:spacing w:before="0" w:after="0" w:line="276" w:lineRule="auto"/>
              <w:ind w:left="135"/>
              <w:jc w:val="center"/>
            </w:pPr>
            <w:r>
              <w:rPr>
                <w:rFonts w:ascii="Times New Roman" w:hAnsi="Times New Roman"/>
                <w:b w:val="0"/>
                <w:i w:val="0"/>
                <w:color w:val="000000"/>
                <w:sz w:val="24"/>
              </w:rPr>
              <w:t xml:space="preserve"> 3.5 </w:t>
            </w:r>
          </w:p>
        </w:tc>
        <w:tc>
          <w:tcPr>
            <w:tcW w:w="2615" w:type="dxa"/>
            <w:tcMar>
              <w:top w:w="50" w:type="dxa"/>
              <w:left w:w="100" w:type="dxa"/>
            </w:tcMar>
            <w:vAlign w:val="center"/>
          </w:tcPr>
          <w:p w14:paraId="753CD1E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"https://m.edsoo.ru/7f4148d0" \h </w:instrText>
            </w:r>
            <w:r>
              <w:fldChar w:fldCharType="separate"/>
            </w:r>
            <w:r>
              <w:rPr>
                <w:rFonts w:ascii="Times New Roman" w:hAnsi="Times New Roman"/>
                <w:b w:val="0"/>
                <w:i w:val="0"/>
                <w:color w:val="0000FF"/>
                <w:sz w:val="22"/>
                <w:u w:val="single"/>
              </w:rPr>
              <w:t>https://m.edsoo.ru/7f4148d0</w:t>
            </w:r>
            <w:r>
              <w:rPr>
                <w:rFonts w:ascii="Times New Roman" w:hAnsi="Times New Roman"/>
                <w:b w:val="0"/>
                <w:i w:val="0"/>
                <w:color w:val="0000FF"/>
                <w:sz w:val="22"/>
                <w:u w:val="single"/>
              </w:rPr>
              <w:fldChar w:fldCharType="end"/>
            </w:r>
          </w:p>
        </w:tc>
      </w:tr>
      <w:tr w14:paraId="5640D8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47035083">
            <w:pPr>
              <w:spacing w:before="0" w:after="0"/>
              <w:ind w:left="0"/>
              <w:jc w:val="left"/>
            </w:pPr>
            <w:r>
              <w:rPr>
                <w:rFonts w:ascii="Times New Roman" w:hAnsi="Times New Roman"/>
                <w:b w:val="0"/>
                <w:i w:val="0"/>
                <w:color w:val="000000"/>
                <w:sz w:val="24"/>
              </w:rPr>
              <w:t>3</w:t>
            </w:r>
          </w:p>
        </w:tc>
        <w:tc>
          <w:tcPr>
            <w:tcW w:w="3168" w:type="dxa"/>
            <w:tcMar>
              <w:top w:w="50" w:type="dxa"/>
              <w:left w:w="100" w:type="dxa"/>
            </w:tcMar>
            <w:vAlign w:val="center"/>
          </w:tcPr>
          <w:p w14:paraId="23079B31">
            <w:pPr>
              <w:spacing w:before="0" w:after="0"/>
              <w:ind w:left="135"/>
              <w:jc w:val="left"/>
            </w:pPr>
            <w:r>
              <w:rPr>
                <w:rFonts w:ascii="Times New Roman" w:hAnsi="Times New Roman"/>
                <w:b w:val="0"/>
                <w:i w:val="0"/>
                <w:color w:val="000000"/>
                <w:sz w:val="24"/>
              </w:rPr>
              <w:t>Жизнедеятельность растительного организма</w:t>
            </w:r>
          </w:p>
        </w:tc>
        <w:tc>
          <w:tcPr>
            <w:tcW w:w="966" w:type="dxa"/>
            <w:tcMar>
              <w:top w:w="50" w:type="dxa"/>
              <w:left w:w="100" w:type="dxa"/>
            </w:tcMar>
            <w:vAlign w:val="center"/>
          </w:tcPr>
          <w:p w14:paraId="083512C2">
            <w:pPr>
              <w:spacing w:before="0" w:after="0" w:line="276" w:lineRule="auto"/>
              <w:ind w:left="135"/>
              <w:jc w:val="center"/>
            </w:pPr>
            <w:r>
              <w:rPr>
                <w:rFonts w:ascii="Times New Roman" w:hAnsi="Times New Roman"/>
                <w:b w:val="0"/>
                <w:i w:val="0"/>
                <w:color w:val="000000"/>
                <w:sz w:val="24"/>
              </w:rPr>
              <w:t xml:space="preserve"> 14 </w:t>
            </w:r>
          </w:p>
        </w:tc>
        <w:tc>
          <w:tcPr>
            <w:tcW w:w="1687" w:type="dxa"/>
            <w:tcMar>
              <w:top w:w="50" w:type="dxa"/>
              <w:left w:w="100" w:type="dxa"/>
            </w:tcMar>
            <w:vAlign w:val="center"/>
          </w:tcPr>
          <w:p w14:paraId="2DB85EA1">
            <w:pPr>
              <w:spacing w:before="0" w:after="0" w:line="276" w:lineRule="auto"/>
              <w:ind w:left="135"/>
              <w:jc w:val="center"/>
            </w:pPr>
            <w:r>
              <w:rPr>
                <w:rFonts w:ascii="Times New Roman" w:hAnsi="Times New Roman"/>
                <w:b w:val="0"/>
                <w:i w:val="0"/>
                <w:color w:val="000000"/>
                <w:sz w:val="24"/>
              </w:rPr>
              <w:t xml:space="preserve"> 2 </w:t>
            </w:r>
          </w:p>
        </w:tc>
        <w:tc>
          <w:tcPr>
            <w:tcW w:w="1774" w:type="dxa"/>
            <w:tcMar>
              <w:top w:w="50" w:type="dxa"/>
              <w:left w:w="100" w:type="dxa"/>
            </w:tcMar>
            <w:vAlign w:val="center"/>
          </w:tcPr>
          <w:p w14:paraId="76832986">
            <w:pPr>
              <w:spacing w:before="0" w:after="0" w:line="276" w:lineRule="auto"/>
              <w:ind w:left="135"/>
              <w:jc w:val="center"/>
            </w:pPr>
            <w:r>
              <w:rPr>
                <w:rFonts w:ascii="Times New Roman" w:hAnsi="Times New Roman"/>
                <w:b w:val="0"/>
                <w:i w:val="0"/>
                <w:color w:val="000000"/>
                <w:sz w:val="24"/>
              </w:rPr>
              <w:t xml:space="preserve"> 3 </w:t>
            </w:r>
          </w:p>
        </w:tc>
        <w:tc>
          <w:tcPr>
            <w:tcW w:w="2615" w:type="dxa"/>
            <w:tcMar>
              <w:top w:w="50" w:type="dxa"/>
              <w:left w:w="100" w:type="dxa"/>
            </w:tcMar>
            <w:vAlign w:val="center"/>
          </w:tcPr>
          <w:p w14:paraId="5D55E1B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"https://m.edsoo.ru/7f4148d0" \h </w:instrText>
            </w:r>
            <w:r>
              <w:fldChar w:fldCharType="separate"/>
            </w:r>
            <w:r>
              <w:rPr>
                <w:rFonts w:ascii="Times New Roman" w:hAnsi="Times New Roman"/>
                <w:b w:val="0"/>
                <w:i w:val="0"/>
                <w:color w:val="0000FF"/>
                <w:sz w:val="22"/>
                <w:u w:val="single"/>
              </w:rPr>
              <w:t>https://m.edsoo.ru/7f4148d0</w:t>
            </w:r>
            <w:r>
              <w:rPr>
                <w:rFonts w:ascii="Times New Roman" w:hAnsi="Times New Roman"/>
                <w:b w:val="0"/>
                <w:i w:val="0"/>
                <w:color w:val="0000FF"/>
                <w:sz w:val="22"/>
                <w:u w:val="single"/>
              </w:rPr>
              <w:fldChar w:fldCharType="end"/>
            </w:r>
          </w:p>
        </w:tc>
      </w:tr>
      <w:tr w14:paraId="4D2D22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13B3CD41">
            <w:pPr>
              <w:spacing w:before="0" w:after="0"/>
              <w:ind w:left="0"/>
              <w:jc w:val="left"/>
            </w:pPr>
            <w:r>
              <w:rPr>
                <w:rFonts w:ascii="Times New Roman" w:hAnsi="Times New Roman"/>
                <w:b w:val="0"/>
                <w:i w:val="0"/>
                <w:color w:val="000000"/>
                <w:sz w:val="24"/>
              </w:rPr>
              <w:t>4</w:t>
            </w:r>
          </w:p>
        </w:tc>
        <w:tc>
          <w:tcPr>
            <w:tcW w:w="3168" w:type="dxa"/>
            <w:tcMar>
              <w:top w:w="50" w:type="dxa"/>
              <w:left w:w="100" w:type="dxa"/>
            </w:tcMar>
            <w:vAlign w:val="center"/>
          </w:tcPr>
          <w:p w14:paraId="286C667B">
            <w:pPr>
              <w:spacing w:before="0" w:after="0"/>
              <w:ind w:left="135"/>
              <w:jc w:val="left"/>
            </w:pPr>
            <w:r>
              <w:rPr>
                <w:rFonts w:ascii="Times New Roman" w:hAnsi="Times New Roman"/>
                <w:b w:val="0"/>
                <w:i w:val="0"/>
                <w:color w:val="000000"/>
                <w:sz w:val="24"/>
              </w:rPr>
              <w:t>Резервное время</w:t>
            </w:r>
          </w:p>
        </w:tc>
        <w:tc>
          <w:tcPr>
            <w:tcW w:w="966" w:type="dxa"/>
            <w:tcMar>
              <w:top w:w="50" w:type="dxa"/>
              <w:left w:w="100" w:type="dxa"/>
            </w:tcMar>
            <w:vAlign w:val="center"/>
          </w:tcPr>
          <w:p w14:paraId="2394F904">
            <w:pPr>
              <w:spacing w:before="0" w:after="0" w:line="276" w:lineRule="auto"/>
              <w:ind w:left="135"/>
              <w:jc w:val="center"/>
            </w:pPr>
            <w:r>
              <w:rPr>
                <w:rFonts w:ascii="Times New Roman" w:hAnsi="Times New Roman"/>
                <w:b w:val="0"/>
                <w:i w:val="0"/>
                <w:color w:val="000000"/>
                <w:sz w:val="24"/>
              </w:rPr>
              <w:t xml:space="preserve"> 1 </w:t>
            </w:r>
          </w:p>
        </w:tc>
        <w:tc>
          <w:tcPr>
            <w:tcW w:w="1687" w:type="dxa"/>
            <w:tcMar>
              <w:top w:w="50" w:type="dxa"/>
              <w:left w:w="100" w:type="dxa"/>
            </w:tcMar>
            <w:vAlign w:val="center"/>
          </w:tcPr>
          <w:p w14:paraId="1F7F61C7">
            <w:pPr>
              <w:spacing w:before="0" w:after="0" w:line="276" w:lineRule="auto"/>
              <w:ind w:left="135"/>
              <w:jc w:val="center"/>
            </w:pPr>
          </w:p>
        </w:tc>
        <w:tc>
          <w:tcPr>
            <w:tcW w:w="1774" w:type="dxa"/>
            <w:tcMar>
              <w:top w:w="50" w:type="dxa"/>
              <w:left w:w="100" w:type="dxa"/>
            </w:tcMar>
            <w:vAlign w:val="center"/>
          </w:tcPr>
          <w:p w14:paraId="634BEFB9">
            <w:pPr>
              <w:spacing w:before="0" w:after="0" w:line="276" w:lineRule="auto"/>
              <w:ind w:left="135"/>
              <w:jc w:val="center"/>
            </w:pPr>
          </w:p>
        </w:tc>
        <w:tc>
          <w:tcPr>
            <w:tcW w:w="2615" w:type="dxa"/>
            <w:tcMar>
              <w:top w:w="50" w:type="dxa"/>
              <w:left w:w="100" w:type="dxa"/>
            </w:tcMar>
            <w:vAlign w:val="center"/>
          </w:tcPr>
          <w:p w14:paraId="4854DC6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"https://m.edsoo.ru/7f4148d0" \h </w:instrText>
            </w:r>
            <w:r>
              <w:fldChar w:fldCharType="separate"/>
            </w:r>
            <w:r>
              <w:rPr>
                <w:rFonts w:ascii="Times New Roman" w:hAnsi="Times New Roman"/>
                <w:b w:val="0"/>
                <w:i w:val="0"/>
                <w:color w:val="0000FF"/>
                <w:sz w:val="22"/>
                <w:u w:val="single"/>
              </w:rPr>
              <w:t>https://m.edsoo.ru/7f4148d0</w:t>
            </w:r>
            <w:r>
              <w:rPr>
                <w:rFonts w:ascii="Times New Roman" w:hAnsi="Times New Roman"/>
                <w:b w:val="0"/>
                <w:i w:val="0"/>
                <w:color w:val="0000FF"/>
                <w:sz w:val="22"/>
                <w:u w:val="single"/>
              </w:rPr>
              <w:fldChar w:fldCharType="end"/>
            </w:r>
          </w:p>
        </w:tc>
      </w:tr>
      <w:tr w14:paraId="6E8E0F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0C3166D3">
            <w:pPr>
              <w:spacing w:before="0" w:after="0"/>
              <w:ind w:left="135"/>
              <w:jc w:val="left"/>
            </w:pPr>
            <w:r>
              <w:rPr>
                <w:rFonts w:ascii="Times New Roman" w:hAnsi="Times New Roman"/>
                <w:b w:val="0"/>
                <w:i w:val="0"/>
                <w:color w:val="000000"/>
                <w:sz w:val="24"/>
              </w:rPr>
              <w:t>ОБЩЕЕ КОЛИЧЕСТВО ЧАСОВ ПО ПРОГРАММЕ</w:t>
            </w:r>
          </w:p>
        </w:tc>
        <w:tc>
          <w:tcPr>
            <w:tcW w:w="1518" w:type="dxa"/>
            <w:tcMar>
              <w:top w:w="50" w:type="dxa"/>
              <w:left w:w="100" w:type="dxa"/>
            </w:tcMar>
            <w:vAlign w:val="center"/>
          </w:tcPr>
          <w:p w14:paraId="781B3AED">
            <w:pPr>
              <w:spacing w:before="0" w:after="0" w:line="276" w:lineRule="auto"/>
              <w:ind w:left="135"/>
              <w:jc w:val="center"/>
            </w:pPr>
            <w:r>
              <w:rPr>
                <w:rFonts w:ascii="Times New Roman" w:hAnsi="Times New Roman"/>
                <w:b w:val="0"/>
                <w:i w:val="0"/>
                <w:color w:val="000000"/>
                <w:sz w:val="24"/>
              </w:rPr>
              <w:t xml:space="preserve"> 34 </w:t>
            </w:r>
          </w:p>
        </w:tc>
        <w:tc>
          <w:tcPr>
            <w:tcW w:w="1687" w:type="dxa"/>
            <w:tcMar>
              <w:top w:w="50" w:type="dxa"/>
              <w:left w:w="100" w:type="dxa"/>
            </w:tcMar>
            <w:vAlign w:val="center"/>
          </w:tcPr>
          <w:p w14:paraId="7B92D910">
            <w:pPr>
              <w:spacing w:before="0" w:after="0" w:line="276" w:lineRule="auto"/>
              <w:ind w:left="135"/>
              <w:jc w:val="center"/>
            </w:pPr>
            <w:r>
              <w:rPr>
                <w:rFonts w:ascii="Times New Roman" w:hAnsi="Times New Roman"/>
                <w:b w:val="0"/>
                <w:i w:val="0"/>
                <w:color w:val="000000"/>
                <w:sz w:val="24"/>
              </w:rPr>
              <w:t xml:space="preserve"> 2 </w:t>
            </w:r>
          </w:p>
        </w:tc>
        <w:tc>
          <w:tcPr>
            <w:tcW w:w="1774" w:type="dxa"/>
            <w:tcMar>
              <w:top w:w="50" w:type="dxa"/>
              <w:left w:w="100" w:type="dxa"/>
            </w:tcMar>
            <w:vAlign w:val="center"/>
          </w:tcPr>
          <w:p w14:paraId="412DEA19">
            <w:pPr>
              <w:spacing w:before="0" w:after="0" w:line="276" w:lineRule="auto"/>
              <w:ind w:left="135"/>
              <w:jc w:val="center"/>
            </w:pPr>
            <w:r>
              <w:rPr>
                <w:rFonts w:ascii="Times New Roman" w:hAnsi="Times New Roman"/>
                <w:b w:val="0"/>
                <w:i w:val="0"/>
                <w:color w:val="000000"/>
                <w:sz w:val="24"/>
              </w:rPr>
              <w:t xml:space="preserve"> 8 </w:t>
            </w:r>
          </w:p>
        </w:tc>
        <w:tc>
          <w:tcPr>
            <w:tcW w:w="2615" w:type="dxa"/>
            <w:tcMar>
              <w:top w:w="50" w:type="dxa"/>
              <w:left w:w="100" w:type="dxa"/>
            </w:tcMar>
            <w:vAlign w:val="center"/>
          </w:tcPr>
          <w:p w14:paraId="479CDDFC">
            <w:pPr>
              <w:jc w:val="left"/>
            </w:pPr>
          </w:p>
        </w:tc>
      </w:tr>
    </w:tbl>
    <w:p w14:paraId="325BB303">
      <w:pPr>
        <w:sectPr>
          <w:pgSz w:w="16383" w:h="11906" w:orient="landscape"/>
          <w:cols w:space="720" w:num="1"/>
        </w:sectPr>
      </w:pPr>
    </w:p>
    <w:p w14:paraId="6045CCAD">
      <w:pPr>
        <w:spacing w:before="0" w:after="0"/>
        <w:ind w:left="120"/>
        <w:jc w:val="left"/>
      </w:pPr>
      <w:r>
        <w:rPr>
          <w:rFonts w:ascii="Times New Roman" w:hAnsi="Times New Roman"/>
          <w:b/>
          <w:i w:val="0"/>
          <w:color w:val="000000"/>
          <w:sz w:val="28"/>
        </w:rPr>
        <w:t xml:space="preserve"> 7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91"/>
        <w:gridCol w:w="4292"/>
        <w:gridCol w:w="1472"/>
        <w:gridCol w:w="1600"/>
        <w:gridCol w:w="1694"/>
        <w:gridCol w:w="2847"/>
      </w:tblGrid>
      <w:tr w14:paraId="4AC396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6" w:type="dxa"/>
            <w:vMerge w:val="restart"/>
            <w:tcMar>
              <w:top w:w="50" w:type="dxa"/>
              <w:left w:w="100" w:type="dxa"/>
            </w:tcMar>
            <w:vAlign w:val="center"/>
          </w:tcPr>
          <w:p w14:paraId="008C1541">
            <w:pPr>
              <w:spacing w:before="0" w:after="0"/>
              <w:ind w:left="135"/>
              <w:jc w:val="left"/>
            </w:pPr>
            <w:r>
              <w:rPr>
                <w:rFonts w:ascii="Times New Roman" w:hAnsi="Times New Roman"/>
                <w:b/>
                <w:i w:val="0"/>
                <w:color w:val="000000"/>
                <w:sz w:val="24"/>
              </w:rPr>
              <w:t xml:space="preserve">№ п/п </w:t>
            </w:r>
          </w:p>
          <w:p w14:paraId="2C4E7B66">
            <w:pPr>
              <w:spacing w:before="0" w:after="0"/>
              <w:ind w:left="135"/>
              <w:jc w:val="left"/>
            </w:pPr>
          </w:p>
        </w:tc>
        <w:tc>
          <w:tcPr>
            <w:tcW w:w="2816" w:type="dxa"/>
            <w:vMerge w:val="restart"/>
            <w:tcMar>
              <w:top w:w="50" w:type="dxa"/>
              <w:left w:w="100" w:type="dxa"/>
            </w:tcMar>
            <w:vAlign w:val="center"/>
          </w:tcPr>
          <w:p w14:paraId="63A0EDA1">
            <w:pPr>
              <w:spacing w:before="0" w:after="0"/>
              <w:ind w:left="135"/>
              <w:jc w:val="left"/>
            </w:pPr>
            <w:r>
              <w:rPr>
                <w:rFonts w:ascii="Times New Roman" w:hAnsi="Times New Roman"/>
                <w:b/>
                <w:i w:val="0"/>
                <w:color w:val="000000"/>
                <w:sz w:val="24"/>
              </w:rPr>
              <w:t xml:space="preserve">Наименование разделов и тем программы </w:t>
            </w:r>
          </w:p>
          <w:p w14:paraId="60484275">
            <w:pPr>
              <w:spacing w:before="0" w:after="0"/>
              <w:ind w:left="135"/>
              <w:jc w:val="left"/>
            </w:pPr>
          </w:p>
        </w:tc>
        <w:tc>
          <w:tcPr>
            <w:tcW w:w="0" w:type="auto"/>
            <w:gridSpan w:val="3"/>
            <w:tcMar>
              <w:top w:w="50" w:type="dxa"/>
              <w:left w:w="100" w:type="dxa"/>
            </w:tcMar>
            <w:vAlign w:val="center"/>
          </w:tcPr>
          <w:p w14:paraId="316A5F1F">
            <w:pPr>
              <w:spacing w:before="0" w:after="0"/>
              <w:ind w:left="0"/>
              <w:jc w:val="left"/>
            </w:pPr>
            <w:r>
              <w:rPr>
                <w:rFonts w:ascii="Times New Roman" w:hAnsi="Times New Roman"/>
                <w:b/>
                <w:i w:val="0"/>
                <w:color w:val="000000"/>
                <w:sz w:val="24"/>
              </w:rPr>
              <w:t>Количество часов</w:t>
            </w:r>
          </w:p>
        </w:tc>
        <w:tc>
          <w:tcPr>
            <w:tcW w:w="2710" w:type="dxa"/>
            <w:vMerge w:val="restart"/>
            <w:tcMar>
              <w:top w:w="50" w:type="dxa"/>
              <w:left w:w="100" w:type="dxa"/>
            </w:tcMar>
            <w:vAlign w:val="center"/>
          </w:tcPr>
          <w:p w14:paraId="7CD99401">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0E9C75BB">
            <w:pPr>
              <w:spacing w:before="0" w:after="0"/>
              <w:ind w:left="135"/>
              <w:jc w:val="left"/>
            </w:pPr>
          </w:p>
        </w:tc>
      </w:tr>
      <w:tr w14:paraId="30CC9D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1D9C22CA">
            <w:pPr>
              <w:jc w:val="left"/>
            </w:pPr>
          </w:p>
        </w:tc>
        <w:tc>
          <w:tcPr>
            <w:tcW w:w="0" w:type="auto"/>
            <w:vMerge w:val="continue"/>
            <w:tcBorders>
              <w:top w:val="nil"/>
            </w:tcBorders>
            <w:tcMar>
              <w:top w:w="50" w:type="dxa"/>
              <w:left w:w="100" w:type="dxa"/>
            </w:tcMar>
          </w:tcPr>
          <w:p w14:paraId="7C924C63">
            <w:pPr>
              <w:jc w:val="left"/>
            </w:pPr>
          </w:p>
        </w:tc>
        <w:tc>
          <w:tcPr>
            <w:tcW w:w="999" w:type="dxa"/>
            <w:tcMar>
              <w:top w:w="50" w:type="dxa"/>
              <w:left w:w="100" w:type="dxa"/>
            </w:tcMar>
            <w:vAlign w:val="center"/>
          </w:tcPr>
          <w:p w14:paraId="56897767">
            <w:pPr>
              <w:spacing w:before="0" w:after="0"/>
              <w:ind w:left="135"/>
              <w:jc w:val="left"/>
            </w:pPr>
            <w:r>
              <w:rPr>
                <w:rFonts w:ascii="Times New Roman" w:hAnsi="Times New Roman"/>
                <w:b/>
                <w:i w:val="0"/>
                <w:color w:val="000000"/>
                <w:sz w:val="24"/>
              </w:rPr>
              <w:t xml:space="preserve">Всего </w:t>
            </w:r>
          </w:p>
          <w:p w14:paraId="01A762BB">
            <w:pPr>
              <w:spacing w:before="0" w:after="0"/>
              <w:ind w:left="135"/>
              <w:jc w:val="left"/>
            </w:pPr>
          </w:p>
        </w:tc>
        <w:tc>
          <w:tcPr>
            <w:tcW w:w="1726" w:type="dxa"/>
            <w:tcMar>
              <w:top w:w="50" w:type="dxa"/>
              <w:left w:w="100" w:type="dxa"/>
            </w:tcMar>
            <w:vAlign w:val="center"/>
          </w:tcPr>
          <w:p w14:paraId="12765B39">
            <w:pPr>
              <w:spacing w:before="0" w:after="0"/>
              <w:ind w:left="135"/>
              <w:jc w:val="left"/>
            </w:pPr>
            <w:r>
              <w:rPr>
                <w:rFonts w:ascii="Times New Roman" w:hAnsi="Times New Roman"/>
                <w:b/>
                <w:i w:val="0"/>
                <w:color w:val="000000"/>
                <w:sz w:val="24"/>
              </w:rPr>
              <w:t xml:space="preserve">Контрольные работы </w:t>
            </w:r>
          </w:p>
          <w:p w14:paraId="37BB579D">
            <w:pPr>
              <w:spacing w:before="0" w:after="0"/>
              <w:ind w:left="135"/>
              <w:jc w:val="left"/>
            </w:pPr>
          </w:p>
        </w:tc>
        <w:tc>
          <w:tcPr>
            <w:tcW w:w="1811" w:type="dxa"/>
            <w:tcMar>
              <w:top w:w="50" w:type="dxa"/>
              <w:left w:w="100" w:type="dxa"/>
            </w:tcMar>
            <w:vAlign w:val="center"/>
          </w:tcPr>
          <w:p w14:paraId="4D396676">
            <w:pPr>
              <w:spacing w:before="0" w:after="0"/>
              <w:ind w:left="135"/>
              <w:jc w:val="left"/>
            </w:pPr>
            <w:r>
              <w:rPr>
                <w:rFonts w:ascii="Times New Roman" w:hAnsi="Times New Roman"/>
                <w:b/>
                <w:i w:val="0"/>
                <w:color w:val="000000"/>
                <w:sz w:val="24"/>
              </w:rPr>
              <w:t xml:space="preserve">Практические работы </w:t>
            </w:r>
          </w:p>
          <w:p w14:paraId="7C6AB99A">
            <w:pPr>
              <w:spacing w:before="0" w:after="0"/>
              <w:ind w:left="135"/>
              <w:jc w:val="left"/>
            </w:pPr>
          </w:p>
        </w:tc>
        <w:tc>
          <w:tcPr>
            <w:tcW w:w="0" w:type="auto"/>
            <w:vMerge w:val="continue"/>
            <w:tcBorders>
              <w:top w:val="nil"/>
            </w:tcBorders>
            <w:tcMar>
              <w:top w:w="50" w:type="dxa"/>
              <w:left w:w="100" w:type="dxa"/>
            </w:tcMar>
          </w:tcPr>
          <w:p w14:paraId="087F9B08">
            <w:pPr>
              <w:jc w:val="left"/>
            </w:pPr>
          </w:p>
        </w:tc>
      </w:tr>
      <w:tr w14:paraId="004360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6" w:type="dxa"/>
            <w:tcMar>
              <w:top w:w="50" w:type="dxa"/>
              <w:left w:w="100" w:type="dxa"/>
            </w:tcMar>
            <w:vAlign w:val="center"/>
          </w:tcPr>
          <w:p w14:paraId="6B5CC16F">
            <w:pPr>
              <w:spacing w:before="0" w:after="0"/>
              <w:ind w:left="0"/>
              <w:jc w:val="left"/>
            </w:pPr>
            <w:r>
              <w:rPr>
                <w:rFonts w:ascii="Times New Roman" w:hAnsi="Times New Roman"/>
                <w:b w:val="0"/>
                <w:i w:val="0"/>
                <w:color w:val="000000"/>
                <w:sz w:val="24"/>
              </w:rPr>
              <w:t>1</w:t>
            </w:r>
          </w:p>
        </w:tc>
        <w:tc>
          <w:tcPr>
            <w:tcW w:w="2816" w:type="dxa"/>
            <w:tcMar>
              <w:top w:w="50" w:type="dxa"/>
              <w:left w:w="100" w:type="dxa"/>
            </w:tcMar>
            <w:vAlign w:val="center"/>
          </w:tcPr>
          <w:p w14:paraId="3A72944D">
            <w:pPr>
              <w:spacing w:before="0" w:after="0"/>
              <w:ind w:left="135"/>
              <w:jc w:val="left"/>
            </w:pPr>
            <w:r>
              <w:rPr>
                <w:rFonts w:ascii="Times New Roman" w:hAnsi="Times New Roman"/>
                <w:b w:val="0"/>
                <w:i w:val="0"/>
                <w:color w:val="000000"/>
                <w:sz w:val="24"/>
              </w:rPr>
              <w:t>Систематические группы растений</w:t>
            </w:r>
          </w:p>
        </w:tc>
        <w:tc>
          <w:tcPr>
            <w:tcW w:w="999" w:type="dxa"/>
            <w:tcMar>
              <w:top w:w="50" w:type="dxa"/>
              <w:left w:w="100" w:type="dxa"/>
            </w:tcMar>
            <w:vAlign w:val="center"/>
          </w:tcPr>
          <w:p w14:paraId="23FF4D20">
            <w:pPr>
              <w:spacing w:before="0" w:after="0" w:line="276" w:lineRule="auto"/>
              <w:ind w:left="135"/>
              <w:jc w:val="center"/>
            </w:pPr>
            <w:r>
              <w:rPr>
                <w:rFonts w:ascii="Times New Roman" w:hAnsi="Times New Roman"/>
                <w:b w:val="0"/>
                <w:i w:val="0"/>
                <w:color w:val="000000"/>
                <w:sz w:val="24"/>
              </w:rPr>
              <w:t xml:space="preserve"> 19 </w:t>
            </w:r>
          </w:p>
        </w:tc>
        <w:tc>
          <w:tcPr>
            <w:tcW w:w="1726" w:type="dxa"/>
            <w:tcMar>
              <w:top w:w="50" w:type="dxa"/>
              <w:left w:w="100" w:type="dxa"/>
            </w:tcMar>
            <w:vAlign w:val="center"/>
          </w:tcPr>
          <w:p w14:paraId="3778F6A0">
            <w:pPr>
              <w:spacing w:before="0" w:after="0" w:line="276" w:lineRule="auto"/>
              <w:ind w:left="135"/>
              <w:jc w:val="center"/>
            </w:pPr>
          </w:p>
        </w:tc>
        <w:tc>
          <w:tcPr>
            <w:tcW w:w="1811" w:type="dxa"/>
            <w:tcMar>
              <w:top w:w="50" w:type="dxa"/>
              <w:left w:w="100" w:type="dxa"/>
            </w:tcMar>
            <w:vAlign w:val="center"/>
          </w:tcPr>
          <w:p w14:paraId="785E1EEA">
            <w:pPr>
              <w:spacing w:before="0" w:after="0" w:line="276" w:lineRule="auto"/>
              <w:ind w:left="135"/>
              <w:jc w:val="center"/>
            </w:pPr>
            <w:r>
              <w:rPr>
                <w:rFonts w:ascii="Times New Roman" w:hAnsi="Times New Roman"/>
                <w:b w:val="0"/>
                <w:i w:val="0"/>
                <w:color w:val="000000"/>
                <w:sz w:val="24"/>
              </w:rPr>
              <w:t xml:space="preserve"> 4.5 </w:t>
            </w:r>
          </w:p>
        </w:tc>
        <w:tc>
          <w:tcPr>
            <w:tcW w:w="2710" w:type="dxa"/>
            <w:tcMar>
              <w:top w:w="50" w:type="dxa"/>
              <w:left w:w="100" w:type="dxa"/>
            </w:tcMar>
            <w:vAlign w:val="center"/>
          </w:tcPr>
          <w:p w14:paraId="0A6F820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"https://m.edsoo.ru/7f416720" \h </w:instrText>
            </w:r>
            <w:r>
              <w:fldChar w:fldCharType="separate"/>
            </w:r>
            <w:r>
              <w:rPr>
                <w:rFonts w:ascii="Times New Roman" w:hAnsi="Times New Roman"/>
                <w:b w:val="0"/>
                <w:i w:val="0"/>
                <w:color w:val="0000FF"/>
                <w:sz w:val="22"/>
                <w:u w:val="single"/>
              </w:rPr>
              <w:t>https://m.edsoo.ru/7f416720</w:t>
            </w:r>
            <w:r>
              <w:rPr>
                <w:rFonts w:ascii="Times New Roman" w:hAnsi="Times New Roman"/>
                <w:b w:val="0"/>
                <w:i w:val="0"/>
                <w:color w:val="0000FF"/>
                <w:sz w:val="22"/>
                <w:u w:val="single"/>
              </w:rPr>
              <w:fldChar w:fldCharType="end"/>
            </w:r>
          </w:p>
        </w:tc>
      </w:tr>
      <w:tr w14:paraId="2EDBA1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6" w:type="dxa"/>
            <w:tcMar>
              <w:top w:w="50" w:type="dxa"/>
              <w:left w:w="100" w:type="dxa"/>
            </w:tcMar>
            <w:vAlign w:val="center"/>
          </w:tcPr>
          <w:p w14:paraId="46AAE7AC">
            <w:pPr>
              <w:spacing w:before="0" w:after="0"/>
              <w:ind w:left="0"/>
              <w:jc w:val="left"/>
            </w:pPr>
            <w:r>
              <w:rPr>
                <w:rFonts w:ascii="Times New Roman" w:hAnsi="Times New Roman"/>
                <w:b w:val="0"/>
                <w:i w:val="0"/>
                <w:color w:val="000000"/>
                <w:sz w:val="24"/>
              </w:rPr>
              <w:t>2</w:t>
            </w:r>
          </w:p>
        </w:tc>
        <w:tc>
          <w:tcPr>
            <w:tcW w:w="2816" w:type="dxa"/>
            <w:tcMar>
              <w:top w:w="50" w:type="dxa"/>
              <w:left w:w="100" w:type="dxa"/>
            </w:tcMar>
            <w:vAlign w:val="center"/>
          </w:tcPr>
          <w:p w14:paraId="0BB65FAE">
            <w:pPr>
              <w:spacing w:before="0" w:after="0"/>
              <w:ind w:left="135"/>
              <w:jc w:val="left"/>
            </w:pPr>
            <w:r>
              <w:rPr>
                <w:rFonts w:ascii="Times New Roman" w:hAnsi="Times New Roman"/>
                <w:b w:val="0"/>
                <w:i w:val="0"/>
                <w:color w:val="000000"/>
                <w:sz w:val="24"/>
              </w:rPr>
              <w:t>Развитие растительного мира на Земле</w:t>
            </w:r>
          </w:p>
        </w:tc>
        <w:tc>
          <w:tcPr>
            <w:tcW w:w="999" w:type="dxa"/>
            <w:tcMar>
              <w:top w:w="50" w:type="dxa"/>
              <w:left w:w="100" w:type="dxa"/>
            </w:tcMar>
            <w:vAlign w:val="center"/>
          </w:tcPr>
          <w:p w14:paraId="4CE1F342">
            <w:pPr>
              <w:spacing w:before="0" w:after="0" w:line="276" w:lineRule="auto"/>
              <w:ind w:left="135"/>
              <w:jc w:val="center"/>
            </w:pPr>
            <w:r>
              <w:rPr>
                <w:rFonts w:ascii="Times New Roman" w:hAnsi="Times New Roman"/>
                <w:b w:val="0"/>
                <w:i w:val="0"/>
                <w:color w:val="000000"/>
                <w:sz w:val="24"/>
              </w:rPr>
              <w:t xml:space="preserve"> 2 </w:t>
            </w:r>
          </w:p>
        </w:tc>
        <w:tc>
          <w:tcPr>
            <w:tcW w:w="1726" w:type="dxa"/>
            <w:tcMar>
              <w:top w:w="50" w:type="dxa"/>
              <w:left w:w="100" w:type="dxa"/>
            </w:tcMar>
            <w:vAlign w:val="center"/>
          </w:tcPr>
          <w:p w14:paraId="38DE0E94">
            <w:pPr>
              <w:spacing w:before="0" w:after="0" w:line="276" w:lineRule="auto"/>
              <w:ind w:left="135"/>
              <w:jc w:val="center"/>
            </w:pPr>
          </w:p>
        </w:tc>
        <w:tc>
          <w:tcPr>
            <w:tcW w:w="1811" w:type="dxa"/>
            <w:tcMar>
              <w:top w:w="50" w:type="dxa"/>
              <w:left w:w="100" w:type="dxa"/>
            </w:tcMar>
            <w:vAlign w:val="center"/>
          </w:tcPr>
          <w:p w14:paraId="6AD40C05">
            <w:pPr>
              <w:spacing w:before="0" w:after="0" w:line="276" w:lineRule="auto"/>
              <w:ind w:left="135"/>
              <w:jc w:val="center"/>
            </w:pPr>
          </w:p>
        </w:tc>
        <w:tc>
          <w:tcPr>
            <w:tcW w:w="2710" w:type="dxa"/>
            <w:tcMar>
              <w:top w:w="50" w:type="dxa"/>
              <w:left w:w="100" w:type="dxa"/>
            </w:tcMar>
            <w:vAlign w:val="center"/>
          </w:tcPr>
          <w:p w14:paraId="0E31DEE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"https://m.edsoo.ru/7f416720" \h </w:instrText>
            </w:r>
            <w:r>
              <w:fldChar w:fldCharType="separate"/>
            </w:r>
            <w:r>
              <w:rPr>
                <w:rFonts w:ascii="Times New Roman" w:hAnsi="Times New Roman"/>
                <w:b w:val="0"/>
                <w:i w:val="0"/>
                <w:color w:val="0000FF"/>
                <w:sz w:val="22"/>
                <w:u w:val="single"/>
              </w:rPr>
              <w:t>https://m.edsoo.ru/7f416720</w:t>
            </w:r>
            <w:r>
              <w:rPr>
                <w:rFonts w:ascii="Times New Roman" w:hAnsi="Times New Roman"/>
                <w:b w:val="0"/>
                <w:i w:val="0"/>
                <w:color w:val="0000FF"/>
                <w:sz w:val="22"/>
                <w:u w:val="single"/>
              </w:rPr>
              <w:fldChar w:fldCharType="end"/>
            </w:r>
          </w:p>
        </w:tc>
      </w:tr>
      <w:tr w14:paraId="680238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6" w:type="dxa"/>
            <w:tcMar>
              <w:top w:w="50" w:type="dxa"/>
              <w:left w:w="100" w:type="dxa"/>
            </w:tcMar>
            <w:vAlign w:val="center"/>
          </w:tcPr>
          <w:p w14:paraId="71116010">
            <w:pPr>
              <w:spacing w:before="0" w:after="0"/>
              <w:ind w:left="0"/>
              <w:jc w:val="left"/>
            </w:pPr>
            <w:r>
              <w:rPr>
                <w:rFonts w:ascii="Times New Roman" w:hAnsi="Times New Roman"/>
                <w:b w:val="0"/>
                <w:i w:val="0"/>
                <w:color w:val="000000"/>
                <w:sz w:val="24"/>
              </w:rPr>
              <w:t>3</w:t>
            </w:r>
          </w:p>
        </w:tc>
        <w:tc>
          <w:tcPr>
            <w:tcW w:w="2816" w:type="dxa"/>
            <w:tcMar>
              <w:top w:w="50" w:type="dxa"/>
              <w:left w:w="100" w:type="dxa"/>
            </w:tcMar>
            <w:vAlign w:val="center"/>
          </w:tcPr>
          <w:p w14:paraId="331AC027">
            <w:pPr>
              <w:spacing w:before="0" w:after="0"/>
              <w:ind w:left="135"/>
              <w:jc w:val="left"/>
            </w:pPr>
            <w:r>
              <w:rPr>
                <w:rFonts w:ascii="Times New Roman" w:hAnsi="Times New Roman"/>
                <w:b w:val="0"/>
                <w:i w:val="0"/>
                <w:color w:val="000000"/>
                <w:sz w:val="24"/>
              </w:rPr>
              <w:t>Растения в природных сообществах</w:t>
            </w:r>
          </w:p>
        </w:tc>
        <w:tc>
          <w:tcPr>
            <w:tcW w:w="999" w:type="dxa"/>
            <w:tcMar>
              <w:top w:w="50" w:type="dxa"/>
              <w:left w:w="100" w:type="dxa"/>
            </w:tcMar>
            <w:vAlign w:val="center"/>
          </w:tcPr>
          <w:p w14:paraId="54866E89">
            <w:pPr>
              <w:spacing w:before="0" w:after="0" w:line="276" w:lineRule="auto"/>
              <w:ind w:left="135"/>
              <w:jc w:val="center"/>
            </w:pPr>
            <w:r>
              <w:rPr>
                <w:rFonts w:ascii="Times New Roman" w:hAnsi="Times New Roman"/>
                <w:b w:val="0"/>
                <w:i w:val="0"/>
                <w:color w:val="000000"/>
                <w:sz w:val="24"/>
              </w:rPr>
              <w:t xml:space="preserve"> 3 </w:t>
            </w:r>
          </w:p>
        </w:tc>
        <w:tc>
          <w:tcPr>
            <w:tcW w:w="1726" w:type="dxa"/>
            <w:tcMar>
              <w:top w:w="50" w:type="dxa"/>
              <w:left w:w="100" w:type="dxa"/>
            </w:tcMar>
            <w:vAlign w:val="center"/>
          </w:tcPr>
          <w:p w14:paraId="6B9A1BFE">
            <w:pPr>
              <w:spacing w:before="0" w:after="0" w:line="276" w:lineRule="auto"/>
              <w:ind w:left="135"/>
              <w:jc w:val="center"/>
            </w:pPr>
          </w:p>
        </w:tc>
        <w:tc>
          <w:tcPr>
            <w:tcW w:w="1811" w:type="dxa"/>
            <w:tcMar>
              <w:top w:w="50" w:type="dxa"/>
              <w:left w:w="100" w:type="dxa"/>
            </w:tcMar>
            <w:vAlign w:val="center"/>
          </w:tcPr>
          <w:p w14:paraId="2A4A7846">
            <w:pPr>
              <w:spacing w:before="0" w:after="0" w:line="276" w:lineRule="auto"/>
              <w:ind w:left="135"/>
              <w:jc w:val="center"/>
            </w:pPr>
          </w:p>
        </w:tc>
        <w:tc>
          <w:tcPr>
            <w:tcW w:w="2710" w:type="dxa"/>
            <w:tcMar>
              <w:top w:w="50" w:type="dxa"/>
              <w:left w:w="100" w:type="dxa"/>
            </w:tcMar>
            <w:vAlign w:val="center"/>
          </w:tcPr>
          <w:p w14:paraId="06CB8E9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"https://m.edsoo.ru/7f416720" \h </w:instrText>
            </w:r>
            <w:r>
              <w:fldChar w:fldCharType="separate"/>
            </w:r>
            <w:r>
              <w:rPr>
                <w:rFonts w:ascii="Times New Roman" w:hAnsi="Times New Roman"/>
                <w:b w:val="0"/>
                <w:i w:val="0"/>
                <w:color w:val="0000FF"/>
                <w:sz w:val="22"/>
                <w:u w:val="single"/>
              </w:rPr>
              <w:t>https://m.edsoo.ru/7f416720</w:t>
            </w:r>
            <w:r>
              <w:rPr>
                <w:rFonts w:ascii="Times New Roman" w:hAnsi="Times New Roman"/>
                <w:b w:val="0"/>
                <w:i w:val="0"/>
                <w:color w:val="0000FF"/>
                <w:sz w:val="22"/>
                <w:u w:val="single"/>
              </w:rPr>
              <w:fldChar w:fldCharType="end"/>
            </w:r>
          </w:p>
        </w:tc>
      </w:tr>
      <w:tr w14:paraId="13B555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6" w:type="dxa"/>
            <w:tcMar>
              <w:top w:w="50" w:type="dxa"/>
              <w:left w:w="100" w:type="dxa"/>
            </w:tcMar>
            <w:vAlign w:val="center"/>
          </w:tcPr>
          <w:p w14:paraId="0CC6E432">
            <w:pPr>
              <w:spacing w:before="0" w:after="0"/>
              <w:ind w:left="0"/>
              <w:jc w:val="left"/>
            </w:pPr>
            <w:r>
              <w:rPr>
                <w:rFonts w:ascii="Times New Roman" w:hAnsi="Times New Roman"/>
                <w:b w:val="0"/>
                <w:i w:val="0"/>
                <w:color w:val="000000"/>
                <w:sz w:val="24"/>
              </w:rPr>
              <w:t>4</w:t>
            </w:r>
          </w:p>
        </w:tc>
        <w:tc>
          <w:tcPr>
            <w:tcW w:w="2816" w:type="dxa"/>
            <w:tcMar>
              <w:top w:w="50" w:type="dxa"/>
              <w:left w:w="100" w:type="dxa"/>
            </w:tcMar>
            <w:vAlign w:val="center"/>
          </w:tcPr>
          <w:p w14:paraId="033C0CFD">
            <w:pPr>
              <w:spacing w:before="0" w:after="0"/>
              <w:ind w:left="135"/>
              <w:jc w:val="left"/>
            </w:pPr>
            <w:r>
              <w:rPr>
                <w:rFonts w:ascii="Times New Roman" w:hAnsi="Times New Roman"/>
                <w:b w:val="0"/>
                <w:i w:val="0"/>
                <w:color w:val="000000"/>
                <w:sz w:val="24"/>
              </w:rPr>
              <w:t>Растения и человек</w:t>
            </w:r>
          </w:p>
        </w:tc>
        <w:tc>
          <w:tcPr>
            <w:tcW w:w="999" w:type="dxa"/>
            <w:tcMar>
              <w:top w:w="50" w:type="dxa"/>
              <w:left w:w="100" w:type="dxa"/>
            </w:tcMar>
            <w:vAlign w:val="center"/>
          </w:tcPr>
          <w:p w14:paraId="0C11DE05">
            <w:pPr>
              <w:spacing w:before="0" w:after="0" w:line="276" w:lineRule="auto"/>
              <w:ind w:left="135"/>
              <w:jc w:val="center"/>
            </w:pPr>
            <w:r>
              <w:rPr>
                <w:rFonts w:ascii="Times New Roman" w:hAnsi="Times New Roman"/>
                <w:b w:val="0"/>
                <w:i w:val="0"/>
                <w:color w:val="000000"/>
                <w:sz w:val="24"/>
              </w:rPr>
              <w:t xml:space="preserve"> 3 </w:t>
            </w:r>
          </w:p>
        </w:tc>
        <w:tc>
          <w:tcPr>
            <w:tcW w:w="1726" w:type="dxa"/>
            <w:tcMar>
              <w:top w:w="50" w:type="dxa"/>
              <w:left w:w="100" w:type="dxa"/>
            </w:tcMar>
            <w:vAlign w:val="center"/>
          </w:tcPr>
          <w:p w14:paraId="54387C4D">
            <w:pPr>
              <w:spacing w:before="0" w:after="0" w:line="276" w:lineRule="auto"/>
              <w:ind w:left="135"/>
              <w:jc w:val="center"/>
            </w:pPr>
            <w:r>
              <w:rPr>
                <w:rFonts w:ascii="Times New Roman" w:hAnsi="Times New Roman"/>
                <w:b w:val="0"/>
                <w:i w:val="0"/>
                <w:color w:val="000000"/>
                <w:sz w:val="24"/>
              </w:rPr>
              <w:t xml:space="preserve"> 2 </w:t>
            </w:r>
          </w:p>
        </w:tc>
        <w:tc>
          <w:tcPr>
            <w:tcW w:w="1811" w:type="dxa"/>
            <w:tcMar>
              <w:top w:w="50" w:type="dxa"/>
              <w:left w:w="100" w:type="dxa"/>
            </w:tcMar>
            <w:vAlign w:val="center"/>
          </w:tcPr>
          <w:p w14:paraId="4F49E9C1">
            <w:pPr>
              <w:spacing w:before="0" w:after="0" w:line="276" w:lineRule="auto"/>
              <w:ind w:left="135"/>
              <w:jc w:val="center"/>
            </w:pPr>
          </w:p>
        </w:tc>
        <w:tc>
          <w:tcPr>
            <w:tcW w:w="2710" w:type="dxa"/>
            <w:tcMar>
              <w:top w:w="50" w:type="dxa"/>
              <w:left w:w="100" w:type="dxa"/>
            </w:tcMar>
            <w:vAlign w:val="center"/>
          </w:tcPr>
          <w:p w14:paraId="7D82C22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"https://m.edsoo.ru/7f416720" \h </w:instrText>
            </w:r>
            <w:r>
              <w:fldChar w:fldCharType="separate"/>
            </w:r>
            <w:r>
              <w:rPr>
                <w:rFonts w:ascii="Times New Roman" w:hAnsi="Times New Roman"/>
                <w:b w:val="0"/>
                <w:i w:val="0"/>
                <w:color w:val="0000FF"/>
                <w:sz w:val="22"/>
                <w:u w:val="single"/>
              </w:rPr>
              <w:t>https://m.edsoo.ru/7f416720</w:t>
            </w:r>
            <w:r>
              <w:rPr>
                <w:rFonts w:ascii="Times New Roman" w:hAnsi="Times New Roman"/>
                <w:b w:val="0"/>
                <w:i w:val="0"/>
                <w:color w:val="0000FF"/>
                <w:sz w:val="22"/>
                <w:u w:val="single"/>
              </w:rPr>
              <w:fldChar w:fldCharType="end"/>
            </w:r>
          </w:p>
        </w:tc>
      </w:tr>
      <w:tr w14:paraId="7504BC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6" w:type="dxa"/>
            <w:tcMar>
              <w:top w:w="50" w:type="dxa"/>
              <w:left w:w="100" w:type="dxa"/>
            </w:tcMar>
            <w:vAlign w:val="center"/>
          </w:tcPr>
          <w:p w14:paraId="1424F1CA">
            <w:pPr>
              <w:spacing w:before="0" w:after="0"/>
              <w:ind w:left="0"/>
              <w:jc w:val="left"/>
            </w:pPr>
            <w:r>
              <w:rPr>
                <w:rFonts w:ascii="Times New Roman" w:hAnsi="Times New Roman"/>
                <w:b w:val="0"/>
                <w:i w:val="0"/>
                <w:color w:val="000000"/>
                <w:sz w:val="24"/>
              </w:rPr>
              <w:t>5</w:t>
            </w:r>
          </w:p>
        </w:tc>
        <w:tc>
          <w:tcPr>
            <w:tcW w:w="2816" w:type="dxa"/>
            <w:tcMar>
              <w:top w:w="50" w:type="dxa"/>
              <w:left w:w="100" w:type="dxa"/>
            </w:tcMar>
            <w:vAlign w:val="center"/>
          </w:tcPr>
          <w:p w14:paraId="4BC200B7">
            <w:pPr>
              <w:spacing w:before="0" w:after="0"/>
              <w:ind w:left="135"/>
              <w:jc w:val="left"/>
            </w:pPr>
            <w:r>
              <w:rPr>
                <w:rFonts w:ascii="Times New Roman" w:hAnsi="Times New Roman"/>
                <w:b w:val="0"/>
                <w:i w:val="0"/>
                <w:color w:val="000000"/>
                <w:sz w:val="24"/>
              </w:rPr>
              <w:t>Грибы. Лишайники. Бактерии</w:t>
            </w:r>
          </w:p>
        </w:tc>
        <w:tc>
          <w:tcPr>
            <w:tcW w:w="999" w:type="dxa"/>
            <w:tcMar>
              <w:top w:w="50" w:type="dxa"/>
              <w:left w:w="100" w:type="dxa"/>
            </w:tcMar>
            <w:vAlign w:val="center"/>
          </w:tcPr>
          <w:p w14:paraId="62C4465F">
            <w:pPr>
              <w:spacing w:before="0" w:after="0" w:line="276" w:lineRule="auto"/>
              <w:ind w:left="135"/>
              <w:jc w:val="center"/>
            </w:pPr>
            <w:r>
              <w:rPr>
                <w:rFonts w:ascii="Times New Roman" w:hAnsi="Times New Roman"/>
                <w:b w:val="0"/>
                <w:i w:val="0"/>
                <w:color w:val="000000"/>
                <w:sz w:val="24"/>
              </w:rPr>
              <w:t xml:space="preserve"> 7 </w:t>
            </w:r>
          </w:p>
        </w:tc>
        <w:tc>
          <w:tcPr>
            <w:tcW w:w="1726" w:type="dxa"/>
            <w:tcMar>
              <w:top w:w="50" w:type="dxa"/>
              <w:left w:w="100" w:type="dxa"/>
            </w:tcMar>
            <w:vAlign w:val="center"/>
          </w:tcPr>
          <w:p w14:paraId="1CAE60E1">
            <w:pPr>
              <w:spacing w:before="0" w:after="0" w:line="276" w:lineRule="auto"/>
              <w:ind w:left="135"/>
              <w:jc w:val="center"/>
            </w:pPr>
          </w:p>
        </w:tc>
        <w:tc>
          <w:tcPr>
            <w:tcW w:w="1811" w:type="dxa"/>
            <w:tcMar>
              <w:top w:w="50" w:type="dxa"/>
              <w:left w:w="100" w:type="dxa"/>
            </w:tcMar>
            <w:vAlign w:val="center"/>
          </w:tcPr>
          <w:p w14:paraId="28CC1CFE">
            <w:pPr>
              <w:spacing w:before="0" w:after="0" w:line="276" w:lineRule="auto"/>
              <w:ind w:left="135"/>
              <w:jc w:val="center"/>
            </w:pPr>
            <w:r>
              <w:rPr>
                <w:rFonts w:ascii="Times New Roman" w:hAnsi="Times New Roman"/>
                <w:b w:val="0"/>
                <w:i w:val="0"/>
                <w:color w:val="000000"/>
                <w:sz w:val="24"/>
              </w:rPr>
              <w:t xml:space="preserve"> 2 </w:t>
            </w:r>
          </w:p>
        </w:tc>
        <w:tc>
          <w:tcPr>
            <w:tcW w:w="2710" w:type="dxa"/>
            <w:tcMar>
              <w:top w:w="50" w:type="dxa"/>
              <w:left w:w="100" w:type="dxa"/>
            </w:tcMar>
            <w:vAlign w:val="center"/>
          </w:tcPr>
          <w:p w14:paraId="01872F1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"https://m.edsoo.ru/7f416720" \h </w:instrText>
            </w:r>
            <w:r>
              <w:fldChar w:fldCharType="separate"/>
            </w:r>
            <w:r>
              <w:rPr>
                <w:rFonts w:ascii="Times New Roman" w:hAnsi="Times New Roman"/>
                <w:b w:val="0"/>
                <w:i w:val="0"/>
                <w:color w:val="0000FF"/>
                <w:sz w:val="22"/>
                <w:u w:val="single"/>
              </w:rPr>
              <w:t>https://m.edsoo.ru/7f416720</w:t>
            </w:r>
            <w:r>
              <w:rPr>
                <w:rFonts w:ascii="Times New Roman" w:hAnsi="Times New Roman"/>
                <w:b w:val="0"/>
                <w:i w:val="0"/>
                <w:color w:val="0000FF"/>
                <w:sz w:val="22"/>
                <w:u w:val="single"/>
              </w:rPr>
              <w:fldChar w:fldCharType="end"/>
            </w:r>
          </w:p>
        </w:tc>
      </w:tr>
      <w:tr w14:paraId="069435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44EC1599">
            <w:pPr>
              <w:spacing w:before="0" w:after="0"/>
              <w:ind w:left="135"/>
              <w:jc w:val="left"/>
            </w:pPr>
            <w:r>
              <w:rPr>
                <w:rFonts w:ascii="Times New Roman" w:hAnsi="Times New Roman"/>
                <w:b w:val="0"/>
                <w:i w:val="0"/>
                <w:color w:val="000000"/>
                <w:sz w:val="24"/>
              </w:rPr>
              <w:t>ОБЩЕЕ КОЛИЧЕСТВО ЧАСОВ ПО ПРОГРАММЕ</w:t>
            </w:r>
          </w:p>
        </w:tc>
        <w:tc>
          <w:tcPr>
            <w:tcW w:w="1570" w:type="dxa"/>
            <w:tcMar>
              <w:top w:w="50" w:type="dxa"/>
              <w:left w:w="100" w:type="dxa"/>
            </w:tcMar>
            <w:vAlign w:val="center"/>
          </w:tcPr>
          <w:p w14:paraId="2FC6E923">
            <w:pPr>
              <w:spacing w:before="0" w:after="0" w:line="276" w:lineRule="auto"/>
              <w:ind w:left="135"/>
              <w:jc w:val="center"/>
            </w:pPr>
            <w:r>
              <w:rPr>
                <w:rFonts w:ascii="Times New Roman" w:hAnsi="Times New Roman"/>
                <w:b w:val="0"/>
                <w:i w:val="0"/>
                <w:color w:val="000000"/>
                <w:sz w:val="24"/>
              </w:rPr>
              <w:t xml:space="preserve"> 34 </w:t>
            </w:r>
          </w:p>
        </w:tc>
        <w:tc>
          <w:tcPr>
            <w:tcW w:w="1726" w:type="dxa"/>
            <w:tcMar>
              <w:top w:w="50" w:type="dxa"/>
              <w:left w:w="100" w:type="dxa"/>
            </w:tcMar>
            <w:vAlign w:val="center"/>
          </w:tcPr>
          <w:p w14:paraId="0CCD5821">
            <w:pPr>
              <w:spacing w:before="0" w:after="0" w:line="276" w:lineRule="auto"/>
              <w:ind w:left="135"/>
              <w:jc w:val="center"/>
            </w:pPr>
            <w:r>
              <w:rPr>
                <w:rFonts w:ascii="Times New Roman" w:hAnsi="Times New Roman"/>
                <w:b w:val="0"/>
                <w:i w:val="0"/>
                <w:color w:val="000000"/>
                <w:sz w:val="24"/>
              </w:rPr>
              <w:t xml:space="preserve"> 2 </w:t>
            </w:r>
          </w:p>
        </w:tc>
        <w:tc>
          <w:tcPr>
            <w:tcW w:w="1811" w:type="dxa"/>
            <w:tcMar>
              <w:top w:w="50" w:type="dxa"/>
              <w:left w:w="100" w:type="dxa"/>
            </w:tcMar>
            <w:vAlign w:val="center"/>
          </w:tcPr>
          <w:p w14:paraId="34C29D39">
            <w:pPr>
              <w:spacing w:before="0" w:after="0" w:line="276" w:lineRule="auto"/>
              <w:ind w:left="135"/>
              <w:jc w:val="center"/>
            </w:pPr>
            <w:r>
              <w:rPr>
                <w:rFonts w:ascii="Times New Roman" w:hAnsi="Times New Roman"/>
                <w:b w:val="0"/>
                <w:i w:val="0"/>
                <w:color w:val="000000"/>
                <w:sz w:val="24"/>
              </w:rPr>
              <w:t xml:space="preserve"> 6.5 </w:t>
            </w:r>
          </w:p>
        </w:tc>
        <w:tc>
          <w:tcPr>
            <w:tcW w:w="2710" w:type="dxa"/>
            <w:tcMar>
              <w:top w:w="50" w:type="dxa"/>
              <w:left w:w="100" w:type="dxa"/>
            </w:tcMar>
            <w:vAlign w:val="center"/>
          </w:tcPr>
          <w:p w14:paraId="44DCE72C">
            <w:pPr>
              <w:jc w:val="left"/>
            </w:pPr>
          </w:p>
        </w:tc>
      </w:tr>
    </w:tbl>
    <w:p w14:paraId="0D0ED73C">
      <w:pPr>
        <w:sectPr>
          <w:pgSz w:w="16383" w:h="11906" w:orient="landscape"/>
          <w:cols w:space="720" w:num="1"/>
        </w:sectPr>
      </w:pPr>
    </w:p>
    <w:p w14:paraId="14CA7843">
      <w:pPr>
        <w:spacing w:before="0" w:after="0"/>
        <w:ind w:left="120"/>
        <w:jc w:val="left"/>
      </w:pPr>
      <w:r>
        <w:rPr>
          <w:rFonts w:ascii="Times New Roman" w:hAnsi="Times New Roman"/>
          <w:b/>
          <w:i w:val="0"/>
          <w:color w:val="000000"/>
          <w:sz w:val="28"/>
        </w:rPr>
        <w:t xml:space="preserve"> 8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00"/>
        <w:gridCol w:w="4470"/>
        <w:gridCol w:w="1430"/>
        <w:gridCol w:w="1571"/>
        <w:gridCol w:w="1678"/>
        <w:gridCol w:w="2847"/>
      </w:tblGrid>
      <w:tr w14:paraId="238573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vMerge w:val="restart"/>
            <w:tcMar>
              <w:top w:w="50" w:type="dxa"/>
              <w:left w:w="100" w:type="dxa"/>
            </w:tcMar>
            <w:vAlign w:val="center"/>
          </w:tcPr>
          <w:p w14:paraId="6D8A122D">
            <w:pPr>
              <w:spacing w:before="0" w:after="0"/>
              <w:ind w:left="135"/>
              <w:jc w:val="left"/>
            </w:pPr>
            <w:r>
              <w:rPr>
                <w:rFonts w:ascii="Times New Roman" w:hAnsi="Times New Roman"/>
                <w:b/>
                <w:i w:val="0"/>
                <w:color w:val="000000"/>
                <w:sz w:val="24"/>
              </w:rPr>
              <w:t xml:space="preserve">№ п/п </w:t>
            </w:r>
          </w:p>
          <w:p w14:paraId="198F57D9">
            <w:pPr>
              <w:spacing w:before="0" w:after="0"/>
              <w:ind w:left="135"/>
              <w:jc w:val="left"/>
            </w:pPr>
          </w:p>
        </w:tc>
        <w:tc>
          <w:tcPr>
            <w:tcW w:w="3168" w:type="dxa"/>
            <w:vMerge w:val="restart"/>
            <w:tcMar>
              <w:top w:w="50" w:type="dxa"/>
              <w:left w:w="100" w:type="dxa"/>
            </w:tcMar>
            <w:vAlign w:val="center"/>
          </w:tcPr>
          <w:p w14:paraId="4323E87E">
            <w:pPr>
              <w:spacing w:before="0" w:after="0"/>
              <w:ind w:left="135"/>
              <w:jc w:val="left"/>
            </w:pPr>
            <w:r>
              <w:rPr>
                <w:rFonts w:ascii="Times New Roman" w:hAnsi="Times New Roman"/>
                <w:b/>
                <w:i w:val="0"/>
                <w:color w:val="000000"/>
                <w:sz w:val="24"/>
              </w:rPr>
              <w:t xml:space="preserve">Наименование разделов и тем программы </w:t>
            </w:r>
          </w:p>
          <w:p w14:paraId="58121A26">
            <w:pPr>
              <w:spacing w:before="0" w:after="0"/>
              <w:ind w:left="135"/>
              <w:jc w:val="left"/>
            </w:pPr>
          </w:p>
        </w:tc>
        <w:tc>
          <w:tcPr>
            <w:tcW w:w="0" w:type="auto"/>
            <w:gridSpan w:val="3"/>
            <w:tcMar>
              <w:top w:w="50" w:type="dxa"/>
              <w:left w:w="100" w:type="dxa"/>
            </w:tcMar>
            <w:vAlign w:val="center"/>
          </w:tcPr>
          <w:p w14:paraId="5BF07D1D">
            <w:pPr>
              <w:spacing w:before="0" w:after="0"/>
              <w:ind w:left="0"/>
              <w:jc w:val="left"/>
            </w:pPr>
            <w:r>
              <w:rPr>
                <w:rFonts w:ascii="Times New Roman" w:hAnsi="Times New Roman"/>
                <w:b/>
                <w:i w:val="0"/>
                <w:color w:val="000000"/>
                <w:sz w:val="24"/>
              </w:rPr>
              <w:t>Количество часов</w:t>
            </w:r>
          </w:p>
        </w:tc>
        <w:tc>
          <w:tcPr>
            <w:tcW w:w="2615" w:type="dxa"/>
            <w:vMerge w:val="restart"/>
            <w:tcMar>
              <w:top w:w="50" w:type="dxa"/>
              <w:left w:w="100" w:type="dxa"/>
            </w:tcMar>
            <w:vAlign w:val="center"/>
          </w:tcPr>
          <w:p w14:paraId="108BB8FA">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3BED894F">
            <w:pPr>
              <w:spacing w:before="0" w:after="0"/>
              <w:ind w:left="135"/>
              <w:jc w:val="left"/>
            </w:pPr>
          </w:p>
        </w:tc>
      </w:tr>
      <w:tr w14:paraId="5392AE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1AB1B648">
            <w:pPr>
              <w:jc w:val="left"/>
            </w:pPr>
          </w:p>
        </w:tc>
        <w:tc>
          <w:tcPr>
            <w:tcW w:w="0" w:type="auto"/>
            <w:vMerge w:val="continue"/>
            <w:tcBorders>
              <w:top w:val="nil"/>
            </w:tcBorders>
            <w:tcMar>
              <w:top w:w="50" w:type="dxa"/>
              <w:left w:w="100" w:type="dxa"/>
            </w:tcMar>
          </w:tcPr>
          <w:p w14:paraId="4A2114CD">
            <w:pPr>
              <w:jc w:val="left"/>
            </w:pPr>
          </w:p>
        </w:tc>
        <w:tc>
          <w:tcPr>
            <w:tcW w:w="966" w:type="dxa"/>
            <w:tcMar>
              <w:top w:w="50" w:type="dxa"/>
              <w:left w:w="100" w:type="dxa"/>
            </w:tcMar>
            <w:vAlign w:val="center"/>
          </w:tcPr>
          <w:p w14:paraId="79B3856C">
            <w:pPr>
              <w:spacing w:before="0" w:after="0"/>
              <w:ind w:left="135"/>
              <w:jc w:val="left"/>
            </w:pPr>
            <w:r>
              <w:rPr>
                <w:rFonts w:ascii="Times New Roman" w:hAnsi="Times New Roman"/>
                <w:b/>
                <w:i w:val="0"/>
                <w:color w:val="000000"/>
                <w:sz w:val="24"/>
              </w:rPr>
              <w:t xml:space="preserve">Всего </w:t>
            </w:r>
          </w:p>
          <w:p w14:paraId="6621D304">
            <w:pPr>
              <w:spacing w:before="0" w:after="0"/>
              <w:ind w:left="135"/>
              <w:jc w:val="left"/>
            </w:pPr>
          </w:p>
        </w:tc>
        <w:tc>
          <w:tcPr>
            <w:tcW w:w="1687" w:type="dxa"/>
            <w:tcMar>
              <w:top w:w="50" w:type="dxa"/>
              <w:left w:w="100" w:type="dxa"/>
            </w:tcMar>
            <w:vAlign w:val="center"/>
          </w:tcPr>
          <w:p w14:paraId="5CC80DA0">
            <w:pPr>
              <w:spacing w:before="0" w:after="0"/>
              <w:ind w:left="135"/>
              <w:jc w:val="left"/>
            </w:pPr>
            <w:r>
              <w:rPr>
                <w:rFonts w:ascii="Times New Roman" w:hAnsi="Times New Roman"/>
                <w:b/>
                <w:i w:val="0"/>
                <w:color w:val="000000"/>
                <w:sz w:val="24"/>
              </w:rPr>
              <w:t xml:space="preserve">Контрольные работы </w:t>
            </w:r>
          </w:p>
          <w:p w14:paraId="54659369">
            <w:pPr>
              <w:spacing w:before="0" w:after="0"/>
              <w:ind w:left="135"/>
              <w:jc w:val="left"/>
            </w:pPr>
          </w:p>
        </w:tc>
        <w:tc>
          <w:tcPr>
            <w:tcW w:w="1774" w:type="dxa"/>
            <w:tcMar>
              <w:top w:w="50" w:type="dxa"/>
              <w:left w:w="100" w:type="dxa"/>
            </w:tcMar>
            <w:vAlign w:val="center"/>
          </w:tcPr>
          <w:p w14:paraId="03BB09FB">
            <w:pPr>
              <w:spacing w:before="0" w:after="0"/>
              <w:ind w:left="135"/>
              <w:jc w:val="left"/>
            </w:pPr>
            <w:r>
              <w:rPr>
                <w:rFonts w:ascii="Times New Roman" w:hAnsi="Times New Roman"/>
                <w:b/>
                <w:i w:val="0"/>
                <w:color w:val="000000"/>
                <w:sz w:val="24"/>
              </w:rPr>
              <w:t xml:space="preserve">Практические работы </w:t>
            </w:r>
          </w:p>
          <w:p w14:paraId="2DDD9E87">
            <w:pPr>
              <w:spacing w:before="0" w:after="0"/>
              <w:ind w:left="135"/>
              <w:jc w:val="left"/>
            </w:pPr>
          </w:p>
        </w:tc>
        <w:tc>
          <w:tcPr>
            <w:tcW w:w="0" w:type="auto"/>
            <w:vMerge w:val="continue"/>
            <w:tcBorders>
              <w:top w:val="nil"/>
            </w:tcBorders>
            <w:tcMar>
              <w:top w:w="50" w:type="dxa"/>
              <w:left w:w="100" w:type="dxa"/>
            </w:tcMar>
          </w:tcPr>
          <w:p w14:paraId="41F4B751">
            <w:pPr>
              <w:jc w:val="left"/>
            </w:pPr>
          </w:p>
        </w:tc>
      </w:tr>
      <w:tr w14:paraId="25762F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0B21EAF6">
            <w:pPr>
              <w:spacing w:before="0" w:after="0"/>
              <w:ind w:left="0"/>
              <w:jc w:val="left"/>
            </w:pPr>
            <w:r>
              <w:rPr>
                <w:rFonts w:ascii="Times New Roman" w:hAnsi="Times New Roman"/>
                <w:b w:val="0"/>
                <w:i w:val="0"/>
                <w:color w:val="000000"/>
                <w:sz w:val="24"/>
              </w:rPr>
              <w:t>1</w:t>
            </w:r>
          </w:p>
        </w:tc>
        <w:tc>
          <w:tcPr>
            <w:tcW w:w="3168" w:type="dxa"/>
            <w:tcMar>
              <w:top w:w="50" w:type="dxa"/>
              <w:left w:w="100" w:type="dxa"/>
            </w:tcMar>
            <w:vAlign w:val="center"/>
          </w:tcPr>
          <w:p w14:paraId="59B251CD">
            <w:pPr>
              <w:spacing w:before="0" w:after="0"/>
              <w:ind w:left="135"/>
              <w:jc w:val="left"/>
            </w:pPr>
            <w:r>
              <w:rPr>
                <w:rFonts w:ascii="Times New Roman" w:hAnsi="Times New Roman"/>
                <w:b w:val="0"/>
                <w:i w:val="0"/>
                <w:color w:val="000000"/>
                <w:sz w:val="24"/>
              </w:rPr>
              <w:t>Животный организм</w:t>
            </w:r>
          </w:p>
        </w:tc>
        <w:tc>
          <w:tcPr>
            <w:tcW w:w="966" w:type="dxa"/>
            <w:tcMar>
              <w:top w:w="50" w:type="dxa"/>
              <w:left w:w="100" w:type="dxa"/>
            </w:tcMar>
            <w:vAlign w:val="center"/>
          </w:tcPr>
          <w:p w14:paraId="745E1F99">
            <w:pPr>
              <w:spacing w:before="0" w:after="0" w:line="276" w:lineRule="auto"/>
              <w:ind w:left="135"/>
              <w:jc w:val="center"/>
            </w:pPr>
            <w:r>
              <w:rPr>
                <w:rFonts w:ascii="Times New Roman" w:hAnsi="Times New Roman"/>
                <w:b w:val="0"/>
                <w:i w:val="0"/>
                <w:color w:val="000000"/>
                <w:sz w:val="24"/>
              </w:rPr>
              <w:t xml:space="preserve"> 4 </w:t>
            </w:r>
          </w:p>
        </w:tc>
        <w:tc>
          <w:tcPr>
            <w:tcW w:w="1687" w:type="dxa"/>
            <w:tcMar>
              <w:top w:w="50" w:type="dxa"/>
              <w:left w:w="100" w:type="dxa"/>
            </w:tcMar>
            <w:vAlign w:val="center"/>
          </w:tcPr>
          <w:p w14:paraId="6BC6EAEE">
            <w:pPr>
              <w:spacing w:before="0" w:after="0" w:line="276" w:lineRule="auto"/>
              <w:ind w:left="135"/>
              <w:jc w:val="center"/>
            </w:pPr>
          </w:p>
        </w:tc>
        <w:tc>
          <w:tcPr>
            <w:tcW w:w="1774" w:type="dxa"/>
            <w:tcMar>
              <w:top w:w="50" w:type="dxa"/>
              <w:left w:w="100" w:type="dxa"/>
            </w:tcMar>
            <w:vAlign w:val="center"/>
          </w:tcPr>
          <w:p w14:paraId="2D43016F">
            <w:pPr>
              <w:spacing w:before="0" w:after="0" w:line="276" w:lineRule="auto"/>
              <w:ind w:left="135"/>
              <w:jc w:val="center"/>
            </w:pPr>
            <w:r>
              <w:rPr>
                <w:rFonts w:ascii="Times New Roman" w:hAnsi="Times New Roman"/>
                <w:b w:val="0"/>
                <w:i w:val="0"/>
                <w:color w:val="000000"/>
                <w:sz w:val="24"/>
              </w:rPr>
              <w:t xml:space="preserve"> 0.5 </w:t>
            </w:r>
          </w:p>
        </w:tc>
        <w:tc>
          <w:tcPr>
            <w:tcW w:w="2615" w:type="dxa"/>
            <w:tcMar>
              <w:top w:w="50" w:type="dxa"/>
              <w:left w:w="100" w:type="dxa"/>
            </w:tcMar>
            <w:vAlign w:val="center"/>
          </w:tcPr>
          <w:p w14:paraId="6726494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"https://m.edsoo.ru/7f418886" \h </w:instrText>
            </w:r>
            <w:r>
              <w:fldChar w:fldCharType="separate"/>
            </w:r>
            <w:r>
              <w:rPr>
                <w:rFonts w:ascii="Times New Roman" w:hAnsi="Times New Roman"/>
                <w:b w:val="0"/>
                <w:i w:val="0"/>
                <w:color w:val="0000FF"/>
                <w:sz w:val="22"/>
                <w:u w:val="single"/>
              </w:rPr>
              <w:t>https://m.edsoo.ru/7f418886</w:t>
            </w:r>
            <w:r>
              <w:rPr>
                <w:rFonts w:ascii="Times New Roman" w:hAnsi="Times New Roman"/>
                <w:b w:val="0"/>
                <w:i w:val="0"/>
                <w:color w:val="0000FF"/>
                <w:sz w:val="22"/>
                <w:u w:val="single"/>
              </w:rPr>
              <w:fldChar w:fldCharType="end"/>
            </w:r>
          </w:p>
        </w:tc>
      </w:tr>
      <w:tr w14:paraId="718E05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7497F37F">
            <w:pPr>
              <w:spacing w:before="0" w:after="0"/>
              <w:ind w:left="0"/>
              <w:jc w:val="left"/>
            </w:pPr>
            <w:r>
              <w:rPr>
                <w:rFonts w:ascii="Times New Roman" w:hAnsi="Times New Roman"/>
                <w:b w:val="0"/>
                <w:i w:val="0"/>
                <w:color w:val="000000"/>
                <w:sz w:val="24"/>
              </w:rPr>
              <w:t>2</w:t>
            </w:r>
          </w:p>
        </w:tc>
        <w:tc>
          <w:tcPr>
            <w:tcW w:w="3168" w:type="dxa"/>
            <w:tcMar>
              <w:top w:w="50" w:type="dxa"/>
              <w:left w:w="100" w:type="dxa"/>
            </w:tcMar>
            <w:vAlign w:val="center"/>
          </w:tcPr>
          <w:p w14:paraId="15975337">
            <w:pPr>
              <w:spacing w:before="0" w:after="0"/>
              <w:ind w:left="135"/>
              <w:jc w:val="left"/>
            </w:pPr>
            <w:r>
              <w:rPr>
                <w:rFonts w:ascii="Times New Roman" w:hAnsi="Times New Roman"/>
                <w:b w:val="0"/>
                <w:i w:val="0"/>
                <w:color w:val="000000"/>
                <w:sz w:val="24"/>
              </w:rPr>
              <w:t>Строение и жизнедеятельность организма животного</w:t>
            </w:r>
          </w:p>
        </w:tc>
        <w:tc>
          <w:tcPr>
            <w:tcW w:w="966" w:type="dxa"/>
            <w:tcMar>
              <w:top w:w="50" w:type="dxa"/>
              <w:left w:w="100" w:type="dxa"/>
            </w:tcMar>
            <w:vAlign w:val="center"/>
          </w:tcPr>
          <w:p w14:paraId="280565DC">
            <w:pPr>
              <w:spacing w:before="0" w:after="0" w:line="276" w:lineRule="auto"/>
              <w:ind w:left="135"/>
              <w:jc w:val="center"/>
            </w:pPr>
            <w:r>
              <w:rPr>
                <w:rFonts w:ascii="Times New Roman" w:hAnsi="Times New Roman"/>
                <w:b w:val="0"/>
                <w:i w:val="0"/>
                <w:color w:val="000000"/>
                <w:sz w:val="24"/>
              </w:rPr>
              <w:t xml:space="preserve"> 12 </w:t>
            </w:r>
          </w:p>
        </w:tc>
        <w:tc>
          <w:tcPr>
            <w:tcW w:w="1687" w:type="dxa"/>
            <w:tcMar>
              <w:top w:w="50" w:type="dxa"/>
              <w:left w:w="100" w:type="dxa"/>
            </w:tcMar>
            <w:vAlign w:val="center"/>
          </w:tcPr>
          <w:p w14:paraId="616B3476">
            <w:pPr>
              <w:spacing w:before="0" w:after="0" w:line="276" w:lineRule="auto"/>
              <w:ind w:left="135"/>
              <w:jc w:val="center"/>
            </w:pPr>
          </w:p>
        </w:tc>
        <w:tc>
          <w:tcPr>
            <w:tcW w:w="1774" w:type="dxa"/>
            <w:tcMar>
              <w:top w:w="50" w:type="dxa"/>
              <w:left w:w="100" w:type="dxa"/>
            </w:tcMar>
            <w:vAlign w:val="center"/>
          </w:tcPr>
          <w:p w14:paraId="3DDA3472">
            <w:pPr>
              <w:spacing w:before="0" w:after="0" w:line="276" w:lineRule="auto"/>
              <w:ind w:left="135"/>
              <w:jc w:val="center"/>
            </w:pPr>
            <w:r>
              <w:rPr>
                <w:rFonts w:ascii="Times New Roman" w:hAnsi="Times New Roman"/>
                <w:b w:val="0"/>
                <w:i w:val="0"/>
                <w:color w:val="000000"/>
                <w:sz w:val="24"/>
              </w:rPr>
              <w:t xml:space="preserve"> 3 </w:t>
            </w:r>
          </w:p>
        </w:tc>
        <w:tc>
          <w:tcPr>
            <w:tcW w:w="2615" w:type="dxa"/>
            <w:tcMar>
              <w:top w:w="50" w:type="dxa"/>
              <w:left w:w="100" w:type="dxa"/>
            </w:tcMar>
            <w:vAlign w:val="center"/>
          </w:tcPr>
          <w:p w14:paraId="5E33A7A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"https://m.edsoo.ru/7f418886" \h </w:instrText>
            </w:r>
            <w:r>
              <w:fldChar w:fldCharType="separate"/>
            </w:r>
            <w:r>
              <w:rPr>
                <w:rFonts w:ascii="Times New Roman" w:hAnsi="Times New Roman"/>
                <w:b w:val="0"/>
                <w:i w:val="0"/>
                <w:color w:val="0000FF"/>
                <w:sz w:val="22"/>
                <w:u w:val="single"/>
              </w:rPr>
              <w:t>https://m.edsoo.ru/7f418886</w:t>
            </w:r>
            <w:r>
              <w:rPr>
                <w:rFonts w:ascii="Times New Roman" w:hAnsi="Times New Roman"/>
                <w:b w:val="0"/>
                <w:i w:val="0"/>
                <w:color w:val="0000FF"/>
                <w:sz w:val="22"/>
                <w:u w:val="single"/>
              </w:rPr>
              <w:fldChar w:fldCharType="end"/>
            </w:r>
          </w:p>
        </w:tc>
      </w:tr>
      <w:tr w14:paraId="21ED3E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003AE646">
            <w:pPr>
              <w:spacing w:before="0" w:after="0"/>
              <w:ind w:left="0"/>
              <w:jc w:val="left"/>
            </w:pPr>
            <w:r>
              <w:rPr>
                <w:rFonts w:ascii="Times New Roman" w:hAnsi="Times New Roman"/>
                <w:b w:val="0"/>
                <w:i w:val="0"/>
                <w:color w:val="000000"/>
                <w:sz w:val="24"/>
              </w:rPr>
              <w:t>3</w:t>
            </w:r>
          </w:p>
        </w:tc>
        <w:tc>
          <w:tcPr>
            <w:tcW w:w="3168" w:type="dxa"/>
            <w:tcMar>
              <w:top w:w="50" w:type="dxa"/>
              <w:left w:w="100" w:type="dxa"/>
            </w:tcMar>
            <w:vAlign w:val="center"/>
          </w:tcPr>
          <w:p w14:paraId="687F039D">
            <w:pPr>
              <w:spacing w:before="0" w:after="0"/>
              <w:ind w:left="135"/>
              <w:jc w:val="left"/>
            </w:pPr>
            <w:r>
              <w:rPr>
                <w:rFonts w:ascii="Times New Roman" w:hAnsi="Times New Roman"/>
                <w:b w:val="0"/>
                <w:i w:val="0"/>
                <w:color w:val="000000"/>
                <w:sz w:val="24"/>
              </w:rPr>
              <w:t>Основные категории систематики животных</w:t>
            </w:r>
          </w:p>
        </w:tc>
        <w:tc>
          <w:tcPr>
            <w:tcW w:w="966" w:type="dxa"/>
            <w:tcMar>
              <w:top w:w="50" w:type="dxa"/>
              <w:left w:w="100" w:type="dxa"/>
            </w:tcMar>
            <w:vAlign w:val="center"/>
          </w:tcPr>
          <w:p w14:paraId="16423F57">
            <w:pPr>
              <w:spacing w:before="0" w:after="0" w:line="276" w:lineRule="auto"/>
              <w:ind w:left="135"/>
              <w:jc w:val="center"/>
            </w:pPr>
            <w:r>
              <w:rPr>
                <w:rFonts w:ascii="Times New Roman" w:hAnsi="Times New Roman"/>
                <w:b w:val="0"/>
                <w:i w:val="0"/>
                <w:color w:val="000000"/>
                <w:sz w:val="24"/>
              </w:rPr>
              <w:t xml:space="preserve"> 1 </w:t>
            </w:r>
          </w:p>
        </w:tc>
        <w:tc>
          <w:tcPr>
            <w:tcW w:w="1687" w:type="dxa"/>
            <w:tcMar>
              <w:top w:w="50" w:type="dxa"/>
              <w:left w:w="100" w:type="dxa"/>
            </w:tcMar>
            <w:vAlign w:val="center"/>
          </w:tcPr>
          <w:p w14:paraId="61E164F7">
            <w:pPr>
              <w:spacing w:before="0" w:after="0" w:line="276" w:lineRule="auto"/>
              <w:ind w:left="135"/>
              <w:jc w:val="center"/>
            </w:pPr>
          </w:p>
        </w:tc>
        <w:tc>
          <w:tcPr>
            <w:tcW w:w="1774" w:type="dxa"/>
            <w:tcMar>
              <w:top w:w="50" w:type="dxa"/>
              <w:left w:w="100" w:type="dxa"/>
            </w:tcMar>
            <w:vAlign w:val="center"/>
          </w:tcPr>
          <w:p w14:paraId="4DE4FECB">
            <w:pPr>
              <w:spacing w:before="0" w:after="0" w:line="276" w:lineRule="auto"/>
              <w:ind w:left="135"/>
              <w:jc w:val="center"/>
            </w:pPr>
          </w:p>
        </w:tc>
        <w:tc>
          <w:tcPr>
            <w:tcW w:w="2615" w:type="dxa"/>
            <w:tcMar>
              <w:top w:w="50" w:type="dxa"/>
              <w:left w:w="100" w:type="dxa"/>
            </w:tcMar>
            <w:vAlign w:val="center"/>
          </w:tcPr>
          <w:p w14:paraId="18CE957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"https://m.edsoo.ru/7f418886" \h </w:instrText>
            </w:r>
            <w:r>
              <w:fldChar w:fldCharType="separate"/>
            </w:r>
            <w:r>
              <w:rPr>
                <w:rFonts w:ascii="Times New Roman" w:hAnsi="Times New Roman"/>
                <w:b w:val="0"/>
                <w:i w:val="0"/>
                <w:color w:val="0000FF"/>
                <w:sz w:val="22"/>
                <w:u w:val="single"/>
              </w:rPr>
              <w:t>https://m.edsoo.ru/7f418886</w:t>
            </w:r>
            <w:r>
              <w:rPr>
                <w:rFonts w:ascii="Times New Roman" w:hAnsi="Times New Roman"/>
                <w:b w:val="0"/>
                <w:i w:val="0"/>
                <w:color w:val="0000FF"/>
                <w:sz w:val="22"/>
                <w:u w:val="single"/>
              </w:rPr>
              <w:fldChar w:fldCharType="end"/>
            </w:r>
          </w:p>
        </w:tc>
      </w:tr>
      <w:tr w14:paraId="5DFD89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26DDED7A">
            <w:pPr>
              <w:spacing w:before="0" w:after="0"/>
              <w:ind w:left="0"/>
              <w:jc w:val="left"/>
            </w:pPr>
            <w:r>
              <w:rPr>
                <w:rFonts w:ascii="Times New Roman" w:hAnsi="Times New Roman"/>
                <w:b w:val="0"/>
                <w:i w:val="0"/>
                <w:color w:val="000000"/>
                <w:sz w:val="24"/>
              </w:rPr>
              <w:t>4</w:t>
            </w:r>
          </w:p>
        </w:tc>
        <w:tc>
          <w:tcPr>
            <w:tcW w:w="3168" w:type="dxa"/>
            <w:tcMar>
              <w:top w:w="50" w:type="dxa"/>
              <w:left w:w="100" w:type="dxa"/>
            </w:tcMar>
            <w:vAlign w:val="center"/>
          </w:tcPr>
          <w:p w14:paraId="3D05DAF7">
            <w:pPr>
              <w:spacing w:before="0" w:after="0"/>
              <w:ind w:left="135"/>
              <w:jc w:val="left"/>
            </w:pPr>
            <w:r>
              <w:rPr>
                <w:rFonts w:ascii="Times New Roman" w:hAnsi="Times New Roman"/>
                <w:b w:val="0"/>
                <w:i w:val="0"/>
                <w:color w:val="000000"/>
                <w:sz w:val="24"/>
              </w:rPr>
              <w:t>Одноклеточные животные - простейшие</w:t>
            </w:r>
          </w:p>
        </w:tc>
        <w:tc>
          <w:tcPr>
            <w:tcW w:w="966" w:type="dxa"/>
            <w:tcMar>
              <w:top w:w="50" w:type="dxa"/>
              <w:left w:w="100" w:type="dxa"/>
            </w:tcMar>
            <w:vAlign w:val="center"/>
          </w:tcPr>
          <w:p w14:paraId="1F83D49F">
            <w:pPr>
              <w:spacing w:before="0" w:after="0" w:line="276" w:lineRule="auto"/>
              <w:ind w:left="135"/>
              <w:jc w:val="center"/>
            </w:pPr>
            <w:r>
              <w:rPr>
                <w:rFonts w:ascii="Times New Roman" w:hAnsi="Times New Roman"/>
                <w:b w:val="0"/>
                <w:i w:val="0"/>
                <w:color w:val="000000"/>
                <w:sz w:val="24"/>
              </w:rPr>
              <w:t xml:space="preserve"> 3 </w:t>
            </w:r>
          </w:p>
        </w:tc>
        <w:tc>
          <w:tcPr>
            <w:tcW w:w="1687" w:type="dxa"/>
            <w:tcMar>
              <w:top w:w="50" w:type="dxa"/>
              <w:left w:w="100" w:type="dxa"/>
            </w:tcMar>
            <w:vAlign w:val="center"/>
          </w:tcPr>
          <w:p w14:paraId="56D17F25">
            <w:pPr>
              <w:spacing w:before="0" w:after="0" w:line="276" w:lineRule="auto"/>
              <w:ind w:left="135"/>
              <w:jc w:val="center"/>
            </w:pPr>
          </w:p>
        </w:tc>
        <w:tc>
          <w:tcPr>
            <w:tcW w:w="1774" w:type="dxa"/>
            <w:tcMar>
              <w:top w:w="50" w:type="dxa"/>
              <w:left w:w="100" w:type="dxa"/>
            </w:tcMar>
            <w:vAlign w:val="center"/>
          </w:tcPr>
          <w:p w14:paraId="173C5779">
            <w:pPr>
              <w:spacing w:before="0" w:after="0" w:line="276" w:lineRule="auto"/>
              <w:ind w:left="135"/>
              <w:jc w:val="center"/>
            </w:pPr>
            <w:r>
              <w:rPr>
                <w:rFonts w:ascii="Times New Roman" w:hAnsi="Times New Roman"/>
                <w:b w:val="0"/>
                <w:i w:val="0"/>
                <w:color w:val="000000"/>
                <w:sz w:val="24"/>
              </w:rPr>
              <w:t xml:space="preserve"> 1 </w:t>
            </w:r>
          </w:p>
        </w:tc>
        <w:tc>
          <w:tcPr>
            <w:tcW w:w="2615" w:type="dxa"/>
            <w:tcMar>
              <w:top w:w="50" w:type="dxa"/>
              <w:left w:w="100" w:type="dxa"/>
            </w:tcMar>
            <w:vAlign w:val="center"/>
          </w:tcPr>
          <w:p w14:paraId="6CC1298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"https://m.edsoo.ru/7f418886" \h </w:instrText>
            </w:r>
            <w:r>
              <w:fldChar w:fldCharType="separate"/>
            </w:r>
            <w:r>
              <w:rPr>
                <w:rFonts w:ascii="Times New Roman" w:hAnsi="Times New Roman"/>
                <w:b w:val="0"/>
                <w:i w:val="0"/>
                <w:color w:val="0000FF"/>
                <w:sz w:val="22"/>
                <w:u w:val="single"/>
              </w:rPr>
              <w:t>https://m.edsoo.ru/7f418886</w:t>
            </w:r>
            <w:r>
              <w:rPr>
                <w:rFonts w:ascii="Times New Roman" w:hAnsi="Times New Roman"/>
                <w:b w:val="0"/>
                <w:i w:val="0"/>
                <w:color w:val="0000FF"/>
                <w:sz w:val="22"/>
                <w:u w:val="single"/>
              </w:rPr>
              <w:fldChar w:fldCharType="end"/>
            </w:r>
          </w:p>
        </w:tc>
      </w:tr>
      <w:tr w14:paraId="37DA4C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73AA0BE7">
            <w:pPr>
              <w:spacing w:before="0" w:after="0"/>
              <w:ind w:left="0"/>
              <w:jc w:val="left"/>
            </w:pPr>
            <w:r>
              <w:rPr>
                <w:rFonts w:ascii="Times New Roman" w:hAnsi="Times New Roman"/>
                <w:b w:val="0"/>
                <w:i w:val="0"/>
                <w:color w:val="000000"/>
                <w:sz w:val="24"/>
              </w:rPr>
              <w:t>5</w:t>
            </w:r>
          </w:p>
        </w:tc>
        <w:tc>
          <w:tcPr>
            <w:tcW w:w="3168" w:type="dxa"/>
            <w:tcMar>
              <w:top w:w="50" w:type="dxa"/>
              <w:left w:w="100" w:type="dxa"/>
            </w:tcMar>
            <w:vAlign w:val="center"/>
          </w:tcPr>
          <w:p w14:paraId="0834B235">
            <w:pPr>
              <w:spacing w:before="0" w:after="0"/>
              <w:ind w:left="135"/>
              <w:jc w:val="left"/>
            </w:pPr>
            <w:r>
              <w:rPr>
                <w:rFonts w:ascii="Times New Roman" w:hAnsi="Times New Roman"/>
                <w:b w:val="0"/>
                <w:i w:val="0"/>
                <w:color w:val="000000"/>
                <w:sz w:val="24"/>
              </w:rPr>
              <w:t>Многоклеточные животные. Кишечнополостные</w:t>
            </w:r>
          </w:p>
        </w:tc>
        <w:tc>
          <w:tcPr>
            <w:tcW w:w="966" w:type="dxa"/>
            <w:tcMar>
              <w:top w:w="50" w:type="dxa"/>
              <w:left w:w="100" w:type="dxa"/>
            </w:tcMar>
            <w:vAlign w:val="center"/>
          </w:tcPr>
          <w:p w14:paraId="67880C22">
            <w:pPr>
              <w:spacing w:before="0" w:after="0" w:line="276" w:lineRule="auto"/>
              <w:ind w:left="135"/>
              <w:jc w:val="center"/>
            </w:pPr>
            <w:r>
              <w:rPr>
                <w:rFonts w:ascii="Times New Roman" w:hAnsi="Times New Roman"/>
                <w:b w:val="0"/>
                <w:i w:val="0"/>
                <w:color w:val="000000"/>
                <w:sz w:val="24"/>
              </w:rPr>
              <w:t xml:space="preserve"> 2 </w:t>
            </w:r>
          </w:p>
        </w:tc>
        <w:tc>
          <w:tcPr>
            <w:tcW w:w="1687" w:type="dxa"/>
            <w:tcMar>
              <w:top w:w="50" w:type="dxa"/>
              <w:left w:w="100" w:type="dxa"/>
            </w:tcMar>
            <w:vAlign w:val="center"/>
          </w:tcPr>
          <w:p w14:paraId="284C1F2C">
            <w:pPr>
              <w:spacing w:before="0" w:after="0" w:line="276" w:lineRule="auto"/>
              <w:ind w:left="135"/>
              <w:jc w:val="center"/>
            </w:pPr>
          </w:p>
        </w:tc>
        <w:tc>
          <w:tcPr>
            <w:tcW w:w="1774" w:type="dxa"/>
            <w:tcMar>
              <w:top w:w="50" w:type="dxa"/>
              <w:left w:w="100" w:type="dxa"/>
            </w:tcMar>
            <w:vAlign w:val="center"/>
          </w:tcPr>
          <w:p w14:paraId="1B5BCA8E">
            <w:pPr>
              <w:spacing w:before="0" w:after="0" w:line="276" w:lineRule="auto"/>
              <w:ind w:left="135"/>
              <w:jc w:val="center"/>
            </w:pPr>
            <w:r>
              <w:rPr>
                <w:rFonts w:ascii="Times New Roman" w:hAnsi="Times New Roman"/>
                <w:b w:val="0"/>
                <w:i w:val="0"/>
                <w:color w:val="000000"/>
                <w:sz w:val="24"/>
              </w:rPr>
              <w:t xml:space="preserve"> 1 </w:t>
            </w:r>
          </w:p>
        </w:tc>
        <w:tc>
          <w:tcPr>
            <w:tcW w:w="2615" w:type="dxa"/>
            <w:tcMar>
              <w:top w:w="50" w:type="dxa"/>
              <w:left w:w="100" w:type="dxa"/>
            </w:tcMar>
            <w:vAlign w:val="center"/>
          </w:tcPr>
          <w:p w14:paraId="1AED2C9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"https://m.edsoo.ru/7f418886" \h </w:instrText>
            </w:r>
            <w:r>
              <w:fldChar w:fldCharType="separate"/>
            </w:r>
            <w:r>
              <w:rPr>
                <w:rFonts w:ascii="Times New Roman" w:hAnsi="Times New Roman"/>
                <w:b w:val="0"/>
                <w:i w:val="0"/>
                <w:color w:val="0000FF"/>
                <w:sz w:val="22"/>
                <w:u w:val="single"/>
              </w:rPr>
              <w:t>https://m.edsoo.ru/7f418886</w:t>
            </w:r>
            <w:r>
              <w:rPr>
                <w:rFonts w:ascii="Times New Roman" w:hAnsi="Times New Roman"/>
                <w:b w:val="0"/>
                <w:i w:val="0"/>
                <w:color w:val="0000FF"/>
                <w:sz w:val="22"/>
                <w:u w:val="single"/>
              </w:rPr>
              <w:fldChar w:fldCharType="end"/>
            </w:r>
          </w:p>
        </w:tc>
      </w:tr>
      <w:tr w14:paraId="18B060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5C3C02D4">
            <w:pPr>
              <w:spacing w:before="0" w:after="0"/>
              <w:ind w:left="0"/>
              <w:jc w:val="left"/>
            </w:pPr>
            <w:r>
              <w:rPr>
                <w:rFonts w:ascii="Times New Roman" w:hAnsi="Times New Roman"/>
                <w:b w:val="0"/>
                <w:i w:val="0"/>
                <w:color w:val="000000"/>
                <w:sz w:val="24"/>
              </w:rPr>
              <w:t>6</w:t>
            </w:r>
          </w:p>
        </w:tc>
        <w:tc>
          <w:tcPr>
            <w:tcW w:w="3168" w:type="dxa"/>
            <w:tcMar>
              <w:top w:w="50" w:type="dxa"/>
              <w:left w:w="100" w:type="dxa"/>
            </w:tcMar>
            <w:vAlign w:val="center"/>
          </w:tcPr>
          <w:p w14:paraId="36346E93">
            <w:pPr>
              <w:spacing w:before="0" w:after="0"/>
              <w:ind w:left="135"/>
              <w:jc w:val="left"/>
            </w:pPr>
            <w:r>
              <w:rPr>
                <w:rFonts w:ascii="Times New Roman" w:hAnsi="Times New Roman"/>
                <w:b w:val="0"/>
                <w:i w:val="0"/>
                <w:color w:val="000000"/>
                <w:sz w:val="24"/>
              </w:rPr>
              <w:t>Плоские, круглые, кольчатые черви</w:t>
            </w:r>
          </w:p>
        </w:tc>
        <w:tc>
          <w:tcPr>
            <w:tcW w:w="966" w:type="dxa"/>
            <w:tcMar>
              <w:top w:w="50" w:type="dxa"/>
              <w:left w:w="100" w:type="dxa"/>
            </w:tcMar>
            <w:vAlign w:val="center"/>
          </w:tcPr>
          <w:p w14:paraId="558B4CEC">
            <w:pPr>
              <w:spacing w:before="0" w:after="0" w:line="276" w:lineRule="auto"/>
              <w:ind w:left="135"/>
              <w:jc w:val="center"/>
            </w:pPr>
            <w:r>
              <w:rPr>
                <w:rFonts w:ascii="Times New Roman" w:hAnsi="Times New Roman"/>
                <w:b w:val="0"/>
                <w:i w:val="0"/>
                <w:color w:val="000000"/>
                <w:sz w:val="24"/>
              </w:rPr>
              <w:t xml:space="preserve"> 4 </w:t>
            </w:r>
          </w:p>
        </w:tc>
        <w:tc>
          <w:tcPr>
            <w:tcW w:w="1687" w:type="dxa"/>
            <w:tcMar>
              <w:top w:w="50" w:type="dxa"/>
              <w:left w:w="100" w:type="dxa"/>
            </w:tcMar>
            <w:vAlign w:val="center"/>
          </w:tcPr>
          <w:p w14:paraId="12958D9A">
            <w:pPr>
              <w:spacing w:before="0" w:after="0" w:line="276" w:lineRule="auto"/>
              <w:ind w:left="135"/>
              <w:jc w:val="center"/>
            </w:pPr>
          </w:p>
        </w:tc>
        <w:tc>
          <w:tcPr>
            <w:tcW w:w="1774" w:type="dxa"/>
            <w:tcMar>
              <w:top w:w="50" w:type="dxa"/>
              <w:left w:w="100" w:type="dxa"/>
            </w:tcMar>
            <w:vAlign w:val="center"/>
          </w:tcPr>
          <w:p w14:paraId="7F564DCB">
            <w:pPr>
              <w:spacing w:before="0" w:after="0" w:line="276" w:lineRule="auto"/>
              <w:ind w:left="135"/>
              <w:jc w:val="center"/>
            </w:pPr>
            <w:r>
              <w:rPr>
                <w:rFonts w:ascii="Times New Roman" w:hAnsi="Times New Roman"/>
                <w:b w:val="0"/>
                <w:i w:val="0"/>
                <w:color w:val="000000"/>
                <w:sz w:val="24"/>
              </w:rPr>
              <w:t xml:space="preserve"> 1 </w:t>
            </w:r>
          </w:p>
        </w:tc>
        <w:tc>
          <w:tcPr>
            <w:tcW w:w="2615" w:type="dxa"/>
            <w:tcMar>
              <w:top w:w="50" w:type="dxa"/>
              <w:left w:w="100" w:type="dxa"/>
            </w:tcMar>
            <w:vAlign w:val="center"/>
          </w:tcPr>
          <w:p w14:paraId="628610C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"https://m.edsoo.ru/7f418886" \h </w:instrText>
            </w:r>
            <w:r>
              <w:fldChar w:fldCharType="separate"/>
            </w:r>
            <w:r>
              <w:rPr>
                <w:rFonts w:ascii="Times New Roman" w:hAnsi="Times New Roman"/>
                <w:b w:val="0"/>
                <w:i w:val="0"/>
                <w:color w:val="0000FF"/>
                <w:sz w:val="22"/>
                <w:u w:val="single"/>
              </w:rPr>
              <w:t>https://m.edsoo.ru/7f418886</w:t>
            </w:r>
            <w:r>
              <w:rPr>
                <w:rFonts w:ascii="Times New Roman" w:hAnsi="Times New Roman"/>
                <w:b w:val="0"/>
                <w:i w:val="0"/>
                <w:color w:val="0000FF"/>
                <w:sz w:val="22"/>
                <w:u w:val="single"/>
              </w:rPr>
              <w:fldChar w:fldCharType="end"/>
            </w:r>
          </w:p>
        </w:tc>
      </w:tr>
      <w:tr w14:paraId="080A8E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4F417F05">
            <w:pPr>
              <w:spacing w:before="0" w:after="0"/>
              <w:ind w:left="0"/>
              <w:jc w:val="left"/>
            </w:pPr>
            <w:r>
              <w:rPr>
                <w:rFonts w:ascii="Times New Roman" w:hAnsi="Times New Roman"/>
                <w:b w:val="0"/>
                <w:i w:val="0"/>
                <w:color w:val="000000"/>
                <w:sz w:val="24"/>
              </w:rPr>
              <w:t>7</w:t>
            </w:r>
          </w:p>
        </w:tc>
        <w:tc>
          <w:tcPr>
            <w:tcW w:w="3168" w:type="dxa"/>
            <w:tcMar>
              <w:top w:w="50" w:type="dxa"/>
              <w:left w:w="100" w:type="dxa"/>
            </w:tcMar>
            <w:vAlign w:val="center"/>
          </w:tcPr>
          <w:p w14:paraId="6BFEF7DA">
            <w:pPr>
              <w:spacing w:before="0" w:after="0"/>
              <w:ind w:left="135"/>
              <w:jc w:val="left"/>
            </w:pPr>
            <w:r>
              <w:rPr>
                <w:rFonts w:ascii="Times New Roman" w:hAnsi="Times New Roman"/>
                <w:b w:val="0"/>
                <w:i w:val="0"/>
                <w:color w:val="000000"/>
                <w:sz w:val="24"/>
              </w:rPr>
              <w:t>Членистоногие</w:t>
            </w:r>
          </w:p>
        </w:tc>
        <w:tc>
          <w:tcPr>
            <w:tcW w:w="966" w:type="dxa"/>
            <w:tcMar>
              <w:top w:w="50" w:type="dxa"/>
              <w:left w:w="100" w:type="dxa"/>
            </w:tcMar>
            <w:vAlign w:val="center"/>
          </w:tcPr>
          <w:p w14:paraId="2F45F6DC">
            <w:pPr>
              <w:spacing w:before="0" w:after="0" w:line="276" w:lineRule="auto"/>
              <w:ind w:left="135"/>
              <w:jc w:val="center"/>
            </w:pPr>
            <w:r>
              <w:rPr>
                <w:rFonts w:ascii="Times New Roman" w:hAnsi="Times New Roman"/>
                <w:b w:val="0"/>
                <w:i w:val="0"/>
                <w:color w:val="000000"/>
                <w:sz w:val="24"/>
              </w:rPr>
              <w:t xml:space="preserve"> 6 </w:t>
            </w:r>
          </w:p>
        </w:tc>
        <w:tc>
          <w:tcPr>
            <w:tcW w:w="1687" w:type="dxa"/>
            <w:tcMar>
              <w:top w:w="50" w:type="dxa"/>
              <w:left w:w="100" w:type="dxa"/>
            </w:tcMar>
            <w:vAlign w:val="center"/>
          </w:tcPr>
          <w:p w14:paraId="32EBF4EF">
            <w:pPr>
              <w:spacing w:before="0" w:after="0" w:line="276" w:lineRule="auto"/>
              <w:ind w:left="135"/>
              <w:jc w:val="center"/>
            </w:pPr>
          </w:p>
        </w:tc>
        <w:tc>
          <w:tcPr>
            <w:tcW w:w="1774" w:type="dxa"/>
            <w:tcMar>
              <w:top w:w="50" w:type="dxa"/>
              <w:left w:w="100" w:type="dxa"/>
            </w:tcMar>
            <w:vAlign w:val="center"/>
          </w:tcPr>
          <w:p w14:paraId="657E578B">
            <w:pPr>
              <w:spacing w:before="0" w:after="0" w:line="276" w:lineRule="auto"/>
              <w:ind w:left="135"/>
              <w:jc w:val="center"/>
            </w:pPr>
            <w:r>
              <w:rPr>
                <w:rFonts w:ascii="Times New Roman" w:hAnsi="Times New Roman"/>
                <w:b w:val="0"/>
                <w:i w:val="0"/>
                <w:color w:val="000000"/>
                <w:sz w:val="24"/>
              </w:rPr>
              <w:t xml:space="preserve"> 1 </w:t>
            </w:r>
          </w:p>
        </w:tc>
        <w:tc>
          <w:tcPr>
            <w:tcW w:w="2615" w:type="dxa"/>
            <w:tcMar>
              <w:top w:w="50" w:type="dxa"/>
              <w:left w:w="100" w:type="dxa"/>
            </w:tcMar>
            <w:vAlign w:val="center"/>
          </w:tcPr>
          <w:p w14:paraId="25E934B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"https://m.edsoo.ru/7f418886" \h </w:instrText>
            </w:r>
            <w:r>
              <w:fldChar w:fldCharType="separate"/>
            </w:r>
            <w:r>
              <w:rPr>
                <w:rFonts w:ascii="Times New Roman" w:hAnsi="Times New Roman"/>
                <w:b w:val="0"/>
                <w:i w:val="0"/>
                <w:color w:val="0000FF"/>
                <w:sz w:val="22"/>
                <w:u w:val="single"/>
              </w:rPr>
              <w:t>https://m.edsoo.ru/7f418886</w:t>
            </w:r>
            <w:r>
              <w:rPr>
                <w:rFonts w:ascii="Times New Roman" w:hAnsi="Times New Roman"/>
                <w:b w:val="0"/>
                <w:i w:val="0"/>
                <w:color w:val="0000FF"/>
                <w:sz w:val="22"/>
                <w:u w:val="single"/>
              </w:rPr>
              <w:fldChar w:fldCharType="end"/>
            </w:r>
          </w:p>
        </w:tc>
      </w:tr>
      <w:tr w14:paraId="6E5A88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00FE5EF6">
            <w:pPr>
              <w:spacing w:before="0" w:after="0"/>
              <w:ind w:left="0"/>
              <w:jc w:val="left"/>
            </w:pPr>
            <w:r>
              <w:rPr>
                <w:rFonts w:ascii="Times New Roman" w:hAnsi="Times New Roman"/>
                <w:b w:val="0"/>
                <w:i w:val="0"/>
                <w:color w:val="000000"/>
                <w:sz w:val="24"/>
              </w:rPr>
              <w:t>8</w:t>
            </w:r>
          </w:p>
        </w:tc>
        <w:tc>
          <w:tcPr>
            <w:tcW w:w="3168" w:type="dxa"/>
            <w:tcMar>
              <w:top w:w="50" w:type="dxa"/>
              <w:left w:w="100" w:type="dxa"/>
            </w:tcMar>
            <w:vAlign w:val="center"/>
          </w:tcPr>
          <w:p w14:paraId="6ABC8884">
            <w:pPr>
              <w:spacing w:before="0" w:after="0"/>
              <w:ind w:left="135"/>
              <w:jc w:val="left"/>
            </w:pPr>
            <w:r>
              <w:rPr>
                <w:rFonts w:ascii="Times New Roman" w:hAnsi="Times New Roman"/>
                <w:b w:val="0"/>
                <w:i w:val="0"/>
                <w:color w:val="000000"/>
                <w:sz w:val="24"/>
              </w:rPr>
              <w:t>Моллюски</w:t>
            </w:r>
          </w:p>
        </w:tc>
        <w:tc>
          <w:tcPr>
            <w:tcW w:w="966" w:type="dxa"/>
            <w:tcMar>
              <w:top w:w="50" w:type="dxa"/>
              <w:left w:w="100" w:type="dxa"/>
            </w:tcMar>
            <w:vAlign w:val="center"/>
          </w:tcPr>
          <w:p w14:paraId="21967BA4">
            <w:pPr>
              <w:spacing w:before="0" w:after="0" w:line="276" w:lineRule="auto"/>
              <w:ind w:left="135"/>
              <w:jc w:val="center"/>
            </w:pPr>
            <w:r>
              <w:rPr>
                <w:rFonts w:ascii="Times New Roman" w:hAnsi="Times New Roman"/>
                <w:b w:val="0"/>
                <w:i w:val="0"/>
                <w:color w:val="000000"/>
                <w:sz w:val="24"/>
              </w:rPr>
              <w:t xml:space="preserve"> 2 </w:t>
            </w:r>
          </w:p>
        </w:tc>
        <w:tc>
          <w:tcPr>
            <w:tcW w:w="1687" w:type="dxa"/>
            <w:tcMar>
              <w:top w:w="50" w:type="dxa"/>
              <w:left w:w="100" w:type="dxa"/>
            </w:tcMar>
            <w:vAlign w:val="center"/>
          </w:tcPr>
          <w:p w14:paraId="3BFD00B7">
            <w:pPr>
              <w:spacing w:before="0" w:after="0" w:line="276" w:lineRule="auto"/>
              <w:ind w:left="135"/>
              <w:jc w:val="center"/>
            </w:pPr>
          </w:p>
        </w:tc>
        <w:tc>
          <w:tcPr>
            <w:tcW w:w="1774" w:type="dxa"/>
            <w:tcMar>
              <w:top w:w="50" w:type="dxa"/>
              <w:left w:w="100" w:type="dxa"/>
            </w:tcMar>
            <w:vAlign w:val="center"/>
          </w:tcPr>
          <w:p w14:paraId="5228E9CB">
            <w:pPr>
              <w:spacing w:before="0" w:after="0" w:line="276" w:lineRule="auto"/>
              <w:ind w:left="135"/>
              <w:jc w:val="center"/>
            </w:pPr>
            <w:r>
              <w:rPr>
                <w:rFonts w:ascii="Times New Roman" w:hAnsi="Times New Roman"/>
                <w:b w:val="0"/>
                <w:i w:val="0"/>
                <w:color w:val="000000"/>
                <w:sz w:val="24"/>
              </w:rPr>
              <w:t xml:space="preserve"> 0.5 </w:t>
            </w:r>
          </w:p>
        </w:tc>
        <w:tc>
          <w:tcPr>
            <w:tcW w:w="2615" w:type="dxa"/>
            <w:tcMar>
              <w:top w:w="50" w:type="dxa"/>
              <w:left w:w="100" w:type="dxa"/>
            </w:tcMar>
            <w:vAlign w:val="center"/>
          </w:tcPr>
          <w:p w14:paraId="327247F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"https://m.edsoo.ru/7f418886" \h </w:instrText>
            </w:r>
            <w:r>
              <w:fldChar w:fldCharType="separate"/>
            </w:r>
            <w:r>
              <w:rPr>
                <w:rFonts w:ascii="Times New Roman" w:hAnsi="Times New Roman"/>
                <w:b w:val="0"/>
                <w:i w:val="0"/>
                <w:color w:val="0000FF"/>
                <w:sz w:val="22"/>
                <w:u w:val="single"/>
              </w:rPr>
              <w:t>https://m.edsoo.ru/7f418886</w:t>
            </w:r>
            <w:r>
              <w:rPr>
                <w:rFonts w:ascii="Times New Roman" w:hAnsi="Times New Roman"/>
                <w:b w:val="0"/>
                <w:i w:val="0"/>
                <w:color w:val="0000FF"/>
                <w:sz w:val="22"/>
                <w:u w:val="single"/>
              </w:rPr>
              <w:fldChar w:fldCharType="end"/>
            </w:r>
          </w:p>
        </w:tc>
      </w:tr>
      <w:tr w14:paraId="621162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4280781E">
            <w:pPr>
              <w:spacing w:before="0" w:after="0"/>
              <w:ind w:left="0"/>
              <w:jc w:val="left"/>
            </w:pPr>
            <w:r>
              <w:rPr>
                <w:rFonts w:ascii="Times New Roman" w:hAnsi="Times New Roman"/>
                <w:b w:val="0"/>
                <w:i w:val="0"/>
                <w:color w:val="000000"/>
                <w:sz w:val="24"/>
              </w:rPr>
              <w:t>9</w:t>
            </w:r>
          </w:p>
        </w:tc>
        <w:tc>
          <w:tcPr>
            <w:tcW w:w="3168" w:type="dxa"/>
            <w:tcMar>
              <w:top w:w="50" w:type="dxa"/>
              <w:left w:w="100" w:type="dxa"/>
            </w:tcMar>
            <w:vAlign w:val="center"/>
          </w:tcPr>
          <w:p w14:paraId="0CA1A0FE">
            <w:pPr>
              <w:spacing w:before="0" w:after="0"/>
              <w:ind w:left="135"/>
              <w:jc w:val="left"/>
            </w:pPr>
            <w:r>
              <w:rPr>
                <w:rFonts w:ascii="Times New Roman" w:hAnsi="Times New Roman"/>
                <w:b w:val="0"/>
                <w:i w:val="0"/>
                <w:color w:val="000000"/>
                <w:sz w:val="24"/>
              </w:rPr>
              <w:t>Хордовые</w:t>
            </w:r>
          </w:p>
        </w:tc>
        <w:tc>
          <w:tcPr>
            <w:tcW w:w="966" w:type="dxa"/>
            <w:tcMar>
              <w:top w:w="50" w:type="dxa"/>
              <w:left w:w="100" w:type="dxa"/>
            </w:tcMar>
            <w:vAlign w:val="center"/>
          </w:tcPr>
          <w:p w14:paraId="1D630CCE">
            <w:pPr>
              <w:spacing w:before="0" w:after="0" w:line="276" w:lineRule="auto"/>
              <w:ind w:left="135"/>
              <w:jc w:val="center"/>
            </w:pPr>
            <w:r>
              <w:rPr>
                <w:rFonts w:ascii="Times New Roman" w:hAnsi="Times New Roman"/>
                <w:b w:val="0"/>
                <w:i w:val="0"/>
                <w:color w:val="000000"/>
                <w:sz w:val="24"/>
              </w:rPr>
              <w:t xml:space="preserve"> 1 </w:t>
            </w:r>
          </w:p>
        </w:tc>
        <w:tc>
          <w:tcPr>
            <w:tcW w:w="1687" w:type="dxa"/>
            <w:tcMar>
              <w:top w:w="50" w:type="dxa"/>
              <w:left w:w="100" w:type="dxa"/>
            </w:tcMar>
            <w:vAlign w:val="center"/>
          </w:tcPr>
          <w:p w14:paraId="53282F37">
            <w:pPr>
              <w:spacing w:before="0" w:after="0" w:line="276" w:lineRule="auto"/>
              <w:ind w:left="135"/>
              <w:jc w:val="center"/>
            </w:pPr>
          </w:p>
        </w:tc>
        <w:tc>
          <w:tcPr>
            <w:tcW w:w="1774" w:type="dxa"/>
            <w:tcMar>
              <w:top w:w="50" w:type="dxa"/>
              <w:left w:w="100" w:type="dxa"/>
            </w:tcMar>
            <w:vAlign w:val="center"/>
          </w:tcPr>
          <w:p w14:paraId="6DFA3192">
            <w:pPr>
              <w:spacing w:before="0" w:after="0" w:line="276" w:lineRule="auto"/>
              <w:ind w:left="135"/>
              <w:jc w:val="center"/>
            </w:pPr>
          </w:p>
        </w:tc>
        <w:tc>
          <w:tcPr>
            <w:tcW w:w="2615" w:type="dxa"/>
            <w:tcMar>
              <w:top w:w="50" w:type="dxa"/>
              <w:left w:w="100" w:type="dxa"/>
            </w:tcMar>
            <w:vAlign w:val="center"/>
          </w:tcPr>
          <w:p w14:paraId="4B64665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"https://m.edsoo.ru/7f418886" \h </w:instrText>
            </w:r>
            <w:r>
              <w:fldChar w:fldCharType="separate"/>
            </w:r>
            <w:r>
              <w:rPr>
                <w:rFonts w:ascii="Times New Roman" w:hAnsi="Times New Roman"/>
                <w:b w:val="0"/>
                <w:i w:val="0"/>
                <w:color w:val="0000FF"/>
                <w:sz w:val="22"/>
                <w:u w:val="single"/>
              </w:rPr>
              <w:t>https://m.edsoo.ru/7f418886</w:t>
            </w:r>
            <w:r>
              <w:rPr>
                <w:rFonts w:ascii="Times New Roman" w:hAnsi="Times New Roman"/>
                <w:b w:val="0"/>
                <w:i w:val="0"/>
                <w:color w:val="0000FF"/>
                <w:sz w:val="22"/>
                <w:u w:val="single"/>
              </w:rPr>
              <w:fldChar w:fldCharType="end"/>
            </w:r>
          </w:p>
        </w:tc>
      </w:tr>
      <w:tr w14:paraId="147F9B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55A92055">
            <w:pPr>
              <w:spacing w:before="0" w:after="0"/>
              <w:ind w:left="0"/>
              <w:jc w:val="left"/>
            </w:pPr>
            <w:r>
              <w:rPr>
                <w:rFonts w:ascii="Times New Roman" w:hAnsi="Times New Roman"/>
                <w:b w:val="0"/>
                <w:i w:val="0"/>
                <w:color w:val="000000"/>
                <w:sz w:val="24"/>
              </w:rPr>
              <w:t>10</w:t>
            </w:r>
          </w:p>
        </w:tc>
        <w:tc>
          <w:tcPr>
            <w:tcW w:w="3168" w:type="dxa"/>
            <w:tcMar>
              <w:top w:w="50" w:type="dxa"/>
              <w:left w:w="100" w:type="dxa"/>
            </w:tcMar>
            <w:vAlign w:val="center"/>
          </w:tcPr>
          <w:p w14:paraId="1549990B">
            <w:pPr>
              <w:spacing w:before="0" w:after="0"/>
              <w:ind w:left="135"/>
              <w:jc w:val="left"/>
            </w:pPr>
            <w:r>
              <w:rPr>
                <w:rFonts w:ascii="Times New Roman" w:hAnsi="Times New Roman"/>
                <w:b w:val="0"/>
                <w:i w:val="0"/>
                <w:color w:val="000000"/>
                <w:sz w:val="24"/>
              </w:rPr>
              <w:t>Рыбы</w:t>
            </w:r>
          </w:p>
        </w:tc>
        <w:tc>
          <w:tcPr>
            <w:tcW w:w="966" w:type="dxa"/>
            <w:tcMar>
              <w:top w:w="50" w:type="dxa"/>
              <w:left w:w="100" w:type="dxa"/>
            </w:tcMar>
            <w:vAlign w:val="center"/>
          </w:tcPr>
          <w:p w14:paraId="52123B55">
            <w:pPr>
              <w:spacing w:before="0" w:after="0" w:line="276" w:lineRule="auto"/>
              <w:ind w:left="135"/>
              <w:jc w:val="center"/>
            </w:pPr>
            <w:r>
              <w:rPr>
                <w:rFonts w:ascii="Times New Roman" w:hAnsi="Times New Roman"/>
                <w:b w:val="0"/>
                <w:i w:val="0"/>
                <w:color w:val="000000"/>
                <w:sz w:val="24"/>
              </w:rPr>
              <w:t xml:space="preserve"> 4 </w:t>
            </w:r>
          </w:p>
        </w:tc>
        <w:tc>
          <w:tcPr>
            <w:tcW w:w="1687" w:type="dxa"/>
            <w:tcMar>
              <w:top w:w="50" w:type="dxa"/>
              <w:left w:w="100" w:type="dxa"/>
            </w:tcMar>
            <w:vAlign w:val="center"/>
          </w:tcPr>
          <w:p w14:paraId="7C867D8D">
            <w:pPr>
              <w:spacing w:before="0" w:after="0" w:line="276" w:lineRule="auto"/>
              <w:ind w:left="135"/>
              <w:jc w:val="center"/>
            </w:pPr>
          </w:p>
        </w:tc>
        <w:tc>
          <w:tcPr>
            <w:tcW w:w="1774" w:type="dxa"/>
            <w:tcMar>
              <w:top w:w="50" w:type="dxa"/>
              <w:left w:w="100" w:type="dxa"/>
            </w:tcMar>
            <w:vAlign w:val="center"/>
          </w:tcPr>
          <w:p w14:paraId="6858DB9C">
            <w:pPr>
              <w:spacing w:before="0" w:after="0" w:line="276" w:lineRule="auto"/>
              <w:ind w:left="135"/>
              <w:jc w:val="center"/>
            </w:pPr>
            <w:r>
              <w:rPr>
                <w:rFonts w:ascii="Times New Roman" w:hAnsi="Times New Roman"/>
                <w:b w:val="0"/>
                <w:i w:val="0"/>
                <w:color w:val="000000"/>
                <w:sz w:val="24"/>
              </w:rPr>
              <w:t xml:space="preserve"> 1 </w:t>
            </w:r>
          </w:p>
        </w:tc>
        <w:tc>
          <w:tcPr>
            <w:tcW w:w="2615" w:type="dxa"/>
            <w:tcMar>
              <w:top w:w="50" w:type="dxa"/>
              <w:left w:w="100" w:type="dxa"/>
            </w:tcMar>
            <w:vAlign w:val="center"/>
          </w:tcPr>
          <w:p w14:paraId="6442924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"https://m.edsoo.ru/7f418886" \h </w:instrText>
            </w:r>
            <w:r>
              <w:fldChar w:fldCharType="separate"/>
            </w:r>
            <w:r>
              <w:rPr>
                <w:rFonts w:ascii="Times New Roman" w:hAnsi="Times New Roman"/>
                <w:b w:val="0"/>
                <w:i w:val="0"/>
                <w:color w:val="0000FF"/>
                <w:sz w:val="22"/>
                <w:u w:val="single"/>
              </w:rPr>
              <w:t>https://m.edsoo.ru/7f418886</w:t>
            </w:r>
            <w:r>
              <w:rPr>
                <w:rFonts w:ascii="Times New Roman" w:hAnsi="Times New Roman"/>
                <w:b w:val="0"/>
                <w:i w:val="0"/>
                <w:color w:val="0000FF"/>
                <w:sz w:val="22"/>
                <w:u w:val="single"/>
              </w:rPr>
              <w:fldChar w:fldCharType="end"/>
            </w:r>
          </w:p>
        </w:tc>
      </w:tr>
      <w:tr w14:paraId="6302A1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50285651">
            <w:pPr>
              <w:spacing w:before="0" w:after="0"/>
              <w:ind w:left="0"/>
              <w:jc w:val="left"/>
            </w:pPr>
            <w:r>
              <w:rPr>
                <w:rFonts w:ascii="Times New Roman" w:hAnsi="Times New Roman"/>
                <w:b w:val="0"/>
                <w:i w:val="0"/>
                <w:color w:val="000000"/>
                <w:sz w:val="24"/>
              </w:rPr>
              <w:t>11</w:t>
            </w:r>
          </w:p>
        </w:tc>
        <w:tc>
          <w:tcPr>
            <w:tcW w:w="3168" w:type="dxa"/>
            <w:tcMar>
              <w:top w:w="50" w:type="dxa"/>
              <w:left w:w="100" w:type="dxa"/>
            </w:tcMar>
            <w:vAlign w:val="center"/>
          </w:tcPr>
          <w:p w14:paraId="09A13E2B">
            <w:pPr>
              <w:spacing w:before="0" w:after="0"/>
              <w:ind w:left="135"/>
              <w:jc w:val="left"/>
            </w:pPr>
            <w:r>
              <w:rPr>
                <w:rFonts w:ascii="Times New Roman" w:hAnsi="Times New Roman"/>
                <w:b w:val="0"/>
                <w:i w:val="0"/>
                <w:color w:val="000000"/>
                <w:sz w:val="24"/>
              </w:rPr>
              <w:t>Земноводные</w:t>
            </w:r>
          </w:p>
        </w:tc>
        <w:tc>
          <w:tcPr>
            <w:tcW w:w="966" w:type="dxa"/>
            <w:tcMar>
              <w:top w:w="50" w:type="dxa"/>
              <w:left w:w="100" w:type="dxa"/>
            </w:tcMar>
            <w:vAlign w:val="center"/>
          </w:tcPr>
          <w:p w14:paraId="5062CB5E">
            <w:pPr>
              <w:spacing w:before="0" w:after="0" w:line="276" w:lineRule="auto"/>
              <w:ind w:left="135"/>
              <w:jc w:val="center"/>
            </w:pPr>
            <w:r>
              <w:rPr>
                <w:rFonts w:ascii="Times New Roman" w:hAnsi="Times New Roman"/>
                <w:b w:val="0"/>
                <w:i w:val="0"/>
                <w:color w:val="000000"/>
                <w:sz w:val="24"/>
              </w:rPr>
              <w:t xml:space="preserve"> 3 </w:t>
            </w:r>
          </w:p>
        </w:tc>
        <w:tc>
          <w:tcPr>
            <w:tcW w:w="1687" w:type="dxa"/>
            <w:tcMar>
              <w:top w:w="50" w:type="dxa"/>
              <w:left w:w="100" w:type="dxa"/>
            </w:tcMar>
            <w:vAlign w:val="center"/>
          </w:tcPr>
          <w:p w14:paraId="270463E7">
            <w:pPr>
              <w:spacing w:before="0" w:after="0" w:line="276" w:lineRule="auto"/>
              <w:ind w:left="135"/>
              <w:jc w:val="center"/>
            </w:pPr>
          </w:p>
        </w:tc>
        <w:tc>
          <w:tcPr>
            <w:tcW w:w="1774" w:type="dxa"/>
            <w:tcMar>
              <w:top w:w="50" w:type="dxa"/>
              <w:left w:w="100" w:type="dxa"/>
            </w:tcMar>
            <w:vAlign w:val="center"/>
          </w:tcPr>
          <w:p w14:paraId="006B2D43">
            <w:pPr>
              <w:spacing w:before="0" w:after="0" w:line="276" w:lineRule="auto"/>
              <w:ind w:left="135"/>
              <w:jc w:val="center"/>
            </w:pPr>
          </w:p>
        </w:tc>
        <w:tc>
          <w:tcPr>
            <w:tcW w:w="2615" w:type="dxa"/>
            <w:tcMar>
              <w:top w:w="50" w:type="dxa"/>
              <w:left w:w="100" w:type="dxa"/>
            </w:tcMar>
            <w:vAlign w:val="center"/>
          </w:tcPr>
          <w:p w14:paraId="2156776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"https://m.edsoo.ru/7f418886" \h </w:instrText>
            </w:r>
            <w:r>
              <w:fldChar w:fldCharType="separate"/>
            </w:r>
            <w:r>
              <w:rPr>
                <w:rFonts w:ascii="Times New Roman" w:hAnsi="Times New Roman"/>
                <w:b w:val="0"/>
                <w:i w:val="0"/>
                <w:color w:val="0000FF"/>
                <w:sz w:val="22"/>
                <w:u w:val="single"/>
              </w:rPr>
              <w:t>https://m.edsoo.ru/7f418886</w:t>
            </w:r>
            <w:r>
              <w:rPr>
                <w:rFonts w:ascii="Times New Roman" w:hAnsi="Times New Roman"/>
                <w:b w:val="0"/>
                <w:i w:val="0"/>
                <w:color w:val="0000FF"/>
                <w:sz w:val="22"/>
                <w:u w:val="single"/>
              </w:rPr>
              <w:fldChar w:fldCharType="end"/>
            </w:r>
          </w:p>
        </w:tc>
      </w:tr>
      <w:tr w14:paraId="610158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58E25F21">
            <w:pPr>
              <w:spacing w:before="0" w:after="0"/>
              <w:ind w:left="0"/>
              <w:jc w:val="left"/>
            </w:pPr>
            <w:r>
              <w:rPr>
                <w:rFonts w:ascii="Times New Roman" w:hAnsi="Times New Roman"/>
                <w:b w:val="0"/>
                <w:i w:val="0"/>
                <w:color w:val="000000"/>
                <w:sz w:val="24"/>
              </w:rPr>
              <w:t>12</w:t>
            </w:r>
          </w:p>
        </w:tc>
        <w:tc>
          <w:tcPr>
            <w:tcW w:w="3168" w:type="dxa"/>
            <w:tcMar>
              <w:top w:w="50" w:type="dxa"/>
              <w:left w:w="100" w:type="dxa"/>
            </w:tcMar>
            <w:vAlign w:val="center"/>
          </w:tcPr>
          <w:p w14:paraId="76E8883A">
            <w:pPr>
              <w:spacing w:before="0" w:after="0"/>
              <w:ind w:left="135"/>
              <w:jc w:val="left"/>
            </w:pPr>
            <w:r>
              <w:rPr>
                <w:rFonts w:ascii="Times New Roman" w:hAnsi="Times New Roman"/>
                <w:b w:val="0"/>
                <w:i w:val="0"/>
                <w:color w:val="000000"/>
                <w:sz w:val="24"/>
              </w:rPr>
              <w:t>Пресмыкающиеся</w:t>
            </w:r>
          </w:p>
        </w:tc>
        <w:tc>
          <w:tcPr>
            <w:tcW w:w="966" w:type="dxa"/>
            <w:tcMar>
              <w:top w:w="50" w:type="dxa"/>
              <w:left w:w="100" w:type="dxa"/>
            </w:tcMar>
            <w:vAlign w:val="center"/>
          </w:tcPr>
          <w:p w14:paraId="7729632E">
            <w:pPr>
              <w:spacing w:before="0" w:after="0" w:line="276" w:lineRule="auto"/>
              <w:ind w:left="135"/>
              <w:jc w:val="center"/>
            </w:pPr>
            <w:r>
              <w:rPr>
                <w:rFonts w:ascii="Times New Roman" w:hAnsi="Times New Roman"/>
                <w:b w:val="0"/>
                <w:i w:val="0"/>
                <w:color w:val="000000"/>
                <w:sz w:val="24"/>
              </w:rPr>
              <w:t xml:space="preserve"> 3 </w:t>
            </w:r>
          </w:p>
        </w:tc>
        <w:tc>
          <w:tcPr>
            <w:tcW w:w="1687" w:type="dxa"/>
            <w:tcMar>
              <w:top w:w="50" w:type="dxa"/>
              <w:left w:w="100" w:type="dxa"/>
            </w:tcMar>
            <w:vAlign w:val="center"/>
          </w:tcPr>
          <w:p w14:paraId="4D95CEF0">
            <w:pPr>
              <w:spacing w:before="0" w:after="0" w:line="276" w:lineRule="auto"/>
              <w:ind w:left="135"/>
              <w:jc w:val="center"/>
            </w:pPr>
          </w:p>
        </w:tc>
        <w:tc>
          <w:tcPr>
            <w:tcW w:w="1774" w:type="dxa"/>
            <w:tcMar>
              <w:top w:w="50" w:type="dxa"/>
              <w:left w:w="100" w:type="dxa"/>
            </w:tcMar>
            <w:vAlign w:val="center"/>
          </w:tcPr>
          <w:p w14:paraId="616AD447">
            <w:pPr>
              <w:spacing w:before="0" w:after="0" w:line="276" w:lineRule="auto"/>
              <w:ind w:left="135"/>
              <w:jc w:val="center"/>
            </w:pPr>
          </w:p>
        </w:tc>
        <w:tc>
          <w:tcPr>
            <w:tcW w:w="2615" w:type="dxa"/>
            <w:tcMar>
              <w:top w:w="50" w:type="dxa"/>
              <w:left w:w="100" w:type="dxa"/>
            </w:tcMar>
            <w:vAlign w:val="center"/>
          </w:tcPr>
          <w:p w14:paraId="29AC503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"https://m.edsoo.ru/7f418886" \h </w:instrText>
            </w:r>
            <w:r>
              <w:fldChar w:fldCharType="separate"/>
            </w:r>
            <w:r>
              <w:rPr>
                <w:rFonts w:ascii="Times New Roman" w:hAnsi="Times New Roman"/>
                <w:b w:val="0"/>
                <w:i w:val="0"/>
                <w:color w:val="0000FF"/>
                <w:sz w:val="22"/>
                <w:u w:val="single"/>
              </w:rPr>
              <w:t>https://m.edsoo.ru/7f418886</w:t>
            </w:r>
            <w:r>
              <w:rPr>
                <w:rFonts w:ascii="Times New Roman" w:hAnsi="Times New Roman"/>
                <w:b w:val="0"/>
                <w:i w:val="0"/>
                <w:color w:val="0000FF"/>
                <w:sz w:val="22"/>
                <w:u w:val="single"/>
              </w:rPr>
              <w:fldChar w:fldCharType="end"/>
            </w:r>
          </w:p>
        </w:tc>
      </w:tr>
      <w:tr w14:paraId="206BAB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778B5618">
            <w:pPr>
              <w:spacing w:before="0" w:after="0"/>
              <w:ind w:left="0"/>
              <w:jc w:val="left"/>
            </w:pPr>
            <w:r>
              <w:rPr>
                <w:rFonts w:ascii="Times New Roman" w:hAnsi="Times New Roman"/>
                <w:b w:val="0"/>
                <w:i w:val="0"/>
                <w:color w:val="000000"/>
                <w:sz w:val="24"/>
              </w:rPr>
              <w:t>13</w:t>
            </w:r>
          </w:p>
        </w:tc>
        <w:tc>
          <w:tcPr>
            <w:tcW w:w="3168" w:type="dxa"/>
            <w:tcMar>
              <w:top w:w="50" w:type="dxa"/>
              <w:left w:w="100" w:type="dxa"/>
            </w:tcMar>
            <w:vAlign w:val="center"/>
          </w:tcPr>
          <w:p w14:paraId="7184FF78">
            <w:pPr>
              <w:spacing w:before="0" w:after="0"/>
              <w:ind w:left="135"/>
              <w:jc w:val="left"/>
            </w:pPr>
            <w:r>
              <w:rPr>
                <w:rFonts w:ascii="Times New Roman" w:hAnsi="Times New Roman"/>
                <w:b w:val="0"/>
                <w:i w:val="0"/>
                <w:color w:val="000000"/>
                <w:sz w:val="24"/>
              </w:rPr>
              <w:t>Птицы</w:t>
            </w:r>
          </w:p>
        </w:tc>
        <w:tc>
          <w:tcPr>
            <w:tcW w:w="966" w:type="dxa"/>
            <w:tcMar>
              <w:top w:w="50" w:type="dxa"/>
              <w:left w:w="100" w:type="dxa"/>
            </w:tcMar>
            <w:vAlign w:val="center"/>
          </w:tcPr>
          <w:p w14:paraId="1FF7A399">
            <w:pPr>
              <w:spacing w:before="0" w:after="0" w:line="276" w:lineRule="auto"/>
              <w:ind w:left="135"/>
              <w:jc w:val="center"/>
            </w:pPr>
            <w:r>
              <w:rPr>
                <w:rFonts w:ascii="Times New Roman" w:hAnsi="Times New Roman"/>
                <w:b w:val="0"/>
                <w:i w:val="0"/>
                <w:color w:val="000000"/>
                <w:sz w:val="24"/>
              </w:rPr>
              <w:t xml:space="preserve"> 4 </w:t>
            </w:r>
          </w:p>
        </w:tc>
        <w:tc>
          <w:tcPr>
            <w:tcW w:w="1687" w:type="dxa"/>
            <w:tcMar>
              <w:top w:w="50" w:type="dxa"/>
              <w:left w:w="100" w:type="dxa"/>
            </w:tcMar>
            <w:vAlign w:val="center"/>
          </w:tcPr>
          <w:p w14:paraId="1C81CD02">
            <w:pPr>
              <w:spacing w:before="0" w:after="0" w:line="276" w:lineRule="auto"/>
              <w:ind w:left="135"/>
              <w:jc w:val="center"/>
            </w:pPr>
          </w:p>
        </w:tc>
        <w:tc>
          <w:tcPr>
            <w:tcW w:w="1774" w:type="dxa"/>
            <w:tcMar>
              <w:top w:w="50" w:type="dxa"/>
              <w:left w:w="100" w:type="dxa"/>
            </w:tcMar>
            <w:vAlign w:val="center"/>
          </w:tcPr>
          <w:p w14:paraId="092DE18C">
            <w:pPr>
              <w:spacing w:before="0" w:after="0" w:line="276" w:lineRule="auto"/>
              <w:ind w:left="135"/>
              <w:jc w:val="center"/>
            </w:pPr>
            <w:r>
              <w:rPr>
                <w:rFonts w:ascii="Times New Roman" w:hAnsi="Times New Roman"/>
                <w:b w:val="0"/>
                <w:i w:val="0"/>
                <w:color w:val="000000"/>
                <w:sz w:val="24"/>
              </w:rPr>
              <w:t xml:space="preserve"> 1 </w:t>
            </w:r>
          </w:p>
        </w:tc>
        <w:tc>
          <w:tcPr>
            <w:tcW w:w="2615" w:type="dxa"/>
            <w:tcMar>
              <w:top w:w="50" w:type="dxa"/>
              <w:left w:w="100" w:type="dxa"/>
            </w:tcMar>
            <w:vAlign w:val="center"/>
          </w:tcPr>
          <w:p w14:paraId="47E221B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"https://m.edsoo.ru/7f418886" \h </w:instrText>
            </w:r>
            <w:r>
              <w:fldChar w:fldCharType="separate"/>
            </w:r>
            <w:r>
              <w:rPr>
                <w:rFonts w:ascii="Times New Roman" w:hAnsi="Times New Roman"/>
                <w:b w:val="0"/>
                <w:i w:val="0"/>
                <w:color w:val="0000FF"/>
                <w:sz w:val="22"/>
                <w:u w:val="single"/>
              </w:rPr>
              <w:t>https://m.edsoo.ru/7f418886</w:t>
            </w:r>
            <w:r>
              <w:rPr>
                <w:rFonts w:ascii="Times New Roman" w:hAnsi="Times New Roman"/>
                <w:b w:val="0"/>
                <w:i w:val="0"/>
                <w:color w:val="0000FF"/>
                <w:sz w:val="22"/>
                <w:u w:val="single"/>
              </w:rPr>
              <w:fldChar w:fldCharType="end"/>
            </w:r>
          </w:p>
        </w:tc>
      </w:tr>
      <w:tr w14:paraId="7FFCA7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05551D40">
            <w:pPr>
              <w:spacing w:before="0" w:after="0"/>
              <w:ind w:left="0"/>
              <w:jc w:val="left"/>
            </w:pPr>
            <w:r>
              <w:rPr>
                <w:rFonts w:ascii="Times New Roman" w:hAnsi="Times New Roman"/>
                <w:b w:val="0"/>
                <w:i w:val="0"/>
                <w:color w:val="000000"/>
                <w:sz w:val="24"/>
              </w:rPr>
              <w:t>14</w:t>
            </w:r>
          </w:p>
        </w:tc>
        <w:tc>
          <w:tcPr>
            <w:tcW w:w="3168" w:type="dxa"/>
            <w:tcMar>
              <w:top w:w="50" w:type="dxa"/>
              <w:left w:w="100" w:type="dxa"/>
            </w:tcMar>
            <w:vAlign w:val="center"/>
          </w:tcPr>
          <w:p w14:paraId="466DC177">
            <w:pPr>
              <w:spacing w:before="0" w:after="0"/>
              <w:ind w:left="135"/>
              <w:jc w:val="left"/>
            </w:pPr>
            <w:r>
              <w:rPr>
                <w:rFonts w:ascii="Times New Roman" w:hAnsi="Times New Roman"/>
                <w:b w:val="0"/>
                <w:i w:val="0"/>
                <w:color w:val="000000"/>
                <w:sz w:val="24"/>
              </w:rPr>
              <w:t>Млекопитающие</w:t>
            </w:r>
          </w:p>
        </w:tc>
        <w:tc>
          <w:tcPr>
            <w:tcW w:w="966" w:type="dxa"/>
            <w:tcMar>
              <w:top w:w="50" w:type="dxa"/>
              <w:left w:w="100" w:type="dxa"/>
            </w:tcMar>
            <w:vAlign w:val="center"/>
          </w:tcPr>
          <w:p w14:paraId="236A6DCC">
            <w:pPr>
              <w:spacing w:before="0" w:after="0" w:line="276" w:lineRule="auto"/>
              <w:ind w:left="135"/>
              <w:jc w:val="center"/>
            </w:pPr>
            <w:r>
              <w:rPr>
                <w:rFonts w:ascii="Times New Roman" w:hAnsi="Times New Roman"/>
                <w:b w:val="0"/>
                <w:i w:val="0"/>
                <w:color w:val="000000"/>
                <w:sz w:val="24"/>
              </w:rPr>
              <w:t xml:space="preserve"> 7 </w:t>
            </w:r>
          </w:p>
        </w:tc>
        <w:tc>
          <w:tcPr>
            <w:tcW w:w="1687" w:type="dxa"/>
            <w:tcMar>
              <w:top w:w="50" w:type="dxa"/>
              <w:left w:w="100" w:type="dxa"/>
            </w:tcMar>
            <w:vAlign w:val="center"/>
          </w:tcPr>
          <w:p w14:paraId="3DC73FC9">
            <w:pPr>
              <w:spacing w:before="0" w:after="0" w:line="276" w:lineRule="auto"/>
              <w:ind w:left="135"/>
              <w:jc w:val="center"/>
            </w:pPr>
          </w:p>
        </w:tc>
        <w:tc>
          <w:tcPr>
            <w:tcW w:w="1774" w:type="dxa"/>
            <w:tcMar>
              <w:top w:w="50" w:type="dxa"/>
              <w:left w:w="100" w:type="dxa"/>
            </w:tcMar>
            <w:vAlign w:val="center"/>
          </w:tcPr>
          <w:p w14:paraId="4502F6D9">
            <w:pPr>
              <w:spacing w:before="0" w:after="0" w:line="276" w:lineRule="auto"/>
              <w:ind w:left="135"/>
              <w:jc w:val="center"/>
            </w:pPr>
            <w:r>
              <w:rPr>
                <w:rFonts w:ascii="Times New Roman" w:hAnsi="Times New Roman"/>
                <w:b w:val="0"/>
                <w:i w:val="0"/>
                <w:color w:val="000000"/>
                <w:sz w:val="24"/>
              </w:rPr>
              <w:t xml:space="preserve"> 1 </w:t>
            </w:r>
          </w:p>
        </w:tc>
        <w:tc>
          <w:tcPr>
            <w:tcW w:w="2615" w:type="dxa"/>
            <w:tcMar>
              <w:top w:w="50" w:type="dxa"/>
              <w:left w:w="100" w:type="dxa"/>
            </w:tcMar>
            <w:vAlign w:val="center"/>
          </w:tcPr>
          <w:p w14:paraId="77DB360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"https://m.edsoo.ru/7f418886" \h </w:instrText>
            </w:r>
            <w:r>
              <w:fldChar w:fldCharType="separate"/>
            </w:r>
            <w:r>
              <w:rPr>
                <w:rFonts w:ascii="Times New Roman" w:hAnsi="Times New Roman"/>
                <w:b w:val="0"/>
                <w:i w:val="0"/>
                <w:color w:val="0000FF"/>
                <w:sz w:val="22"/>
                <w:u w:val="single"/>
              </w:rPr>
              <w:t>https://m.edsoo.ru/7f418886</w:t>
            </w:r>
            <w:r>
              <w:rPr>
                <w:rFonts w:ascii="Times New Roman" w:hAnsi="Times New Roman"/>
                <w:b w:val="0"/>
                <w:i w:val="0"/>
                <w:color w:val="0000FF"/>
                <w:sz w:val="22"/>
                <w:u w:val="single"/>
              </w:rPr>
              <w:fldChar w:fldCharType="end"/>
            </w:r>
          </w:p>
        </w:tc>
      </w:tr>
      <w:tr w14:paraId="60F380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7CD30DB3">
            <w:pPr>
              <w:spacing w:before="0" w:after="0"/>
              <w:ind w:left="0"/>
              <w:jc w:val="left"/>
            </w:pPr>
            <w:r>
              <w:rPr>
                <w:rFonts w:ascii="Times New Roman" w:hAnsi="Times New Roman"/>
                <w:b w:val="0"/>
                <w:i w:val="0"/>
                <w:color w:val="000000"/>
                <w:sz w:val="24"/>
              </w:rPr>
              <w:t>15</w:t>
            </w:r>
          </w:p>
        </w:tc>
        <w:tc>
          <w:tcPr>
            <w:tcW w:w="3168" w:type="dxa"/>
            <w:tcMar>
              <w:top w:w="50" w:type="dxa"/>
              <w:left w:w="100" w:type="dxa"/>
            </w:tcMar>
            <w:vAlign w:val="center"/>
          </w:tcPr>
          <w:p w14:paraId="0E5D7DE4">
            <w:pPr>
              <w:spacing w:before="0" w:after="0"/>
              <w:ind w:left="135"/>
              <w:jc w:val="left"/>
            </w:pPr>
            <w:r>
              <w:rPr>
                <w:rFonts w:ascii="Times New Roman" w:hAnsi="Times New Roman"/>
                <w:b w:val="0"/>
                <w:i w:val="0"/>
                <w:color w:val="000000"/>
                <w:sz w:val="24"/>
              </w:rPr>
              <w:t>Развитие животного мира на Земле</w:t>
            </w:r>
          </w:p>
        </w:tc>
        <w:tc>
          <w:tcPr>
            <w:tcW w:w="966" w:type="dxa"/>
            <w:tcMar>
              <w:top w:w="50" w:type="dxa"/>
              <w:left w:w="100" w:type="dxa"/>
            </w:tcMar>
            <w:vAlign w:val="center"/>
          </w:tcPr>
          <w:p w14:paraId="74EF9494">
            <w:pPr>
              <w:spacing w:before="0" w:after="0" w:line="276" w:lineRule="auto"/>
              <w:ind w:left="135"/>
              <w:jc w:val="center"/>
            </w:pPr>
            <w:r>
              <w:rPr>
                <w:rFonts w:ascii="Times New Roman" w:hAnsi="Times New Roman"/>
                <w:b w:val="0"/>
                <w:i w:val="0"/>
                <w:color w:val="000000"/>
                <w:sz w:val="24"/>
              </w:rPr>
              <w:t xml:space="preserve"> 4 </w:t>
            </w:r>
          </w:p>
        </w:tc>
        <w:tc>
          <w:tcPr>
            <w:tcW w:w="1687" w:type="dxa"/>
            <w:tcMar>
              <w:top w:w="50" w:type="dxa"/>
              <w:left w:w="100" w:type="dxa"/>
            </w:tcMar>
            <w:vAlign w:val="center"/>
          </w:tcPr>
          <w:p w14:paraId="4E618D00">
            <w:pPr>
              <w:spacing w:before="0" w:after="0" w:line="276" w:lineRule="auto"/>
              <w:ind w:left="135"/>
              <w:jc w:val="center"/>
            </w:pPr>
            <w:r>
              <w:rPr>
                <w:rFonts w:ascii="Times New Roman" w:hAnsi="Times New Roman"/>
                <w:b w:val="0"/>
                <w:i w:val="0"/>
                <w:color w:val="000000"/>
                <w:sz w:val="24"/>
              </w:rPr>
              <w:t xml:space="preserve"> 2 </w:t>
            </w:r>
          </w:p>
        </w:tc>
        <w:tc>
          <w:tcPr>
            <w:tcW w:w="1774" w:type="dxa"/>
            <w:tcMar>
              <w:top w:w="50" w:type="dxa"/>
              <w:left w:w="100" w:type="dxa"/>
            </w:tcMar>
            <w:vAlign w:val="center"/>
          </w:tcPr>
          <w:p w14:paraId="3D73580A">
            <w:pPr>
              <w:spacing w:before="0" w:after="0" w:line="276" w:lineRule="auto"/>
              <w:ind w:left="135"/>
              <w:jc w:val="center"/>
            </w:pPr>
            <w:r>
              <w:rPr>
                <w:rFonts w:ascii="Times New Roman" w:hAnsi="Times New Roman"/>
                <w:b w:val="0"/>
                <w:i w:val="0"/>
                <w:color w:val="000000"/>
                <w:sz w:val="24"/>
              </w:rPr>
              <w:t xml:space="preserve"> 0.5 </w:t>
            </w:r>
          </w:p>
        </w:tc>
        <w:tc>
          <w:tcPr>
            <w:tcW w:w="2615" w:type="dxa"/>
            <w:tcMar>
              <w:top w:w="50" w:type="dxa"/>
              <w:left w:w="100" w:type="dxa"/>
            </w:tcMar>
            <w:vAlign w:val="center"/>
          </w:tcPr>
          <w:p w14:paraId="2C37654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"https://m.edsoo.ru/7f418886" \h </w:instrText>
            </w:r>
            <w:r>
              <w:fldChar w:fldCharType="separate"/>
            </w:r>
            <w:r>
              <w:rPr>
                <w:rFonts w:ascii="Times New Roman" w:hAnsi="Times New Roman"/>
                <w:b w:val="0"/>
                <w:i w:val="0"/>
                <w:color w:val="0000FF"/>
                <w:sz w:val="22"/>
                <w:u w:val="single"/>
              </w:rPr>
              <w:t>https://m.edsoo.ru/7f418886</w:t>
            </w:r>
            <w:r>
              <w:rPr>
                <w:rFonts w:ascii="Times New Roman" w:hAnsi="Times New Roman"/>
                <w:b w:val="0"/>
                <w:i w:val="0"/>
                <w:color w:val="0000FF"/>
                <w:sz w:val="22"/>
                <w:u w:val="single"/>
              </w:rPr>
              <w:fldChar w:fldCharType="end"/>
            </w:r>
          </w:p>
        </w:tc>
      </w:tr>
      <w:tr w14:paraId="4FEFCC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7E1315E1">
            <w:pPr>
              <w:spacing w:before="0" w:after="0"/>
              <w:ind w:left="0"/>
              <w:jc w:val="left"/>
            </w:pPr>
            <w:r>
              <w:rPr>
                <w:rFonts w:ascii="Times New Roman" w:hAnsi="Times New Roman"/>
                <w:b w:val="0"/>
                <w:i w:val="0"/>
                <w:color w:val="000000"/>
                <w:sz w:val="24"/>
              </w:rPr>
              <w:t>16</w:t>
            </w:r>
          </w:p>
        </w:tc>
        <w:tc>
          <w:tcPr>
            <w:tcW w:w="3168" w:type="dxa"/>
            <w:tcMar>
              <w:top w:w="50" w:type="dxa"/>
              <w:left w:w="100" w:type="dxa"/>
            </w:tcMar>
            <w:vAlign w:val="center"/>
          </w:tcPr>
          <w:p w14:paraId="40A6323B">
            <w:pPr>
              <w:spacing w:before="0" w:after="0"/>
              <w:ind w:left="135"/>
              <w:jc w:val="left"/>
            </w:pPr>
            <w:r>
              <w:rPr>
                <w:rFonts w:ascii="Times New Roman" w:hAnsi="Times New Roman"/>
                <w:b w:val="0"/>
                <w:i w:val="0"/>
                <w:color w:val="000000"/>
                <w:sz w:val="24"/>
              </w:rPr>
              <w:t>Животные в природных сообществах</w:t>
            </w:r>
          </w:p>
        </w:tc>
        <w:tc>
          <w:tcPr>
            <w:tcW w:w="966" w:type="dxa"/>
            <w:tcMar>
              <w:top w:w="50" w:type="dxa"/>
              <w:left w:w="100" w:type="dxa"/>
            </w:tcMar>
            <w:vAlign w:val="center"/>
          </w:tcPr>
          <w:p w14:paraId="30DA7B87">
            <w:pPr>
              <w:spacing w:before="0" w:after="0" w:line="276" w:lineRule="auto"/>
              <w:ind w:left="135"/>
              <w:jc w:val="center"/>
            </w:pPr>
            <w:r>
              <w:rPr>
                <w:rFonts w:ascii="Times New Roman" w:hAnsi="Times New Roman"/>
                <w:b w:val="0"/>
                <w:i w:val="0"/>
                <w:color w:val="000000"/>
                <w:sz w:val="24"/>
              </w:rPr>
              <w:t xml:space="preserve"> 3 </w:t>
            </w:r>
          </w:p>
        </w:tc>
        <w:tc>
          <w:tcPr>
            <w:tcW w:w="1687" w:type="dxa"/>
            <w:tcMar>
              <w:top w:w="50" w:type="dxa"/>
              <w:left w:w="100" w:type="dxa"/>
            </w:tcMar>
            <w:vAlign w:val="center"/>
          </w:tcPr>
          <w:p w14:paraId="7632F3A8">
            <w:pPr>
              <w:spacing w:before="0" w:after="0" w:line="276" w:lineRule="auto"/>
              <w:ind w:left="135"/>
              <w:jc w:val="center"/>
            </w:pPr>
          </w:p>
        </w:tc>
        <w:tc>
          <w:tcPr>
            <w:tcW w:w="1774" w:type="dxa"/>
            <w:tcMar>
              <w:top w:w="50" w:type="dxa"/>
              <w:left w:w="100" w:type="dxa"/>
            </w:tcMar>
            <w:vAlign w:val="center"/>
          </w:tcPr>
          <w:p w14:paraId="66A06BED">
            <w:pPr>
              <w:spacing w:before="0" w:after="0" w:line="276" w:lineRule="auto"/>
              <w:ind w:left="135"/>
              <w:jc w:val="center"/>
            </w:pPr>
          </w:p>
        </w:tc>
        <w:tc>
          <w:tcPr>
            <w:tcW w:w="2615" w:type="dxa"/>
            <w:tcMar>
              <w:top w:w="50" w:type="dxa"/>
              <w:left w:w="100" w:type="dxa"/>
            </w:tcMar>
            <w:vAlign w:val="center"/>
          </w:tcPr>
          <w:p w14:paraId="19A9EC7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"https://m.edsoo.ru/7f418886" \h </w:instrText>
            </w:r>
            <w:r>
              <w:fldChar w:fldCharType="separate"/>
            </w:r>
            <w:r>
              <w:rPr>
                <w:rFonts w:ascii="Times New Roman" w:hAnsi="Times New Roman"/>
                <w:b w:val="0"/>
                <w:i w:val="0"/>
                <w:color w:val="0000FF"/>
                <w:sz w:val="22"/>
                <w:u w:val="single"/>
              </w:rPr>
              <w:t>https://m.edsoo.ru/7f418886</w:t>
            </w:r>
            <w:r>
              <w:rPr>
                <w:rFonts w:ascii="Times New Roman" w:hAnsi="Times New Roman"/>
                <w:b w:val="0"/>
                <w:i w:val="0"/>
                <w:color w:val="0000FF"/>
                <w:sz w:val="22"/>
                <w:u w:val="single"/>
              </w:rPr>
              <w:fldChar w:fldCharType="end"/>
            </w:r>
          </w:p>
        </w:tc>
      </w:tr>
      <w:tr w14:paraId="308B14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73E043EF">
            <w:pPr>
              <w:spacing w:before="0" w:after="0"/>
              <w:ind w:left="0"/>
              <w:jc w:val="left"/>
            </w:pPr>
            <w:r>
              <w:rPr>
                <w:rFonts w:ascii="Times New Roman" w:hAnsi="Times New Roman"/>
                <w:b w:val="0"/>
                <w:i w:val="0"/>
                <w:color w:val="000000"/>
                <w:sz w:val="24"/>
              </w:rPr>
              <w:t>17</w:t>
            </w:r>
          </w:p>
        </w:tc>
        <w:tc>
          <w:tcPr>
            <w:tcW w:w="3168" w:type="dxa"/>
            <w:tcMar>
              <w:top w:w="50" w:type="dxa"/>
              <w:left w:w="100" w:type="dxa"/>
            </w:tcMar>
            <w:vAlign w:val="center"/>
          </w:tcPr>
          <w:p w14:paraId="1A711763">
            <w:pPr>
              <w:spacing w:before="0" w:after="0"/>
              <w:ind w:left="135"/>
              <w:jc w:val="left"/>
            </w:pPr>
            <w:r>
              <w:rPr>
                <w:rFonts w:ascii="Times New Roman" w:hAnsi="Times New Roman"/>
                <w:b w:val="0"/>
                <w:i w:val="0"/>
                <w:color w:val="000000"/>
                <w:sz w:val="24"/>
              </w:rPr>
              <w:t>Животные и человек</w:t>
            </w:r>
          </w:p>
        </w:tc>
        <w:tc>
          <w:tcPr>
            <w:tcW w:w="966" w:type="dxa"/>
            <w:tcMar>
              <w:top w:w="50" w:type="dxa"/>
              <w:left w:w="100" w:type="dxa"/>
            </w:tcMar>
            <w:vAlign w:val="center"/>
          </w:tcPr>
          <w:p w14:paraId="3F286C4A">
            <w:pPr>
              <w:spacing w:before="0" w:after="0" w:line="276" w:lineRule="auto"/>
              <w:ind w:left="135"/>
              <w:jc w:val="center"/>
            </w:pPr>
            <w:r>
              <w:rPr>
                <w:rFonts w:ascii="Times New Roman" w:hAnsi="Times New Roman"/>
                <w:b w:val="0"/>
                <w:i w:val="0"/>
                <w:color w:val="000000"/>
                <w:sz w:val="24"/>
              </w:rPr>
              <w:t xml:space="preserve"> 3 </w:t>
            </w:r>
          </w:p>
        </w:tc>
        <w:tc>
          <w:tcPr>
            <w:tcW w:w="1687" w:type="dxa"/>
            <w:tcMar>
              <w:top w:w="50" w:type="dxa"/>
              <w:left w:w="100" w:type="dxa"/>
            </w:tcMar>
            <w:vAlign w:val="center"/>
          </w:tcPr>
          <w:p w14:paraId="50845390">
            <w:pPr>
              <w:spacing w:before="0" w:after="0" w:line="276" w:lineRule="auto"/>
              <w:ind w:left="135"/>
              <w:jc w:val="center"/>
            </w:pPr>
          </w:p>
        </w:tc>
        <w:tc>
          <w:tcPr>
            <w:tcW w:w="1774" w:type="dxa"/>
            <w:tcMar>
              <w:top w:w="50" w:type="dxa"/>
              <w:left w:w="100" w:type="dxa"/>
            </w:tcMar>
            <w:vAlign w:val="center"/>
          </w:tcPr>
          <w:p w14:paraId="2296E51D">
            <w:pPr>
              <w:spacing w:before="0" w:after="0" w:line="276" w:lineRule="auto"/>
              <w:ind w:left="135"/>
              <w:jc w:val="center"/>
            </w:pPr>
          </w:p>
        </w:tc>
        <w:tc>
          <w:tcPr>
            <w:tcW w:w="2615" w:type="dxa"/>
            <w:tcMar>
              <w:top w:w="50" w:type="dxa"/>
              <w:left w:w="100" w:type="dxa"/>
            </w:tcMar>
            <w:vAlign w:val="center"/>
          </w:tcPr>
          <w:p w14:paraId="5AC5076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"https://m.edsoo.ru/7f418886" \h </w:instrText>
            </w:r>
            <w:r>
              <w:fldChar w:fldCharType="separate"/>
            </w:r>
            <w:r>
              <w:rPr>
                <w:rFonts w:ascii="Times New Roman" w:hAnsi="Times New Roman"/>
                <w:b w:val="0"/>
                <w:i w:val="0"/>
                <w:color w:val="0000FF"/>
                <w:sz w:val="22"/>
                <w:u w:val="single"/>
              </w:rPr>
              <w:t>https://m.edsoo.ru/7f418886</w:t>
            </w:r>
            <w:r>
              <w:rPr>
                <w:rFonts w:ascii="Times New Roman" w:hAnsi="Times New Roman"/>
                <w:b w:val="0"/>
                <w:i w:val="0"/>
                <w:color w:val="0000FF"/>
                <w:sz w:val="22"/>
                <w:u w:val="single"/>
              </w:rPr>
              <w:fldChar w:fldCharType="end"/>
            </w:r>
          </w:p>
        </w:tc>
      </w:tr>
      <w:tr w14:paraId="795EFA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665A770D">
            <w:pPr>
              <w:spacing w:before="0" w:after="0"/>
              <w:ind w:left="0"/>
              <w:jc w:val="left"/>
            </w:pPr>
            <w:r>
              <w:rPr>
                <w:rFonts w:ascii="Times New Roman" w:hAnsi="Times New Roman"/>
                <w:b w:val="0"/>
                <w:i w:val="0"/>
                <w:color w:val="000000"/>
                <w:sz w:val="24"/>
              </w:rPr>
              <w:t>18</w:t>
            </w:r>
          </w:p>
        </w:tc>
        <w:tc>
          <w:tcPr>
            <w:tcW w:w="3168" w:type="dxa"/>
            <w:tcMar>
              <w:top w:w="50" w:type="dxa"/>
              <w:left w:w="100" w:type="dxa"/>
            </w:tcMar>
            <w:vAlign w:val="center"/>
          </w:tcPr>
          <w:p w14:paraId="213F8214">
            <w:pPr>
              <w:spacing w:before="0" w:after="0"/>
              <w:ind w:left="135"/>
              <w:jc w:val="left"/>
            </w:pPr>
            <w:r>
              <w:rPr>
                <w:rFonts w:ascii="Times New Roman" w:hAnsi="Times New Roman"/>
                <w:b w:val="0"/>
                <w:i w:val="0"/>
                <w:color w:val="000000"/>
                <w:sz w:val="24"/>
              </w:rPr>
              <w:t>Резервное время</w:t>
            </w:r>
          </w:p>
        </w:tc>
        <w:tc>
          <w:tcPr>
            <w:tcW w:w="966" w:type="dxa"/>
            <w:tcMar>
              <w:top w:w="50" w:type="dxa"/>
              <w:left w:w="100" w:type="dxa"/>
            </w:tcMar>
            <w:vAlign w:val="center"/>
          </w:tcPr>
          <w:p w14:paraId="3501E8E1">
            <w:pPr>
              <w:spacing w:before="0" w:after="0" w:line="276" w:lineRule="auto"/>
              <w:ind w:left="135"/>
              <w:jc w:val="center"/>
            </w:pPr>
            <w:r>
              <w:rPr>
                <w:rFonts w:ascii="Times New Roman" w:hAnsi="Times New Roman"/>
                <w:b w:val="0"/>
                <w:i w:val="0"/>
                <w:color w:val="000000"/>
                <w:sz w:val="24"/>
              </w:rPr>
              <w:t xml:space="preserve"> 2 </w:t>
            </w:r>
          </w:p>
        </w:tc>
        <w:tc>
          <w:tcPr>
            <w:tcW w:w="1687" w:type="dxa"/>
            <w:tcMar>
              <w:top w:w="50" w:type="dxa"/>
              <w:left w:w="100" w:type="dxa"/>
            </w:tcMar>
            <w:vAlign w:val="center"/>
          </w:tcPr>
          <w:p w14:paraId="0B5D175D">
            <w:pPr>
              <w:spacing w:before="0" w:after="0" w:line="276" w:lineRule="auto"/>
              <w:ind w:left="135"/>
              <w:jc w:val="center"/>
            </w:pPr>
          </w:p>
        </w:tc>
        <w:tc>
          <w:tcPr>
            <w:tcW w:w="1774" w:type="dxa"/>
            <w:tcMar>
              <w:top w:w="50" w:type="dxa"/>
              <w:left w:w="100" w:type="dxa"/>
            </w:tcMar>
            <w:vAlign w:val="center"/>
          </w:tcPr>
          <w:p w14:paraId="49B8FC7F">
            <w:pPr>
              <w:spacing w:before="0" w:after="0" w:line="276" w:lineRule="auto"/>
              <w:ind w:left="135"/>
              <w:jc w:val="center"/>
            </w:pPr>
          </w:p>
        </w:tc>
        <w:tc>
          <w:tcPr>
            <w:tcW w:w="2615" w:type="dxa"/>
            <w:tcMar>
              <w:top w:w="50" w:type="dxa"/>
              <w:left w:w="100" w:type="dxa"/>
            </w:tcMar>
            <w:vAlign w:val="center"/>
          </w:tcPr>
          <w:p w14:paraId="46FCE2A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"https://m.edsoo.ru/7f418886" \h </w:instrText>
            </w:r>
            <w:r>
              <w:fldChar w:fldCharType="separate"/>
            </w:r>
            <w:r>
              <w:rPr>
                <w:rFonts w:ascii="Times New Roman" w:hAnsi="Times New Roman"/>
                <w:b w:val="0"/>
                <w:i w:val="0"/>
                <w:color w:val="0000FF"/>
                <w:sz w:val="22"/>
                <w:u w:val="single"/>
              </w:rPr>
              <w:t>https://m.edsoo.ru/7f418886</w:t>
            </w:r>
            <w:r>
              <w:rPr>
                <w:rFonts w:ascii="Times New Roman" w:hAnsi="Times New Roman"/>
                <w:b w:val="0"/>
                <w:i w:val="0"/>
                <w:color w:val="0000FF"/>
                <w:sz w:val="22"/>
                <w:u w:val="single"/>
              </w:rPr>
              <w:fldChar w:fldCharType="end"/>
            </w:r>
          </w:p>
        </w:tc>
      </w:tr>
      <w:tr w14:paraId="6FDAFD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36CFB5C9">
            <w:pPr>
              <w:spacing w:before="0" w:after="0"/>
              <w:ind w:left="135"/>
              <w:jc w:val="left"/>
            </w:pPr>
            <w:r>
              <w:rPr>
                <w:rFonts w:ascii="Times New Roman" w:hAnsi="Times New Roman"/>
                <w:b w:val="0"/>
                <w:i w:val="0"/>
                <w:color w:val="000000"/>
                <w:sz w:val="24"/>
              </w:rPr>
              <w:t>ОБЩЕЕ КОЛИЧЕСТВО ЧАСОВ ПО ПРОГРАММЕ</w:t>
            </w:r>
          </w:p>
        </w:tc>
        <w:tc>
          <w:tcPr>
            <w:tcW w:w="1518" w:type="dxa"/>
            <w:tcMar>
              <w:top w:w="50" w:type="dxa"/>
              <w:left w:w="100" w:type="dxa"/>
            </w:tcMar>
            <w:vAlign w:val="center"/>
          </w:tcPr>
          <w:p w14:paraId="41EC236C">
            <w:pPr>
              <w:spacing w:before="0" w:after="0" w:line="276" w:lineRule="auto"/>
              <w:ind w:left="135"/>
              <w:jc w:val="center"/>
            </w:pPr>
            <w:r>
              <w:rPr>
                <w:rFonts w:ascii="Times New Roman" w:hAnsi="Times New Roman"/>
                <w:b w:val="0"/>
                <w:i w:val="0"/>
                <w:color w:val="000000"/>
                <w:sz w:val="24"/>
              </w:rPr>
              <w:t xml:space="preserve"> 68 </w:t>
            </w:r>
          </w:p>
        </w:tc>
        <w:tc>
          <w:tcPr>
            <w:tcW w:w="1687" w:type="dxa"/>
            <w:tcMar>
              <w:top w:w="50" w:type="dxa"/>
              <w:left w:w="100" w:type="dxa"/>
            </w:tcMar>
            <w:vAlign w:val="center"/>
          </w:tcPr>
          <w:p w14:paraId="7D4E9E4A">
            <w:pPr>
              <w:spacing w:before="0" w:after="0" w:line="276" w:lineRule="auto"/>
              <w:ind w:left="135"/>
              <w:jc w:val="center"/>
            </w:pPr>
            <w:r>
              <w:rPr>
                <w:rFonts w:ascii="Times New Roman" w:hAnsi="Times New Roman"/>
                <w:b w:val="0"/>
                <w:i w:val="0"/>
                <w:color w:val="000000"/>
                <w:sz w:val="24"/>
              </w:rPr>
              <w:t xml:space="preserve"> 2 </w:t>
            </w:r>
          </w:p>
        </w:tc>
        <w:tc>
          <w:tcPr>
            <w:tcW w:w="1774" w:type="dxa"/>
            <w:tcMar>
              <w:top w:w="50" w:type="dxa"/>
              <w:left w:w="100" w:type="dxa"/>
            </w:tcMar>
            <w:vAlign w:val="center"/>
          </w:tcPr>
          <w:p w14:paraId="306FD89F">
            <w:pPr>
              <w:spacing w:before="0" w:after="0" w:line="276" w:lineRule="auto"/>
              <w:ind w:left="135"/>
              <w:jc w:val="center"/>
            </w:pPr>
            <w:r>
              <w:rPr>
                <w:rFonts w:ascii="Times New Roman" w:hAnsi="Times New Roman"/>
                <w:b w:val="0"/>
                <w:i w:val="0"/>
                <w:color w:val="000000"/>
                <w:sz w:val="24"/>
              </w:rPr>
              <w:t xml:space="preserve"> 11.5 </w:t>
            </w:r>
          </w:p>
        </w:tc>
        <w:tc>
          <w:tcPr>
            <w:tcW w:w="2615" w:type="dxa"/>
            <w:tcMar>
              <w:top w:w="50" w:type="dxa"/>
              <w:left w:w="100" w:type="dxa"/>
            </w:tcMar>
            <w:vAlign w:val="center"/>
          </w:tcPr>
          <w:p w14:paraId="25169AE0">
            <w:pPr>
              <w:jc w:val="left"/>
            </w:pPr>
          </w:p>
        </w:tc>
      </w:tr>
    </w:tbl>
    <w:p w14:paraId="0F1462D1">
      <w:pPr>
        <w:sectPr>
          <w:pgSz w:w="16383" w:h="11906" w:orient="landscape"/>
          <w:cols w:space="720" w:num="1"/>
        </w:sectPr>
      </w:pPr>
    </w:p>
    <w:p w14:paraId="6EBBC2D0">
      <w:pPr>
        <w:spacing w:before="0" w:after="0"/>
        <w:ind w:left="120"/>
        <w:jc w:val="left"/>
      </w:pPr>
      <w:r>
        <w:rPr>
          <w:rFonts w:ascii="Times New Roman" w:hAnsi="Times New Roman"/>
          <w:b/>
          <w:i w:val="0"/>
          <w:color w:val="000000"/>
          <w:sz w:val="28"/>
        </w:rPr>
        <w:t xml:space="preserve"> 9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45"/>
        <w:gridCol w:w="4406"/>
        <w:gridCol w:w="1456"/>
        <w:gridCol w:w="1592"/>
        <w:gridCol w:w="1687"/>
        <w:gridCol w:w="2810"/>
      </w:tblGrid>
      <w:tr w14:paraId="223810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6" w:type="dxa"/>
            <w:vMerge w:val="restart"/>
            <w:tcMar>
              <w:top w:w="50" w:type="dxa"/>
              <w:left w:w="100" w:type="dxa"/>
            </w:tcMar>
            <w:vAlign w:val="center"/>
          </w:tcPr>
          <w:p w14:paraId="1A538F3C">
            <w:pPr>
              <w:spacing w:before="0" w:after="0"/>
              <w:ind w:left="135"/>
              <w:jc w:val="left"/>
            </w:pPr>
            <w:r>
              <w:rPr>
                <w:rFonts w:ascii="Times New Roman" w:hAnsi="Times New Roman"/>
                <w:b/>
                <w:i w:val="0"/>
                <w:color w:val="000000"/>
                <w:sz w:val="24"/>
              </w:rPr>
              <w:t xml:space="preserve">№ п/п </w:t>
            </w:r>
          </w:p>
          <w:p w14:paraId="574B7293">
            <w:pPr>
              <w:spacing w:before="0" w:after="0"/>
              <w:ind w:left="135"/>
              <w:jc w:val="left"/>
            </w:pPr>
          </w:p>
        </w:tc>
        <w:tc>
          <w:tcPr>
            <w:tcW w:w="2992" w:type="dxa"/>
            <w:vMerge w:val="restart"/>
            <w:tcMar>
              <w:top w:w="50" w:type="dxa"/>
              <w:left w:w="100" w:type="dxa"/>
            </w:tcMar>
            <w:vAlign w:val="center"/>
          </w:tcPr>
          <w:p w14:paraId="0B99F072">
            <w:pPr>
              <w:spacing w:before="0" w:after="0"/>
              <w:ind w:left="135"/>
              <w:jc w:val="left"/>
            </w:pPr>
            <w:r>
              <w:rPr>
                <w:rFonts w:ascii="Times New Roman" w:hAnsi="Times New Roman"/>
                <w:b/>
                <w:i w:val="0"/>
                <w:color w:val="000000"/>
                <w:sz w:val="24"/>
              </w:rPr>
              <w:t xml:space="preserve">Наименование разделов и тем программы </w:t>
            </w:r>
          </w:p>
          <w:p w14:paraId="137DD004">
            <w:pPr>
              <w:spacing w:before="0" w:after="0"/>
              <w:ind w:left="135"/>
              <w:jc w:val="left"/>
            </w:pPr>
          </w:p>
        </w:tc>
        <w:tc>
          <w:tcPr>
            <w:tcW w:w="0" w:type="auto"/>
            <w:gridSpan w:val="3"/>
            <w:tcMar>
              <w:top w:w="50" w:type="dxa"/>
              <w:left w:w="100" w:type="dxa"/>
            </w:tcMar>
            <w:vAlign w:val="center"/>
          </w:tcPr>
          <w:p w14:paraId="3EB5D6DB">
            <w:pPr>
              <w:spacing w:before="0" w:after="0"/>
              <w:ind w:left="0"/>
              <w:jc w:val="left"/>
            </w:pPr>
            <w:r>
              <w:rPr>
                <w:rFonts w:ascii="Times New Roman" w:hAnsi="Times New Roman"/>
                <w:b/>
                <w:i w:val="0"/>
                <w:color w:val="000000"/>
                <w:sz w:val="24"/>
              </w:rPr>
              <w:t>Количество часов</w:t>
            </w:r>
          </w:p>
        </w:tc>
        <w:tc>
          <w:tcPr>
            <w:tcW w:w="2662" w:type="dxa"/>
            <w:vMerge w:val="restart"/>
            <w:tcMar>
              <w:top w:w="50" w:type="dxa"/>
              <w:left w:w="100" w:type="dxa"/>
            </w:tcMar>
            <w:vAlign w:val="center"/>
          </w:tcPr>
          <w:p w14:paraId="36D3A1D7">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08B1E0B8">
            <w:pPr>
              <w:spacing w:before="0" w:after="0"/>
              <w:ind w:left="135"/>
              <w:jc w:val="left"/>
            </w:pPr>
          </w:p>
        </w:tc>
      </w:tr>
      <w:tr w14:paraId="177482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15544E70">
            <w:pPr>
              <w:jc w:val="left"/>
            </w:pPr>
          </w:p>
        </w:tc>
        <w:tc>
          <w:tcPr>
            <w:tcW w:w="0" w:type="auto"/>
            <w:vMerge w:val="continue"/>
            <w:tcBorders>
              <w:top w:val="nil"/>
            </w:tcBorders>
            <w:tcMar>
              <w:top w:w="50" w:type="dxa"/>
              <w:left w:w="100" w:type="dxa"/>
            </w:tcMar>
          </w:tcPr>
          <w:p w14:paraId="3431117E">
            <w:pPr>
              <w:jc w:val="left"/>
            </w:pPr>
          </w:p>
        </w:tc>
        <w:tc>
          <w:tcPr>
            <w:tcW w:w="982" w:type="dxa"/>
            <w:tcMar>
              <w:top w:w="50" w:type="dxa"/>
              <w:left w:w="100" w:type="dxa"/>
            </w:tcMar>
            <w:vAlign w:val="center"/>
          </w:tcPr>
          <w:p w14:paraId="11787AC7">
            <w:pPr>
              <w:spacing w:before="0" w:after="0"/>
              <w:ind w:left="135"/>
              <w:jc w:val="left"/>
            </w:pPr>
            <w:r>
              <w:rPr>
                <w:rFonts w:ascii="Times New Roman" w:hAnsi="Times New Roman"/>
                <w:b/>
                <w:i w:val="0"/>
                <w:color w:val="000000"/>
                <w:sz w:val="24"/>
              </w:rPr>
              <w:t xml:space="preserve">Всего </w:t>
            </w:r>
          </w:p>
          <w:p w14:paraId="6F628DE7">
            <w:pPr>
              <w:spacing w:before="0" w:after="0"/>
              <w:ind w:left="135"/>
              <w:jc w:val="left"/>
            </w:pPr>
          </w:p>
        </w:tc>
        <w:tc>
          <w:tcPr>
            <w:tcW w:w="1706" w:type="dxa"/>
            <w:tcMar>
              <w:top w:w="50" w:type="dxa"/>
              <w:left w:w="100" w:type="dxa"/>
            </w:tcMar>
            <w:vAlign w:val="center"/>
          </w:tcPr>
          <w:p w14:paraId="3B3AD738">
            <w:pPr>
              <w:spacing w:before="0" w:after="0"/>
              <w:ind w:left="135"/>
              <w:jc w:val="left"/>
            </w:pPr>
            <w:r>
              <w:rPr>
                <w:rFonts w:ascii="Times New Roman" w:hAnsi="Times New Roman"/>
                <w:b/>
                <w:i w:val="0"/>
                <w:color w:val="000000"/>
                <w:sz w:val="24"/>
              </w:rPr>
              <w:t xml:space="preserve">Контрольные работы </w:t>
            </w:r>
          </w:p>
          <w:p w14:paraId="25182E65">
            <w:pPr>
              <w:spacing w:before="0" w:after="0"/>
              <w:ind w:left="135"/>
              <w:jc w:val="left"/>
            </w:pPr>
          </w:p>
        </w:tc>
        <w:tc>
          <w:tcPr>
            <w:tcW w:w="1793" w:type="dxa"/>
            <w:tcMar>
              <w:top w:w="50" w:type="dxa"/>
              <w:left w:w="100" w:type="dxa"/>
            </w:tcMar>
            <w:vAlign w:val="center"/>
          </w:tcPr>
          <w:p w14:paraId="46BF606C">
            <w:pPr>
              <w:spacing w:before="0" w:after="0"/>
              <w:ind w:left="135"/>
              <w:jc w:val="left"/>
            </w:pPr>
            <w:r>
              <w:rPr>
                <w:rFonts w:ascii="Times New Roman" w:hAnsi="Times New Roman"/>
                <w:b/>
                <w:i w:val="0"/>
                <w:color w:val="000000"/>
                <w:sz w:val="24"/>
              </w:rPr>
              <w:t xml:space="preserve">Практические работы </w:t>
            </w:r>
          </w:p>
          <w:p w14:paraId="47170C69">
            <w:pPr>
              <w:spacing w:before="0" w:after="0"/>
              <w:ind w:left="135"/>
              <w:jc w:val="left"/>
            </w:pPr>
          </w:p>
        </w:tc>
        <w:tc>
          <w:tcPr>
            <w:tcW w:w="0" w:type="auto"/>
            <w:vMerge w:val="continue"/>
            <w:tcBorders>
              <w:top w:val="nil"/>
            </w:tcBorders>
            <w:tcMar>
              <w:top w:w="50" w:type="dxa"/>
              <w:left w:w="100" w:type="dxa"/>
            </w:tcMar>
          </w:tcPr>
          <w:p w14:paraId="189C50DB">
            <w:pPr>
              <w:jc w:val="left"/>
            </w:pPr>
          </w:p>
        </w:tc>
      </w:tr>
      <w:tr w14:paraId="51A8B2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6" w:type="dxa"/>
            <w:tcMar>
              <w:top w:w="50" w:type="dxa"/>
              <w:left w:w="100" w:type="dxa"/>
            </w:tcMar>
            <w:vAlign w:val="center"/>
          </w:tcPr>
          <w:p w14:paraId="103BCF64">
            <w:pPr>
              <w:spacing w:before="0" w:after="0"/>
              <w:ind w:left="0"/>
              <w:jc w:val="left"/>
            </w:pPr>
            <w:r>
              <w:rPr>
                <w:rFonts w:ascii="Times New Roman" w:hAnsi="Times New Roman"/>
                <w:b w:val="0"/>
                <w:i w:val="0"/>
                <w:color w:val="000000"/>
                <w:sz w:val="24"/>
              </w:rPr>
              <w:t>1</w:t>
            </w:r>
          </w:p>
        </w:tc>
        <w:tc>
          <w:tcPr>
            <w:tcW w:w="2992" w:type="dxa"/>
            <w:tcMar>
              <w:top w:w="50" w:type="dxa"/>
              <w:left w:w="100" w:type="dxa"/>
            </w:tcMar>
            <w:vAlign w:val="center"/>
          </w:tcPr>
          <w:p w14:paraId="555F6AED">
            <w:pPr>
              <w:spacing w:before="0" w:after="0"/>
              <w:ind w:left="135"/>
              <w:jc w:val="left"/>
            </w:pPr>
            <w:r>
              <w:rPr>
                <w:rFonts w:ascii="Times New Roman" w:hAnsi="Times New Roman"/>
                <w:b w:val="0"/>
                <w:i w:val="0"/>
                <w:color w:val="000000"/>
                <w:sz w:val="24"/>
              </w:rPr>
              <w:t>Человек — биосоциальный вид</w:t>
            </w:r>
          </w:p>
        </w:tc>
        <w:tc>
          <w:tcPr>
            <w:tcW w:w="982" w:type="dxa"/>
            <w:tcMar>
              <w:top w:w="50" w:type="dxa"/>
              <w:left w:w="100" w:type="dxa"/>
            </w:tcMar>
            <w:vAlign w:val="center"/>
          </w:tcPr>
          <w:p w14:paraId="3F712AA1">
            <w:pPr>
              <w:spacing w:before="0" w:after="0" w:line="276" w:lineRule="auto"/>
              <w:ind w:left="135"/>
              <w:jc w:val="center"/>
            </w:pPr>
            <w:r>
              <w:rPr>
                <w:rFonts w:ascii="Times New Roman" w:hAnsi="Times New Roman"/>
                <w:b w:val="0"/>
                <w:i w:val="0"/>
                <w:color w:val="000000"/>
                <w:sz w:val="24"/>
              </w:rPr>
              <w:t xml:space="preserve"> 3 </w:t>
            </w:r>
          </w:p>
        </w:tc>
        <w:tc>
          <w:tcPr>
            <w:tcW w:w="1706" w:type="dxa"/>
            <w:tcMar>
              <w:top w:w="50" w:type="dxa"/>
              <w:left w:w="100" w:type="dxa"/>
            </w:tcMar>
            <w:vAlign w:val="center"/>
          </w:tcPr>
          <w:p w14:paraId="195CDB6F">
            <w:pPr>
              <w:spacing w:before="0" w:after="0" w:line="276" w:lineRule="auto"/>
              <w:ind w:left="135"/>
              <w:jc w:val="center"/>
            </w:pPr>
          </w:p>
        </w:tc>
        <w:tc>
          <w:tcPr>
            <w:tcW w:w="1793" w:type="dxa"/>
            <w:tcMar>
              <w:top w:w="50" w:type="dxa"/>
              <w:left w:w="100" w:type="dxa"/>
            </w:tcMar>
            <w:vAlign w:val="center"/>
          </w:tcPr>
          <w:p w14:paraId="4CD5E7D0">
            <w:pPr>
              <w:spacing w:before="0" w:after="0" w:line="276" w:lineRule="auto"/>
              <w:ind w:left="135"/>
              <w:jc w:val="center"/>
            </w:pPr>
          </w:p>
        </w:tc>
        <w:tc>
          <w:tcPr>
            <w:tcW w:w="2662" w:type="dxa"/>
            <w:tcMar>
              <w:top w:w="50" w:type="dxa"/>
              <w:left w:w="100" w:type="dxa"/>
            </w:tcMar>
            <w:vAlign w:val="center"/>
          </w:tcPr>
          <w:p w14:paraId="34D7A24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"https://m.edsoo.ru/7f41aa8c" \h </w:instrText>
            </w:r>
            <w:r>
              <w:fldChar w:fldCharType="separate"/>
            </w:r>
            <w:r>
              <w:rPr>
                <w:rFonts w:ascii="Times New Roman" w:hAnsi="Times New Roman"/>
                <w:b w:val="0"/>
                <w:i w:val="0"/>
                <w:color w:val="0000FF"/>
                <w:sz w:val="22"/>
                <w:u w:val="single"/>
              </w:rPr>
              <w:t>https://m.edsoo.ru/7f41aa8c</w:t>
            </w:r>
            <w:r>
              <w:rPr>
                <w:rFonts w:ascii="Times New Roman" w:hAnsi="Times New Roman"/>
                <w:b w:val="0"/>
                <w:i w:val="0"/>
                <w:color w:val="0000FF"/>
                <w:sz w:val="22"/>
                <w:u w:val="single"/>
              </w:rPr>
              <w:fldChar w:fldCharType="end"/>
            </w:r>
          </w:p>
        </w:tc>
      </w:tr>
      <w:tr w14:paraId="55DA9E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6" w:type="dxa"/>
            <w:tcMar>
              <w:top w:w="50" w:type="dxa"/>
              <w:left w:w="100" w:type="dxa"/>
            </w:tcMar>
            <w:vAlign w:val="center"/>
          </w:tcPr>
          <w:p w14:paraId="727ED208">
            <w:pPr>
              <w:spacing w:before="0" w:after="0"/>
              <w:ind w:left="0"/>
              <w:jc w:val="left"/>
            </w:pPr>
            <w:r>
              <w:rPr>
                <w:rFonts w:ascii="Times New Roman" w:hAnsi="Times New Roman"/>
                <w:b w:val="0"/>
                <w:i w:val="0"/>
                <w:color w:val="000000"/>
                <w:sz w:val="24"/>
              </w:rPr>
              <w:t>2</w:t>
            </w:r>
          </w:p>
        </w:tc>
        <w:tc>
          <w:tcPr>
            <w:tcW w:w="2992" w:type="dxa"/>
            <w:tcMar>
              <w:top w:w="50" w:type="dxa"/>
              <w:left w:w="100" w:type="dxa"/>
            </w:tcMar>
            <w:vAlign w:val="center"/>
          </w:tcPr>
          <w:p w14:paraId="559957F8">
            <w:pPr>
              <w:spacing w:before="0" w:after="0"/>
              <w:ind w:left="135"/>
              <w:jc w:val="left"/>
            </w:pPr>
            <w:r>
              <w:rPr>
                <w:rFonts w:ascii="Times New Roman" w:hAnsi="Times New Roman"/>
                <w:b w:val="0"/>
                <w:i w:val="0"/>
                <w:color w:val="000000"/>
                <w:sz w:val="24"/>
              </w:rPr>
              <w:t>Структура организма человека</w:t>
            </w:r>
          </w:p>
        </w:tc>
        <w:tc>
          <w:tcPr>
            <w:tcW w:w="982" w:type="dxa"/>
            <w:tcMar>
              <w:top w:w="50" w:type="dxa"/>
              <w:left w:w="100" w:type="dxa"/>
            </w:tcMar>
            <w:vAlign w:val="center"/>
          </w:tcPr>
          <w:p w14:paraId="12F77288">
            <w:pPr>
              <w:spacing w:before="0" w:after="0" w:line="276" w:lineRule="auto"/>
              <w:ind w:left="135"/>
              <w:jc w:val="center"/>
            </w:pPr>
            <w:r>
              <w:rPr>
                <w:rFonts w:ascii="Times New Roman" w:hAnsi="Times New Roman"/>
                <w:b w:val="0"/>
                <w:i w:val="0"/>
                <w:color w:val="000000"/>
                <w:sz w:val="24"/>
              </w:rPr>
              <w:t xml:space="preserve"> 3 </w:t>
            </w:r>
          </w:p>
        </w:tc>
        <w:tc>
          <w:tcPr>
            <w:tcW w:w="1706" w:type="dxa"/>
            <w:tcMar>
              <w:top w:w="50" w:type="dxa"/>
              <w:left w:w="100" w:type="dxa"/>
            </w:tcMar>
            <w:vAlign w:val="center"/>
          </w:tcPr>
          <w:p w14:paraId="143676CF">
            <w:pPr>
              <w:spacing w:before="0" w:after="0" w:line="276" w:lineRule="auto"/>
              <w:ind w:left="135"/>
              <w:jc w:val="center"/>
            </w:pPr>
          </w:p>
        </w:tc>
        <w:tc>
          <w:tcPr>
            <w:tcW w:w="1793" w:type="dxa"/>
            <w:tcMar>
              <w:top w:w="50" w:type="dxa"/>
              <w:left w:w="100" w:type="dxa"/>
            </w:tcMar>
            <w:vAlign w:val="center"/>
          </w:tcPr>
          <w:p w14:paraId="49D7837C">
            <w:pPr>
              <w:spacing w:before="0" w:after="0" w:line="276" w:lineRule="auto"/>
              <w:ind w:left="135"/>
              <w:jc w:val="center"/>
            </w:pPr>
            <w:r>
              <w:rPr>
                <w:rFonts w:ascii="Times New Roman" w:hAnsi="Times New Roman"/>
                <w:b w:val="0"/>
                <w:i w:val="0"/>
                <w:color w:val="000000"/>
                <w:sz w:val="24"/>
              </w:rPr>
              <w:t xml:space="preserve"> 1 </w:t>
            </w:r>
          </w:p>
        </w:tc>
        <w:tc>
          <w:tcPr>
            <w:tcW w:w="2662" w:type="dxa"/>
            <w:tcMar>
              <w:top w:w="50" w:type="dxa"/>
              <w:left w:w="100" w:type="dxa"/>
            </w:tcMar>
            <w:vAlign w:val="center"/>
          </w:tcPr>
          <w:p w14:paraId="7F80DCB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"https://m.edsoo.ru/7f41aa8c" \h </w:instrText>
            </w:r>
            <w:r>
              <w:fldChar w:fldCharType="separate"/>
            </w:r>
            <w:r>
              <w:rPr>
                <w:rFonts w:ascii="Times New Roman" w:hAnsi="Times New Roman"/>
                <w:b w:val="0"/>
                <w:i w:val="0"/>
                <w:color w:val="0000FF"/>
                <w:sz w:val="22"/>
                <w:u w:val="single"/>
              </w:rPr>
              <w:t>https://m.edsoo.ru/7f41aa8c</w:t>
            </w:r>
            <w:r>
              <w:rPr>
                <w:rFonts w:ascii="Times New Roman" w:hAnsi="Times New Roman"/>
                <w:b w:val="0"/>
                <w:i w:val="0"/>
                <w:color w:val="0000FF"/>
                <w:sz w:val="22"/>
                <w:u w:val="single"/>
              </w:rPr>
              <w:fldChar w:fldCharType="end"/>
            </w:r>
          </w:p>
        </w:tc>
      </w:tr>
      <w:tr w14:paraId="12DC75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6" w:type="dxa"/>
            <w:tcMar>
              <w:top w:w="50" w:type="dxa"/>
              <w:left w:w="100" w:type="dxa"/>
            </w:tcMar>
            <w:vAlign w:val="center"/>
          </w:tcPr>
          <w:p w14:paraId="11206ED9">
            <w:pPr>
              <w:spacing w:before="0" w:after="0"/>
              <w:ind w:left="0"/>
              <w:jc w:val="left"/>
            </w:pPr>
            <w:r>
              <w:rPr>
                <w:rFonts w:ascii="Times New Roman" w:hAnsi="Times New Roman"/>
                <w:b w:val="0"/>
                <w:i w:val="0"/>
                <w:color w:val="000000"/>
                <w:sz w:val="24"/>
              </w:rPr>
              <w:t>3</w:t>
            </w:r>
          </w:p>
        </w:tc>
        <w:tc>
          <w:tcPr>
            <w:tcW w:w="2992" w:type="dxa"/>
            <w:tcMar>
              <w:top w:w="50" w:type="dxa"/>
              <w:left w:w="100" w:type="dxa"/>
            </w:tcMar>
            <w:vAlign w:val="center"/>
          </w:tcPr>
          <w:p w14:paraId="2E0DE2DA">
            <w:pPr>
              <w:spacing w:before="0" w:after="0"/>
              <w:ind w:left="135"/>
              <w:jc w:val="left"/>
            </w:pPr>
            <w:r>
              <w:rPr>
                <w:rFonts w:ascii="Times New Roman" w:hAnsi="Times New Roman"/>
                <w:b w:val="0"/>
                <w:i w:val="0"/>
                <w:color w:val="000000"/>
                <w:sz w:val="24"/>
              </w:rPr>
              <w:t>Нейрогуморальная регуляция</w:t>
            </w:r>
          </w:p>
        </w:tc>
        <w:tc>
          <w:tcPr>
            <w:tcW w:w="982" w:type="dxa"/>
            <w:tcMar>
              <w:top w:w="50" w:type="dxa"/>
              <w:left w:w="100" w:type="dxa"/>
            </w:tcMar>
            <w:vAlign w:val="center"/>
          </w:tcPr>
          <w:p w14:paraId="7D0EB707">
            <w:pPr>
              <w:spacing w:before="0" w:after="0" w:line="276" w:lineRule="auto"/>
              <w:ind w:left="135"/>
              <w:jc w:val="center"/>
            </w:pPr>
            <w:r>
              <w:rPr>
                <w:rFonts w:ascii="Times New Roman" w:hAnsi="Times New Roman"/>
                <w:b w:val="0"/>
                <w:i w:val="0"/>
                <w:color w:val="000000"/>
                <w:sz w:val="24"/>
              </w:rPr>
              <w:t xml:space="preserve"> 8 </w:t>
            </w:r>
          </w:p>
        </w:tc>
        <w:tc>
          <w:tcPr>
            <w:tcW w:w="1706" w:type="dxa"/>
            <w:tcMar>
              <w:top w:w="50" w:type="dxa"/>
              <w:left w:w="100" w:type="dxa"/>
            </w:tcMar>
            <w:vAlign w:val="center"/>
          </w:tcPr>
          <w:p w14:paraId="16A668EF">
            <w:pPr>
              <w:spacing w:before="0" w:after="0" w:line="276" w:lineRule="auto"/>
              <w:ind w:left="135"/>
              <w:jc w:val="center"/>
            </w:pPr>
          </w:p>
        </w:tc>
        <w:tc>
          <w:tcPr>
            <w:tcW w:w="1793" w:type="dxa"/>
            <w:tcMar>
              <w:top w:w="50" w:type="dxa"/>
              <w:left w:w="100" w:type="dxa"/>
            </w:tcMar>
            <w:vAlign w:val="center"/>
          </w:tcPr>
          <w:p w14:paraId="45FD3533">
            <w:pPr>
              <w:spacing w:before="0" w:after="0" w:line="276" w:lineRule="auto"/>
              <w:ind w:left="135"/>
              <w:jc w:val="center"/>
            </w:pPr>
            <w:r>
              <w:rPr>
                <w:rFonts w:ascii="Times New Roman" w:hAnsi="Times New Roman"/>
                <w:b w:val="0"/>
                <w:i w:val="0"/>
                <w:color w:val="000000"/>
                <w:sz w:val="24"/>
              </w:rPr>
              <w:t xml:space="preserve"> 0.5 </w:t>
            </w:r>
          </w:p>
        </w:tc>
        <w:tc>
          <w:tcPr>
            <w:tcW w:w="2662" w:type="dxa"/>
            <w:tcMar>
              <w:top w:w="50" w:type="dxa"/>
              <w:left w:w="100" w:type="dxa"/>
            </w:tcMar>
            <w:vAlign w:val="center"/>
          </w:tcPr>
          <w:p w14:paraId="66339B7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"https://m.edsoo.ru/7f41aa8c" \h </w:instrText>
            </w:r>
            <w:r>
              <w:fldChar w:fldCharType="separate"/>
            </w:r>
            <w:r>
              <w:rPr>
                <w:rFonts w:ascii="Times New Roman" w:hAnsi="Times New Roman"/>
                <w:b w:val="0"/>
                <w:i w:val="0"/>
                <w:color w:val="0000FF"/>
                <w:sz w:val="22"/>
                <w:u w:val="single"/>
              </w:rPr>
              <w:t>https://m.edsoo.ru/7f41aa8c</w:t>
            </w:r>
            <w:r>
              <w:rPr>
                <w:rFonts w:ascii="Times New Roman" w:hAnsi="Times New Roman"/>
                <w:b w:val="0"/>
                <w:i w:val="0"/>
                <w:color w:val="0000FF"/>
                <w:sz w:val="22"/>
                <w:u w:val="single"/>
              </w:rPr>
              <w:fldChar w:fldCharType="end"/>
            </w:r>
          </w:p>
        </w:tc>
      </w:tr>
      <w:tr w14:paraId="1ED885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6" w:type="dxa"/>
            <w:tcMar>
              <w:top w:w="50" w:type="dxa"/>
              <w:left w:w="100" w:type="dxa"/>
            </w:tcMar>
            <w:vAlign w:val="center"/>
          </w:tcPr>
          <w:p w14:paraId="3799D5E3">
            <w:pPr>
              <w:spacing w:before="0" w:after="0"/>
              <w:ind w:left="0"/>
              <w:jc w:val="left"/>
            </w:pPr>
            <w:r>
              <w:rPr>
                <w:rFonts w:ascii="Times New Roman" w:hAnsi="Times New Roman"/>
                <w:b w:val="0"/>
                <w:i w:val="0"/>
                <w:color w:val="000000"/>
                <w:sz w:val="24"/>
              </w:rPr>
              <w:t>4</w:t>
            </w:r>
          </w:p>
        </w:tc>
        <w:tc>
          <w:tcPr>
            <w:tcW w:w="2992" w:type="dxa"/>
            <w:tcMar>
              <w:top w:w="50" w:type="dxa"/>
              <w:left w:w="100" w:type="dxa"/>
            </w:tcMar>
            <w:vAlign w:val="center"/>
          </w:tcPr>
          <w:p w14:paraId="1E33AF9A">
            <w:pPr>
              <w:spacing w:before="0" w:after="0"/>
              <w:ind w:left="135"/>
              <w:jc w:val="left"/>
            </w:pPr>
            <w:r>
              <w:rPr>
                <w:rFonts w:ascii="Times New Roman" w:hAnsi="Times New Roman"/>
                <w:b w:val="0"/>
                <w:i w:val="0"/>
                <w:color w:val="000000"/>
                <w:sz w:val="24"/>
              </w:rPr>
              <w:t>Опора и движение</w:t>
            </w:r>
          </w:p>
        </w:tc>
        <w:tc>
          <w:tcPr>
            <w:tcW w:w="982" w:type="dxa"/>
            <w:tcMar>
              <w:top w:w="50" w:type="dxa"/>
              <w:left w:w="100" w:type="dxa"/>
            </w:tcMar>
            <w:vAlign w:val="center"/>
          </w:tcPr>
          <w:p w14:paraId="184F0787">
            <w:pPr>
              <w:spacing w:before="0" w:after="0" w:line="276" w:lineRule="auto"/>
              <w:ind w:left="135"/>
              <w:jc w:val="center"/>
            </w:pPr>
            <w:r>
              <w:rPr>
                <w:rFonts w:ascii="Times New Roman" w:hAnsi="Times New Roman"/>
                <w:b w:val="0"/>
                <w:i w:val="0"/>
                <w:color w:val="000000"/>
                <w:sz w:val="24"/>
              </w:rPr>
              <w:t xml:space="preserve"> 5 </w:t>
            </w:r>
          </w:p>
        </w:tc>
        <w:tc>
          <w:tcPr>
            <w:tcW w:w="1706" w:type="dxa"/>
            <w:tcMar>
              <w:top w:w="50" w:type="dxa"/>
              <w:left w:w="100" w:type="dxa"/>
            </w:tcMar>
            <w:vAlign w:val="center"/>
          </w:tcPr>
          <w:p w14:paraId="0484E9DC">
            <w:pPr>
              <w:spacing w:before="0" w:after="0" w:line="276" w:lineRule="auto"/>
              <w:ind w:left="135"/>
              <w:jc w:val="center"/>
            </w:pPr>
          </w:p>
        </w:tc>
        <w:tc>
          <w:tcPr>
            <w:tcW w:w="1793" w:type="dxa"/>
            <w:tcMar>
              <w:top w:w="50" w:type="dxa"/>
              <w:left w:w="100" w:type="dxa"/>
            </w:tcMar>
            <w:vAlign w:val="center"/>
          </w:tcPr>
          <w:p w14:paraId="37128855">
            <w:pPr>
              <w:spacing w:before="0" w:after="0" w:line="276" w:lineRule="auto"/>
              <w:ind w:left="135"/>
              <w:jc w:val="center"/>
            </w:pPr>
            <w:r>
              <w:rPr>
                <w:rFonts w:ascii="Times New Roman" w:hAnsi="Times New Roman"/>
                <w:b w:val="0"/>
                <w:i w:val="0"/>
                <w:color w:val="000000"/>
                <w:sz w:val="24"/>
              </w:rPr>
              <w:t xml:space="preserve"> 2 </w:t>
            </w:r>
          </w:p>
        </w:tc>
        <w:tc>
          <w:tcPr>
            <w:tcW w:w="2662" w:type="dxa"/>
            <w:tcMar>
              <w:top w:w="50" w:type="dxa"/>
              <w:left w:w="100" w:type="dxa"/>
            </w:tcMar>
            <w:vAlign w:val="center"/>
          </w:tcPr>
          <w:p w14:paraId="6943781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"https://m.edsoo.ru/7f41aa8c" \h </w:instrText>
            </w:r>
            <w:r>
              <w:fldChar w:fldCharType="separate"/>
            </w:r>
            <w:r>
              <w:rPr>
                <w:rFonts w:ascii="Times New Roman" w:hAnsi="Times New Roman"/>
                <w:b w:val="0"/>
                <w:i w:val="0"/>
                <w:color w:val="0000FF"/>
                <w:sz w:val="22"/>
                <w:u w:val="single"/>
              </w:rPr>
              <w:t>https://m.edsoo.ru/7f41aa8c</w:t>
            </w:r>
            <w:r>
              <w:rPr>
                <w:rFonts w:ascii="Times New Roman" w:hAnsi="Times New Roman"/>
                <w:b w:val="0"/>
                <w:i w:val="0"/>
                <w:color w:val="0000FF"/>
                <w:sz w:val="22"/>
                <w:u w:val="single"/>
              </w:rPr>
              <w:fldChar w:fldCharType="end"/>
            </w:r>
          </w:p>
        </w:tc>
      </w:tr>
      <w:tr w14:paraId="061E2A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6" w:type="dxa"/>
            <w:tcMar>
              <w:top w:w="50" w:type="dxa"/>
              <w:left w:w="100" w:type="dxa"/>
            </w:tcMar>
            <w:vAlign w:val="center"/>
          </w:tcPr>
          <w:p w14:paraId="35E6FAA0">
            <w:pPr>
              <w:spacing w:before="0" w:after="0"/>
              <w:ind w:left="0"/>
              <w:jc w:val="left"/>
            </w:pPr>
            <w:r>
              <w:rPr>
                <w:rFonts w:ascii="Times New Roman" w:hAnsi="Times New Roman"/>
                <w:b w:val="0"/>
                <w:i w:val="0"/>
                <w:color w:val="000000"/>
                <w:sz w:val="24"/>
              </w:rPr>
              <w:t>5</w:t>
            </w:r>
          </w:p>
        </w:tc>
        <w:tc>
          <w:tcPr>
            <w:tcW w:w="2992" w:type="dxa"/>
            <w:tcMar>
              <w:top w:w="50" w:type="dxa"/>
              <w:left w:w="100" w:type="dxa"/>
            </w:tcMar>
            <w:vAlign w:val="center"/>
          </w:tcPr>
          <w:p w14:paraId="6324E155">
            <w:pPr>
              <w:spacing w:before="0" w:after="0"/>
              <w:ind w:left="135"/>
              <w:jc w:val="left"/>
            </w:pPr>
            <w:r>
              <w:rPr>
                <w:rFonts w:ascii="Times New Roman" w:hAnsi="Times New Roman"/>
                <w:b w:val="0"/>
                <w:i w:val="0"/>
                <w:color w:val="000000"/>
                <w:sz w:val="24"/>
              </w:rPr>
              <w:t>Внутренняя среда организма</w:t>
            </w:r>
          </w:p>
        </w:tc>
        <w:tc>
          <w:tcPr>
            <w:tcW w:w="982" w:type="dxa"/>
            <w:tcMar>
              <w:top w:w="50" w:type="dxa"/>
              <w:left w:w="100" w:type="dxa"/>
            </w:tcMar>
            <w:vAlign w:val="center"/>
          </w:tcPr>
          <w:p w14:paraId="6B0118D1">
            <w:pPr>
              <w:spacing w:before="0" w:after="0" w:line="276" w:lineRule="auto"/>
              <w:ind w:left="135"/>
              <w:jc w:val="center"/>
            </w:pPr>
            <w:r>
              <w:rPr>
                <w:rFonts w:ascii="Times New Roman" w:hAnsi="Times New Roman"/>
                <w:b w:val="0"/>
                <w:i w:val="0"/>
                <w:color w:val="000000"/>
                <w:sz w:val="24"/>
              </w:rPr>
              <w:t xml:space="preserve"> 4 </w:t>
            </w:r>
          </w:p>
        </w:tc>
        <w:tc>
          <w:tcPr>
            <w:tcW w:w="1706" w:type="dxa"/>
            <w:tcMar>
              <w:top w:w="50" w:type="dxa"/>
              <w:left w:w="100" w:type="dxa"/>
            </w:tcMar>
            <w:vAlign w:val="center"/>
          </w:tcPr>
          <w:p w14:paraId="7280C275">
            <w:pPr>
              <w:spacing w:before="0" w:after="0" w:line="276" w:lineRule="auto"/>
              <w:ind w:left="135"/>
              <w:jc w:val="center"/>
            </w:pPr>
          </w:p>
        </w:tc>
        <w:tc>
          <w:tcPr>
            <w:tcW w:w="1793" w:type="dxa"/>
            <w:tcMar>
              <w:top w:w="50" w:type="dxa"/>
              <w:left w:w="100" w:type="dxa"/>
            </w:tcMar>
            <w:vAlign w:val="center"/>
          </w:tcPr>
          <w:p w14:paraId="18989BA5">
            <w:pPr>
              <w:spacing w:before="0" w:after="0" w:line="276" w:lineRule="auto"/>
              <w:ind w:left="135"/>
              <w:jc w:val="center"/>
            </w:pPr>
            <w:r>
              <w:rPr>
                <w:rFonts w:ascii="Times New Roman" w:hAnsi="Times New Roman"/>
                <w:b w:val="0"/>
                <w:i w:val="0"/>
                <w:color w:val="000000"/>
                <w:sz w:val="24"/>
              </w:rPr>
              <w:t xml:space="preserve"> 0.5 </w:t>
            </w:r>
          </w:p>
        </w:tc>
        <w:tc>
          <w:tcPr>
            <w:tcW w:w="2662" w:type="dxa"/>
            <w:tcMar>
              <w:top w:w="50" w:type="dxa"/>
              <w:left w:w="100" w:type="dxa"/>
            </w:tcMar>
            <w:vAlign w:val="center"/>
          </w:tcPr>
          <w:p w14:paraId="601A98B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"https://m.edsoo.ru/7f41aa8c" \h </w:instrText>
            </w:r>
            <w:r>
              <w:fldChar w:fldCharType="separate"/>
            </w:r>
            <w:r>
              <w:rPr>
                <w:rFonts w:ascii="Times New Roman" w:hAnsi="Times New Roman"/>
                <w:b w:val="0"/>
                <w:i w:val="0"/>
                <w:color w:val="0000FF"/>
                <w:sz w:val="22"/>
                <w:u w:val="single"/>
              </w:rPr>
              <w:t>https://m.edsoo.ru/7f41aa8c</w:t>
            </w:r>
            <w:r>
              <w:rPr>
                <w:rFonts w:ascii="Times New Roman" w:hAnsi="Times New Roman"/>
                <w:b w:val="0"/>
                <w:i w:val="0"/>
                <w:color w:val="0000FF"/>
                <w:sz w:val="22"/>
                <w:u w:val="single"/>
              </w:rPr>
              <w:fldChar w:fldCharType="end"/>
            </w:r>
          </w:p>
        </w:tc>
      </w:tr>
      <w:tr w14:paraId="762CCC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6" w:type="dxa"/>
            <w:tcMar>
              <w:top w:w="50" w:type="dxa"/>
              <w:left w:w="100" w:type="dxa"/>
            </w:tcMar>
            <w:vAlign w:val="center"/>
          </w:tcPr>
          <w:p w14:paraId="564BD4E2">
            <w:pPr>
              <w:spacing w:before="0" w:after="0"/>
              <w:ind w:left="0"/>
              <w:jc w:val="left"/>
            </w:pPr>
            <w:r>
              <w:rPr>
                <w:rFonts w:ascii="Times New Roman" w:hAnsi="Times New Roman"/>
                <w:b w:val="0"/>
                <w:i w:val="0"/>
                <w:color w:val="000000"/>
                <w:sz w:val="24"/>
              </w:rPr>
              <w:t>6</w:t>
            </w:r>
          </w:p>
        </w:tc>
        <w:tc>
          <w:tcPr>
            <w:tcW w:w="2992" w:type="dxa"/>
            <w:tcMar>
              <w:top w:w="50" w:type="dxa"/>
              <w:left w:w="100" w:type="dxa"/>
            </w:tcMar>
            <w:vAlign w:val="center"/>
          </w:tcPr>
          <w:p w14:paraId="51774D69">
            <w:pPr>
              <w:spacing w:before="0" w:after="0"/>
              <w:ind w:left="135"/>
              <w:jc w:val="left"/>
            </w:pPr>
            <w:r>
              <w:rPr>
                <w:rFonts w:ascii="Times New Roman" w:hAnsi="Times New Roman"/>
                <w:b w:val="0"/>
                <w:i w:val="0"/>
                <w:color w:val="000000"/>
                <w:sz w:val="24"/>
              </w:rPr>
              <w:t>Кровообращение</w:t>
            </w:r>
          </w:p>
        </w:tc>
        <w:tc>
          <w:tcPr>
            <w:tcW w:w="982" w:type="dxa"/>
            <w:tcMar>
              <w:top w:w="50" w:type="dxa"/>
              <w:left w:w="100" w:type="dxa"/>
            </w:tcMar>
            <w:vAlign w:val="center"/>
          </w:tcPr>
          <w:p w14:paraId="6BB4A76B">
            <w:pPr>
              <w:spacing w:before="0" w:after="0" w:line="276" w:lineRule="auto"/>
              <w:ind w:left="135"/>
              <w:jc w:val="center"/>
            </w:pPr>
            <w:r>
              <w:rPr>
                <w:rFonts w:ascii="Times New Roman" w:hAnsi="Times New Roman"/>
                <w:b w:val="0"/>
                <w:i w:val="0"/>
                <w:color w:val="000000"/>
                <w:sz w:val="24"/>
              </w:rPr>
              <w:t xml:space="preserve"> 4 </w:t>
            </w:r>
          </w:p>
        </w:tc>
        <w:tc>
          <w:tcPr>
            <w:tcW w:w="1706" w:type="dxa"/>
            <w:tcMar>
              <w:top w:w="50" w:type="dxa"/>
              <w:left w:w="100" w:type="dxa"/>
            </w:tcMar>
            <w:vAlign w:val="center"/>
          </w:tcPr>
          <w:p w14:paraId="2AE1EE2D">
            <w:pPr>
              <w:spacing w:before="0" w:after="0" w:line="276" w:lineRule="auto"/>
              <w:ind w:left="135"/>
              <w:jc w:val="center"/>
            </w:pPr>
          </w:p>
        </w:tc>
        <w:tc>
          <w:tcPr>
            <w:tcW w:w="1793" w:type="dxa"/>
            <w:tcMar>
              <w:top w:w="50" w:type="dxa"/>
              <w:left w:w="100" w:type="dxa"/>
            </w:tcMar>
            <w:vAlign w:val="center"/>
          </w:tcPr>
          <w:p w14:paraId="18525C3D">
            <w:pPr>
              <w:spacing w:before="0" w:after="0" w:line="276" w:lineRule="auto"/>
              <w:ind w:left="135"/>
              <w:jc w:val="center"/>
            </w:pPr>
            <w:r>
              <w:rPr>
                <w:rFonts w:ascii="Times New Roman" w:hAnsi="Times New Roman"/>
                <w:b w:val="0"/>
                <w:i w:val="0"/>
                <w:color w:val="000000"/>
                <w:sz w:val="24"/>
              </w:rPr>
              <w:t xml:space="preserve"> 1.5 </w:t>
            </w:r>
          </w:p>
        </w:tc>
        <w:tc>
          <w:tcPr>
            <w:tcW w:w="2662" w:type="dxa"/>
            <w:tcMar>
              <w:top w:w="50" w:type="dxa"/>
              <w:left w:w="100" w:type="dxa"/>
            </w:tcMar>
            <w:vAlign w:val="center"/>
          </w:tcPr>
          <w:p w14:paraId="57FFC4B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"https://m.edsoo.ru/7f41aa8c" \h </w:instrText>
            </w:r>
            <w:r>
              <w:fldChar w:fldCharType="separate"/>
            </w:r>
            <w:r>
              <w:rPr>
                <w:rFonts w:ascii="Times New Roman" w:hAnsi="Times New Roman"/>
                <w:b w:val="0"/>
                <w:i w:val="0"/>
                <w:color w:val="0000FF"/>
                <w:sz w:val="22"/>
                <w:u w:val="single"/>
              </w:rPr>
              <w:t>https://m.edsoo.ru/7f41aa8c</w:t>
            </w:r>
            <w:r>
              <w:rPr>
                <w:rFonts w:ascii="Times New Roman" w:hAnsi="Times New Roman"/>
                <w:b w:val="0"/>
                <w:i w:val="0"/>
                <w:color w:val="0000FF"/>
                <w:sz w:val="22"/>
                <w:u w:val="single"/>
              </w:rPr>
              <w:fldChar w:fldCharType="end"/>
            </w:r>
          </w:p>
        </w:tc>
      </w:tr>
      <w:tr w14:paraId="74A2F4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6" w:type="dxa"/>
            <w:tcMar>
              <w:top w:w="50" w:type="dxa"/>
              <w:left w:w="100" w:type="dxa"/>
            </w:tcMar>
            <w:vAlign w:val="center"/>
          </w:tcPr>
          <w:p w14:paraId="558B3137">
            <w:pPr>
              <w:spacing w:before="0" w:after="0"/>
              <w:ind w:left="0"/>
              <w:jc w:val="left"/>
            </w:pPr>
            <w:r>
              <w:rPr>
                <w:rFonts w:ascii="Times New Roman" w:hAnsi="Times New Roman"/>
                <w:b w:val="0"/>
                <w:i w:val="0"/>
                <w:color w:val="000000"/>
                <w:sz w:val="24"/>
              </w:rPr>
              <w:t>7</w:t>
            </w:r>
          </w:p>
        </w:tc>
        <w:tc>
          <w:tcPr>
            <w:tcW w:w="2992" w:type="dxa"/>
            <w:tcMar>
              <w:top w:w="50" w:type="dxa"/>
              <w:left w:w="100" w:type="dxa"/>
            </w:tcMar>
            <w:vAlign w:val="center"/>
          </w:tcPr>
          <w:p w14:paraId="2F3FFEE6">
            <w:pPr>
              <w:spacing w:before="0" w:after="0"/>
              <w:ind w:left="135"/>
              <w:jc w:val="left"/>
            </w:pPr>
            <w:r>
              <w:rPr>
                <w:rFonts w:ascii="Times New Roman" w:hAnsi="Times New Roman"/>
                <w:b w:val="0"/>
                <w:i w:val="0"/>
                <w:color w:val="000000"/>
                <w:sz w:val="24"/>
              </w:rPr>
              <w:t>Дыхание</w:t>
            </w:r>
          </w:p>
        </w:tc>
        <w:tc>
          <w:tcPr>
            <w:tcW w:w="982" w:type="dxa"/>
            <w:tcMar>
              <w:top w:w="50" w:type="dxa"/>
              <w:left w:w="100" w:type="dxa"/>
            </w:tcMar>
            <w:vAlign w:val="center"/>
          </w:tcPr>
          <w:p w14:paraId="6E999C65">
            <w:pPr>
              <w:spacing w:before="0" w:after="0" w:line="276" w:lineRule="auto"/>
              <w:ind w:left="135"/>
              <w:jc w:val="center"/>
            </w:pPr>
            <w:r>
              <w:rPr>
                <w:rFonts w:ascii="Times New Roman" w:hAnsi="Times New Roman"/>
                <w:b w:val="0"/>
                <w:i w:val="0"/>
                <w:color w:val="000000"/>
                <w:sz w:val="24"/>
              </w:rPr>
              <w:t xml:space="preserve"> 4 </w:t>
            </w:r>
          </w:p>
        </w:tc>
        <w:tc>
          <w:tcPr>
            <w:tcW w:w="1706" w:type="dxa"/>
            <w:tcMar>
              <w:top w:w="50" w:type="dxa"/>
              <w:left w:w="100" w:type="dxa"/>
            </w:tcMar>
            <w:vAlign w:val="center"/>
          </w:tcPr>
          <w:p w14:paraId="0B8D5408">
            <w:pPr>
              <w:spacing w:before="0" w:after="0" w:line="276" w:lineRule="auto"/>
              <w:ind w:left="135"/>
              <w:jc w:val="center"/>
            </w:pPr>
          </w:p>
        </w:tc>
        <w:tc>
          <w:tcPr>
            <w:tcW w:w="1793" w:type="dxa"/>
            <w:tcMar>
              <w:top w:w="50" w:type="dxa"/>
              <w:left w:w="100" w:type="dxa"/>
            </w:tcMar>
            <w:vAlign w:val="center"/>
          </w:tcPr>
          <w:p w14:paraId="44C507F1">
            <w:pPr>
              <w:spacing w:before="0" w:after="0" w:line="276" w:lineRule="auto"/>
              <w:ind w:left="135"/>
              <w:jc w:val="center"/>
            </w:pPr>
            <w:r>
              <w:rPr>
                <w:rFonts w:ascii="Times New Roman" w:hAnsi="Times New Roman"/>
                <w:b w:val="0"/>
                <w:i w:val="0"/>
                <w:color w:val="000000"/>
                <w:sz w:val="24"/>
              </w:rPr>
              <w:t xml:space="preserve"> 1 </w:t>
            </w:r>
          </w:p>
        </w:tc>
        <w:tc>
          <w:tcPr>
            <w:tcW w:w="2662" w:type="dxa"/>
            <w:tcMar>
              <w:top w:w="50" w:type="dxa"/>
              <w:left w:w="100" w:type="dxa"/>
            </w:tcMar>
            <w:vAlign w:val="center"/>
          </w:tcPr>
          <w:p w14:paraId="3B0F949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"https://m.edsoo.ru/7f41aa8c" \h </w:instrText>
            </w:r>
            <w:r>
              <w:fldChar w:fldCharType="separate"/>
            </w:r>
            <w:r>
              <w:rPr>
                <w:rFonts w:ascii="Times New Roman" w:hAnsi="Times New Roman"/>
                <w:b w:val="0"/>
                <w:i w:val="0"/>
                <w:color w:val="0000FF"/>
                <w:sz w:val="22"/>
                <w:u w:val="single"/>
              </w:rPr>
              <w:t>https://m.edsoo.ru/7f41aa8c</w:t>
            </w:r>
            <w:r>
              <w:rPr>
                <w:rFonts w:ascii="Times New Roman" w:hAnsi="Times New Roman"/>
                <w:b w:val="0"/>
                <w:i w:val="0"/>
                <w:color w:val="0000FF"/>
                <w:sz w:val="22"/>
                <w:u w:val="single"/>
              </w:rPr>
              <w:fldChar w:fldCharType="end"/>
            </w:r>
          </w:p>
        </w:tc>
      </w:tr>
      <w:tr w14:paraId="55312C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6" w:type="dxa"/>
            <w:tcMar>
              <w:top w:w="50" w:type="dxa"/>
              <w:left w:w="100" w:type="dxa"/>
            </w:tcMar>
            <w:vAlign w:val="center"/>
          </w:tcPr>
          <w:p w14:paraId="36011DD2">
            <w:pPr>
              <w:spacing w:before="0" w:after="0"/>
              <w:ind w:left="0"/>
              <w:jc w:val="left"/>
            </w:pPr>
            <w:r>
              <w:rPr>
                <w:rFonts w:ascii="Times New Roman" w:hAnsi="Times New Roman"/>
                <w:b w:val="0"/>
                <w:i w:val="0"/>
                <w:color w:val="000000"/>
                <w:sz w:val="24"/>
              </w:rPr>
              <w:t>8</w:t>
            </w:r>
          </w:p>
        </w:tc>
        <w:tc>
          <w:tcPr>
            <w:tcW w:w="2992" w:type="dxa"/>
            <w:tcMar>
              <w:top w:w="50" w:type="dxa"/>
              <w:left w:w="100" w:type="dxa"/>
            </w:tcMar>
            <w:vAlign w:val="center"/>
          </w:tcPr>
          <w:p w14:paraId="772AA370">
            <w:pPr>
              <w:spacing w:before="0" w:after="0"/>
              <w:ind w:left="135"/>
              <w:jc w:val="left"/>
            </w:pPr>
            <w:r>
              <w:rPr>
                <w:rFonts w:ascii="Times New Roman" w:hAnsi="Times New Roman"/>
                <w:b w:val="0"/>
                <w:i w:val="0"/>
                <w:color w:val="000000"/>
                <w:sz w:val="24"/>
              </w:rPr>
              <w:t>Питание и пищеварение</w:t>
            </w:r>
          </w:p>
        </w:tc>
        <w:tc>
          <w:tcPr>
            <w:tcW w:w="982" w:type="dxa"/>
            <w:tcMar>
              <w:top w:w="50" w:type="dxa"/>
              <w:left w:w="100" w:type="dxa"/>
            </w:tcMar>
            <w:vAlign w:val="center"/>
          </w:tcPr>
          <w:p w14:paraId="0BDD0151">
            <w:pPr>
              <w:spacing w:before="0" w:after="0" w:line="276" w:lineRule="auto"/>
              <w:ind w:left="135"/>
              <w:jc w:val="center"/>
            </w:pPr>
            <w:r>
              <w:rPr>
                <w:rFonts w:ascii="Times New Roman" w:hAnsi="Times New Roman"/>
                <w:b w:val="0"/>
                <w:i w:val="0"/>
                <w:color w:val="000000"/>
                <w:sz w:val="24"/>
              </w:rPr>
              <w:t xml:space="preserve"> 6 </w:t>
            </w:r>
          </w:p>
        </w:tc>
        <w:tc>
          <w:tcPr>
            <w:tcW w:w="1706" w:type="dxa"/>
            <w:tcMar>
              <w:top w:w="50" w:type="dxa"/>
              <w:left w:w="100" w:type="dxa"/>
            </w:tcMar>
            <w:vAlign w:val="center"/>
          </w:tcPr>
          <w:p w14:paraId="759C3E46">
            <w:pPr>
              <w:spacing w:before="0" w:after="0" w:line="276" w:lineRule="auto"/>
              <w:ind w:left="135"/>
              <w:jc w:val="center"/>
            </w:pPr>
          </w:p>
        </w:tc>
        <w:tc>
          <w:tcPr>
            <w:tcW w:w="1793" w:type="dxa"/>
            <w:tcMar>
              <w:top w:w="50" w:type="dxa"/>
              <w:left w:w="100" w:type="dxa"/>
            </w:tcMar>
            <w:vAlign w:val="center"/>
          </w:tcPr>
          <w:p w14:paraId="4E288B45">
            <w:pPr>
              <w:spacing w:before="0" w:after="0" w:line="276" w:lineRule="auto"/>
              <w:ind w:left="135"/>
              <w:jc w:val="center"/>
            </w:pPr>
            <w:r>
              <w:rPr>
                <w:rFonts w:ascii="Times New Roman" w:hAnsi="Times New Roman"/>
                <w:b w:val="0"/>
                <w:i w:val="0"/>
                <w:color w:val="000000"/>
                <w:sz w:val="24"/>
              </w:rPr>
              <w:t xml:space="preserve"> 1 </w:t>
            </w:r>
          </w:p>
        </w:tc>
        <w:tc>
          <w:tcPr>
            <w:tcW w:w="2662" w:type="dxa"/>
            <w:tcMar>
              <w:top w:w="50" w:type="dxa"/>
              <w:left w:w="100" w:type="dxa"/>
            </w:tcMar>
            <w:vAlign w:val="center"/>
          </w:tcPr>
          <w:p w14:paraId="1CE89F0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"https://m.edsoo.ru/7f41aa8c" \h </w:instrText>
            </w:r>
            <w:r>
              <w:fldChar w:fldCharType="separate"/>
            </w:r>
            <w:r>
              <w:rPr>
                <w:rFonts w:ascii="Times New Roman" w:hAnsi="Times New Roman"/>
                <w:b w:val="0"/>
                <w:i w:val="0"/>
                <w:color w:val="0000FF"/>
                <w:sz w:val="22"/>
                <w:u w:val="single"/>
              </w:rPr>
              <w:t>https://m.edsoo.ru/7f41aa8c</w:t>
            </w:r>
            <w:r>
              <w:rPr>
                <w:rFonts w:ascii="Times New Roman" w:hAnsi="Times New Roman"/>
                <w:b w:val="0"/>
                <w:i w:val="0"/>
                <w:color w:val="0000FF"/>
                <w:sz w:val="22"/>
                <w:u w:val="single"/>
              </w:rPr>
              <w:fldChar w:fldCharType="end"/>
            </w:r>
          </w:p>
        </w:tc>
      </w:tr>
      <w:tr w14:paraId="51768E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6" w:type="dxa"/>
            <w:tcMar>
              <w:top w:w="50" w:type="dxa"/>
              <w:left w:w="100" w:type="dxa"/>
            </w:tcMar>
            <w:vAlign w:val="center"/>
          </w:tcPr>
          <w:p w14:paraId="427E1F19">
            <w:pPr>
              <w:spacing w:before="0" w:after="0"/>
              <w:ind w:left="0"/>
              <w:jc w:val="left"/>
            </w:pPr>
            <w:r>
              <w:rPr>
                <w:rFonts w:ascii="Times New Roman" w:hAnsi="Times New Roman"/>
                <w:b w:val="0"/>
                <w:i w:val="0"/>
                <w:color w:val="000000"/>
                <w:sz w:val="24"/>
              </w:rPr>
              <w:t>9</w:t>
            </w:r>
          </w:p>
        </w:tc>
        <w:tc>
          <w:tcPr>
            <w:tcW w:w="2992" w:type="dxa"/>
            <w:tcMar>
              <w:top w:w="50" w:type="dxa"/>
              <w:left w:w="100" w:type="dxa"/>
            </w:tcMar>
            <w:vAlign w:val="center"/>
          </w:tcPr>
          <w:p w14:paraId="5853D06D">
            <w:pPr>
              <w:spacing w:before="0" w:after="0"/>
              <w:ind w:left="135"/>
              <w:jc w:val="left"/>
            </w:pPr>
            <w:r>
              <w:rPr>
                <w:rFonts w:ascii="Times New Roman" w:hAnsi="Times New Roman"/>
                <w:b w:val="0"/>
                <w:i w:val="0"/>
                <w:color w:val="000000"/>
                <w:sz w:val="24"/>
              </w:rPr>
              <w:t>Обмен веществ и превращение энергии</w:t>
            </w:r>
          </w:p>
        </w:tc>
        <w:tc>
          <w:tcPr>
            <w:tcW w:w="982" w:type="dxa"/>
            <w:tcMar>
              <w:top w:w="50" w:type="dxa"/>
              <w:left w:w="100" w:type="dxa"/>
            </w:tcMar>
            <w:vAlign w:val="center"/>
          </w:tcPr>
          <w:p w14:paraId="00DE0E2A">
            <w:pPr>
              <w:spacing w:before="0" w:after="0" w:line="276" w:lineRule="auto"/>
              <w:ind w:left="135"/>
              <w:jc w:val="center"/>
            </w:pPr>
            <w:r>
              <w:rPr>
                <w:rFonts w:ascii="Times New Roman" w:hAnsi="Times New Roman"/>
                <w:b w:val="0"/>
                <w:i w:val="0"/>
                <w:color w:val="000000"/>
                <w:sz w:val="24"/>
              </w:rPr>
              <w:t xml:space="preserve"> 4 </w:t>
            </w:r>
          </w:p>
        </w:tc>
        <w:tc>
          <w:tcPr>
            <w:tcW w:w="1706" w:type="dxa"/>
            <w:tcMar>
              <w:top w:w="50" w:type="dxa"/>
              <w:left w:w="100" w:type="dxa"/>
            </w:tcMar>
            <w:vAlign w:val="center"/>
          </w:tcPr>
          <w:p w14:paraId="7298270D">
            <w:pPr>
              <w:spacing w:before="0" w:after="0" w:line="276" w:lineRule="auto"/>
              <w:ind w:left="135"/>
              <w:jc w:val="center"/>
            </w:pPr>
          </w:p>
        </w:tc>
        <w:tc>
          <w:tcPr>
            <w:tcW w:w="1793" w:type="dxa"/>
            <w:tcMar>
              <w:top w:w="50" w:type="dxa"/>
              <w:left w:w="100" w:type="dxa"/>
            </w:tcMar>
            <w:vAlign w:val="center"/>
          </w:tcPr>
          <w:p w14:paraId="6773D8BE">
            <w:pPr>
              <w:spacing w:before="0" w:after="0" w:line="276" w:lineRule="auto"/>
              <w:ind w:left="135"/>
              <w:jc w:val="center"/>
            </w:pPr>
            <w:r>
              <w:rPr>
                <w:rFonts w:ascii="Times New Roman" w:hAnsi="Times New Roman"/>
                <w:b w:val="0"/>
                <w:i w:val="0"/>
                <w:color w:val="000000"/>
                <w:sz w:val="24"/>
              </w:rPr>
              <w:t xml:space="preserve"> 1.5 </w:t>
            </w:r>
          </w:p>
        </w:tc>
        <w:tc>
          <w:tcPr>
            <w:tcW w:w="2662" w:type="dxa"/>
            <w:tcMar>
              <w:top w:w="50" w:type="dxa"/>
              <w:left w:w="100" w:type="dxa"/>
            </w:tcMar>
            <w:vAlign w:val="center"/>
          </w:tcPr>
          <w:p w14:paraId="2F6BB66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"https://m.edsoo.ru/7f41aa8c" \h </w:instrText>
            </w:r>
            <w:r>
              <w:fldChar w:fldCharType="separate"/>
            </w:r>
            <w:r>
              <w:rPr>
                <w:rFonts w:ascii="Times New Roman" w:hAnsi="Times New Roman"/>
                <w:b w:val="0"/>
                <w:i w:val="0"/>
                <w:color w:val="0000FF"/>
                <w:sz w:val="22"/>
                <w:u w:val="single"/>
              </w:rPr>
              <w:t>https://m.edsoo.ru/7f41aa8c</w:t>
            </w:r>
            <w:r>
              <w:rPr>
                <w:rFonts w:ascii="Times New Roman" w:hAnsi="Times New Roman"/>
                <w:b w:val="0"/>
                <w:i w:val="0"/>
                <w:color w:val="0000FF"/>
                <w:sz w:val="22"/>
                <w:u w:val="single"/>
              </w:rPr>
              <w:fldChar w:fldCharType="end"/>
            </w:r>
          </w:p>
        </w:tc>
      </w:tr>
      <w:tr w14:paraId="3D2391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6" w:type="dxa"/>
            <w:tcMar>
              <w:top w:w="50" w:type="dxa"/>
              <w:left w:w="100" w:type="dxa"/>
            </w:tcMar>
            <w:vAlign w:val="center"/>
          </w:tcPr>
          <w:p w14:paraId="2578D1E2">
            <w:pPr>
              <w:spacing w:before="0" w:after="0"/>
              <w:ind w:left="0"/>
              <w:jc w:val="left"/>
            </w:pPr>
            <w:r>
              <w:rPr>
                <w:rFonts w:ascii="Times New Roman" w:hAnsi="Times New Roman"/>
                <w:b w:val="0"/>
                <w:i w:val="0"/>
                <w:color w:val="000000"/>
                <w:sz w:val="24"/>
              </w:rPr>
              <w:t>10</w:t>
            </w:r>
          </w:p>
        </w:tc>
        <w:tc>
          <w:tcPr>
            <w:tcW w:w="2992" w:type="dxa"/>
            <w:tcMar>
              <w:top w:w="50" w:type="dxa"/>
              <w:left w:w="100" w:type="dxa"/>
            </w:tcMar>
            <w:vAlign w:val="center"/>
          </w:tcPr>
          <w:p w14:paraId="2289BCD0">
            <w:pPr>
              <w:spacing w:before="0" w:after="0"/>
              <w:ind w:left="135"/>
              <w:jc w:val="left"/>
            </w:pPr>
            <w:r>
              <w:rPr>
                <w:rFonts w:ascii="Times New Roman" w:hAnsi="Times New Roman"/>
                <w:b w:val="0"/>
                <w:i w:val="0"/>
                <w:color w:val="000000"/>
                <w:sz w:val="24"/>
              </w:rPr>
              <w:t>Кожа</w:t>
            </w:r>
          </w:p>
        </w:tc>
        <w:tc>
          <w:tcPr>
            <w:tcW w:w="982" w:type="dxa"/>
            <w:tcMar>
              <w:top w:w="50" w:type="dxa"/>
              <w:left w:w="100" w:type="dxa"/>
            </w:tcMar>
            <w:vAlign w:val="center"/>
          </w:tcPr>
          <w:p w14:paraId="2EDE8A56">
            <w:pPr>
              <w:spacing w:before="0" w:after="0" w:line="276" w:lineRule="auto"/>
              <w:ind w:left="135"/>
              <w:jc w:val="center"/>
            </w:pPr>
            <w:r>
              <w:rPr>
                <w:rFonts w:ascii="Times New Roman" w:hAnsi="Times New Roman"/>
                <w:b w:val="0"/>
                <w:i w:val="0"/>
                <w:color w:val="000000"/>
                <w:sz w:val="24"/>
              </w:rPr>
              <w:t xml:space="preserve"> 5 </w:t>
            </w:r>
          </w:p>
        </w:tc>
        <w:tc>
          <w:tcPr>
            <w:tcW w:w="1706" w:type="dxa"/>
            <w:tcMar>
              <w:top w:w="50" w:type="dxa"/>
              <w:left w:w="100" w:type="dxa"/>
            </w:tcMar>
            <w:vAlign w:val="center"/>
          </w:tcPr>
          <w:p w14:paraId="6575BFDC">
            <w:pPr>
              <w:spacing w:before="0" w:after="0" w:line="276" w:lineRule="auto"/>
              <w:ind w:left="135"/>
              <w:jc w:val="center"/>
            </w:pPr>
          </w:p>
        </w:tc>
        <w:tc>
          <w:tcPr>
            <w:tcW w:w="1793" w:type="dxa"/>
            <w:tcMar>
              <w:top w:w="50" w:type="dxa"/>
              <w:left w:w="100" w:type="dxa"/>
            </w:tcMar>
            <w:vAlign w:val="center"/>
          </w:tcPr>
          <w:p w14:paraId="299569C1">
            <w:pPr>
              <w:spacing w:before="0" w:after="0" w:line="276" w:lineRule="auto"/>
              <w:ind w:left="135"/>
              <w:jc w:val="center"/>
            </w:pPr>
            <w:r>
              <w:rPr>
                <w:rFonts w:ascii="Times New Roman" w:hAnsi="Times New Roman"/>
                <w:b w:val="0"/>
                <w:i w:val="0"/>
                <w:color w:val="000000"/>
                <w:sz w:val="24"/>
              </w:rPr>
              <w:t xml:space="preserve"> 2 </w:t>
            </w:r>
          </w:p>
        </w:tc>
        <w:tc>
          <w:tcPr>
            <w:tcW w:w="2662" w:type="dxa"/>
            <w:tcMar>
              <w:top w:w="50" w:type="dxa"/>
              <w:left w:w="100" w:type="dxa"/>
            </w:tcMar>
            <w:vAlign w:val="center"/>
          </w:tcPr>
          <w:p w14:paraId="2113F58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"https://m.edsoo.ru/7f41aa8c" \h </w:instrText>
            </w:r>
            <w:r>
              <w:fldChar w:fldCharType="separate"/>
            </w:r>
            <w:r>
              <w:rPr>
                <w:rFonts w:ascii="Times New Roman" w:hAnsi="Times New Roman"/>
                <w:b w:val="0"/>
                <w:i w:val="0"/>
                <w:color w:val="0000FF"/>
                <w:sz w:val="22"/>
                <w:u w:val="single"/>
              </w:rPr>
              <w:t>https://m.edsoo.ru/7f41aa8c</w:t>
            </w:r>
            <w:r>
              <w:rPr>
                <w:rFonts w:ascii="Times New Roman" w:hAnsi="Times New Roman"/>
                <w:b w:val="0"/>
                <w:i w:val="0"/>
                <w:color w:val="0000FF"/>
                <w:sz w:val="22"/>
                <w:u w:val="single"/>
              </w:rPr>
              <w:fldChar w:fldCharType="end"/>
            </w:r>
          </w:p>
        </w:tc>
      </w:tr>
      <w:tr w14:paraId="48143A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6" w:type="dxa"/>
            <w:tcMar>
              <w:top w:w="50" w:type="dxa"/>
              <w:left w:w="100" w:type="dxa"/>
            </w:tcMar>
            <w:vAlign w:val="center"/>
          </w:tcPr>
          <w:p w14:paraId="507F656E">
            <w:pPr>
              <w:spacing w:before="0" w:after="0"/>
              <w:ind w:left="0"/>
              <w:jc w:val="left"/>
            </w:pPr>
            <w:r>
              <w:rPr>
                <w:rFonts w:ascii="Times New Roman" w:hAnsi="Times New Roman"/>
                <w:b w:val="0"/>
                <w:i w:val="0"/>
                <w:color w:val="000000"/>
                <w:sz w:val="24"/>
              </w:rPr>
              <w:t>11</w:t>
            </w:r>
          </w:p>
        </w:tc>
        <w:tc>
          <w:tcPr>
            <w:tcW w:w="2992" w:type="dxa"/>
            <w:tcMar>
              <w:top w:w="50" w:type="dxa"/>
              <w:left w:w="100" w:type="dxa"/>
            </w:tcMar>
            <w:vAlign w:val="center"/>
          </w:tcPr>
          <w:p w14:paraId="293E2D7A">
            <w:pPr>
              <w:spacing w:before="0" w:after="0"/>
              <w:ind w:left="135"/>
              <w:jc w:val="left"/>
            </w:pPr>
            <w:r>
              <w:rPr>
                <w:rFonts w:ascii="Times New Roman" w:hAnsi="Times New Roman"/>
                <w:b w:val="0"/>
                <w:i w:val="0"/>
                <w:color w:val="000000"/>
                <w:sz w:val="24"/>
              </w:rPr>
              <w:t>Выделение</w:t>
            </w:r>
          </w:p>
        </w:tc>
        <w:tc>
          <w:tcPr>
            <w:tcW w:w="982" w:type="dxa"/>
            <w:tcMar>
              <w:top w:w="50" w:type="dxa"/>
              <w:left w:w="100" w:type="dxa"/>
            </w:tcMar>
            <w:vAlign w:val="center"/>
          </w:tcPr>
          <w:p w14:paraId="0587034A">
            <w:pPr>
              <w:spacing w:before="0" w:after="0" w:line="276" w:lineRule="auto"/>
              <w:ind w:left="135"/>
              <w:jc w:val="center"/>
            </w:pPr>
            <w:r>
              <w:rPr>
                <w:rFonts w:ascii="Times New Roman" w:hAnsi="Times New Roman"/>
                <w:b w:val="0"/>
                <w:i w:val="0"/>
                <w:color w:val="000000"/>
                <w:sz w:val="24"/>
              </w:rPr>
              <w:t xml:space="preserve"> 3 </w:t>
            </w:r>
          </w:p>
        </w:tc>
        <w:tc>
          <w:tcPr>
            <w:tcW w:w="1706" w:type="dxa"/>
            <w:tcMar>
              <w:top w:w="50" w:type="dxa"/>
              <w:left w:w="100" w:type="dxa"/>
            </w:tcMar>
            <w:vAlign w:val="center"/>
          </w:tcPr>
          <w:p w14:paraId="43D5741F">
            <w:pPr>
              <w:spacing w:before="0" w:after="0" w:line="276" w:lineRule="auto"/>
              <w:ind w:left="135"/>
              <w:jc w:val="center"/>
            </w:pPr>
          </w:p>
        </w:tc>
        <w:tc>
          <w:tcPr>
            <w:tcW w:w="1793" w:type="dxa"/>
            <w:tcMar>
              <w:top w:w="50" w:type="dxa"/>
              <w:left w:w="100" w:type="dxa"/>
            </w:tcMar>
            <w:vAlign w:val="center"/>
          </w:tcPr>
          <w:p w14:paraId="6CE15A1C">
            <w:pPr>
              <w:spacing w:before="0" w:after="0" w:line="276" w:lineRule="auto"/>
              <w:ind w:left="135"/>
              <w:jc w:val="center"/>
            </w:pPr>
            <w:r>
              <w:rPr>
                <w:rFonts w:ascii="Times New Roman" w:hAnsi="Times New Roman"/>
                <w:b w:val="0"/>
                <w:i w:val="0"/>
                <w:color w:val="000000"/>
                <w:sz w:val="24"/>
              </w:rPr>
              <w:t xml:space="preserve"> 1 </w:t>
            </w:r>
          </w:p>
        </w:tc>
        <w:tc>
          <w:tcPr>
            <w:tcW w:w="2662" w:type="dxa"/>
            <w:tcMar>
              <w:top w:w="50" w:type="dxa"/>
              <w:left w:w="100" w:type="dxa"/>
            </w:tcMar>
            <w:vAlign w:val="center"/>
          </w:tcPr>
          <w:p w14:paraId="7D8FDD9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"https://m.edsoo.ru/7f41aa8c" \h </w:instrText>
            </w:r>
            <w:r>
              <w:fldChar w:fldCharType="separate"/>
            </w:r>
            <w:r>
              <w:rPr>
                <w:rFonts w:ascii="Times New Roman" w:hAnsi="Times New Roman"/>
                <w:b w:val="0"/>
                <w:i w:val="0"/>
                <w:color w:val="0000FF"/>
                <w:sz w:val="22"/>
                <w:u w:val="single"/>
              </w:rPr>
              <w:t>https://m.edsoo.ru/7f41aa8c</w:t>
            </w:r>
            <w:r>
              <w:rPr>
                <w:rFonts w:ascii="Times New Roman" w:hAnsi="Times New Roman"/>
                <w:b w:val="0"/>
                <w:i w:val="0"/>
                <w:color w:val="0000FF"/>
                <w:sz w:val="22"/>
                <w:u w:val="single"/>
              </w:rPr>
              <w:fldChar w:fldCharType="end"/>
            </w:r>
          </w:p>
        </w:tc>
      </w:tr>
      <w:tr w14:paraId="10BF55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6" w:type="dxa"/>
            <w:tcMar>
              <w:top w:w="50" w:type="dxa"/>
              <w:left w:w="100" w:type="dxa"/>
            </w:tcMar>
            <w:vAlign w:val="center"/>
          </w:tcPr>
          <w:p w14:paraId="7C48C92E">
            <w:pPr>
              <w:spacing w:before="0" w:after="0"/>
              <w:ind w:left="0"/>
              <w:jc w:val="left"/>
            </w:pPr>
            <w:r>
              <w:rPr>
                <w:rFonts w:ascii="Times New Roman" w:hAnsi="Times New Roman"/>
                <w:b w:val="0"/>
                <w:i w:val="0"/>
                <w:color w:val="000000"/>
                <w:sz w:val="24"/>
              </w:rPr>
              <w:t>12</w:t>
            </w:r>
          </w:p>
        </w:tc>
        <w:tc>
          <w:tcPr>
            <w:tcW w:w="2992" w:type="dxa"/>
            <w:tcMar>
              <w:top w:w="50" w:type="dxa"/>
              <w:left w:w="100" w:type="dxa"/>
            </w:tcMar>
            <w:vAlign w:val="center"/>
          </w:tcPr>
          <w:p w14:paraId="31C96529">
            <w:pPr>
              <w:spacing w:before="0" w:after="0"/>
              <w:ind w:left="135"/>
              <w:jc w:val="left"/>
            </w:pPr>
            <w:r>
              <w:rPr>
                <w:rFonts w:ascii="Times New Roman" w:hAnsi="Times New Roman"/>
                <w:b w:val="0"/>
                <w:i w:val="0"/>
                <w:color w:val="000000"/>
                <w:sz w:val="24"/>
              </w:rPr>
              <w:t>Размножение и развитие</w:t>
            </w:r>
          </w:p>
        </w:tc>
        <w:tc>
          <w:tcPr>
            <w:tcW w:w="982" w:type="dxa"/>
            <w:tcMar>
              <w:top w:w="50" w:type="dxa"/>
              <w:left w:w="100" w:type="dxa"/>
            </w:tcMar>
            <w:vAlign w:val="center"/>
          </w:tcPr>
          <w:p w14:paraId="139D6968">
            <w:pPr>
              <w:spacing w:before="0" w:after="0" w:line="276" w:lineRule="auto"/>
              <w:ind w:left="135"/>
              <w:jc w:val="center"/>
            </w:pPr>
            <w:r>
              <w:rPr>
                <w:rFonts w:ascii="Times New Roman" w:hAnsi="Times New Roman"/>
                <w:b w:val="0"/>
                <w:i w:val="0"/>
                <w:color w:val="000000"/>
                <w:sz w:val="24"/>
              </w:rPr>
              <w:t xml:space="preserve"> 5 </w:t>
            </w:r>
          </w:p>
        </w:tc>
        <w:tc>
          <w:tcPr>
            <w:tcW w:w="1706" w:type="dxa"/>
            <w:tcMar>
              <w:top w:w="50" w:type="dxa"/>
              <w:left w:w="100" w:type="dxa"/>
            </w:tcMar>
            <w:vAlign w:val="center"/>
          </w:tcPr>
          <w:p w14:paraId="16B505EA">
            <w:pPr>
              <w:spacing w:before="0" w:after="0" w:line="276" w:lineRule="auto"/>
              <w:ind w:left="135"/>
              <w:jc w:val="center"/>
            </w:pPr>
          </w:p>
        </w:tc>
        <w:tc>
          <w:tcPr>
            <w:tcW w:w="1793" w:type="dxa"/>
            <w:tcMar>
              <w:top w:w="50" w:type="dxa"/>
              <w:left w:w="100" w:type="dxa"/>
            </w:tcMar>
            <w:vAlign w:val="center"/>
          </w:tcPr>
          <w:p w14:paraId="53287407">
            <w:pPr>
              <w:spacing w:before="0" w:after="0" w:line="276" w:lineRule="auto"/>
              <w:ind w:left="135"/>
              <w:jc w:val="center"/>
            </w:pPr>
            <w:r>
              <w:rPr>
                <w:rFonts w:ascii="Times New Roman" w:hAnsi="Times New Roman"/>
                <w:b w:val="0"/>
                <w:i w:val="0"/>
                <w:color w:val="000000"/>
                <w:sz w:val="24"/>
              </w:rPr>
              <w:t xml:space="preserve"> 0.5 </w:t>
            </w:r>
          </w:p>
        </w:tc>
        <w:tc>
          <w:tcPr>
            <w:tcW w:w="2662" w:type="dxa"/>
            <w:tcMar>
              <w:top w:w="50" w:type="dxa"/>
              <w:left w:w="100" w:type="dxa"/>
            </w:tcMar>
            <w:vAlign w:val="center"/>
          </w:tcPr>
          <w:p w14:paraId="729EB40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"https://m.edsoo.ru/7f41aa8c" \h </w:instrText>
            </w:r>
            <w:r>
              <w:fldChar w:fldCharType="separate"/>
            </w:r>
            <w:r>
              <w:rPr>
                <w:rFonts w:ascii="Times New Roman" w:hAnsi="Times New Roman"/>
                <w:b w:val="0"/>
                <w:i w:val="0"/>
                <w:color w:val="0000FF"/>
                <w:sz w:val="22"/>
                <w:u w:val="single"/>
              </w:rPr>
              <w:t>https://m.edsoo.ru/7f41aa8c</w:t>
            </w:r>
            <w:r>
              <w:rPr>
                <w:rFonts w:ascii="Times New Roman" w:hAnsi="Times New Roman"/>
                <w:b w:val="0"/>
                <w:i w:val="0"/>
                <w:color w:val="0000FF"/>
                <w:sz w:val="22"/>
                <w:u w:val="single"/>
              </w:rPr>
              <w:fldChar w:fldCharType="end"/>
            </w:r>
          </w:p>
        </w:tc>
      </w:tr>
      <w:tr w14:paraId="13648C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6" w:type="dxa"/>
            <w:tcMar>
              <w:top w:w="50" w:type="dxa"/>
              <w:left w:w="100" w:type="dxa"/>
            </w:tcMar>
            <w:vAlign w:val="center"/>
          </w:tcPr>
          <w:p w14:paraId="7CB2399F">
            <w:pPr>
              <w:spacing w:before="0" w:after="0"/>
              <w:ind w:left="0"/>
              <w:jc w:val="left"/>
            </w:pPr>
            <w:r>
              <w:rPr>
                <w:rFonts w:ascii="Times New Roman" w:hAnsi="Times New Roman"/>
                <w:b w:val="0"/>
                <w:i w:val="0"/>
                <w:color w:val="000000"/>
                <w:sz w:val="24"/>
              </w:rPr>
              <w:t>13</w:t>
            </w:r>
          </w:p>
        </w:tc>
        <w:tc>
          <w:tcPr>
            <w:tcW w:w="2992" w:type="dxa"/>
            <w:tcMar>
              <w:top w:w="50" w:type="dxa"/>
              <w:left w:w="100" w:type="dxa"/>
            </w:tcMar>
            <w:vAlign w:val="center"/>
          </w:tcPr>
          <w:p w14:paraId="0A622BB8">
            <w:pPr>
              <w:spacing w:before="0" w:after="0"/>
              <w:ind w:left="135"/>
              <w:jc w:val="left"/>
            </w:pPr>
            <w:r>
              <w:rPr>
                <w:rFonts w:ascii="Times New Roman" w:hAnsi="Times New Roman"/>
                <w:b w:val="0"/>
                <w:i w:val="0"/>
                <w:color w:val="000000"/>
                <w:sz w:val="24"/>
              </w:rPr>
              <w:t>Органы чувств и сенсорные системы</w:t>
            </w:r>
          </w:p>
        </w:tc>
        <w:tc>
          <w:tcPr>
            <w:tcW w:w="982" w:type="dxa"/>
            <w:tcMar>
              <w:top w:w="50" w:type="dxa"/>
              <w:left w:w="100" w:type="dxa"/>
            </w:tcMar>
            <w:vAlign w:val="center"/>
          </w:tcPr>
          <w:p w14:paraId="4E71AFAF">
            <w:pPr>
              <w:spacing w:before="0" w:after="0" w:line="276" w:lineRule="auto"/>
              <w:ind w:left="135"/>
              <w:jc w:val="center"/>
            </w:pPr>
            <w:r>
              <w:rPr>
                <w:rFonts w:ascii="Times New Roman" w:hAnsi="Times New Roman"/>
                <w:b w:val="0"/>
                <w:i w:val="0"/>
                <w:color w:val="000000"/>
                <w:sz w:val="24"/>
              </w:rPr>
              <w:t xml:space="preserve"> 5 </w:t>
            </w:r>
          </w:p>
        </w:tc>
        <w:tc>
          <w:tcPr>
            <w:tcW w:w="1706" w:type="dxa"/>
            <w:tcMar>
              <w:top w:w="50" w:type="dxa"/>
              <w:left w:w="100" w:type="dxa"/>
            </w:tcMar>
            <w:vAlign w:val="center"/>
          </w:tcPr>
          <w:p w14:paraId="3803F471">
            <w:pPr>
              <w:spacing w:before="0" w:after="0" w:line="276" w:lineRule="auto"/>
              <w:ind w:left="135"/>
              <w:jc w:val="center"/>
            </w:pPr>
          </w:p>
        </w:tc>
        <w:tc>
          <w:tcPr>
            <w:tcW w:w="1793" w:type="dxa"/>
            <w:tcMar>
              <w:top w:w="50" w:type="dxa"/>
              <w:left w:w="100" w:type="dxa"/>
            </w:tcMar>
            <w:vAlign w:val="center"/>
          </w:tcPr>
          <w:p w14:paraId="6C57C688">
            <w:pPr>
              <w:spacing w:before="0" w:after="0" w:line="276" w:lineRule="auto"/>
              <w:ind w:left="135"/>
              <w:jc w:val="center"/>
            </w:pPr>
            <w:r>
              <w:rPr>
                <w:rFonts w:ascii="Times New Roman" w:hAnsi="Times New Roman"/>
                <w:b w:val="0"/>
                <w:i w:val="0"/>
                <w:color w:val="000000"/>
                <w:sz w:val="24"/>
              </w:rPr>
              <w:t xml:space="preserve"> 1.5 </w:t>
            </w:r>
          </w:p>
        </w:tc>
        <w:tc>
          <w:tcPr>
            <w:tcW w:w="2662" w:type="dxa"/>
            <w:tcMar>
              <w:top w:w="50" w:type="dxa"/>
              <w:left w:w="100" w:type="dxa"/>
            </w:tcMar>
            <w:vAlign w:val="center"/>
          </w:tcPr>
          <w:p w14:paraId="7C519F5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"https://m.edsoo.ru/7f41aa8c" \h </w:instrText>
            </w:r>
            <w:r>
              <w:fldChar w:fldCharType="separate"/>
            </w:r>
            <w:r>
              <w:rPr>
                <w:rFonts w:ascii="Times New Roman" w:hAnsi="Times New Roman"/>
                <w:b w:val="0"/>
                <w:i w:val="0"/>
                <w:color w:val="0000FF"/>
                <w:sz w:val="22"/>
                <w:u w:val="single"/>
              </w:rPr>
              <w:t>https://m.edsoo.ru/7f41aa8c</w:t>
            </w:r>
            <w:r>
              <w:rPr>
                <w:rFonts w:ascii="Times New Roman" w:hAnsi="Times New Roman"/>
                <w:b w:val="0"/>
                <w:i w:val="0"/>
                <w:color w:val="0000FF"/>
                <w:sz w:val="22"/>
                <w:u w:val="single"/>
              </w:rPr>
              <w:fldChar w:fldCharType="end"/>
            </w:r>
          </w:p>
        </w:tc>
      </w:tr>
      <w:tr w14:paraId="051079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6" w:type="dxa"/>
            <w:tcMar>
              <w:top w:w="50" w:type="dxa"/>
              <w:left w:w="100" w:type="dxa"/>
            </w:tcMar>
            <w:vAlign w:val="center"/>
          </w:tcPr>
          <w:p w14:paraId="5095D078">
            <w:pPr>
              <w:spacing w:before="0" w:after="0"/>
              <w:ind w:left="0"/>
              <w:jc w:val="left"/>
            </w:pPr>
            <w:r>
              <w:rPr>
                <w:rFonts w:ascii="Times New Roman" w:hAnsi="Times New Roman"/>
                <w:b w:val="0"/>
                <w:i w:val="0"/>
                <w:color w:val="000000"/>
                <w:sz w:val="24"/>
              </w:rPr>
              <w:t>14</w:t>
            </w:r>
          </w:p>
        </w:tc>
        <w:tc>
          <w:tcPr>
            <w:tcW w:w="2992" w:type="dxa"/>
            <w:tcMar>
              <w:top w:w="50" w:type="dxa"/>
              <w:left w:w="100" w:type="dxa"/>
            </w:tcMar>
            <w:vAlign w:val="center"/>
          </w:tcPr>
          <w:p w14:paraId="5136CB9A">
            <w:pPr>
              <w:spacing w:before="0" w:after="0"/>
              <w:ind w:left="135"/>
              <w:jc w:val="left"/>
            </w:pPr>
            <w:r>
              <w:rPr>
                <w:rFonts w:ascii="Times New Roman" w:hAnsi="Times New Roman"/>
                <w:b w:val="0"/>
                <w:i w:val="0"/>
                <w:color w:val="000000"/>
                <w:sz w:val="24"/>
              </w:rPr>
              <w:t>Поведение и психика</w:t>
            </w:r>
          </w:p>
        </w:tc>
        <w:tc>
          <w:tcPr>
            <w:tcW w:w="982" w:type="dxa"/>
            <w:tcMar>
              <w:top w:w="50" w:type="dxa"/>
              <w:left w:w="100" w:type="dxa"/>
            </w:tcMar>
            <w:vAlign w:val="center"/>
          </w:tcPr>
          <w:p w14:paraId="21C11990">
            <w:pPr>
              <w:spacing w:before="0" w:after="0" w:line="276" w:lineRule="auto"/>
              <w:ind w:left="135"/>
              <w:jc w:val="center"/>
            </w:pPr>
            <w:r>
              <w:rPr>
                <w:rFonts w:ascii="Times New Roman" w:hAnsi="Times New Roman"/>
                <w:b w:val="0"/>
                <w:i w:val="0"/>
                <w:color w:val="000000"/>
                <w:sz w:val="24"/>
              </w:rPr>
              <w:t xml:space="preserve"> 6 </w:t>
            </w:r>
          </w:p>
        </w:tc>
        <w:tc>
          <w:tcPr>
            <w:tcW w:w="1706" w:type="dxa"/>
            <w:tcMar>
              <w:top w:w="50" w:type="dxa"/>
              <w:left w:w="100" w:type="dxa"/>
            </w:tcMar>
            <w:vAlign w:val="center"/>
          </w:tcPr>
          <w:p w14:paraId="4608C43F">
            <w:pPr>
              <w:spacing w:before="0" w:after="0" w:line="276" w:lineRule="auto"/>
              <w:ind w:left="135"/>
              <w:jc w:val="center"/>
            </w:pPr>
          </w:p>
        </w:tc>
        <w:tc>
          <w:tcPr>
            <w:tcW w:w="1793" w:type="dxa"/>
            <w:tcMar>
              <w:top w:w="50" w:type="dxa"/>
              <w:left w:w="100" w:type="dxa"/>
            </w:tcMar>
            <w:vAlign w:val="center"/>
          </w:tcPr>
          <w:p w14:paraId="2DCB2E0C">
            <w:pPr>
              <w:spacing w:before="0" w:after="0" w:line="276" w:lineRule="auto"/>
              <w:ind w:left="135"/>
              <w:jc w:val="center"/>
            </w:pPr>
            <w:r>
              <w:rPr>
                <w:rFonts w:ascii="Times New Roman" w:hAnsi="Times New Roman"/>
                <w:b w:val="0"/>
                <w:i w:val="0"/>
                <w:color w:val="000000"/>
                <w:sz w:val="24"/>
              </w:rPr>
              <w:t xml:space="preserve"> 1 </w:t>
            </w:r>
          </w:p>
        </w:tc>
        <w:tc>
          <w:tcPr>
            <w:tcW w:w="2662" w:type="dxa"/>
            <w:tcMar>
              <w:top w:w="50" w:type="dxa"/>
              <w:left w:w="100" w:type="dxa"/>
            </w:tcMar>
            <w:vAlign w:val="center"/>
          </w:tcPr>
          <w:p w14:paraId="6A542EB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"https://m.edsoo.ru/7f41aa8c" \h </w:instrText>
            </w:r>
            <w:r>
              <w:fldChar w:fldCharType="separate"/>
            </w:r>
            <w:r>
              <w:rPr>
                <w:rFonts w:ascii="Times New Roman" w:hAnsi="Times New Roman"/>
                <w:b w:val="0"/>
                <w:i w:val="0"/>
                <w:color w:val="0000FF"/>
                <w:sz w:val="22"/>
                <w:u w:val="single"/>
              </w:rPr>
              <w:t>https://m.edsoo.ru/7f41aa8c</w:t>
            </w:r>
            <w:r>
              <w:rPr>
                <w:rFonts w:ascii="Times New Roman" w:hAnsi="Times New Roman"/>
                <w:b w:val="0"/>
                <w:i w:val="0"/>
                <w:color w:val="0000FF"/>
                <w:sz w:val="22"/>
                <w:u w:val="single"/>
              </w:rPr>
              <w:fldChar w:fldCharType="end"/>
            </w:r>
          </w:p>
        </w:tc>
      </w:tr>
      <w:tr w14:paraId="3AD2AD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6" w:type="dxa"/>
            <w:tcMar>
              <w:top w:w="50" w:type="dxa"/>
              <w:left w:w="100" w:type="dxa"/>
            </w:tcMar>
            <w:vAlign w:val="center"/>
          </w:tcPr>
          <w:p w14:paraId="01588F28">
            <w:pPr>
              <w:spacing w:before="0" w:after="0"/>
              <w:ind w:left="0"/>
              <w:jc w:val="left"/>
            </w:pPr>
            <w:r>
              <w:rPr>
                <w:rFonts w:ascii="Times New Roman" w:hAnsi="Times New Roman"/>
                <w:b w:val="0"/>
                <w:i w:val="0"/>
                <w:color w:val="000000"/>
                <w:sz w:val="24"/>
              </w:rPr>
              <w:t>15</w:t>
            </w:r>
          </w:p>
        </w:tc>
        <w:tc>
          <w:tcPr>
            <w:tcW w:w="2992" w:type="dxa"/>
            <w:tcMar>
              <w:top w:w="50" w:type="dxa"/>
              <w:left w:w="100" w:type="dxa"/>
            </w:tcMar>
            <w:vAlign w:val="center"/>
          </w:tcPr>
          <w:p w14:paraId="2BF3854F">
            <w:pPr>
              <w:spacing w:before="0" w:after="0"/>
              <w:ind w:left="135"/>
              <w:jc w:val="left"/>
            </w:pPr>
            <w:r>
              <w:rPr>
                <w:rFonts w:ascii="Times New Roman" w:hAnsi="Times New Roman"/>
                <w:b w:val="0"/>
                <w:i w:val="0"/>
                <w:color w:val="000000"/>
                <w:sz w:val="24"/>
              </w:rPr>
              <w:t>Человек и окружающая среда</w:t>
            </w:r>
          </w:p>
        </w:tc>
        <w:tc>
          <w:tcPr>
            <w:tcW w:w="982" w:type="dxa"/>
            <w:tcMar>
              <w:top w:w="50" w:type="dxa"/>
              <w:left w:w="100" w:type="dxa"/>
            </w:tcMar>
            <w:vAlign w:val="center"/>
          </w:tcPr>
          <w:p w14:paraId="430B1532">
            <w:pPr>
              <w:spacing w:before="0" w:after="0" w:line="276" w:lineRule="auto"/>
              <w:ind w:left="135"/>
              <w:jc w:val="center"/>
            </w:pPr>
            <w:r>
              <w:rPr>
                <w:rFonts w:ascii="Times New Roman" w:hAnsi="Times New Roman"/>
                <w:b w:val="0"/>
                <w:i w:val="0"/>
                <w:color w:val="000000"/>
                <w:sz w:val="24"/>
              </w:rPr>
              <w:t xml:space="preserve"> 3 </w:t>
            </w:r>
          </w:p>
        </w:tc>
        <w:tc>
          <w:tcPr>
            <w:tcW w:w="1706" w:type="dxa"/>
            <w:tcMar>
              <w:top w:w="50" w:type="dxa"/>
              <w:left w:w="100" w:type="dxa"/>
            </w:tcMar>
            <w:vAlign w:val="center"/>
          </w:tcPr>
          <w:p w14:paraId="1FBF6692">
            <w:pPr>
              <w:spacing w:before="0" w:after="0" w:line="276" w:lineRule="auto"/>
              <w:ind w:left="135"/>
              <w:jc w:val="center"/>
            </w:pPr>
          </w:p>
        </w:tc>
        <w:tc>
          <w:tcPr>
            <w:tcW w:w="1793" w:type="dxa"/>
            <w:tcMar>
              <w:top w:w="50" w:type="dxa"/>
              <w:left w:w="100" w:type="dxa"/>
            </w:tcMar>
            <w:vAlign w:val="center"/>
          </w:tcPr>
          <w:p w14:paraId="00C42F9D">
            <w:pPr>
              <w:spacing w:before="0" w:after="0" w:line="276" w:lineRule="auto"/>
              <w:ind w:left="135"/>
              <w:jc w:val="center"/>
            </w:pPr>
          </w:p>
        </w:tc>
        <w:tc>
          <w:tcPr>
            <w:tcW w:w="2662" w:type="dxa"/>
            <w:tcMar>
              <w:top w:w="50" w:type="dxa"/>
              <w:left w:w="100" w:type="dxa"/>
            </w:tcMar>
            <w:vAlign w:val="center"/>
          </w:tcPr>
          <w:p w14:paraId="0591097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"https://m.edsoo.ru/7f41aa8c" \h </w:instrText>
            </w:r>
            <w:r>
              <w:fldChar w:fldCharType="separate"/>
            </w:r>
            <w:r>
              <w:rPr>
                <w:rFonts w:ascii="Times New Roman" w:hAnsi="Times New Roman"/>
                <w:b w:val="0"/>
                <w:i w:val="0"/>
                <w:color w:val="0000FF"/>
                <w:sz w:val="22"/>
                <w:u w:val="single"/>
              </w:rPr>
              <w:t>https://m.edsoo.ru/7f41aa8c</w:t>
            </w:r>
            <w:r>
              <w:rPr>
                <w:rFonts w:ascii="Times New Roman" w:hAnsi="Times New Roman"/>
                <w:b w:val="0"/>
                <w:i w:val="0"/>
                <w:color w:val="0000FF"/>
                <w:sz w:val="22"/>
                <w:u w:val="single"/>
              </w:rPr>
              <w:fldChar w:fldCharType="end"/>
            </w:r>
          </w:p>
        </w:tc>
      </w:tr>
      <w:tr w14:paraId="4CB835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23B73076">
            <w:pPr>
              <w:spacing w:before="0" w:after="0"/>
              <w:ind w:left="135"/>
              <w:jc w:val="left"/>
            </w:pPr>
            <w:r>
              <w:rPr>
                <w:rFonts w:ascii="Times New Roman" w:hAnsi="Times New Roman"/>
                <w:b w:val="0"/>
                <w:i w:val="0"/>
                <w:color w:val="000000"/>
                <w:sz w:val="24"/>
              </w:rPr>
              <w:t>ОБЩЕЕ КОЛИЧЕСТВО ЧАСОВ ПО ПРОГРАММЕ</w:t>
            </w:r>
          </w:p>
        </w:tc>
        <w:tc>
          <w:tcPr>
            <w:tcW w:w="1544" w:type="dxa"/>
            <w:tcMar>
              <w:top w:w="50" w:type="dxa"/>
              <w:left w:w="100" w:type="dxa"/>
            </w:tcMar>
            <w:vAlign w:val="center"/>
          </w:tcPr>
          <w:p w14:paraId="7B268F44">
            <w:pPr>
              <w:spacing w:before="0" w:after="0" w:line="276" w:lineRule="auto"/>
              <w:ind w:left="135"/>
              <w:jc w:val="center"/>
            </w:pPr>
            <w:r>
              <w:rPr>
                <w:rFonts w:ascii="Times New Roman" w:hAnsi="Times New Roman"/>
                <w:b w:val="0"/>
                <w:i w:val="0"/>
                <w:color w:val="000000"/>
                <w:sz w:val="24"/>
              </w:rPr>
              <w:t xml:space="preserve"> 68 </w:t>
            </w:r>
          </w:p>
        </w:tc>
        <w:tc>
          <w:tcPr>
            <w:tcW w:w="1706" w:type="dxa"/>
            <w:tcMar>
              <w:top w:w="50" w:type="dxa"/>
              <w:left w:w="100" w:type="dxa"/>
            </w:tcMar>
            <w:vAlign w:val="center"/>
          </w:tcPr>
          <w:p w14:paraId="77147CAA">
            <w:pPr>
              <w:spacing w:before="0" w:after="0" w:line="276" w:lineRule="auto"/>
              <w:ind w:left="135"/>
              <w:jc w:val="center"/>
            </w:pPr>
            <w:r>
              <w:rPr>
                <w:rFonts w:ascii="Times New Roman" w:hAnsi="Times New Roman"/>
                <w:b w:val="0"/>
                <w:i w:val="0"/>
                <w:color w:val="000000"/>
                <w:sz w:val="24"/>
              </w:rPr>
              <w:t xml:space="preserve"> 0 </w:t>
            </w:r>
          </w:p>
        </w:tc>
        <w:tc>
          <w:tcPr>
            <w:tcW w:w="1793" w:type="dxa"/>
            <w:tcMar>
              <w:top w:w="50" w:type="dxa"/>
              <w:left w:w="100" w:type="dxa"/>
            </w:tcMar>
            <w:vAlign w:val="center"/>
          </w:tcPr>
          <w:p w14:paraId="1F1EB512">
            <w:pPr>
              <w:spacing w:before="0" w:after="0" w:line="276" w:lineRule="auto"/>
              <w:ind w:left="135"/>
              <w:jc w:val="center"/>
            </w:pPr>
            <w:r>
              <w:rPr>
                <w:rFonts w:ascii="Times New Roman" w:hAnsi="Times New Roman"/>
                <w:b w:val="0"/>
                <w:i w:val="0"/>
                <w:color w:val="000000"/>
                <w:sz w:val="24"/>
              </w:rPr>
              <w:t xml:space="preserve"> 15 </w:t>
            </w:r>
          </w:p>
        </w:tc>
        <w:tc>
          <w:tcPr>
            <w:tcW w:w="2662" w:type="dxa"/>
            <w:tcMar>
              <w:top w:w="50" w:type="dxa"/>
              <w:left w:w="100" w:type="dxa"/>
            </w:tcMar>
            <w:vAlign w:val="center"/>
          </w:tcPr>
          <w:p w14:paraId="31966722">
            <w:pPr>
              <w:jc w:val="left"/>
            </w:pPr>
          </w:p>
        </w:tc>
      </w:tr>
    </w:tbl>
    <w:p w14:paraId="58DDDFA9">
      <w:pPr>
        <w:sectPr>
          <w:pgSz w:w="16383" w:h="11906" w:orient="landscape"/>
          <w:cols w:space="720" w:num="1"/>
        </w:sectPr>
      </w:pPr>
    </w:p>
    <w:p w14:paraId="4F8E0A10">
      <w:pPr>
        <w:sectPr>
          <w:pgSz w:w="16383" w:h="11906" w:orient="landscape"/>
          <w:cols w:space="720" w:num="1"/>
        </w:sectPr>
      </w:pPr>
      <w:bookmarkStart w:id="15" w:name="block-58739462"/>
    </w:p>
    <w:bookmarkEnd w:id="14"/>
    <w:bookmarkEnd w:id="15"/>
    <w:p w14:paraId="31116222">
      <w:pPr>
        <w:spacing w:before="0" w:after="0"/>
        <w:ind w:left="120"/>
        <w:jc w:val="left"/>
      </w:pPr>
      <w:bookmarkStart w:id="16" w:name="block-58739457"/>
      <w:r>
        <w:rPr>
          <w:rFonts w:ascii="Times New Roman" w:hAnsi="Times New Roman"/>
          <w:b/>
          <w:i w:val="0"/>
          <w:color w:val="000000"/>
          <w:sz w:val="28"/>
        </w:rPr>
        <w:t xml:space="preserve"> ПОУРОЧНОЕ ПЛАНИРОВАНИЕ </w:t>
      </w:r>
    </w:p>
    <w:p w14:paraId="49898B96">
      <w:pPr>
        <w:spacing w:before="0" w:after="0"/>
        <w:ind w:left="120"/>
        <w:jc w:val="left"/>
      </w:pPr>
      <w:r>
        <w:rPr>
          <w:rFonts w:ascii="Times New Roman" w:hAnsi="Times New Roman"/>
          <w:b/>
          <w:i w:val="0"/>
          <w:color w:val="000000"/>
          <w:sz w:val="28"/>
        </w:rPr>
        <w:t xml:space="preserve"> 5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67"/>
        <w:gridCol w:w="4212"/>
        <w:gridCol w:w="1168"/>
        <w:gridCol w:w="1325"/>
        <w:gridCol w:w="1440"/>
        <w:gridCol w:w="1000"/>
        <w:gridCol w:w="2884"/>
      </w:tblGrid>
      <w:tr w14:paraId="5493EC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vMerge w:val="restart"/>
            <w:tcMar>
              <w:top w:w="50" w:type="dxa"/>
              <w:left w:w="100" w:type="dxa"/>
            </w:tcMar>
            <w:vAlign w:val="center"/>
          </w:tcPr>
          <w:p w14:paraId="16BCC779">
            <w:pPr>
              <w:spacing w:before="0" w:after="0"/>
              <w:ind w:left="135"/>
              <w:jc w:val="left"/>
            </w:pPr>
            <w:r>
              <w:rPr>
                <w:rFonts w:ascii="Times New Roman" w:hAnsi="Times New Roman"/>
                <w:b/>
                <w:i w:val="0"/>
                <w:color w:val="000000"/>
                <w:sz w:val="24"/>
              </w:rPr>
              <w:t xml:space="preserve">№ п/п </w:t>
            </w:r>
          </w:p>
          <w:p w14:paraId="5D10A2F8">
            <w:pPr>
              <w:spacing w:before="0" w:after="0"/>
              <w:ind w:left="135"/>
              <w:jc w:val="left"/>
            </w:pPr>
          </w:p>
        </w:tc>
        <w:tc>
          <w:tcPr>
            <w:tcW w:w="3168" w:type="dxa"/>
            <w:vMerge w:val="restart"/>
            <w:tcMar>
              <w:top w:w="50" w:type="dxa"/>
              <w:left w:w="100" w:type="dxa"/>
            </w:tcMar>
            <w:vAlign w:val="center"/>
          </w:tcPr>
          <w:p w14:paraId="4D2CCC42">
            <w:pPr>
              <w:spacing w:before="0" w:after="0"/>
              <w:ind w:left="135"/>
              <w:jc w:val="left"/>
            </w:pPr>
            <w:r>
              <w:rPr>
                <w:rFonts w:ascii="Times New Roman" w:hAnsi="Times New Roman"/>
                <w:b/>
                <w:i w:val="0"/>
                <w:color w:val="000000"/>
                <w:sz w:val="24"/>
              </w:rPr>
              <w:t xml:space="preserve">Тема урока </w:t>
            </w:r>
          </w:p>
          <w:p w14:paraId="147F5978">
            <w:pPr>
              <w:spacing w:before="0" w:after="0"/>
              <w:ind w:left="135"/>
              <w:jc w:val="left"/>
            </w:pPr>
          </w:p>
        </w:tc>
        <w:tc>
          <w:tcPr>
            <w:tcW w:w="0" w:type="auto"/>
            <w:gridSpan w:val="3"/>
            <w:tcMar>
              <w:top w:w="50" w:type="dxa"/>
              <w:left w:w="100" w:type="dxa"/>
            </w:tcMar>
            <w:vAlign w:val="center"/>
          </w:tcPr>
          <w:p w14:paraId="474975E7">
            <w:pPr>
              <w:spacing w:before="0" w:after="0"/>
              <w:ind w:left="0"/>
              <w:jc w:val="left"/>
            </w:pPr>
            <w:r>
              <w:rPr>
                <w:rFonts w:ascii="Times New Roman" w:hAnsi="Times New Roman"/>
                <w:b/>
                <w:i w:val="0"/>
                <w:color w:val="000000"/>
                <w:sz w:val="24"/>
              </w:rPr>
              <w:t>Количество часов</w:t>
            </w:r>
          </w:p>
        </w:tc>
        <w:tc>
          <w:tcPr>
            <w:tcW w:w="1155" w:type="dxa"/>
            <w:vMerge w:val="restart"/>
            <w:tcMar>
              <w:top w:w="50" w:type="dxa"/>
              <w:left w:w="100" w:type="dxa"/>
            </w:tcMar>
            <w:vAlign w:val="center"/>
          </w:tcPr>
          <w:p w14:paraId="4210755C">
            <w:pPr>
              <w:spacing w:before="0" w:after="0"/>
              <w:ind w:left="135"/>
              <w:jc w:val="left"/>
            </w:pPr>
            <w:r>
              <w:rPr>
                <w:rFonts w:ascii="Times New Roman" w:hAnsi="Times New Roman"/>
                <w:b/>
                <w:i w:val="0"/>
                <w:color w:val="000000"/>
                <w:sz w:val="24"/>
              </w:rPr>
              <w:t xml:space="preserve">Дата изучения </w:t>
            </w:r>
          </w:p>
          <w:p w14:paraId="547B21D9">
            <w:pPr>
              <w:spacing w:before="0" w:after="0"/>
              <w:ind w:left="135"/>
              <w:jc w:val="left"/>
            </w:pPr>
          </w:p>
        </w:tc>
        <w:tc>
          <w:tcPr>
            <w:tcW w:w="1977" w:type="dxa"/>
            <w:vMerge w:val="restart"/>
            <w:tcMar>
              <w:top w:w="50" w:type="dxa"/>
              <w:left w:w="100" w:type="dxa"/>
            </w:tcMar>
            <w:vAlign w:val="center"/>
          </w:tcPr>
          <w:p w14:paraId="2308139B">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7BA32A4D">
            <w:pPr>
              <w:spacing w:before="0" w:after="0"/>
              <w:ind w:left="135"/>
              <w:jc w:val="left"/>
            </w:pPr>
          </w:p>
        </w:tc>
      </w:tr>
      <w:tr w14:paraId="5EC3D8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1ED67551">
            <w:pPr>
              <w:jc w:val="left"/>
            </w:pPr>
          </w:p>
        </w:tc>
        <w:tc>
          <w:tcPr>
            <w:tcW w:w="0" w:type="auto"/>
            <w:vMerge w:val="continue"/>
            <w:tcBorders>
              <w:top w:val="nil"/>
            </w:tcBorders>
            <w:tcMar>
              <w:top w:w="50" w:type="dxa"/>
              <w:left w:w="100" w:type="dxa"/>
            </w:tcMar>
          </w:tcPr>
          <w:p w14:paraId="3E3E084E">
            <w:pPr>
              <w:jc w:val="left"/>
            </w:pPr>
          </w:p>
        </w:tc>
        <w:tc>
          <w:tcPr>
            <w:tcW w:w="830" w:type="dxa"/>
            <w:tcMar>
              <w:top w:w="50" w:type="dxa"/>
              <w:left w:w="100" w:type="dxa"/>
            </w:tcMar>
            <w:vAlign w:val="center"/>
          </w:tcPr>
          <w:p w14:paraId="60A7D06A">
            <w:pPr>
              <w:spacing w:before="0" w:after="0"/>
              <w:ind w:left="135"/>
              <w:jc w:val="left"/>
            </w:pPr>
            <w:r>
              <w:rPr>
                <w:rFonts w:ascii="Times New Roman" w:hAnsi="Times New Roman"/>
                <w:b/>
                <w:i w:val="0"/>
                <w:color w:val="000000"/>
                <w:sz w:val="24"/>
              </w:rPr>
              <w:t xml:space="preserve">Всего </w:t>
            </w:r>
          </w:p>
          <w:p w14:paraId="46F3ADA6">
            <w:pPr>
              <w:spacing w:before="0" w:after="0"/>
              <w:ind w:left="135"/>
              <w:jc w:val="left"/>
            </w:pPr>
          </w:p>
        </w:tc>
        <w:tc>
          <w:tcPr>
            <w:tcW w:w="1529" w:type="dxa"/>
            <w:tcMar>
              <w:top w:w="50" w:type="dxa"/>
              <w:left w:w="100" w:type="dxa"/>
            </w:tcMar>
            <w:vAlign w:val="center"/>
          </w:tcPr>
          <w:p w14:paraId="79D7EF9D">
            <w:pPr>
              <w:spacing w:before="0" w:after="0"/>
              <w:ind w:left="135"/>
              <w:jc w:val="left"/>
            </w:pPr>
            <w:r>
              <w:rPr>
                <w:rFonts w:ascii="Times New Roman" w:hAnsi="Times New Roman"/>
                <w:b/>
                <w:i w:val="0"/>
                <w:color w:val="000000"/>
                <w:sz w:val="24"/>
              </w:rPr>
              <w:t xml:space="preserve">Контрольные работы </w:t>
            </w:r>
          </w:p>
          <w:p w14:paraId="71B69D50">
            <w:pPr>
              <w:spacing w:before="0" w:after="0"/>
              <w:ind w:left="135"/>
              <w:jc w:val="left"/>
            </w:pPr>
          </w:p>
        </w:tc>
        <w:tc>
          <w:tcPr>
            <w:tcW w:w="1628" w:type="dxa"/>
            <w:tcMar>
              <w:top w:w="50" w:type="dxa"/>
              <w:left w:w="100" w:type="dxa"/>
            </w:tcMar>
            <w:vAlign w:val="center"/>
          </w:tcPr>
          <w:p w14:paraId="551F0D17">
            <w:pPr>
              <w:spacing w:before="0" w:after="0"/>
              <w:ind w:left="135"/>
              <w:jc w:val="left"/>
            </w:pPr>
            <w:r>
              <w:rPr>
                <w:rFonts w:ascii="Times New Roman" w:hAnsi="Times New Roman"/>
                <w:b/>
                <w:i w:val="0"/>
                <w:color w:val="000000"/>
                <w:sz w:val="24"/>
              </w:rPr>
              <w:t xml:space="preserve">Практические работы </w:t>
            </w:r>
          </w:p>
          <w:p w14:paraId="5702A81A">
            <w:pPr>
              <w:spacing w:before="0" w:after="0"/>
              <w:ind w:left="135"/>
              <w:jc w:val="left"/>
            </w:pPr>
          </w:p>
        </w:tc>
        <w:tc>
          <w:tcPr>
            <w:tcW w:w="0" w:type="auto"/>
            <w:vMerge w:val="continue"/>
            <w:tcBorders>
              <w:top w:val="nil"/>
            </w:tcBorders>
            <w:tcMar>
              <w:top w:w="50" w:type="dxa"/>
              <w:left w:w="100" w:type="dxa"/>
            </w:tcMar>
          </w:tcPr>
          <w:p w14:paraId="61643A21">
            <w:pPr>
              <w:jc w:val="left"/>
            </w:pPr>
          </w:p>
        </w:tc>
        <w:tc>
          <w:tcPr>
            <w:tcW w:w="0" w:type="auto"/>
            <w:vMerge w:val="continue"/>
            <w:tcBorders>
              <w:top w:val="nil"/>
            </w:tcBorders>
            <w:tcMar>
              <w:top w:w="50" w:type="dxa"/>
              <w:left w:w="100" w:type="dxa"/>
            </w:tcMar>
          </w:tcPr>
          <w:p w14:paraId="0281FF2F">
            <w:pPr>
              <w:jc w:val="left"/>
            </w:pPr>
          </w:p>
        </w:tc>
      </w:tr>
      <w:tr w14:paraId="127D89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03FAEC12">
            <w:pPr>
              <w:spacing w:before="0" w:after="0"/>
              <w:ind w:left="0"/>
              <w:jc w:val="left"/>
            </w:pPr>
            <w:r>
              <w:rPr>
                <w:rFonts w:ascii="Times New Roman" w:hAnsi="Times New Roman"/>
                <w:b w:val="0"/>
                <w:i w:val="0"/>
                <w:color w:val="000000"/>
                <w:sz w:val="24"/>
              </w:rPr>
              <w:t>1</w:t>
            </w:r>
          </w:p>
        </w:tc>
        <w:tc>
          <w:tcPr>
            <w:tcW w:w="3168" w:type="dxa"/>
            <w:tcMar>
              <w:top w:w="50" w:type="dxa"/>
              <w:left w:w="100" w:type="dxa"/>
            </w:tcMar>
            <w:vAlign w:val="center"/>
          </w:tcPr>
          <w:p w14:paraId="1C5BB614">
            <w:pPr>
              <w:spacing w:before="0" w:after="0"/>
              <w:ind w:left="135"/>
              <w:jc w:val="left"/>
            </w:pPr>
            <w:r>
              <w:rPr>
                <w:rFonts w:ascii="Times New Roman" w:hAnsi="Times New Roman"/>
                <w:b w:val="0"/>
                <w:i w:val="0"/>
                <w:color w:val="000000"/>
                <w:sz w:val="24"/>
              </w:rPr>
              <w:t>Живая и неживая природа. Признаки живого</w:t>
            </w:r>
          </w:p>
        </w:tc>
        <w:tc>
          <w:tcPr>
            <w:tcW w:w="830" w:type="dxa"/>
            <w:tcMar>
              <w:top w:w="50" w:type="dxa"/>
              <w:left w:w="100" w:type="dxa"/>
            </w:tcMar>
            <w:vAlign w:val="center"/>
          </w:tcPr>
          <w:p w14:paraId="2F0CC16C">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4974355E">
            <w:pPr>
              <w:spacing w:before="0" w:after="0" w:line="276" w:lineRule="auto"/>
              <w:ind w:left="135"/>
              <w:jc w:val="center"/>
            </w:pPr>
          </w:p>
        </w:tc>
        <w:tc>
          <w:tcPr>
            <w:tcW w:w="1628" w:type="dxa"/>
            <w:tcMar>
              <w:top w:w="50" w:type="dxa"/>
              <w:left w:w="100" w:type="dxa"/>
            </w:tcMar>
            <w:vAlign w:val="center"/>
          </w:tcPr>
          <w:p w14:paraId="40AE5E03">
            <w:pPr>
              <w:spacing w:before="0" w:after="0" w:line="276" w:lineRule="auto"/>
              <w:ind w:left="135"/>
              <w:jc w:val="center"/>
            </w:pPr>
          </w:p>
        </w:tc>
        <w:tc>
          <w:tcPr>
            <w:tcW w:w="1155" w:type="dxa"/>
            <w:tcMar>
              <w:top w:w="50" w:type="dxa"/>
              <w:left w:w="100" w:type="dxa"/>
            </w:tcMar>
            <w:vAlign w:val="center"/>
          </w:tcPr>
          <w:p w14:paraId="12451BE9">
            <w:pPr>
              <w:spacing w:before="0" w:after="0"/>
              <w:ind w:left="135"/>
              <w:jc w:val="left"/>
            </w:pPr>
          </w:p>
        </w:tc>
        <w:tc>
          <w:tcPr>
            <w:tcW w:w="1977" w:type="dxa"/>
            <w:tcMar>
              <w:top w:w="50" w:type="dxa"/>
              <w:left w:w="100" w:type="dxa"/>
            </w:tcMar>
            <w:vAlign w:val="center"/>
          </w:tcPr>
          <w:p w14:paraId="512C25C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"https://m.edsoo.ru/863cca60" \h </w:instrText>
            </w:r>
            <w:r>
              <w:fldChar w:fldCharType="separate"/>
            </w:r>
            <w:r>
              <w:rPr>
                <w:rFonts w:ascii="Times New Roman" w:hAnsi="Times New Roman"/>
                <w:b w:val="0"/>
                <w:i w:val="0"/>
                <w:color w:val="0000FF"/>
                <w:sz w:val="22"/>
                <w:u w:val="single"/>
              </w:rPr>
              <w:t>https://m.edsoo.ru/863cca60</w:t>
            </w:r>
            <w:r>
              <w:rPr>
                <w:rFonts w:ascii="Times New Roman" w:hAnsi="Times New Roman"/>
                <w:b w:val="0"/>
                <w:i w:val="0"/>
                <w:color w:val="0000FF"/>
                <w:sz w:val="22"/>
                <w:u w:val="single"/>
              </w:rPr>
              <w:fldChar w:fldCharType="end"/>
            </w:r>
          </w:p>
        </w:tc>
      </w:tr>
      <w:tr w14:paraId="0F8560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77704A90">
            <w:pPr>
              <w:spacing w:before="0" w:after="0"/>
              <w:ind w:left="0"/>
              <w:jc w:val="left"/>
            </w:pPr>
            <w:r>
              <w:rPr>
                <w:rFonts w:ascii="Times New Roman" w:hAnsi="Times New Roman"/>
                <w:b w:val="0"/>
                <w:i w:val="0"/>
                <w:color w:val="000000"/>
                <w:sz w:val="24"/>
              </w:rPr>
              <w:t>2</w:t>
            </w:r>
          </w:p>
        </w:tc>
        <w:tc>
          <w:tcPr>
            <w:tcW w:w="3168" w:type="dxa"/>
            <w:tcMar>
              <w:top w:w="50" w:type="dxa"/>
              <w:left w:w="100" w:type="dxa"/>
            </w:tcMar>
            <w:vAlign w:val="center"/>
          </w:tcPr>
          <w:p w14:paraId="516B33EE">
            <w:pPr>
              <w:spacing w:before="0" w:after="0"/>
              <w:ind w:left="135"/>
              <w:jc w:val="left"/>
            </w:pPr>
            <w:r>
              <w:rPr>
                <w:rFonts w:ascii="Times New Roman" w:hAnsi="Times New Roman"/>
                <w:b w:val="0"/>
                <w:i w:val="0"/>
                <w:color w:val="000000"/>
                <w:sz w:val="24"/>
              </w:rPr>
              <w:t>Биология - система наук о живой природе</w:t>
            </w:r>
          </w:p>
        </w:tc>
        <w:tc>
          <w:tcPr>
            <w:tcW w:w="830" w:type="dxa"/>
            <w:tcMar>
              <w:top w:w="50" w:type="dxa"/>
              <w:left w:w="100" w:type="dxa"/>
            </w:tcMar>
            <w:vAlign w:val="center"/>
          </w:tcPr>
          <w:p w14:paraId="46CED234">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5DAF8C07">
            <w:pPr>
              <w:spacing w:before="0" w:after="0" w:line="276" w:lineRule="auto"/>
              <w:ind w:left="135"/>
              <w:jc w:val="center"/>
            </w:pPr>
          </w:p>
        </w:tc>
        <w:tc>
          <w:tcPr>
            <w:tcW w:w="1628" w:type="dxa"/>
            <w:tcMar>
              <w:top w:w="50" w:type="dxa"/>
              <w:left w:w="100" w:type="dxa"/>
            </w:tcMar>
            <w:vAlign w:val="center"/>
          </w:tcPr>
          <w:p w14:paraId="1E50B912">
            <w:pPr>
              <w:spacing w:before="0" w:after="0" w:line="276" w:lineRule="auto"/>
              <w:ind w:left="135"/>
              <w:jc w:val="center"/>
            </w:pPr>
          </w:p>
        </w:tc>
        <w:tc>
          <w:tcPr>
            <w:tcW w:w="1155" w:type="dxa"/>
            <w:tcMar>
              <w:top w:w="50" w:type="dxa"/>
              <w:left w:w="100" w:type="dxa"/>
            </w:tcMar>
            <w:vAlign w:val="center"/>
          </w:tcPr>
          <w:p w14:paraId="4A4E00AE">
            <w:pPr>
              <w:spacing w:before="0" w:after="0"/>
              <w:ind w:left="135"/>
              <w:jc w:val="left"/>
            </w:pPr>
          </w:p>
        </w:tc>
        <w:tc>
          <w:tcPr>
            <w:tcW w:w="1977" w:type="dxa"/>
            <w:tcMar>
              <w:top w:w="50" w:type="dxa"/>
              <w:left w:w="100" w:type="dxa"/>
            </w:tcMar>
            <w:vAlign w:val="center"/>
          </w:tcPr>
          <w:p w14:paraId="03B6AC0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"https://m.edsoo.ru/863ccc0e" \h </w:instrText>
            </w:r>
            <w:r>
              <w:fldChar w:fldCharType="separate"/>
            </w:r>
            <w:r>
              <w:rPr>
                <w:rFonts w:ascii="Times New Roman" w:hAnsi="Times New Roman"/>
                <w:b w:val="0"/>
                <w:i w:val="0"/>
                <w:color w:val="0000FF"/>
                <w:sz w:val="22"/>
                <w:u w:val="single"/>
              </w:rPr>
              <w:t>https://m.edsoo.ru/863ccc0e</w:t>
            </w:r>
            <w:r>
              <w:rPr>
                <w:rFonts w:ascii="Times New Roman" w:hAnsi="Times New Roman"/>
                <w:b w:val="0"/>
                <w:i w:val="0"/>
                <w:color w:val="0000FF"/>
                <w:sz w:val="22"/>
                <w:u w:val="single"/>
              </w:rPr>
              <w:fldChar w:fldCharType="end"/>
            </w:r>
          </w:p>
        </w:tc>
      </w:tr>
      <w:tr w14:paraId="312099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51663312">
            <w:pPr>
              <w:spacing w:before="0" w:after="0"/>
              <w:ind w:left="0"/>
              <w:jc w:val="left"/>
            </w:pPr>
            <w:r>
              <w:rPr>
                <w:rFonts w:ascii="Times New Roman" w:hAnsi="Times New Roman"/>
                <w:b w:val="0"/>
                <w:i w:val="0"/>
                <w:color w:val="000000"/>
                <w:sz w:val="24"/>
              </w:rPr>
              <w:t>3</w:t>
            </w:r>
          </w:p>
        </w:tc>
        <w:tc>
          <w:tcPr>
            <w:tcW w:w="3168" w:type="dxa"/>
            <w:tcMar>
              <w:top w:w="50" w:type="dxa"/>
              <w:left w:w="100" w:type="dxa"/>
            </w:tcMar>
            <w:vAlign w:val="center"/>
          </w:tcPr>
          <w:p w14:paraId="725A7B08">
            <w:pPr>
              <w:spacing w:before="0" w:after="0"/>
              <w:ind w:left="135"/>
              <w:jc w:val="left"/>
            </w:pPr>
            <w:r>
              <w:rPr>
                <w:rFonts w:ascii="Times New Roman" w:hAnsi="Times New Roman"/>
                <w:b w:val="0"/>
                <w:i w:val="0"/>
                <w:color w:val="000000"/>
                <w:sz w:val="24"/>
              </w:rPr>
              <w:t>Роль биологии в познании окружающего мира и практической деятельности современного человека</w:t>
            </w:r>
          </w:p>
        </w:tc>
        <w:tc>
          <w:tcPr>
            <w:tcW w:w="830" w:type="dxa"/>
            <w:tcMar>
              <w:top w:w="50" w:type="dxa"/>
              <w:left w:w="100" w:type="dxa"/>
            </w:tcMar>
            <w:vAlign w:val="center"/>
          </w:tcPr>
          <w:p w14:paraId="295D039F">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201C3D49">
            <w:pPr>
              <w:spacing w:before="0" w:after="0" w:line="276" w:lineRule="auto"/>
              <w:ind w:left="135"/>
              <w:jc w:val="center"/>
            </w:pPr>
          </w:p>
        </w:tc>
        <w:tc>
          <w:tcPr>
            <w:tcW w:w="1628" w:type="dxa"/>
            <w:tcMar>
              <w:top w:w="50" w:type="dxa"/>
              <w:left w:w="100" w:type="dxa"/>
            </w:tcMar>
            <w:vAlign w:val="center"/>
          </w:tcPr>
          <w:p w14:paraId="4B66B596">
            <w:pPr>
              <w:spacing w:before="0" w:after="0" w:line="276" w:lineRule="auto"/>
              <w:ind w:left="135"/>
              <w:jc w:val="center"/>
            </w:pPr>
          </w:p>
        </w:tc>
        <w:tc>
          <w:tcPr>
            <w:tcW w:w="1155" w:type="dxa"/>
            <w:tcMar>
              <w:top w:w="50" w:type="dxa"/>
              <w:left w:w="100" w:type="dxa"/>
            </w:tcMar>
            <w:vAlign w:val="center"/>
          </w:tcPr>
          <w:p w14:paraId="03B16CE0">
            <w:pPr>
              <w:spacing w:before="0" w:after="0"/>
              <w:ind w:left="135"/>
              <w:jc w:val="left"/>
            </w:pPr>
          </w:p>
        </w:tc>
        <w:tc>
          <w:tcPr>
            <w:tcW w:w="1977" w:type="dxa"/>
            <w:tcMar>
              <w:top w:w="50" w:type="dxa"/>
              <w:left w:w="100" w:type="dxa"/>
            </w:tcMar>
            <w:vAlign w:val="center"/>
          </w:tcPr>
          <w:p w14:paraId="631F9EA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"https://m.edsoo.ru/863ccc0e" \h </w:instrText>
            </w:r>
            <w:r>
              <w:fldChar w:fldCharType="separate"/>
            </w:r>
            <w:r>
              <w:rPr>
                <w:rFonts w:ascii="Times New Roman" w:hAnsi="Times New Roman"/>
                <w:b w:val="0"/>
                <w:i w:val="0"/>
                <w:color w:val="0000FF"/>
                <w:sz w:val="22"/>
                <w:u w:val="single"/>
              </w:rPr>
              <w:t>https://m.edsoo.ru/863ccc0e</w:t>
            </w:r>
            <w:r>
              <w:rPr>
                <w:rFonts w:ascii="Times New Roman" w:hAnsi="Times New Roman"/>
                <w:b w:val="0"/>
                <w:i w:val="0"/>
                <w:color w:val="0000FF"/>
                <w:sz w:val="22"/>
                <w:u w:val="single"/>
              </w:rPr>
              <w:fldChar w:fldCharType="end"/>
            </w:r>
          </w:p>
        </w:tc>
      </w:tr>
      <w:tr w14:paraId="3BDA3F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421F13CF">
            <w:pPr>
              <w:spacing w:before="0" w:after="0"/>
              <w:ind w:left="0"/>
              <w:jc w:val="left"/>
            </w:pPr>
            <w:r>
              <w:rPr>
                <w:rFonts w:ascii="Times New Roman" w:hAnsi="Times New Roman"/>
                <w:b w:val="0"/>
                <w:i w:val="0"/>
                <w:color w:val="000000"/>
                <w:sz w:val="24"/>
              </w:rPr>
              <w:t>4</w:t>
            </w:r>
          </w:p>
        </w:tc>
        <w:tc>
          <w:tcPr>
            <w:tcW w:w="3168" w:type="dxa"/>
            <w:tcMar>
              <w:top w:w="50" w:type="dxa"/>
              <w:left w:w="100" w:type="dxa"/>
            </w:tcMar>
            <w:vAlign w:val="center"/>
          </w:tcPr>
          <w:p w14:paraId="483561D6">
            <w:pPr>
              <w:spacing w:before="0" w:after="0"/>
              <w:ind w:left="135"/>
              <w:jc w:val="left"/>
            </w:pPr>
            <w:r>
              <w:rPr>
                <w:rFonts w:ascii="Times New Roman" w:hAnsi="Times New Roman"/>
                <w:b w:val="0"/>
                <w:i w:val="0"/>
                <w:color w:val="000000"/>
                <w:sz w:val="24"/>
              </w:rPr>
              <w:t>Источники биологических знаний</w:t>
            </w:r>
          </w:p>
        </w:tc>
        <w:tc>
          <w:tcPr>
            <w:tcW w:w="830" w:type="dxa"/>
            <w:tcMar>
              <w:top w:w="50" w:type="dxa"/>
              <w:left w:w="100" w:type="dxa"/>
            </w:tcMar>
            <w:vAlign w:val="center"/>
          </w:tcPr>
          <w:p w14:paraId="6A3FED63">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05F3FB3D">
            <w:pPr>
              <w:spacing w:before="0" w:after="0" w:line="276" w:lineRule="auto"/>
              <w:ind w:left="135"/>
              <w:jc w:val="center"/>
            </w:pPr>
          </w:p>
        </w:tc>
        <w:tc>
          <w:tcPr>
            <w:tcW w:w="1628" w:type="dxa"/>
            <w:tcMar>
              <w:top w:w="50" w:type="dxa"/>
              <w:left w:w="100" w:type="dxa"/>
            </w:tcMar>
            <w:vAlign w:val="center"/>
          </w:tcPr>
          <w:p w14:paraId="27D06BC3">
            <w:pPr>
              <w:spacing w:before="0" w:after="0" w:line="276" w:lineRule="auto"/>
              <w:ind w:left="135"/>
              <w:jc w:val="center"/>
            </w:pPr>
          </w:p>
        </w:tc>
        <w:tc>
          <w:tcPr>
            <w:tcW w:w="1155" w:type="dxa"/>
            <w:tcMar>
              <w:top w:w="50" w:type="dxa"/>
              <w:left w:w="100" w:type="dxa"/>
            </w:tcMar>
            <w:vAlign w:val="center"/>
          </w:tcPr>
          <w:p w14:paraId="215F64DC">
            <w:pPr>
              <w:spacing w:before="0" w:after="0"/>
              <w:ind w:left="135"/>
              <w:jc w:val="left"/>
            </w:pPr>
          </w:p>
        </w:tc>
        <w:tc>
          <w:tcPr>
            <w:tcW w:w="1977" w:type="dxa"/>
            <w:tcMar>
              <w:top w:w="50" w:type="dxa"/>
              <w:left w:w="100" w:type="dxa"/>
            </w:tcMar>
            <w:vAlign w:val="center"/>
          </w:tcPr>
          <w:p w14:paraId="6BBF3E5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"https://m.edsoo.ru/863ccf56" \h </w:instrText>
            </w:r>
            <w:r>
              <w:fldChar w:fldCharType="separate"/>
            </w:r>
            <w:r>
              <w:rPr>
                <w:rFonts w:ascii="Times New Roman" w:hAnsi="Times New Roman"/>
                <w:b w:val="0"/>
                <w:i w:val="0"/>
                <w:color w:val="0000FF"/>
                <w:sz w:val="22"/>
                <w:u w:val="single"/>
              </w:rPr>
              <w:t>https://m.edsoo.ru/863ccf56</w:t>
            </w:r>
            <w:r>
              <w:rPr>
                <w:rFonts w:ascii="Times New Roman" w:hAnsi="Times New Roman"/>
                <w:b w:val="0"/>
                <w:i w:val="0"/>
                <w:color w:val="0000FF"/>
                <w:sz w:val="22"/>
                <w:u w:val="single"/>
              </w:rPr>
              <w:fldChar w:fldCharType="end"/>
            </w:r>
          </w:p>
        </w:tc>
      </w:tr>
      <w:tr w14:paraId="2B859D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43732D02">
            <w:pPr>
              <w:spacing w:before="0" w:after="0"/>
              <w:ind w:left="0"/>
              <w:jc w:val="left"/>
            </w:pPr>
            <w:r>
              <w:rPr>
                <w:rFonts w:ascii="Times New Roman" w:hAnsi="Times New Roman"/>
                <w:b w:val="0"/>
                <w:i w:val="0"/>
                <w:color w:val="000000"/>
                <w:sz w:val="24"/>
              </w:rPr>
              <w:t>5</w:t>
            </w:r>
          </w:p>
        </w:tc>
        <w:tc>
          <w:tcPr>
            <w:tcW w:w="3168" w:type="dxa"/>
            <w:tcMar>
              <w:top w:w="50" w:type="dxa"/>
              <w:left w:w="100" w:type="dxa"/>
            </w:tcMar>
            <w:vAlign w:val="center"/>
          </w:tcPr>
          <w:p w14:paraId="0F282EE6">
            <w:pPr>
              <w:spacing w:before="0" w:after="0"/>
              <w:ind w:left="135"/>
              <w:jc w:val="left"/>
            </w:pPr>
            <w:r>
              <w:rPr>
                <w:rFonts w:ascii="Times New Roman" w:hAnsi="Times New Roman"/>
                <w:b w:val="0"/>
                <w:i w:val="0"/>
                <w:color w:val="000000"/>
                <w:sz w:val="24"/>
              </w:rPr>
              <w:t>Научные методы изучения живой природы</w:t>
            </w:r>
          </w:p>
        </w:tc>
        <w:tc>
          <w:tcPr>
            <w:tcW w:w="830" w:type="dxa"/>
            <w:tcMar>
              <w:top w:w="50" w:type="dxa"/>
              <w:left w:w="100" w:type="dxa"/>
            </w:tcMar>
            <w:vAlign w:val="center"/>
          </w:tcPr>
          <w:p w14:paraId="69F90DA7">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1D4DEE21">
            <w:pPr>
              <w:spacing w:before="0" w:after="0" w:line="276" w:lineRule="auto"/>
              <w:ind w:left="135"/>
              <w:jc w:val="center"/>
            </w:pPr>
          </w:p>
        </w:tc>
        <w:tc>
          <w:tcPr>
            <w:tcW w:w="1628" w:type="dxa"/>
            <w:tcMar>
              <w:top w:w="50" w:type="dxa"/>
              <w:left w:w="100" w:type="dxa"/>
            </w:tcMar>
            <w:vAlign w:val="center"/>
          </w:tcPr>
          <w:p w14:paraId="5409B55E">
            <w:pPr>
              <w:spacing w:before="0" w:after="0" w:line="276" w:lineRule="auto"/>
              <w:ind w:left="135"/>
              <w:jc w:val="center"/>
            </w:pPr>
          </w:p>
        </w:tc>
        <w:tc>
          <w:tcPr>
            <w:tcW w:w="1155" w:type="dxa"/>
            <w:tcMar>
              <w:top w:w="50" w:type="dxa"/>
              <w:left w:w="100" w:type="dxa"/>
            </w:tcMar>
            <w:vAlign w:val="center"/>
          </w:tcPr>
          <w:p w14:paraId="17A6F658">
            <w:pPr>
              <w:spacing w:before="0" w:after="0"/>
              <w:ind w:left="135"/>
              <w:jc w:val="left"/>
            </w:pPr>
          </w:p>
        </w:tc>
        <w:tc>
          <w:tcPr>
            <w:tcW w:w="1977" w:type="dxa"/>
            <w:tcMar>
              <w:top w:w="50" w:type="dxa"/>
              <w:left w:w="100" w:type="dxa"/>
            </w:tcMar>
            <w:vAlign w:val="center"/>
          </w:tcPr>
          <w:p w14:paraId="2F4E213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"https://m.edsoo.ru/863cd0c8" \h </w:instrText>
            </w:r>
            <w:r>
              <w:fldChar w:fldCharType="separate"/>
            </w:r>
            <w:r>
              <w:rPr>
                <w:rFonts w:ascii="Times New Roman" w:hAnsi="Times New Roman"/>
                <w:b w:val="0"/>
                <w:i w:val="0"/>
                <w:color w:val="0000FF"/>
                <w:sz w:val="22"/>
                <w:u w:val="single"/>
              </w:rPr>
              <w:t>https://m.edsoo.ru/863cd0c8</w:t>
            </w:r>
            <w:r>
              <w:rPr>
                <w:rFonts w:ascii="Times New Roman" w:hAnsi="Times New Roman"/>
                <w:b w:val="0"/>
                <w:i w:val="0"/>
                <w:color w:val="0000FF"/>
                <w:sz w:val="22"/>
                <w:u w:val="single"/>
              </w:rPr>
              <w:fldChar w:fldCharType="end"/>
            </w:r>
          </w:p>
        </w:tc>
      </w:tr>
      <w:tr w14:paraId="5C27B2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245EB387">
            <w:pPr>
              <w:spacing w:before="0" w:after="0"/>
              <w:ind w:left="0"/>
              <w:jc w:val="left"/>
            </w:pPr>
            <w:r>
              <w:rPr>
                <w:rFonts w:ascii="Times New Roman" w:hAnsi="Times New Roman"/>
                <w:b w:val="0"/>
                <w:i w:val="0"/>
                <w:color w:val="000000"/>
                <w:sz w:val="24"/>
              </w:rPr>
              <w:t>6</w:t>
            </w:r>
          </w:p>
        </w:tc>
        <w:tc>
          <w:tcPr>
            <w:tcW w:w="3168" w:type="dxa"/>
            <w:tcMar>
              <w:top w:w="50" w:type="dxa"/>
              <w:left w:w="100" w:type="dxa"/>
            </w:tcMar>
            <w:vAlign w:val="center"/>
          </w:tcPr>
          <w:p w14:paraId="019CF2A2">
            <w:pPr>
              <w:spacing w:before="0" w:after="0"/>
              <w:ind w:left="135"/>
              <w:jc w:val="left"/>
            </w:pPr>
            <w:r>
              <w:rPr>
                <w:rFonts w:ascii="Times New Roman" w:hAnsi="Times New Roman"/>
                <w:b w:val="0"/>
                <w:i w:val="0"/>
                <w:color w:val="000000"/>
                <w:sz w:val="24"/>
              </w:rPr>
              <w:t>Методы изучения живой природы: измерение</w:t>
            </w:r>
          </w:p>
        </w:tc>
        <w:tc>
          <w:tcPr>
            <w:tcW w:w="830" w:type="dxa"/>
            <w:tcMar>
              <w:top w:w="50" w:type="dxa"/>
              <w:left w:w="100" w:type="dxa"/>
            </w:tcMar>
            <w:vAlign w:val="center"/>
          </w:tcPr>
          <w:p w14:paraId="73F0676B">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185CFFBD">
            <w:pPr>
              <w:spacing w:before="0" w:after="0" w:line="276" w:lineRule="auto"/>
              <w:ind w:left="135"/>
              <w:jc w:val="center"/>
            </w:pPr>
          </w:p>
        </w:tc>
        <w:tc>
          <w:tcPr>
            <w:tcW w:w="1628" w:type="dxa"/>
            <w:tcMar>
              <w:top w:w="50" w:type="dxa"/>
              <w:left w:w="100" w:type="dxa"/>
            </w:tcMar>
            <w:vAlign w:val="center"/>
          </w:tcPr>
          <w:p w14:paraId="138A2426">
            <w:pPr>
              <w:spacing w:before="0" w:after="0" w:line="276" w:lineRule="auto"/>
              <w:ind w:left="135"/>
              <w:jc w:val="center"/>
            </w:pPr>
          </w:p>
        </w:tc>
        <w:tc>
          <w:tcPr>
            <w:tcW w:w="1155" w:type="dxa"/>
            <w:tcMar>
              <w:top w:w="50" w:type="dxa"/>
              <w:left w:w="100" w:type="dxa"/>
            </w:tcMar>
            <w:vAlign w:val="center"/>
          </w:tcPr>
          <w:p w14:paraId="76A67954">
            <w:pPr>
              <w:spacing w:before="0" w:after="0"/>
              <w:ind w:left="135"/>
              <w:jc w:val="left"/>
            </w:pPr>
          </w:p>
        </w:tc>
        <w:tc>
          <w:tcPr>
            <w:tcW w:w="1977" w:type="dxa"/>
            <w:tcMar>
              <w:top w:w="50" w:type="dxa"/>
              <w:left w:w="100" w:type="dxa"/>
            </w:tcMar>
            <w:vAlign w:val="center"/>
          </w:tcPr>
          <w:p w14:paraId="4D675E2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"https://m.edsoo.ru/863cd9ce" \h </w:instrText>
            </w:r>
            <w:r>
              <w:fldChar w:fldCharType="separate"/>
            </w:r>
            <w:r>
              <w:rPr>
                <w:rFonts w:ascii="Times New Roman" w:hAnsi="Times New Roman"/>
                <w:b w:val="0"/>
                <w:i w:val="0"/>
                <w:color w:val="0000FF"/>
                <w:sz w:val="22"/>
                <w:u w:val="single"/>
              </w:rPr>
              <w:t>https://m.edsoo.ru/863cd9ce</w:t>
            </w:r>
            <w:r>
              <w:rPr>
                <w:rFonts w:ascii="Times New Roman" w:hAnsi="Times New Roman"/>
                <w:b w:val="0"/>
                <w:i w:val="0"/>
                <w:color w:val="0000FF"/>
                <w:sz w:val="22"/>
                <w:u w:val="single"/>
              </w:rPr>
              <w:fldChar w:fldCharType="end"/>
            </w:r>
          </w:p>
        </w:tc>
      </w:tr>
      <w:tr w14:paraId="042A2C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05A9CC51">
            <w:pPr>
              <w:spacing w:before="0" w:after="0"/>
              <w:ind w:left="0"/>
              <w:jc w:val="left"/>
            </w:pPr>
            <w:r>
              <w:rPr>
                <w:rFonts w:ascii="Times New Roman" w:hAnsi="Times New Roman"/>
                <w:b w:val="0"/>
                <w:i w:val="0"/>
                <w:color w:val="000000"/>
                <w:sz w:val="24"/>
              </w:rPr>
              <w:t>7</w:t>
            </w:r>
          </w:p>
        </w:tc>
        <w:tc>
          <w:tcPr>
            <w:tcW w:w="3168" w:type="dxa"/>
            <w:tcMar>
              <w:top w:w="50" w:type="dxa"/>
              <w:left w:w="100" w:type="dxa"/>
            </w:tcMar>
            <w:vAlign w:val="center"/>
          </w:tcPr>
          <w:p w14:paraId="0BD22E70">
            <w:pPr>
              <w:spacing w:before="0" w:after="0"/>
              <w:ind w:left="135"/>
              <w:jc w:val="left"/>
            </w:pPr>
            <w:r>
              <w:rPr>
                <w:rFonts w:ascii="Times New Roman" w:hAnsi="Times New Roman"/>
                <w:b w:val="0"/>
                <w:i w:val="0"/>
                <w:color w:val="000000"/>
                <w:sz w:val="24"/>
              </w:rPr>
              <w:t>Методы изучения живой природы: наблюдение и эксперимент. Лабораторная работа. «Изучение лабораторного оборудования: термометры, весы, чашки Петри, пробирки, мензурки. Правила работы с оборудованием в школьном кабинете. Ознакомление с устройством лупы, светового микроскопа, правила работы с ними»</w:t>
            </w:r>
          </w:p>
        </w:tc>
        <w:tc>
          <w:tcPr>
            <w:tcW w:w="830" w:type="dxa"/>
            <w:tcMar>
              <w:top w:w="50" w:type="dxa"/>
              <w:left w:w="100" w:type="dxa"/>
            </w:tcMar>
            <w:vAlign w:val="center"/>
          </w:tcPr>
          <w:p w14:paraId="4AEA795D">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4E2308DD">
            <w:pPr>
              <w:spacing w:before="0" w:after="0" w:line="276" w:lineRule="auto"/>
              <w:ind w:left="135"/>
              <w:jc w:val="center"/>
            </w:pPr>
          </w:p>
        </w:tc>
        <w:tc>
          <w:tcPr>
            <w:tcW w:w="1628" w:type="dxa"/>
            <w:tcMar>
              <w:top w:w="50" w:type="dxa"/>
              <w:left w:w="100" w:type="dxa"/>
            </w:tcMar>
            <w:vAlign w:val="center"/>
          </w:tcPr>
          <w:p w14:paraId="6BD0170E">
            <w:pPr>
              <w:spacing w:before="0" w:after="0" w:line="276" w:lineRule="auto"/>
              <w:ind w:left="135"/>
              <w:jc w:val="center"/>
            </w:pPr>
            <w:r>
              <w:rPr>
                <w:rFonts w:ascii="Times New Roman" w:hAnsi="Times New Roman"/>
                <w:b w:val="0"/>
                <w:i w:val="0"/>
                <w:color w:val="000000"/>
                <w:sz w:val="24"/>
              </w:rPr>
              <w:t xml:space="preserve"> 0.5 </w:t>
            </w:r>
          </w:p>
        </w:tc>
        <w:tc>
          <w:tcPr>
            <w:tcW w:w="1155" w:type="dxa"/>
            <w:tcMar>
              <w:top w:w="50" w:type="dxa"/>
              <w:left w:w="100" w:type="dxa"/>
            </w:tcMar>
            <w:vAlign w:val="center"/>
          </w:tcPr>
          <w:p w14:paraId="4308C102">
            <w:pPr>
              <w:spacing w:before="0" w:after="0"/>
              <w:ind w:left="135"/>
              <w:jc w:val="left"/>
            </w:pPr>
          </w:p>
        </w:tc>
        <w:tc>
          <w:tcPr>
            <w:tcW w:w="1977" w:type="dxa"/>
            <w:tcMar>
              <w:top w:w="50" w:type="dxa"/>
              <w:left w:w="100" w:type="dxa"/>
            </w:tcMar>
            <w:vAlign w:val="center"/>
          </w:tcPr>
          <w:p w14:paraId="7BD63CE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"https://m.edsoo.ru/863cd65e" \h </w:instrText>
            </w:r>
            <w:r>
              <w:fldChar w:fldCharType="separate"/>
            </w:r>
            <w:r>
              <w:rPr>
                <w:rFonts w:ascii="Times New Roman" w:hAnsi="Times New Roman"/>
                <w:b w:val="0"/>
                <w:i w:val="0"/>
                <w:color w:val="0000FF"/>
                <w:sz w:val="22"/>
                <w:u w:val="single"/>
              </w:rPr>
              <w:t>https://m.edsoo.ru/863cd65e</w:t>
            </w:r>
            <w:r>
              <w:rPr>
                <w:rFonts w:ascii="Times New Roman" w:hAnsi="Times New Roman"/>
                <w:b w:val="0"/>
                <w:i w:val="0"/>
                <w:color w:val="0000FF"/>
                <w:sz w:val="22"/>
                <w:u w:val="single"/>
              </w:rPr>
              <w:fldChar w:fldCharType="end"/>
            </w:r>
          </w:p>
        </w:tc>
      </w:tr>
      <w:tr w14:paraId="63FDF3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5200AF42">
            <w:pPr>
              <w:spacing w:before="0" w:after="0"/>
              <w:ind w:left="0"/>
              <w:jc w:val="left"/>
            </w:pPr>
            <w:r>
              <w:rPr>
                <w:rFonts w:ascii="Times New Roman" w:hAnsi="Times New Roman"/>
                <w:b w:val="0"/>
                <w:i w:val="0"/>
                <w:color w:val="000000"/>
                <w:sz w:val="24"/>
              </w:rPr>
              <w:t>8</w:t>
            </w:r>
          </w:p>
        </w:tc>
        <w:tc>
          <w:tcPr>
            <w:tcW w:w="3168" w:type="dxa"/>
            <w:tcMar>
              <w:top w:w="50" w:type="dxa"/>
              <w:left w:w="100" w:type="dxa"/>
            </w:tcMar>
            <w:vAlign w:val="center"/>
          </w:tcPr>
          <w:p w14:paraId="5BE52926">
            <w:pPr>
              <w:spacing w:before="0" w:after="0"/>
              <w:ind w:left="135"/>
              <w:jc w:val="left"/>
            </w:pPr>
            <w:r>
              <w:rPr>
                <w:rFonts w:ascii="Times New Roman" w:hAnsi="Times New Roman"/>
                <w:b w:val="0"/>
                <w:i w:val="0"/>
                <w:color w:val="000000"/>
                <w:sz w:val="24"/>
              </w:rPr>
              <w:t>Методы изучения живой природы: описание. Практическая работа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tc>
        <w:tc>
          <w:tcPr>
            <w:tcW w:w="830" w:type="dxa"/>
            <w:tcMar>
              <w:top w:w="50" w:type="dxa"/>
              <w:left w:w="100" w:type="dxa"/>
            </w:tcMar>
            <w:vAlign w:val="center"/>
          </w:tcPr>
          <w:p w14:paraId="3D1F2C21">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0E99FC2C">
            <w:pPr>
              <w:spacing w:before="0" w:after="0" w:line="276" w:lineRule="auto"/>
              <w:ind w:left="135"/>
              <w:jc w:val="center"/>
            </w:pPr>
          </w:p>
        </w:tc>
        <w:tc>
          <w:tcPr>
            <w:tcW w:w="1628" w:type="dxa"/>
            <w:tcMar>
              <w:top w:w="50" w:type="dxa"/>
              <w:left w:w="100" w:type="dxa"/>
            </w:tcMar>
            <w:vAlign w:val="center"/>
          </w:tcPr>
          <w:p w14:paraId="447EE1DF">
            <w:pPr>
              <w:spacing w:before="0" w:after="0" w:line="276" w:lineRule="auto"/>
              <w:ind w:left="135"/>
              <w:jc w:val="center"/>
            </w:pPr>
            <w:r>
              <w:rPr>
                <w:rFonts w:ascii="Times New Roman" w:hAnsi="Times New Roman"/>
                <w:b w:val="0"/>
                <w:i w:val="0"/>
                <w:color w:val="000000"/>
                <w:sz w:val="24"/>
              </w:rPr>
              <w:t xml:space="preserve"> 0.5 </w:t>
            </w:r>
          </w:p>
        </w:tc>
        <w:tc>
          <w:tcPr>
            <w:tcW w:w="1155" w:type="dxa"/>
            <w:tcMar>
              <w:top w:w="50" w:type="dxa"/>
              <w:left w:w="100" w:type="dxa"/>
            </w:tcMar>
            <w:vAlign w:val="center"/>
          </w:tcPr>
          <w:p w14:paraId="7B0D8EDE">
            <w:pPr>
              <w:spacing w:before="0" w:after="0"/>
              <w:ind w:left="135"/>
              <w:jc w:val="left"/>
            </w:pPr>
          </w:p>
        </w:tc>
        <w:tc>
          <w:tcPr>
            <w:tcW w:w="1977" w:type="dxa"/>
            <w:tcMar>
              <w:top w:w="50" w:type="dxa"/>
              <w:left w:w="100" w:type="dxa"/>
            </w:tcMar>
            <w:vAlign w:val="center"/>
          </w:tcPr>
          <w:p w14:paraId="56E8795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"https://m.edsoo.ru/863cd866" \h </w:instrText>
            </w:r>
            <w:r>
              <w:fldChar w:fldCharType="separate"/>
            </w:r>
            <w:r>
              <w:rPr>
                <w:rFonts w:ascii="Times New Roman" w:hAnsi="Times New Roman"/>
                <w:b w:val="0"/>
                <w:i w:val="0"/>
                <w:color w:val="0000FF"/>
                <w:sz w:val="22"/>
                <w:u w:val="single"/>
              </w:rPr>
              <w:t>https://m.edsoo.ru/863cd866</w:t>
            </w:r>
            <w:r>
              <w:rPr>
                <w:rFonts w:ascii="Times New Roman" w:hAnsi="Times New Roman"/>
                <w:b w:val="0"/>
                <w:i w:val="0"/>
                <w:color w:val="0000FF"/>
                <w:sz w:val="22"/>
                <w:u w:val="single"/>
              </w:rPr>
              <w:fldChar w:fldCharType="end"/>
            </w:r>
          </w:p>
        </w:tc>
      </w:tr>
      <w:tr w14:paraId="567784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40927CC0">
            <w:pPr>
              <w:spacing w:before="0" w:after="0"/>
              <w:ind w:left="0"/>
              <w:jc w:val="left"/>
            </w:pPr>
            <w:r>
              <w:rPr>
                <w:rFonts w:ascii="Times New Roman" w:hAnsi="Times New Roman"/>
                <w:b w:val="0"/>
                <w:i w:val="0"/>
                <w:color w:val="000000"/>
                <w:sz w:val="24"/>
              </w:rPr>
              <w:t>9</w:t>
            </w:r>
          </w:p>
        </w:tc>
        <w:tc>
          <w:tcPr>
            <w:tcW w:w="3168" w:type="dxa"/>
            <w:tcMar>
              <w:top w:w="50" w:type="dxa"/>
              <w:left w:w="100" w:type="dxa"/>
            </w:tcMar>
            <w:vAlign w:val="center"/>
          </w:tcPr>
          <w:p w14:paraId="6C5392DB">
            <w:pPr>
              <w:spacing w:before="0" w:after="0"/>
              <w:ind w:left="135"/>
              <w:jc w:val="left"/>
            </w:pPr>
            <w:r>
              <w:rPr>
                <w:rFonts w:ascii="Times New Roman" w:hAnsi="Times New Roman"/>
                <w:b w:val="0"/>
                <w:i w:val="0"/>
                <w:color w:val="000000"/>
                <w:sz w:val="24"/>
              </w:rPr>
              <w:t>Понятие об организме</w:t>
            </w:r>
          </w:p>
        </w:tc>
        <w:tc>
          <w:tcPr>
            <w:tcW w:w="830" w:type="dxa"/>
            <w:tcMar>
              <w:top w:w="50" w:type="dxa"/>
              <w:left w:w="100" w:type="dxa"/>
            </w:tcMar>
            <w:vAlign w:val="center"/>
          </w:tcPr>
          <w:p w14:paraId="5F2B9FD8">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7FD316DA">
            <w:pPr>
              <w:spacing w:before="0" w:after="0" w:line="276" w:lineRule="auto"/>
              <w:ind w:left="135"/>
              <w:jc w:val="center"/>
            </w:pPr>
          </w:p>
        </w:tc>
        <w:tc>
          <w:tcPr>
            <w:tcW w:w="1628" w:type="dxa"/>
            <w:tcMar>
              <w:top w:w="50" w:type="dxa"/>
              <w:left w:w="100" w:type="dxa"/>
            </w:tcMar>
            <w:vAlign w:val="center"/>
          </w:tcPr>
          <w:p w14:paraId="58601458">
            <w:pPr>
              <w:spacing w:before="0" w:after="0" w:line="276" w:lineRule="auto"/>
              <w:ind w:left="135"/>
              <w:jc w:val="center"/>
            </w:pPr>
          </w:p>
        </w:tc>
        <w:tc>
          <w:tcPr>
            <w:tcW w:w="1155" w:type="dxa"/>
            <w:tcMar>
              <w:top w:w="50" w:type="dxa"/>
              <w:left w:w="100" w:type="dxa"/>
            </w:tcMar>
            <w:vAlign w:val="center"/>
          </w:tcPr>
          <w:p w14:paraId="587885B2">
            <w:pPr>
              <w:spacing w:before="0" w:after="0"/>
              <w:ind w:left="135"/>
              <w:jc w:val="left"/>
            </w:pPr>
          </w:p>
        </w:tc>
        <w:tc>
          <w:tcPr>
            <w:tcW w:w="1977" w:type="dxa"/>
            <w:tcMar>
              <w:top w:w="50" w:type="dxa"/>
              <w:left w:w="100" w:type="dxa"/>
            </w:tcMar>
            <w:vAlign w:val="center"/>
          </w:tcPr>
          <w:p w14:paraId="44FE1B5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"https://m.edsoo.ru/863cdb36" \h </w:instrText>
            </w:r>
            <w:r>
              <w:fldChar w:fldCharType="separate"/>
            </w:r>
            <w:r>
              <w:rPr>
                <w:rFonts w:ascii="Times New Roman" w:hAnsi="Times New Roman"/>
                <w:b w:val="0"/>
                <w:i w:val="0"/>
                <w:color w:val="0000FF"/>
                <w:sz w:val="22"/>
                <w:u w:val="single"/>
              </w:rPr>
              <w:t>https://m.edsoo.ru/863cdb36</w:t>
            </w:r>
            <w:r>
              <w:rPr>
                <w:rFonts w:ascii="Times New Roman" w:hAnsi="Times New Roman"/>
                <w:b w:val="0"/>
                <w:i w:val="0"/>
                <w:color w:val="0000FF"/>
                <w:sz w:val="22"/>
                <w:u w:val="single"/>
              </w:rPr>
              <w:fldChar w:fldCharType="end"/>
            </w:r>
          </w:p>
        </w:tc>
      </w:tr>
      <w:tr w14:paraId="21AB57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3B25ADBD">
            <w:pPr>
              <w:spacing w:before="0" w:after="0"/>
              <w:ind w:left="0"/>
              <w:jc w:val="left"/>
            </w:pPr>
            <w:r>
              <w:rPr>
                <w:rFonts w:ascii="Times New Roman" w:hAnsi="Times New Roman"/>
                <w:b w:val="0"/>
                <w:i w:val="0"/>
                <w:color w:val="000000"/>
                <w:sz w:val="24"/>
              </w:rPr>
              <w:t>10</w:t>
            </w:r>
          </w:p>
        </w:tc>
        <w:tc>
          <w:tcPr>
            <w:tcW w:w="3168" w:type="dxa"/>
            <w:tcMar>
              <w:top w:w="50" w:type="dxa"/>
              <w:left w:w="100" w:type="dxa"/>
            </w:tcMar>
            <w:vAlign w:val="center"/>
          </w:tcPr>
          <w:p w14:paraId="7F7429B0">
            <w:pPr>
              <w:spacing w:before="0" w:after="0"/>
              <w:ind w:left="135"/>
              <w:jc w:val="left"/>
            </w:pPr>
            <w:r>
              <w:rPr>
                <w:rFonts w:ascii="Times New Roman" w:hAnsi="Times New Roman"/>
                <w:b w:val="0"/>
                <w:i w:val="0"/>
                <w:color w:val="000000"/>
                <w:sz w:val="24"/>
              </w:rPr>
              <w:t>Увеличительные приборы для исследований</w:t>
            </w:r>
          </w:p>
        </w:tc>
        <w:tc>
          <w:tcPr>
            <w:tcW w:w="830" w:type="dxa"/>
            <w:tcMar>
              <w:top w:w="50" w:type="dxa"/>
              <w:left w:w="100" w:type="dxa"/>
            </w:tcMar>
            <w:vAlign w:val="center"/>
          </w:tcPr>
          <w:p w14:paraId="23ADB044">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4CDD489C">
            <w:pPr>
              <w:spacing w:before="0" w:after="0" w:line="276" w:lineRule="auto"/>
              <w:ind w:left="135"/>
              <w:jc w:val="center"/>
            </w:pPr>
          </w:p>
        </w:tc>
        <w:tc>
          <w:tcPr>
            <w:tcW w:w="1628" w:type="dxa"/>
            <w:tcMar>
              <w:top w:w="50" w:type="dxa"/>
              <w:left w:w="100" w:type="dxa"/>
            </w:tcMar>
            <w:vAlign w:val="center"/>
          </w:tcPr>
          <w:p w14:paraId="5691123C">
            <w:pPr>
              <w:spacing w:before="0" w:after="0" w:line="276" w:lineRule="auto"/>
              <w:ind w:left="135"/>
              <w:jc w:val="center"/>
            </w:pPr>
          </w:p>
        </w:tc>
        <w:tc>
          <w:tcPr>
            <w:tcW w:w="1155" w:type="dxa"/>
            <w:tcMar>
              <w:top w:w="50" w:type="dxa"/>
              <w:left w:w="100" w:type="dxa"/>
            </w:tcMar>
            <w:vAlign w:val="center"/>
          </w:tcPr>
          <w:p w14:paraId="67809425">
            <w:pPr>
              <w:spacing w:before="0" w:after="0"/>
              <w:ind w:left="135"/>
              <w:jc w:val="left"/>
            </w:pPr>
          </w:p>
        </w:tc>
        <w:tc>
          <w:tcPr>
            <w:tcW w:w="1977" w:type="dxa"/>
            <w:tcMar>
              <w:top w:w="50" w:type="dxa"/>
              <w:left w:w="100" w:type="dxa"/>
            </w:tcMar>
            <w:vAlign w:val="center"/>
          </w:tcPr>
          <w:p w14:paraId="0C90C32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"https://m.edsoo.ru/863cd3de" \h </w:instrText>
            </w:r>
            <w:r>
              <w:fldChar w:fldCharType="separate"/>
            </w:r>
            <w:r>
              <w:rPr>
                <w:rFonts w:ascii="Times New Roman" w:hAnsi="Times New Roman"/>
                <w:b w:val="0"/>
                <w:i w:val="0"/>
                <w:color w:val="0000FF"/>
                <w:sz w:val="22"/>
                <w:u w:val="single"/>
              </w:rPr>
              <w:t>https://m.edsoo.ru/863cd3de</w:t>
            </w:r>
            <w:r>
              <w:rPr>
                <w:rFonts w:ascii="Times New Roman" w:hAnsi="Times New Roman"/>
                <w:b w:val="0"/>
                <w:i w:val="0"/>
                <w:color w:val="0000FF"/>
                <w:sz w:val="22"/>
                <w:u w:val="single"/>
              </w:rPr>
              <w:fldChar w:fldCharType="end"/>
            </w:r>
          </w:p>
        </w:tc>
      </w:tr>
      <w:tr w14:paraId="544D13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1A78C3AD">
            <w:pPr>
              <w:spacing w:before="0" w:after="0"/>
              <w:ind w:left="0"/>
              <w:jc w:val="left"/>
            </w:pPr>
            <w:r>
              <w:rPr>
                <w:rFonts w:ascii="Times New Roman" w:hAnsi="Times New Roman"/>
                <w:b w:val="0"/>
                <w:i w:val="0"/>
                <w:color w:val="000000"/>
                <w:sz w:val="24"/>
              </w:rPr>
              <w:t>11</w:t>
            </w:r>
          </w:p>
        </w:tc>
        <w:tc>
          <w:tcPr>
            <w:tcW w:w="3168" w:type="dxa"/>
            <w:tcMar>
              <w:top w:w="50" w:type="dxa"/>
              <w:left w:w="100" w:type="dxa"/>
            </w:tcMar>
            <w:vAlign w:val="center"/>
          </w:tcPr>
          <w:p w14:paraId="2FCE9338">
            <w:pPr>
              <w:spacing w:before="0" w:after="0"/>
              <w:ind w:left="135"/>
              <w:jc w:val="left"/>
            </w:pPr>
            <w:r>
              <w:rPr>
                <w:rFonts w:ascii="Times New Roman" w:hAnsi="Times New Roman"/>
                <w:b w:val="0"/>
                <w:i w:val="0"/>
                <w:color w:val="000000"/>
                <w:sz w:val="24"/>
              </w:rPr>
              <w:t>Цитология – наука о клетке. Лабораторная работа «Изучение клеток кожицы чешуи лука под лупой и микроскопом (на примере самостоятельно приготовленного микропрепарата)»</w:t>
            </w:r>
          </w:p>
        </w:tc>
        <w:tc>
          <w:tcPr>
            <w:tcW w:w="830" w:type="dxa"/>
            <w:tcMar>
              <w:top w:w="50" w:type="dxa"/>
              <w:left w:w="100" w:type="dxa"/>
            </w:tcMar>
            <w:vAlign w:val="center"/>
          </w:tcPr>
          <w:p w14:paraId="78FF93AF">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43B6BEB5">
            <w:pPr>
              <w:spacing w:before="0" w:after="0" w:line="276" w:lineRule="auto"/>
              <w:ind w:left="135"/>
              <w:jc w:val="center"/>
            </w:pPr>
          </w:p>
        </w:tc>
        <w:tc>
          <w:tcPr>
            <w:tcW w:w="1628" w:type="dxa"/>
            <w:tcMar>
              <w:top w:w="50" w:type="dxa"/>
              <w:left w:w="100" w:type="dxa"/>
            </w:tcMar>
            <w:vAlign w:val="center"/>
          </w:tcPr>
          <w:p w14:paraId="3BBD7599">
            <w:pPr>
              <w:spacing w:before="0" w:after="0" w:line="276" w:lineRule="auto"/>
              <w:ind w:left="135"/>
              <w:jc w:val="center"/>
            </w:pPr>
            <w:r>
              <w:rPr>
                <w:rFonts w:ascii="Times New Roman" w:hAnsi="Times New Roman"/>
                <w:b w:val="0"/>
                <w:i w:val="0"/>
                <w:color w:val="000000"/>
                <w:sz w:val="24"/>
              </w:rPr>
              <w:t xml:space="preserve"> 0.5 </w:t>
            </w:r>
          </w:p>
        </w:tc>
        <w:tc>
          <w:tcPr>
            <w:tcW w:w="1155" w:type="dxa"/>
            <w:tcMar>
              <w:top w:w="50" w:type="dxa"/>
              <w:left w:w="100" w:type="dxa"/>
            </w:tcMar>
            <w:vAlign w:val="center"/>
          </w:tcPr>
          <w:p w14:paraId="35F8512F">
            <w:pPr>
              <w:spacing w:before="0" w:after="0"/>
              <w:ind w:left="135"/>
              <w:jc w:val="left"/>
            </w:pPr>
          </w:p>
        </w:tc>
        <w:tc>
          <w:tcPr>
            <w:tcW w:w="1977" w:type="dxa"/>
            <w:tcMar>
              <w:top w:w="50" w:type="dxa"/>
              <w:left w:w="100" w:type="dxa"/>
            </w:tcMar>
            <w:vAlign w:val="center"/>
          </w:tcPr>
          <w:p w14:paraId="3DCDFA3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"https://m.edsoo.ru/863cddde" \h </w:instrText>
            </w:r>
            <w:r>
              <w:fldChar w:fldCharType="separate"/>
            </w:r>
            <w:r>
              <w:rPr>
                <w:rFonts w:ascii="Times New Roman" w:hAnsi="Times New Roman"/>
                <w:b w:val="0"/>
                <w:i w:val="0"/>
                <w:color w:val="0000FF"/>
                <w:sz w:val="22"/>
                <w:u w:val="single"/>
              </w:rPr>
              <w:t>https://m.edsoo.ru/863cddde</w:t>
            </w:r>
            <w:r>
              <w:rPr>
                <w:rFonts w:ascii="Times New Roman" w:hAnsi="Times New Roman"/>
                <w:b w:val="0"/>
                <w:i w:val="0"/>
                <w:color w:val="0000FF"/>
                <w:sz w:val="22"/>
                <w:u w:val="single"/>
              </w:rPr>
              <w:fldChar w:fldCharType="end"/>
            </w:r>
          </w:p>
        </w:tc>
      </w:tr>
      <w:tr w14:paraId="3EB116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4EB7E087">
            <w:pPr>
              <w:spacing w:before="0" w:after="0"/>
              <w:ind w:left="0"/>
              <w:jc w:val="left"/>
            </w:pPr>
            <w:r>
              <w:rPr>
                <w:rFonts w:ascii="Times New Roman" w:hAnsi="Times New Roman"/>
                <w:b w:val="0"/>
                <w:i w:val="0"/>
                <w:color w:val="000000"/>
                <w:sz w:val="24"/>
              </w:rPr>
              <w:t>12</w:t>
            </w:r>
          </w:p>
        </w:tc>
        <w:tc>
          <w:tcPr>
            <w:tcW w:w="3168" w:type="dxa"/>
            <w:tcMar>
              <w:top w:w="50" w:type="dxa"/>
              <w:left w:w="100" w:type="dxa"/>
            </w:tcMar>
            <w:vAlign w:val="center"/>
          </w:tcPr>
          <w:p w14:paraId="5355C81B">
            <w:pPr>
              <w:spacing w:before="0" w:after="0"/>
              <w:ind w:left="135"/>
              <w:jc w:val="left"/>
            </w:pPr>
            <w:r>
              <w:rPr>
                <w:rFonts w:ascii="Times New Roman" w:hAnsi="Times New Roman"/>
                <w:b w:val="0"/>
                <w:i w:val="0"/>
                <w:color w:val="000000"/>
                <w:sz w:val="24"/>
              </w:rPr>
              <w:t>Жизнедеятельность организмов</w:t>
            </w:r>
          </w:p>
        </w:tc>
        <w:tc>
          <w:tcPr>
            <w:tcW w:w="830" w:type="dxa"/>
            <w:tcMar>
              <w:top w:w="50" w:type="dxa"/>
              <w:left w:w="100" w:type="dxa"/>
            </w:tcMar>
            <w:vAlign w:val="center"/>
          </w:tcPr>
          <w:p w14:paraId="6FD4AB81">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48411ABA">
            <w:pPr>
              <w:spacing w:before="0" w:after="0" w:line="276" w:lineRule="auto"/>
              <w:ind w:left="135"/>
              <w:jc w:val="center"/>
            </w:pPr>
          </w:p>
        </w:tc>
        <w:tc>
          <w:tcPr>
            <w:tcW w:w="1628" w:type="dxa"/>
            <w:tcMar>
              <w:top w:w="50" w:type="dxa"/>
              <w:left w:w="100" w:type="dxa"/>
            </w:tcMar>
            <w:vAlign w:val="center"/>
          </w:tcPr>
          <w:p w14:paraId="7521C2D5">
            <w:pPr>
              <w:spacing w:before="0" w:after="0" w:line="276" w:lineRule="auto"/>
              <w:ind w:left="135"/>
              <w:jc w:val="center"/>
            </w:pPr>
          </w:p>
        </w:tc>
        <w:tc>
          <w:tcPr>
            <w:tcW w:w="1155" w:type="dxa"/>
            <w:tcMar>
              <w:top w:w="50" w:type="dxa"/>
              <w:left w:w="100" w:type="dxa"/>
            </w:tcMar>
            <w:vAlign w:val="center"/>
          </w:tcPr>
          <w:p w14:paraId="5E4BFB64">
            <w:pPr>
              <w:spacing w:before="0" w:after="0"/>
              <w:ind w:left="135"/>
              <w:jc w:val="left"/>
            </w:pPr>
          </w:p>
        </w:tc>
        <w:tc>
          <w:tcPr>
            <w:tcW w:w="1977" w:type="dxa"/>
            <w:tcMar>
              <w:top w:w="50" w:type="dxa"/>
              <w:left w:w="100" w:type="dxa"/>
            </w:tcMar>
            <w:vAlign w:val="center"/>
          </w:tcPr>
          <w:p w14:paraId="07B3574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"https://m.edsoo.ru/863ce568" \h </w:instrText>
            </w:r>
            <w:r>
              <w:fldChar w:fldCharType="separate"/>
            </w:r>
            <w:r>
              <w:rPr>
                <w:rFonts w:ascii="Times New Roman" w:hAnsi="Times New Roman"/>
                <w:b w:val="0"/>
                <w:i w:val="0"/>
                <w:color w:val="0000FF"/>
                <w:sz w:val="22"/>
                <w:u w:val="single"/>
              </w:rPr>
              <w:t>https://m.edsoo.ru/863ce568</w:t>
            </w:r>
            <w:r>
              <w:rPr>
                <w:rFonts w:ascii="Times New Roman" w:hAnsi="Times New Roman"/>
                <w:b w:val="0"/>
                <w:i w:val="0"/>
                <w:color w:val="0000FF"/>
                <w:sz w:val="22"/>
                <w:u w:val="single"/>
              </w:rPr>
              <w:fldChar w:fldCharType="end"/>
            </w:r>
          </w:p>
        </w:tc>
      </w:tr>
      <w:tr w14:paraId="442958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13C21711">
            <w:pPr>
              <w:spacing w:before="0" w:after="0"/>
              <w:ind w:left="0"/>
              <w:jc w:val="left"/>
            </w:pPr>
            <w:r>
              <w:rPr>
                <w:rFonts w:ascii="Times New Roman" w:hAnsi="Times New Roman"/>
                <w:b w:val="0"/>
                <w:i w:val="0"/>
                <w:color w:val="000000"/>
                <w:sz w:val="24"/>
              </w:rPr>
              <w:t>13</w:t>
            </w:r>
          </w:p>
        </w:tc>
        <w:tc>
          <w:tcPr>
            <w:tcW w:w="3168" w:type="dxa"/>
            <w:tcMar>
              <w:top w:w="50" w:type="dxa"/>
              <w:left w:w="100" w:type="dxa"/>
            </w:tcMar>
            <w:vAlign w:val="center"/>
          </w:tcPr>
          <w:p w14:paraId="447F37E5">
            <w:pPr>
              <w:spacing w:before="0" w:after="0"/>
              <w:ind w:left="135"/>
              <w:jc w:val="left"/>
            </w:pPr>
            <w:r>
              <w:rPr>
                <w:rFonts w:ascii="Times New Roman" w:hAnsi="Times New Roman"/>
                <w:b w:val="0"/>
                <w:i w:val="0"/>
                <w:color w:val="000000"/>
                <w:sz w:val="24"/>
              </w:rPr>
              <w:t>Свойства живых организмов. Лабораторная работа «Наблюдение за потреблением воды растением»</w:t>
            </w:r>
          </w:p>
        </w:tc>
        <w:tc>
          <w:tcPr>
            <w:tcW w:w="830" w:type="dxa"/>
            <w:tcMar>
              <w:top w:w="50" w:type="dxa"/>
              <w:left w:w="100" w:type="dxa"/>
            </w:tcMar>
            <w:vAlign w:val="center"/>
          </w:tcPr>
          <w:p w14:paraId="20A33080">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08C356A7">
            <w:pPr>
              <w:spacing w:before="0" w:after="0" w:line="276" w:lineRule="auto"/>
              <w:ind w:left="135"/>
              <w:jc w:val="center"/>
            </w:pPr>
          </w:p>
        </w:tc>
        <w:tc>
          <w:tcPr>
            <w:tcW w:w="1628" w:type="dxa"/>
            <w:tcMar>
              <w:top w:w="50" w:type="dxa"/>
              <w:left w:w="100" w:type="dxa"/>
            </w:tcMar>
            <w:vAlign w:val="center"/>
          </w:tcPr>
          <w:p w14:paraId="51024A63">
            <w:pPr>
              <w:spacing w:before="0" w:after="0" w:line="276" w:lineRule="auto"/>
              <w:ind w:left="135"/>
              <w:jc w:val="center"/>
            </w:pPr>
            <w:r>
              <w:rPr>
                <w:rFonts w:ascii="Times New Roman" w:hAnsi="Times New Roman"/>
                <w:b w:val="0"/>
                <w:i w:val="0"/>
                <w:color w:val="000000"/>
                <w:sz w:val="24"/>
              </w:rPr>
              <w:t xml:space="preserve"> 0.5 </w:t>
            </w:r>
          </w:p>
        </w:tc>
        <w:tc>
          <w:tcPr>
            <w:tcW w:w="1155" w:type="dxa"/>
            <w:tcMar>
              <w:top w:w="50" w:type="dxa"/>
              <w:left w:w="100" w:type="dxa"/>
            </w:tcMar>
            <w:vAlign w:val="center"/>
          </w:tcPr>
          <w:p w14:paraId="185C303E">
            <w:pPr>
              <w:spacing w:before="0" w:after="0"/>
              <w:ind w:left="135"/>
              <w:jc w:val="left"/>
            </w:pPr>
          </w:p>
        </w:tc>
        <w:tc>
          <w:tcPr>
            <w:tcW w:w="1977" w:type="dxa"/>
            <w:tcMar>
              <w:top w:w="50" w:type="dxa"/>
              <w:left w:w="100" w:type="dxa"/>
            </w:tcMar>
            <w:vAlign w:val="center"/>
          </w:tcPr>
          <w:p w14:paraId="087DAAC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"https://m.edsoo.ru/863ce73e" \h </w:instrText>
            </w:r>
            <w:r>
              <w:fldChar w:fldCharType="separate"/>
            </w:r>
            <w:r>
              <w:rPr>
                <w:rFonts w:ascii="Times New Roman" w:hAnsi="Times New Roman"/>
                <w:b w:val="0"/>
                <w:i w:val="0"/>
                <w:color w:val="0000FF"/>
                <w:sz w:val="22"/>
                <w:u w:val="single"/>
              </w:rPr>
              <w:t>https://m.edsoo.ru/863ce73e</w:t>
            </w:r>
            <w:r>
              <w:rPr>
                <w:rFonts w:ascii="Times New Roman" w:hAnsi="Times New Roman"/>
                <w:b w:val="0"/>
                <w:i w:val="0"/>
                <w:color w:val="0000FF"/>
                <w:sz w:val="22"/>
                <w:u w:val="single"/>
              </w:rPr>
              <w:fldChar w:fldCharType="end"/>
            </w:r>
          </w:p>
        </w:tc>
      </w:tr>
      <w:tr w14:paraId="7AD550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16BB42F2">
            <w:pPr>
              <w:spacing w:before="0" w:after="0"/>
              <w:ind w:left="0"/>
              <w:jc w:val="left"/>
            </w:pPr>
            <w:r>
              <w:rPr>
                <w:rFonts w:ascii="Times New Roman" w:hAnsi="Times New Roman"/>
                <w:b w:val="0"/>
                <w:i w:val="0"/>
                <w:color w:val="000000"/>
                <w:sz w:val="24"/>
              </w:rPr>
              <w:t>14</w:t>
            </w:r>
          </w:p>
        </w:tc>
        <w:tc>
          <w:tcPr>
            <w:tcW w:w="3168" w:type="dxa"/>
            <w:tcMar>
              <w:top w:w="50" w:type="dxa"/>
              <w:left w:w="100" w:type="dxa"/>
            </w:tcMar>
            <w:vAlign w:val="center"/>
          </w:tcPr>
          <w:p w14:paraId="4E8073CF">
            <w:pPr>
              <w:spacing w:before="0" w:after="0"/>
              <w:ind w:left="135"/>
              <w:jc w:val="left"/>
            </w:pPr>
            <w:r>
              <w:rPr>
                <w:rFonts w:ascii="Times New Roman" w:hAnsi="Times New Roman"/>
                <w:b w:val="0"/>
                <w:i w:val="0"/>
                <w:color w:val="000000"/>
                <w:sz w:val="24"/>
              </w:rPr>
              <w:t>Разнообразие организмов и их классификация. Практическая работа «Ознакомление с принципами систематики организмов»</w:t>
            </w:r>
          </w:p>
        </w:tc>
        <w:tc>
          <w:tcPr>
            <w:tcW w:w="830" w:type="dxa"/>
            <w:tcMar>
              <w:top w:w="50" w:type="dxa"/>
              <w:left w:w="100" w:type="dxa"/>
            </w:tcMar>
            <w:vAlign w:val="center"/>
          </w:tcPr>
          <w:p w14:paraId="313A6ADC">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063144A8">
            <w:pPr>
              <w:spacing w:before="0" w:after="0" w:line="276" w:lineRule="auto"/>
              <w:ind w:left="135"/>
              <w:jc w:val="center"/>
            </w:pPr>
          </w:p>
        </w:tc>
        <w:tc>
          <w:tcPr>
            <w:tcW w:w="1628" w:type="dxa"/>
            <w:tcMar>
              <w:top w:w="50" w:type="dxa"/>
              <w:left w:w="100" w:type="dxa"/>
            </w:tcMar>
            <w:vAlign w:val="center"/>
          </w:tcPr>
          <w:p w14:paraId="7B44E15F">
            <w:pPr>
              <w:spacing w:before="0" w:after="0" w:line="276" w:lineRule="auto"/>
              <w:ind w:left="135"/>
              <w:jc w:val="center"/>
            </w:pPr>
          </w:p>
        </w:tc>
        <w:tc>
          <w:tcPr>
            <w:tcW w:w="1155" w:type="dxa"/>
            <w:tcMar>
              <w:top w:w="50" w:type="dxa"/>
              <w:left w:w="100" w:type="dxa"/>
            </w:tcMar>
            <w:vAlign w:val="center"/>
          </w:tcPr>
          <w:p w14:paraId="03E4CE94">
            <w:pPr>
              <w:spacing w:before="0" w:after="0"/>
              <w:ind w:left="135"/>
              <w:jc w:val="left"/>
            </w:pPr>
          </w:p>
        </w:tc>
        <w:tc>
          <w:tcPr>
            <w:tcW w:w="1977" w:type="dxa"/>
            <w:tcMar>
              <w:top w:w="50" w:type="dxa"/>
              <w:left w:w="100" w:type="dxa"/>
            </w:tcMar>
            <w:vAlign w:val="center"/>
          </w:tcPr>
          <w:p w14:paraId="20DB7F5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"https://m.edsoo.ru/863ce8ec" \h </w:instrText>
            </w:r>
            <w:r>
              <w:fldChar w:fldCharType="separate"/>
            </w:r>
            <w:r>
              <w:rPr>
                <w:rFonts w:ascii="Times New Roman" w:hAnsi="Times New Roman"/>
                <w:b w:val="0"/>
                <w:i w:val="0"/>
                <w:color w:val="0000FF"/>
                <w:sz w:val="22"/>
                <w:u w:val="single"/>
              </w:rPr>
              <w:t>https://m.edsoo.ru/863ce8ec</w:t>
            </w:r>
            <w:r>
              <w:rPr>
                <w:rFonts w:ascii="Times New Roman" w:hAnsi="Times New Roman"/>
                <w:b w:val="0"/>
                <w:i w:val="0"/>
                <w:color w:val="0000FF"/>
                <w:sz w:val="22"/>
                <w:u w:val="single"/>
              </w:rPr>
              <w:fldChar w:fldCharType="end"/>
            </w:r>
          </w:p>
        </w:tc>
      </w:tr>
      <w:tr w14:paraId="2AA8B0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33D75BB1">
            <w:pPr>
              <w:spacing w:before="0" w:after="0"/>
              <w:ind w:left="0"/>
              <w:jc w:val="left"/>
            </w:pPr>
            <w:r>
              <w:rPr>
                <w:rFonts w:ascii="Times New Roman" w:hAnsi="Times New Roman"/>
                <w:b w:val="0"/>
                <w:i w:val="0"/>
                <w:color w:val="000000"/>
                <w:sz w:val="24"/>
              </w:rPr>
              <w:t>15</w:t>
            </w:r>
          </w:p>
        </w:tc>
        <w:tc>
          <w:tcPr>
            <w:tcW w:w="3168" w:type="dxa"/>
            <w:tcMar>
              <w:top w:w="50" w:type="dxa"/>
              <w:left w:w="100" w:type="dxa"/>
            </w:tcMar>
            <w:vAlign w:val="center"/>
          </w:tcPr>
          <w:p w14:paraId="427E6B12">
            <w:pPr>
              <w:spacing w:before="0" w:after="0"/>
              <w:ind w:left="135"/>
              <w:jc w:val="left"/>
            </w:pPr>
            <w:r>
              <w:rPr>
                <w:rFonts w:ascii="Times New Roman" w:hAnsi="Times New Roman"/>
                <w:b w:val="0"/>
                <w:i w:val="0"/>
                <w:color w:val="000000"/>
                <w:sz w:val="24"/>
              </w:rPr>
              <w:t>Многообразие и значение растений</w:t>
            </w:r>
          </w:p>
        </w:tc>
        <w:tc>
          <w:tcPr>
            <w:tcW w:w="830" w:type="dxa"/>
            <w:tcMar>
              <w:top w:w="50" w:type="dxa"/>
              <w:left w:w="100" w:type="dxa"/>
            </w:tcMar>
            <w:vAlign w:val="center"/>
          </w:tcPr>
          <w:p w14:paraId="5587B9CF">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60DA39C7">
            <w:pPr>
              <w:spacing w:before="0" w:after="0" w:line="276" w:lineRule="auto"/>
              <w:ind w:left="135"/>
              <w:jc w:val="center"/>
            </w:pPr>
          </w:p>
        </w:tc>
        <w:tc>
          <w:tcPr>
            <w:tcW w:w="1628" w:type="dxa"/>
            <w:tcMar>
              <w:top w:w="50" w:type="dxa"/>
              <w:left w:w="100" w:type="dxa"/>
            </w:tcMar>
            <w:vAlign w:val="center"/>
          </w:tcPr>
          <w:p w14:paraId="18ED33C0">
            <w:pPr>
              <w:spacing w:before="0" w:after="0" w:line="276" w:lineRule="auto"/>
              <w:ind w:left="135"/>
              <w:jc w:val="center"/>
            </w:pPr>
          </w:p>
        </w:tc>
        <w:tc>
          <w:tcPr>
            <w:tcW w:w="1155" w:type="dxa"/>
            <w:tcMar>
              <w:top w:w="50" w:type="dxa"/>
              <w:left w:w="100" w:type="dxa"/>
            </w:tcMar>
            <w:vAlign w:val="center"/>
          </w:tcPr>
          <w:p w14:paraId="2196A65F">
            <w:pPr>
              <w:spacing w:before="0" w:after="0"/>
              <w:ind w:left="135"/>
              <w:jc w:val="left"/>
            </w:pPr>
          </w:p>
        </w:tc>
        <w:tc>
          <w:tcPr>
            <w:tcW w:w="1977" w:type="dxa"/>
            <w:tcMar>
              <w:top w:w="50" w:type="dxa"/>
              <w:left w:w="100" w:type="dxa"/>
            </w:tcMar>
            <w:vAlign w:val="center"/>
          </w:tcPr>
          <w:p w14:paraId="24263CBB">
            <w:pPr>
              <w:spacing w:before="0" w:after="0"/>
              <w:ind w:left="135"/>
              <w:jc w:val="left"/>
            </w:pPr>
          </w:p>
        </w:tc>
      </w:tr>
      <w:tr w14:paraId="4D70AB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531C3C96">
            <w:pPr>
              <w:spacing w:before="0" w:after="0"/>
              <w:ind w:left="0"/>
              <w:jc w:val="left"/>
            </w:pPr>
            <w:r>
              <w:rPr>
                <w:rFonts w:ascii="Times New Roman" w:hAnsi="Times New Roman"/>
                <w:b w:val="0"/>
                <w:i w:val="0"/>
                <w:color w:val="000000"/>
                <w:sz w:val="24"/>
              </w:rPr>
              <w:t>16</w:t>
            </w:r>
          </w:p>
        </w:tc>
        <w:tc>
          <w:tcPr>
            <w:tcW w:w="3168" w:type="dxa"/>
            <w:tcMar>
              <w:top w:w="50" w:type="dxa"/>
              <w:left w:w="100" w:type="dxa"/>
            </w:tcMar>
            <w:vAlign w:val="center"/>
          </w:tcPr>
          <w:p w14:paraId="10E789AA">
            <w:pPr>
              <w:spacing w:before="0" w:after="0"/>
              <w:ind w:left="135"/>
              <w:jc w:val="left"/>
            </w:pPr>
            <w:r>
              <w:rPr>
                <w:rFonts w:ascii="Times New Roman" w:hAnsi="Times New Roman"/>
                <w:b w:val="0"/>
                <w:i w:val="0"/>
                <w:color w:val="000000"/>
                <w:sz w:val="24"/>
              </w:rPr>
              <w:t>Многообразие и значение животных</w:t>
            </w:r>
          </w:p>
        </w:tc>
        <w:tc>
          <w:tcPr>
            <w:tcW w:w="830" w:type="dxa"/>
            <w:tcMar>
              <w:top w:w="50" w:type="dxa"/>
              <w:left w:w="100" w:type="dxa"/>
            </w:tcMar>
            <w:vAlign w:val="center"/>
          </w:tcPr>
          <w:p w14:paraId="03FD435B">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17F01A42">
            <w:pPr>
              <w:spacing w:before="0" w:after="0" w:line="276" w:lineRule="auto"/>
              <w:ind w:left="135"/>
              <w:jc w:val="center"/>
            </w:pPr>
          </w:p>
        </w:tc>
        <w:tc>
          <w:tcPr>
            <w:tcW w:w="1628" w:type="dxa"/>
            <w:tcMar>
              <w:top w:w="50" w:type="dxa"/>
              <w:left w:w="100" w:type="dxa"/>
            </w:tcMar>
            <w:vAlign w:val="center"/>
          </w:tcPr>
          <w:p w14:paraId="52C95BAF">
            <w:pPr>
              <w:spacing w:before="0" w:after="0" w:line="276" w:lineRule="auto"/>
              <w:ind w:left="135"/>
              <w:jc w:val="center"/>
            </w:pPr>
          </w:p>
        </w:tc>
        <w:tc>
          <w:tcPr>
            <w:tcW w:w="1155" w:type="dxa"/>
            <w:tcMar>
              <w:top w:w="50" w:type="dxa"/>
              <w:left w:w="100" w:type="dxa"/>
            </w:tcMar>
            <w:vAlign w:val="center"/>
          </w:tcPr>
          <w:p w14:paraId="380C58A3">
            <w:pPr>
              <w:spacing w:before="0" w:after="0"/>
              <w:ind w:left="135"/>
              <w:jc w:val="left"/>
            </w:pPr>
          </w:p>
        </w:tc>
        <w:tc>
          <w:tcPr>
            <w:tcW w:w="1977" w:type="dxa"/>
            <w:tcMar>
              <w:top w:w="50" w:type="dxa"/>
              <w:left w:w="100" w:type="dxa"/>
            </w:tcMar>
            <w:vAlign w:val="center"/>
          </w:tcPr>
          <w:p w14:paraId="792986BE">
            <w:pPr>
              <w:spacing w:before="0" w:after="0"/>
              <w:ind w:left="135"/>
              <w:jc w:val="left"/>
            </w:pPr>
          </w:p>
        </w:tc>
      </w:tr>
      <w:tr w14:paraId="355E24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52E654B6">
            <w:pPr>
              <w:spacing w:before="0" w:after="0"/>
              <w:ind w:left="0"/>
              <w:jc w:val="left"/>
            </w:pPr>
            <w:r>
              <w:rPr>
                <w:rFonts w:ascii="Times New Roman" w:hAnsi="Times New Roman"/>
                <w:b w:val="0"/>
                <w:i w:val="0"/>
                <w:color w:val="000000"/>
                <w:sz w:val="24"/>
              </w:rPr>
              <w:t>17</w:t>
            </w:r>
          </w:p>
        </w:tc>
        <w:tc>
          <w:tcPr>
            <w:tcW w:w="3168" w:type="dxa"/>
            <w:tcMar>
              <w:top w:w="50" w:type="dxa"/>
              <w:left w:w="100" w:type="dxa"/>
            </w:tcMar>
            <w:vAlign w:val="center"/>
          </w:tcPr>
          <w:p w14:paraId="7522D1E9">
            <w:pPr>
              <w:spacing w:before="0" w:after="0"/>
              <w:ind w:left="135"/>
              <w:jc w:val="left"/>
            </w:pPr>
            <w:r>
              <w:rPr>
                <w:rFonts w:ascii="Times New Roman" w:hAnsi="Times New Roman"/>
                <w:b w:val="0"/>
                <w:i w:val="0"/>
                <w:color w:val="000000"/>
                <w:sz w:val="24"/>
              </w:rPr>
              <w:t>Многообразие и значение грибов</w:t>
            </w:r>
          </w:p>
        </w:tc>
        <w:tc>
          <w:tcPr>
            <w:tcW w:w="830" w:type="dxa"/>
            <w:tcMar>
              <w:top w:w="50" w:type="dxa"/>
              <w:left w:w="100" w:type="dxa"/>
            </w:tcMar>
            <w:vAlign w:val="center"/>
          </w:tcPr>
          <w:p w14:paraId="456EEB92">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03F6118D">
            <w:pPr>
              <w:spacing w:before="0" w:after="0" w:line="276" w:lineRule="auto"/>
              <w:ind w:left="135"/>
              <w:jc w:val="center"/>
            </w:pPr>
          </w:p>
        </w:tc>
        <w:tc>
          <w:tcPr>
            <w:tcW w:w="1628" w:type="dxa"/>
            <w:tcMar>
              <w:top w:w="50" w:type="dxa"/>
              <w:left w:w="100" w:type="dxa"/>
            </w:tcMar>
            <w:vAlign w:val="center"/>
          </w:tcPr>
          <w:p w14:paraId="2250E59D">
            <w:pPr>
              <w:spacing w:before="0" w:after="0" w:line="276" w:lineRule="auto"/>
              <w:ind w:left="135"/>
              <w:jc w:val="center"/>
            </w:pPr>
          </w:p>
        </w:tc>
        <w:tc>
          <w:tcPr>
            <w:tcW w:w="1155" w:type="dxa"/>
            <w:tcMar>
              <w:top w:w="50" w:type="dxa"/>
              <w:left w:w="100" w:type="dxa"/>
            </w:tcMar>
            <w:vAlign w:val="center"/>
          </w:tcPr>
          <w:p w14:paraId="565F813C">
            <w:pPr>
              <w:spacing w:before="0" w:after="0"/>
              <w:ind w:left="135"/>
              <w:jc w:val="left"/>
            </w:pPr>
          </w:p>
        </w:tc>
        <w:tc>
          <w:tcPr>
            <w:tcW w:w="1977" w:type="dxa"/>
            <w:tcMar>
              <w:top w:w="50" w:type="dxa"/>
              <w:left w:w="100" w:type="dxa"/>
            </w:tcMar>
            <w:vAlign w:val="center"/>
          </w:tcPr>
          <w:p w14:paraId="5D88C91A">
            <w:pPr>
              <w:spacing w:before="0" w:after="0"/>
              <w:ind w:left="135"/>
              <w:jc w:val="left"/>
            </w:pPr>
          </w:p>
        </w:tc>
      </w:tr>
      <w:tr w14:paraId="3C8A08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4FF34C8C">
            <w:pPr>
              <w:spacing w:before="0" w:after="0"/>
              <w:ind w:left="0"/>
              <w:jc w:val="left"/>
            </w:pPr>
            <w:r>
              <w:rPr>
                <w:rFonts w:ascii="Times New Roman" w:hAnsi="Times New Roman"/>
                <w:b w:val="0"/>
                <w:i w:val="0"/>
                <w:color w:val="000000"/>
                <w:sz w:val="24"/>
              </w:rPr>
              <w:t>18</w:t>
            </w:r>
          </w:p>
        </w:tc>
        <w:tc>
          <w:tcPr>
            <w:tcW w:w="3168" w:type="dxa"/>
            <w:tcMar>
              <w:top w:w="50" w:type="dxa"/>
              <w:left w:w="100" w:type="dxa"/>
            </w:tcMar>
            <w:vAlign w:val="center"/>
          </w:tcPr>
          <w:p w14:paraId="1BDD02D9">
            <w:pPr>
              <w:spacing w:before="0" w:after="0"/>
              <w:ind w:left="135"/>
              <w:jc w:val="left"/>
            </w:pPr>
            <w:r>
              <w:rPr>
                <w:rFonts w:ascii="Times New Roman" w:hAnsi="Times New Roman"/>
                <w:b w:val="0"/>
                <w:i w:val="0"/>
                <w:color w:val="000000"/>
                <w:sz w:val="24"/>
              </w:rPr>
              <w:t>Бактерии и вирусы как форма жизни</w:t>
            </w:r>
          </w:p>
        </w:tc>
        <w:tc>
          <w:tcPr>
            <w:tcW w:w="830" w:type="dxa"/>
            <w:tcMar>
              <w:top w:w="50" w:type="dxa"/>
              <w:left w:w="100" w:type="dxa"/>
            </w:tcMar>
            <w:vAlign w:val="center"/>
          </w:tcPr>
          <w:p w14:paraId="7FE7569E">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394878D6">
            <w:pPr>
              <w:spacing w:before="0" w:after="0" w:line="276" w:lineRule="auto"/>
              <w:ind w:left="135"/>
              <w:jc w:val="center"/>
            </w:pPr>
          </w:p>
        </w:tc>
        <w:tc>
          <w:tcPr>
            <w:tcW w:w="1628" w:type="dxa"/>
            <w:tcMar>
              <w:top w:w="50" w:type="dxa"/>
              <w:left w:w="100" w:type="dxa"/>
            </w:tcMar>
            <w:vAlign w:val="center"/>
          </w:tcPr>
          <w:p w14:paraId="2DE2738D">
            <w:pPr>
              <w:spacing w:before="0" w:after="0" w:line="276" w:lineRule="auto"/>
              <w:ind w:left="135"/>
              <w:jc w:val="center"/>
            </w:pPr>
          </w:p>
        </w:tc>
        <w:tc>
          <w:tcPr>
            <w:tcW w:w="1155" w:type="dxa"/>
            <w:tcMar>
              <w:top w:w="50" w:type="dxa"/>
              <w:left w:w="100" w:type="dxa"/>
            </w:tcMar>
            <w:vAlign w:val="center"/>
          </w:tcPr>
          <w:p w14:paraId="788ED12D">
            <w:pPr>
              <w:spacing w:before="0" w:after="0"/>
              <w:ind w:left="135"/>
              <w:jc w:val="left"/>
            </w:pPr>
          </w:p>
        </w:tc>
        <w:tc>
          <w:tcPr>
            <w:tcW w:w="1977" w:type="dxa"/>
            <w:tcMar>
              <w:top w:w="50" w:type="dxa"/>
              <w:left w:w="100" w:type="dxa"/>
            </w:tcMar>
            <w:vAlign w:val="center"/>
          </w:tcPr>
          <w:p w14:paraId="6D6F01E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"https://m.edsoo.ru/863ce8ec" \h </w:instrText>
            </w:r>
            <w:r>
              <w:fldChar w:fldCharType="separate"/>
            </w:r>
            <w:r>
              <w:rPr>
                <w:rFonts w:ascii="Times New Roman" w:hAnsi="Times New Roman"/>
                <w:b w:val="0"/>
                <w:i w:val="0"/>
                <w:color w:val="0000FF"/>
                <w:sz w:val="22"/>
                <w:u w:val="single"/>
              </w:rPr>
              <w:t>https://m.edsoo.ru/863ce8ec</w:t>
            </w:r>
            <w:r>
              <w:rPr>
                <w:rFonts w:ascii="Times New Roman" w:hAnsi="Times New Roman"/>
                <w:b w:val="0"/>
                <w:i w:val="0"/>
                <w:color w:val="0000FF"/>
                <w:sz w:val="22"/>
                <w:u w:val="single"/>
              </w:rPr>
              <w:fldChar w:fldCharType="end"/>
            </w:r>
          </w:p>
        </w:tc>
      </w:tr>
      <w:tr w14:paraId="58EAEB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48137A78">
            <w:pPr>
              <w:spacing w:before="0" w:after="0"/>
              <w:ind w:left="0"/>
              <w:jc w:val="left"/>
            </w:pPr>
            <w:r>
              <w:rPr>
                <w:rFonts w:ascii="Times New Roman" w:hAnsi="Times New Roman"/>
                <w:b w:val="0"/>
                <w:i w:val="0"/>
                <w:color w:val="000000"/>
                <w:sz w:val="24"/>
              </w:rPr>
              <w:t>19</w:t>
            </w:r>
          </w:p>
        </w:tc>
        <w:tc>
          <w:tcPr>
            <w:tcW w:w="3168" w:type="dxa"/>
            <w:tcMar>
              <w:top w:w="50" w:type="dxa"/>
              <w:left w:w="100" w:type="dxa"/>
            </w:tcMar>
            <w:vAlign w:val="center"/>
          </w:tcPr>
          <w:p w14:paraId="62FDA387">
            <w:pPr>
              <w:spacing w:before="0" w:after="0"/>
              <w:ind w:left="135"/>
              <w:jc w:val="left"/>
            </w:pPr>
            <w:r>
              <w:rPr>
                <w:rFonts w:ascii="Times New Roman" w:hAnsi="Times New Roman"/>
                <w:b w:val="0"/>
                <w:i w:val="0"/>
                <w:color w:val="000000"/>
                <w:sz w:val="24"/>
              </w:rPr>
              <w:t>Среды обитания организмов</w:t>
            </w:r>
          </w:p>
        </w:tc>
        <w:tc>
          <w:tcPr>
            <w:tcW w:w="830" w:type="dxa"/>
            <w:tcMar>
              <w:top w:w="50" w:type="dxa"/>
              <w:left w:w="100" w:type="dxa"/>
            </w:tcMar>
            <w:vAlign w:val="center"/>
          </w:tcPr>
          <w:p w14:paraId="1E8EB0B8">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59B2A1C0">
            <w:pPr>
              <w:spacing w:before="0" w:after="0" w:line="276" w:lineRule="auto"/>
              <w:ind w:left="135"/>
              <w:jc w:val="center"/>
            </w:pPr>
          </w:p>
        </w:tc>
        <w:tc>
          <w:tcPr>
            <w:tcW w:w="1628" w:type="dxa"/>
            <w:tcMar>
              <w:top w:w="50" w:type="dxa"/>
              <w:left w:w="100" w:type="dxa"/>
            </w:tcMar>
            <w:vAlign w:val="center"/>
          </w:tcPr>
          <w:p w14:paraId="03C6A52B">
            <w:pPr>
              <w:spacing w:before="0" w:after="0" w:line="276" w:lineRule="auto"/>
              <w:ind w:left="135"/>
              <w:jc w:val="center"/>
            </w:pPr>
          </w:p>
        </w:tc>
        <w:tc>
          <w:tcPr>
            <w:tcW w:w="1155" w:type="dxa"/>
            <w:tcMar>
              <w:top w:w="50" w:type="dxa"/>
              <w:left w:w="100" w:type="dxa"/>
            </w:tcMar>
            <w:vAlign w:val="center"/>
          </w:tcPr>
          <w:p w14:paraId="0BDEEAD3">
            <w:pPr>
              <w:spacing w:before="0" w:after="0"/>
              <w:ind w:left="135"/>
              <w:jc w:val="left"/>
            </w:pPr>
          </w:p>
        </w:tc>
        <w:tc>
          <w:tcPr>
            <w:tcW w:w="1977" w:type="dxa"/>
            <w:tcMar>
              <w:top w:w="50" w:type="dxa"/>
              <w:left w:w="100" w:type="dxa"/>
            </w:tcMar>
            <w:vAlign w:val="center"/>
          </w:tcPr>
          <w:p w14:paraId="5FAE093E">
            <w:pPr>
              <w:spacing w:before="0" w:after="0"/>
              <w:ind w:left="135"/>
              <w:jc w:val="left"/>
            </w:pPr>
          </w:p>
        </w:tc>
      </w:tr>
      <w:tr w14:paraId="2403E9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192AD437">
            <w:pPr>
              <w:spacing w:before="0" w:after="0"/>
              <w:ind w:left="0"/>
              <w:jc w:val="left"/>
            </w:pPr>
            <w:r>
              <w:rPr>
                <w:rFonts w:ascii="Times New Roman" w:hAnsi="Times New Roman"/>
                <w:b w:val="0"/>
                <w:i w:val="0"/>
                <w:color w:val="000000"/>
                <w:sz w:val="24"/>
              </w:rPr>
              <w:t>20</w:t>
            </w:r>
          </w:p>
        </w:tc>
        <w:tc>
          <w:tcPr>
            <w:tcW w:w="3168" w:type="dxa"/>
            <w:tcMar>
              <w:top w:w="50" w:type="dxa"/>
              <w:left w:w="100" w:type="dxa"/>
            </w:tcMar>
            <w:vAlign w:val="center"/>
          </w:tcPr>
          <w:p w14:paraId="353959EA">
            <w:pPr>
              <w:spacing w:before="0" w:after="0"/>
              <w:ind w:left="135"/>
              <w:jc w:val="left"/>
            </w:pPr>
            <w:r>
              <w:rPr>
                <w:rFonts w:ascii="Times New Roman" w:hAnsi="Times New Roman"/>
                <w:b w:val="0"/>
                <w:i w:val="0"/>
                <w:color w:val="000000"/>
                <w:sz w:val="24"/>
              </w:rPr>
              <w:t>Водная среда обитания организмов</w:t>
            </w:r>
          </w:p>
        </w:tc>
        <w:tc>
          <w:tcPr>
            <w:tcW w:w="830" w:type="dxa"/>
            <w:tcMar>
              <w:top w:w="50" w:type="dxa"/>
              <w:left w:w="100" w:type="dxa"/>
            </w:tcMar>
            <w:vAlign w:val="center"/>
          </w:tcPr>
          <w:p w14:paraId="37C63105">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4B82CBAA">
            <w:pPr>
              <w:spacing w:before="0" w:after="0" w:line="276" w:lineRule="auto"/>
              <w:ind w:left="135"/>
              <w:jc w:val="center"/>
            </w:pPr>
          </w:p>
        </w:tc>
        <w:tc>
          <w:tcPr>
            <w:tcW w:w="1628" w:type="dxa"/>
            <w:tcMar>
              <w:top w:w="50" w:type="dxa"/>
              <w:left w:w="100" w:type="dxa"/>
            </w:tcMar>
            <w:vAlign w:val="center"/>
          </w:tcPr>
          <w:p w14:paraId="5CC1FC5A">
            <w:pPr>
              <w:spacing w:before="0" w:after="0" w:line="276" w:lineRule="auto"/>
              <w:ind w:left="135"/>
              <w:jc w:val="center"/>
            </w:pPr>
          </w:p>
        </w:tc>
        <w:tc>
          <w:tcPr>
            <w:tcW w:w="1155" w:type="dxa"/>
            <w:tcMar>
              <w:top w:w="50" w:type="dxa"/>
              <w:left w:w="100" w:type="dxa"/>
            </w:tcMar>
            <w:vAlign w:val="center"/>
          </w:tcPr>
          <w:p w14:paraId="5987DB42">
            <w:pPr>
              <w:spacing w:before="0" w:after="0"/>
              <w:ind w:left="135"/>
              <w:jc w:val="left"/>
            </w:pPr>
          </w:p>
        </w:tc>
        <w:tc>
          <w:tcPr>
            <w:tcW w:w="1977" w:type="dxa"/>
            <w:tcMar>
              <w:top w:w="50" w:type="dxa"/>
              <w:left w:w="100" w:type="dxa"/>
            </w:tcMar>
            <w:vAlign w:val="center"/>
          </w:tcPr>
          <w:p w14:paraId="55146D5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"https://m.edsoo.ru/863cea68" \h </w:instrText>
            </w:r>
            <w:r>
              <w:fldChar w:fldCharType="separate"/>
            </w:r>
            <w:r>
              <w:rPr>
                <w:rFonts w:ascii="Times New Roman" w:hAnsi="Times New Roman"/>
                <w:b w:val="0"/>
                <w:i w:val="0"/>
                <w:color w:val="0000FF"/>
                <w:sz w:val="22"/>
                <w:u w:val="single"/>
              </w:rPr>
              <w:t>https://m.edsoo.ru/863cea68</w:t>
            </w:r>
            <w:r>
              <w:rPr>
                <w:rFonts w:ascii="Times New Roman" w:hAnsi="Times New Roman"/>
                <w:b w:val="0"/>
                <w:i w:val="0"/>
                <w:color w:val="0000FF"/>
                <w:sz w:val="22"/>
                <w:u w:val="single"/>
              </w:rPr>
              <w:fldChar w:fldCharType="end"/>
            </w:r>
          </w:p>
        </w:tc>
      </w:tr>
      <w:tr w14:paraId="6B5FA6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42146AE9">
            <w:pPr>
              <w:spacing w:before="0" w:after="0"/>
              <w:ind w:left="0"/>
              <w:jc w:val="left"/>
            </w:pPr>
            <w:r>
              <w:rPr>
                <w:rFonts w:ascii="Times New Roman" w:hAnsi="Times New Roman"/>
                <w:b w:val="0"/>
                <w:i w:val="0"/>
                <w:color w:val="000000"/>
                <w:sz w:val="24"/>
              </w:rPr>
              <w:t>21</w:t>
            </w:r>
          </w:p>
        </w:tc>
        <w:tc>
          <w:tcPr>
            <w:tcW w:w="3168" w:type="dxa"/>
            <w:tcMar>
              <w:top w:w="50" w:type="dxa"/>
              <w:left w:w="100" w:type="dxa"/>
            </w:tcMar>
            <w:vAlign w:val="center"/>
          </w:tcPr>
          <w:p w14:paraId="6C68455D">
            <w:pPr>
              <w:spacing w:before="0" w:after="0"/>
              <w:ind w:left="135"/>
              <w:jc w:val="left"/>
            </w:pPr>
            <w:r>
              <w:rPr>
                <w:rFonts w:ascii="Times New Roman" w:hAnsi="Times New Roman"/>
                <w:b w:val="0"/>
                <w:i w:val="0"/>
                <w:color w:val="000000"/>
                <w:sz w:val="24"/>
              </w:rPr>
              <w:t>Наземно-воздушная среда обитания организмов</w:t>
            </w:r>
          </w:p>
        </w:tc>
        <w:tc>
          <w:tcPr>
            <w:tcW w:w="830" w:type="dxa"/>
            <w:tcMar>
              <w:top w:w="50" w:type="dxa"/>
              <w:left w:w="100" w:type="dxa"/>
            </w:tcMar>
            <w:vAlign w:val="center"/>
          </w:tcPr>
          <w:p w14:paraId="7980F823">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795B358C">
            <w:pPr>
              <w:spacing w:before="0" w:after="0" w:line="276" w:lineRule="auto"/>
              <w:ind w:left="135"/>
              <w:jc w:val="center"/>
            </w:pPr>
          </w:p>
        </w:tc>
        <w:tc>
          <w:tcPr>
            <w:tcW w:w="1628" w:type="dxa"/>
            <w:tcMar>
              <w:top w:w="50" w:type="dxa"/>
              <w:left w:w="100" w:type="dxa"/>
            </w:tcMar>
            <w:vAlign w:val="center"/>
          </w:tcPr>
          <w:p w14:paraId="7C7DBAFB">
            <w:pPr>
              <w:spacing w:before="0" w:after="0" w:line="276" w:lineRule="auto"/>
              <w:ind w:left="135"/>
              <w:jc w:val="center"/>
            </w:pPr>
          </w:p>
        </w:tc>
        <w:tc>
          <w:tcPr>
            <w:tcW w:w="1155" w:type="dxa"/>
            <w:tcMar>
              <w:top w:w="50" w:type="dxa"/>
              <w:left w:w="100" w:type="dxa"/>
            </w:tcMar>
            <w:vAlign w:val="center"/>
          </w:tcPr>
          <w:p w14:paraId="4B5FC49E">
            <w:pPr>
              <w:spacing w:before="0" w:after="0"/>
              <w:ind w:left="135"/>
              <w:jc w:val="left"/>
            </w:pPr>
          </w:p>
        </w:tc>
        <w:tc>
          <w:tcPr>
            <w:tcW w:w="1977" w:type="dxa"/>
            <w:tcMar>
              <w:top w:w="50" w:type="dxa"/>
              <w:left w:w="100" w:type="dxa"/>
            </w:tcMar>
            <w:vAlign w:val="center"/>
          </w:tcPr>
          <w:p w14:paraId="02F2730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"https://m.edsoo.ru/863cec3e" \h </w:instrText>
            </w:r>
            <w:r>
              <w:fldChar w:fldCharType="separate"/>
            </w:r>
            <w:r>
              <w:rPr>
                <w:rFonts w:ascii="Times New Roman" w:hAnsi="Times New Roman"/>
                <w:b w:val="0"/>
                <w:i w:val="0"/>
                <w:color w:val="0000FF"/>
                <w:sz w:val="22"/>
                <w:u w:val="single"/>
              </w:rPr>
              <w:t>https://m.edsoo.ru/863cec3e</w:t>
            </w:r>
            <w:r>
              <w:rPr>
                <w:rFonts w:ascii="Times New Roman" w:hAnsi="Times New Roman"/>
                <w:b w:val="0"/>
                <w:i w:val="0"/>
                <w:color w:val="0000FF"/>
                <w:sz w:val="22"/>
                <w:u w:val="single"/>
              </w:rPr>
              <w:fldChar w:fldCharType="end"/>
            </w:r>
          </w:p>
        </w:tc>
      </w:tr>
      <w:tr w14:paraId="2AFC5D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6E643A6D">
            <w:pPr>
              <w:spacing w:before="0" w:after="0"/>
              <w:ind w:left="0"/>
              <w:jc w:val="left"/>
            </w:pPr>
            <w:r>
              <w:rPr>
                <w:rFonts w:ascii="Times New Roman" w:hAnsi="Times New Roman"/>
                <w:b w:val="0"/>
                <w:i w:val="0"/>
                <w:color w:val="000000"/>
                <w:sz w:val="24"/>
              </w:rPr>
              <w:t>22</w:t>
            </w:r>
          </w:p>
        </w:tc>
        <w:tc>
          <w:tcPr>
            <w:tcW w:w="3168" w:type="dxa"/>
            <w:tcMar>
              <w:top w:w="50" w:type="dxa"/>
              <w:left w:w="100" w:type="dxa"/>
            </w:tcMar>
            <w:vAlign w:val="center"/>
          </w:tcPr>
          <w:p w14:paraId="4A8BD336">
            <w:pPr>
              <w:spacing w:before="0" w:after="0"/>
              <w:ind w:left="135"/>
              <w:jc w:val="left"/>
            </w:pPr>
            <w:r>
              <w:rPr>
                <w:rFonts w:ascii="Times New Roman" w:hAnsi="Times New Roman"/>
                <w:b w:val="0"/>
                <w:i w:val="0"/>
                <w:color w:val="000000"/>
                <w:sz w:val="24"/>
              </w:rPr>
              <w:t>Почвенная среда обитания организмов. Практическая работа «Выявление приспособлений организмов к среде обитания (на конкретных примерах)»</w:t>
            </w:r>
          </w:p>
        </w:tc>
        <w:tc>
          <w:tcPr>
            <w:tcW w:w="830" w:type="dxa"/>
            <w:tcMar>
              <w:top w:w="50" w:type="dxa"/>
              <w:left w:w="100" w:type="dxa"/>
            </w:tcMar>
            <w:vAlign w:val="center"/>
          </w:tcPr>
          <w:p w14:paraId="620494A7">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3BB554A1">
            <w:pPr>
              <w:spacing w:before="0" w:after="0" w:line="276" w:lineRule="auto"/>
              <w:ind w:left="135"/>
              <w:jc w:val="center"/>
            </w:pPr>
          </w:p>
        </w:tc>
        <w:tc>
          <w:tcPr>
            <w:tcW w:w="1628" w:type="dxa"/>
            <w:tcMar>
              <w:top w:w="50" w:type="dxa"/>
              <w:left w:w="100" w:type="dxa"/>
            </w:tcMar>
            <w:vAlign w:val="center"/>
          </w:tcPr>
          <w:p w14:paraId="2C9B307C">
            <w:pPr>
              <w:spacing w:before="0" w:after="0" w:line="276" w:lineRule="auto"/>
              <w:ind w:left="135"/>
              <w:jc w:val="center"/>
            </w:pPr>
            <w:r>
              <w:rPr>
                <w:rFonts w:ascii="Times New Roman" w:hAnsi="Times New Roman"/>
                <w:b w:val="0"/>
                <w:i w:val="0"/>
                <w:color w:val="000000"/>
                <w:sz w:val="24"/>
              </w:rPr>
              <w:t xml:space="preserve"> 0.5 </w:t>
            </w:r>
          </w:p>
        </w:tc>
        <w:tc>
          <w:tcPr>
            <w:tcW w:w="1155" w:type="dxa"/>
            <w:tcMar>
              <w:top w:w="50" w:type="dxa"/>
              <w:left w:w="100" w:type="dxa"/>
            </w:tcMar>
            <w:vAlign w:val="center"/>
          </w:tcPr>
          <w:p w14:paraId="7AF319A7">
            <w:pPr>
              <w:spacing w:before="0" w:after="0"/>
              <w:ind w:left="135"/>
              <w:jc w:val="left"/>
            </w:pPr>
          </w:p>
        </w:tc>
        <w:tc>
          <w:tcPr>
            <w:tcW w:w="1977" w:type="dxa"/>
            <w:tcMar>
              <w:top w:w="50" w:type="dxa"/>
              <w:left w:w="100" w:type="dxa"/>
            </w:tcMar>
            <w:vAlign w:val="center"/>
          </w:tcPr>
          <w:p w14:paraId="67BECF8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"https://m.edsoo.ru/863cedba" \h </w:instrText>
            </w:r>
            <w:r>
              <w:fldChar w:fldCharType="separate"/>
            </w:r>
            <w:r>
              <w:rPr>
                <w:rFonts w:ascii="Times New Roman" w:hAnsi="Times New Roman"/>
                <w:b w:val="0"/>
                <w:i w:val="0"/>
                <w:color w:val="0000FF"/>
                <w:sz w:val="22"/>
                <w:u w:val="single"/>
              </w:rPr>
              <w:t>https://m.edsoo.ru/863cedba</w:t>
            </w:r>
            <w:r>
              <w:rPr>
                <w:rFonts w:ascii="Times New Roman" w:hAnsi="Times New Roman"/>
                <w:b w:val="0"/>
                <w:i w:val="0"/>
                <w:color w:val="0000FF"/>
                <w:sz w:val="22"/>
                <w:u w:val="single"/>
              </w:rPr>
              <w:fldChar w:fldCharType="end"/>
            </w:r>
          </w:p>
        </w:tc>
      </w:tr>
      <w:tr w14:paraId="5856B1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64A68618">
            <w:pPr>
              <w:spacing w:before="0" w:after="0"/>
              <w:ind w:left="0"/>
              <w:jc w:val="left"/>
            </w:pPr>
            <w:r>
              <w:rPr>
                <w:rFonts w:ascii="Times New Roman" w:hAnsi="Times New Roman"/>
                <w:b w:val="0"/>
                <w:i w:val="0"/>
                <w:color w:val="000000"/>
                <w:sz w:val="24"/>
              </w:rPr>
              <w:t>23</w:t>
            </w:r>
          </w:p>
        </w:tc>
        <w:tc>
          <w:tcPr>
            <w:tcW w:w="3168" w:type="dxa"/>
            <w:tcMar>
              <w:top w:w="50" w:type="dxa"/>
              <w:left w:w="100" w:type="dxa"/>
            </w:tcMar>
            <w:vAlign w:val="center"/>
          </w:tcPr>
          <w:p w14:paraId="02E48B99">
            <w:pPr>
              <w:spacing w:before="0" w:after="0"/>
              <w:ind w:left="135"/>
              <w:jc w:val="left"/>
            </w:pPr>
            <w:r>
              <w:rPr>
                <w:rFonts w:ascii="Times New Roman" w:hAnsi="Times New Roman"/>
                <w:b w:val="0"/>
                <w:i w:val="0"/>
                <w:color w:val="000000"/>
                <w:sz w:val="24"/>
              </w:rPr>
              <w:t>Организмы как среда обитания</w:t>
            </w:r>
          </w:p>
        </w:tc>
        <w:tc>
          <w:tcPr>
            <w:tcW w:w="830" w:type="dxa"/>
            <w:tcMar>
              <w:top w:w="50" w:type="dxa"/>
              <w:left w:w="100" w:type="dxa"/>
            </w:tcMar>
            <w:vAlign w:val="center"/>
          </w:tcPr>
          <w:p w14:paraId="5191AF30">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42CDFB57">
            <w:pPr>
              <w:spacing w:before="0" w:after="0" w:line="276" w:lineRule="auto"/>
              <w:ind w:left="135"/>
              <w:jc w:val="center"/>
            </w:pPr>
          </w:p>
        </w:tc>
        <w:tc>
          <w:tcPr>
            <w:tcW w:w="1628" w:type="dxa"/>
            <w:tcMar>
              <w:top w:w="50" w:type="dxa"/>
              <w:left w:w="100" w:type="dxa"/>
            </w:tcMar>
            <w:vAlign w:val="center"/>
          </w:tcPr>
          <w:p w14:paraId="7142B484">
            <w:pPr>
              <w:spacing w:before="0" w:after="0" w:line="276" w:lineRule="auto"/>
              <w:ind w:left="135"/>
              <w:jc w:val="center"/>
            </w:pPr>
          </w:p>
        </w:tc>
        <w:tc>
          <w:tcPr>
            <w:tcW w:w="1155" w:type="dxa"/>
            <w:tcMar>
              <w:top w:w="50" w:type="dxa"/>
              <w:left w:w="100" w:type="dxa"/>
            </w:tcMar>
            <w:vAlign w:val="center"/>
          </w:tcPr>
          <w:p w14:paraId="146E6AE1">
            <w:pPr>
              <w:spacing w:before="0" w:after="0"/>
              <w:ind w:left="135"/>
              <w:jc w:val="left"/>
            </w:pPr>
          </w:p>
        </w:tc>
        <w:tc>
          <w:tcPr>
            <w:tcW w:w="1977" w:type="dxa"/>
            <w:tcMar>
              <w:top w:w="50" w:type="dxa"/>
              <w:left w:w="100" w:type="dxa"/>
            </w:tcMar>
            <w:vAlign w:val="center"/>
          </w:tcPr>
          <w:p w14:paraId="41A26CD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"https://m.edsoo.ru/863cf684" \h </w:instrText>
            </w:r>
            <w:r>
              <w:fldChar w:fldCharType="separate"/>
            </w:r>
            <w:r>
              <w:rPr>
                <w:rFonts w:ascii="Times New Roman" w:hAnsi="Times New Roman"/>
                <w:b w:val="0"/>
                <w:i w:val="0"/>
                <w:color w:val="0000FF"/>
                <w:sz w:val="22"/>
                <w:u w:val="single"/>
              </w:rPr>
              <w:t>https://m.edsoo.ru/863cf684</w:t>
            </w:r>
            <w:r>
              <w:rPr>
                <w:rFonts w:ascii="Times New Roman" w:hAnsi="Times New Roman"/>
                <w:b w:val="0"/>
                <w:i w:val="0"/>
                <w:color w:val="0000FF"/>
                <w:sz w:val="22"/>
                <w:u w:val="single"/>
              </w:rPr>
              <w:fldChar w:fldCharType="end"/>
            </w:r>
          </w:p>
        </w:tc>
      </w:tr>
      <w:tr w14:paraId="4A2DC4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5020E79B">
            <w:pPr>
              <w:spacing w:before="0" w:after="0"/>
              <w:ind w:left="0"/>
              <w:jc w:val="left"/>
            </w:pPr>
            <w:r>
              <w:rPr>
                <w:rFonts w:ascii="Times New Roman" w:hAnsi="Times New Roman"/>
                <w:b w:val="0"/>
                <w:i w:val="0"/>
                <w:color w:val="000000"/>
                <w:sz w:val="24"/>
              </w:rPr>
              <w:t>24</w:t>
            </w:r>
          </w:p>
        </w:tc>
        <w:tc>
          <w:tcPr>
            <w:tcW w:w="3168" w:type="dxa"/>
            <w:tcMar>
              <w:top w:w="50" w:type="dxa"/>
              <w:left w:w="100" w:type="dxa"/>
            </w:tcMar>
            <w:vAlign w:val="center"/>
          </w:tcPr>
          <w:p w14:paraId="183FF843">
            <w:pPr>
              <w:spacing w:before="0" w:after="0"/>
              <w:ind w:left="135"/>
              <w:jc w:val="left"/>
            </w:pPr>
            <w:r>
              <w:rPr>
                <w:rFonts w:ascii="Times New Roman" w:hAnsi="Times New Roman"/>
                <w:b w:val="0"/>
                <w:i w:val="0"/>
                <w:color w:val="000000"/>
                <w:sz w:val="24"/>
              </w:rPr>
              <w:t>Сезонные изменения в жизни организмов</w:t>
            </w:r>
          </w:p>
        </w:tc>
        <w:tc>
          <w:tcPr>
            <w:tcW w:w="830" w:type="dxa"/>
            <w:tcMar>
              <w:top w:w="50" w:type="dxa"/>
              <w:left w:w="100" w:type="dxa"/>
            </w:tcMar>
            <w:vAlign w:val="center"/>
          </w:tcPr>
          <w:p w14:paraId="32180AC9">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26D09B29">
            <w:pPr>
              <w:spacing w:before="0" w:after="0" w:line="276" w:lineRule="auto"/>
              <w:ind w:left="135"/>
              <w:jc w:val="center"/>
            </w:pPr>
          </w:p>
        </w:tc>
        <w:tc>
          <w:tcPr>
            <w:tcW w:w="1628" w:type="dxa"/>
            <w:tcMar>
              <w:top w:w="50" w:type="dxa"/>
              <w:left w:w="100" w:type="dxa"/>
            </w:tcMar>
            <w:vAlign w:val="center"/>
          </w:tcPr>
          <w:p w14:paraId="33083B84">
            <w:pPr>
              <w:spacing w:before="0" w:after="0" w:line="276" w:lineRule="auto"/>
              <w:ind w:left="135"/>
              <w:jc w:val="center"/>
            </w:pPr>
          </w:p>
        </w:tc>
        <w:tc>
          <w:tcPr>
            <w:tcW w:w="1155" w:type="dxa"/>
            <w:tcMar>
              <w:top w:w="50" w:type="dxa"/>
              <w:left w:w="100" w:type="dxa"/>
            </w:tcMar>
            <w:vAlign w:val="center"/>
          </w:tcPr>
          <w:p w14:paraId="264A2D1E">
            <w:pPr>
              <w:spacing w:before="0" w:after="0"/>
              <w:ind w:left="135"/>
              <w:jc w:val="left"/>
            </w:pPr>
          </w:p>
        </w:tc>
        <w:tc>
          <w:tcPr>
            <w:tcW w:w="1977" w:type="dxa"/>
            <w:tcMar>
              <w:top w:w="50" w:type="dxa"/>
              <w:left w:w="100" w:type="dxa"/>
            </w:tcMar>
            <w:vAlign w:val="center"/>
          </w:tcPr>
          <w:p w14:paraId="28D16DA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"https://m.edsoo.ru/863cf508" \h </w:instrText>
            </w:r>
            <w:r>
              <w:fldChar w:fldCharType="separate"/>
            </w:r>
            <w:r>
              <w:rPr>
                <w:rFonts w:ascii="Times New Roman" w:hAnsi="Times New Roman"/>
                <w:b w:val="0"/>
                <w:i w:val="0"/>
                <w:color w:val="0000FF"/>
                <w:sz w:val="22"/>
                <w:u w:val="single"/>
              </w:rPr>
              <w:t>https://m.edsoo.ru/863cf508</w:t>
            </w:r>
            <w:r>
              <w:rPr>
                <w:rFonts w:ascii="Times New Roman" w:hAnsi="Times New Roman"/>
                <w:b w:val="0"/>
                <w:i w:val="0"/>
                <w:color w:val="0000FF"/>
                <w:sz w:val="22"/>
                <w:u w:val="single"/>
              </w:rPr>
              <w:fldChar w:fldCharType="end"/>
            </w:r>
          </w:p>
        </w:tc>
      </w:tr>
      <w:tr w14:paraId="107F21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30E34E6E">
            <w:pPr>
              <w:spacing w:before="0" w:after="0"/>
              <w:ind w:left="0"/>
              <w:jc w:val="left"/>
            </w:pPr>
            <w:r>
              <w:rPr>
                <w:rFonts w:ascii="Times New Roman" w:hAnsi="Times New Roman"/>
                <w:b w:val="0"/>
                <w:i w:val="0"/>
                <w:color w:val="000000"/>
                <w:sz w:val="24"/>
              </w:rPr>
              <w:t>25</w:t>
            </w:r>
          </w:p>
        </w:tc>
        <w:tc>
          <w:tcPr>
            <w:tcW w:w="3168" w:type="dxa"/>
            <w:tcMar>
              <w:top w:w="50" w:type="dxa"/>
              <w:left w:w="100" w:type="dxa"/>
            </w:tcMar>
            <w:vAlign w:val="center"/>
          </w:tcPr>
          <w:p w14:paraId="3FF88F50">
            <w:pPr>
              <w:spacing w:before="0" w:after="0"/>
              <w:ind w:left="135"/>
              <w:jc w:val="left"/>
            </w:pPr>
            <w:r>
              <w:rPr>
                <w:rFonts w:ascii="Times New Roman" w:hAnsi="Times New Roman"/>
                <w:b w:val="0"/>
                <w:i w:val="0"/>
                <w:color w:val="000000"/>
                <w:sz w:val="24"/>
              </w:rPr>
              <w:t>Понятие о природном сообществе. Взаимосвязи организмов в природных сообществах</w:t>
            </w:r>
          </w:p>
        </w:tc>
        <w:tc>
          <w:tcPr>
            <w:tcW w:w="830" w:type="dxa"/>
            <w:tcMar>
              <w:top w:w="50" w:type="dxa"/>
              <w:left w:w="100" w:type="dxa"/>
            </w:tcMar>
            <w:vAlign w:val="center"/>
          </w:tcPr>
          <w:p w14:paraId="06B123F3">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62D06D66">
            <w:pPr>
              <w:spacing w:before="0" w:after="0" w:line="276" w:lineRule="auto"/>
              <w:ind w:left="135"/>
              <w:jc w:val="center"/>
            </w:pPr>
          </w:p>
        </w:tc>
        <w:tc>
          <w:tcPr>
            <w:tcW w:w="1628" w:type="dxa"/>
            <w:tcMar>
              <w:top w:w="50" w:type="dxa"/>
              <w:left w:w="100" w:type="dxa"/>
            </w:tcMar>
            <w:vAlign w:val="center"/>
          </w:tcPr>
          <w:p w14:paraId="2A2D1C83">
            <w:pPr>
              <w:spacing w:before="0" w:after="0" w:line="276" w:lineRule="auto"/>
              <w:ind w:left="135"/>
              <w:jc w:val="center"/>
            </w:pPr>
          </w:p>
        </w:tc>
        <w:tc>
          <w:tcPr>
            <w:tcW w:w="1155" w:type="dxa"/>
            <w:tcMar>
              <w:top w:w="50" w:type="dxa"/>
              <w:left w:w="100" w:type="dxa"/>
            </w:tcMar>
            <w:vAlign w:val="center"/>
          </w:tcPr>
          <w:p w14:paraId="5370DB3A">
            <w:pPr>
              <w:spacing w:before="0" w:after="0"/>
              <w:ind w:left="135"/>
              <w:jc w:val="left"/>
            </w:pPr>
          </w:p>
        </w:tc>
        <w:tc>
          <w:tcPr>
            <w:tcW w:w="1977" w:type="dxa"/>
            <w:tcMar>
              <w:top w:w="50" w:type="dxa"/>
              <w:left w:w="100" w:type="dxa"/>
            </w:tcMar>
            <w:vAlign w:val="center"/>
          </w:tcPr>
          <w:p w14:paraId="3C5BFF6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"https://m.edsoo.ru/863cf684" \h </w:instrText>
            </w:r>
            <w:r>
              <w:fldChar w:fldCharType="separate"/>
            </w:r>
            <w:r>
              <w:rPr>
                <w:rFonts w:ascii="Times New Roman" w:hAnsi="Times New Roman"/>
                <w:b w:val="0"/>
                <w:i w:val="0"/>
                <w:color w:val="0000FF"/>
                <w:sz w:val="22"/>
                <w:u w:val="single"/>
              </w:rPr>
              <w:t>https://m.edsoo.ru/863cf684</w:t>
            </w:r>
            <w:r>
              <w:rPr>
                <w:rFonts w:ascii="Times New Roman" w:hAnsi="Times New Roman"/>
                <w:b w:val="0"/>
                <w:i w:val="0"/>
                <w:color w:val="0000FF"/>
                <w:sz w:val="22"/>
                <w:u w:val="single"/>
              </w:rPr>
              <w:fldChar w:fldCharType="end"/>
            </w:r>
          </w:p>
        </w:tc>
      </w:tr>
      <w:tr w14:paraId="709A36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553B87A2">
            <w:pPr>
              <w:spacing w:before="0" w:after="0"/>
              <w:ind w:left="0"/>
              <w:jc w:val="left"/>
            </w:pPr>
            <w:r>
              <w:rPr>
                <w:rFonts w:ascii="Times New Roman" w:hAnsi="Times New Roman"/>
                <w:b w:val="0"/>
                <w:i w:val="0"/>
                <w:color w:val="000000"/>
                <w:sz w:val="24"/>
              </w:rPr>
              <w:t>26</w:t>
            </w:r>
          </w:p>
        </w:tc>
        <w:tc>
          <w:tcPr>
            <w:tcW w:w="3168" w:type="dxa"/>
            <w:tcMar>
              <w:top w:w="50" w:type="dxa"/>
              <w:left w:w="100" w:type="dxa"/>
            </w:tcMar>
            <w:vAlign w:val="center"/>
          </w:tcPr>
          <w:p w14:paraId="4736D29F">
            <w:pPr>
              <w:spacing w:before="0" w:after="0"/>
              <w:ind w:left="135"/>
              <w:jc w:val="left"/>
            </w:pPr>
            <w:r>
              <w:rPr>
                <w:rFonts w:ascii="Times New Roman" w:hAnsi="Times New Roman"/>
                <w:b w:val="0"/>
                <w:i w:val="0"/>
                <w:color w:val="000000"/>
                <w:sz w:val="24"/>
              </w:rPr>
              <w:t>Пищевые связи в природных сообществах</w:t>
            </w:r>
          </w:p>
        </w:tc>
        <w:tc>
          <w:tcPr>
            <w:tcW w:w="830" w:type="dxa"/>
            <w:tcMar>
              <w:top w:w="50" w:type="dxa"/>
              <w:left w:w="100" w:type="dxa"/>
            </w:tcMar>
            <w:vAlign w:val="center"/>
          </w:tcPr>
          <w:p w14:paraId="4C783C63">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5FB5C584">
            <w:pPr>
              <w:spacing w:before="0" w:after="0" w:line="276" w:lineRule="auto"/>
              <w:ind w:left="135"/>
              <w:jc w:val="center"/>
            </w:pPr>
          </w:p>
        </w:tc>
        <w:tc>
          <w:tcPr>
            <w:tcW w:w="1628" w:type="dxa"/>
            <w:tcMar>
              <w:top w:w="50" w:type="dxa"/>
              <w:left w:w="100" w:type="dxa"/>
            </w:tcMar>
            <w:vAlign w:val="center"/>
          </w:tcPr>
          <w:p w14:paraId="2B3C75F1">
            <w:pPr>
              <w:spacing w:before="0" w:after="0" w:line="276" w:lineRule="auto"/>
              <w:ind w:left="135"/>
              <w:jc w:val="center"/>
            </w:pPr>
          </w:p>
        </w:tc>
        <w:tc>
          <w:tcPr>
            <w:tcW w:w="1155" w:type="dxa"/>
            <w:tcMar>
              <w:top w:w="50" w:type="dxa"/>
              <w:left w:w="100" w:type="dxa"/>
            </w:tcMar>
            <w:vAlign w:val="center"/>
          </w:tcPr>
          <w:p w14:paraId="426349DF">
            <w:pPr>
              <w:spacing w:before="0" w:after="0"/>
              <w:ind w:left="135"/>
              <w:jc w:val="left"/>
            </w:pPr>
          </w:p>
        </w:tc>
        <w:tc>
          <w:tcPr>
            <w:tcW w:w="1977" w:type="dxa"/>
            <w:tcMar>
              <w:top w:w="50" w:type="dxa"/>
              <w:left w:w="100" w:type="dxa"/>
            </w:tcMar>
            <w:vAlign w:val="center"/>
          </w:tcPr>
          <w:p w14:paraId="2EED4D4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"https://m.edsoo.ru/863cf7e2" \h </w:instrText>
            </w:r>
            <w:r>
              <w:fldChar w:fldCharType="separate"/>
            </w:r>
            <w:r>
              <w:rPr>
                <w:rFonts w:ascii="Times New Roman" w:hAnsi="Times New Roman"/>
                <w:b w:val="0"/>
                <w:i w:val="0"/>
                <w:color w:val="0000FF"/>
                <w:sz w:val="22"/>
                <w:u w:val="single"/>
              </w:rPr>
              <w:t>https://m.edsoo.ru/863cf7e2</w:t>
            </w:r>
            <w:r>
              <w:rPr>
                <w:rFonts w:ascii="Times New Roman" w:hAnsi="Times New Roman"/>
                <w:b w:val="0"/>
                <w:i w:val="0"/>
                <w:color w:val="0000FF"/>
                <w:sz w:val="22"/>
                <w:u w:val="single"/>
              </w:rPr>
              <w:fldChar w:fldCharType="end"/>
            </w:r>
          </w:p>
        </w:tc>
      </w:tr>
      <w:tr w14:paraId="415D1C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20D46564">
            <w:pPr>
              <w:spacing w:before="0" w:after="0"/>
              <w:ind w:left="0"/>
              <w:jc w:val="left"/>
            </w:pPr>
            <w:r>
              <w:rPr>
                <w:rFonts w:ascii="Times New Roman" w:hAnsi="Times New Roman"/>
                <w:b w:val="0"/>
                <w:i w:val="0"/>
                <w:color w:val="000000"/>
                <w:sz w:val="24"/>
              </w:rPr>
              <w:t>27</w:t>
            </w:r>
          </w:p>
        </w:tc>
        <w:tc>
          <w:tcPr>
            <w:tcW w:w="3168" w:type="dxa"/>
            <w:tcMar>
              <w:top w:w="50" w:type="dxa"/>
              <w:left w:w="100" w:type="dxa"/>
            </w:tcMar>
            <w:vAlign w:val="center"/>
          </w:tcPr>
          <w:p w14:paraId="08676869">
            <w:pPr>
              <w:spacing w:before="0" w:after="0"/>
              <w:ind w:left="135"/>
              <w:jc w:val="left"/>
            </w:pPr>
            <w:r>
              <w:rPr>
                <w:rFonts w:ascii="Times New Roman" w:hAnsi="Times New Roman"/>
                <w:b w:val="0"/>
                <w:i w:val="0"/>
                <w:color w:val="000000"/>
                <w:sz w:val="24"/>
              </w:rPr>
              <w:t>Разнообразие природных сообществ</w:t>
            </w:r>
          </w:p>
        </w:tc>
        <w:tc>
          <w:tcPr>
            <w:tcW w:w="830" w:type="dxa"/>
            <w:tcMar>
              <w:top w:w="50" w:type="dxa"/>
              <w:left w:w="100" w:type="dxa"/>
            </w:tcMar>
            <w:vAlign w:val="center"/>
          </w:tcPr>
          <w:p w14:paraId="6E0703C4">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6BF35211">
            <w:pPr>
              <w:spacing w:before="0" w:after="0" w:line="276" w:lineRule="auto"/>
              <w:ind w:left="135"/>
              <w:jc w:val="center"/>
            </w:pPr>
          </w:p>
        </w:tc>
        <w:tc>
          <w:tcPr>
            <w:tcW w:w="1628" w:type="dxa"/>
            <w:tcMar>
              <w:top w:w="50" w:type="dxa"/>
              <w:left w:w="100" w:type="dxa"/>
            </w:tcMar>
            <w:vAlign w:val="center"/>
          </w:tcPr>
          <w:p w14:paraId="7DE88ADC">
            <w:pPr>
              <w:spacing w:before="0" w:after="0" w:line="276" w:lineRule="auto"/>
              <w:ind w:left="135"/>
              <w:jc w:val="center"/>
            </w:pPr>
          </w:p>
        </w:tc>
        <w:tc>
          <w:tcPr>
            <w:tcW w:w="1155" w:type="dxa"/>
            <w:tcMar>
              <w:top w:w="50" w:type="dxa"/>
              <w:left w:w="100" w:type="dxa"/>
            </w:tcMar>
            <w:vAlign w:val="center"/>
          </w:tcPr>
          <w:p w14:paraId="3B40EAC5">
            <w:pPr>
              <w:spacing w:before="0" w:after="0"/>
              <w:ind w:left="135"/>
              <w:jc w:val="left"/>
            </w:pPr>
          </w:p>
        </w:tc>
        <w:tc>
          <w:tcPr>
            <w:tcW w:w="1977" w:type="dxa"/>
            <w:tcMar>
              <w:top w:w="50" w:type="dxa"/>
              <w:left w:w="100" w:type="dxa"/>
            </w:tcMar>
            <w:vAlign w:val="center"/>
          </w:tcPr>
          <w:p w14:paraId="65B30A7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"https://m.edsoo.ru/863cfb20" \h </w:instrText>
            </w:r>
            <w:r>
              <w:fldChar w:fldCharType="separate"/>
            </w:r>
            <w:r>
              <w:rPr>
                <w:rFonts w:ascii="Times New Roman" w:hAnsi="Times New Roman"/>
                <w:b w:val="0"/>
                <w:i w:val="0"/>
                <w:color w:val="0000FF"/>
                <w:sz w:val="22"/>
                <w:u w:val="single"/>
              </w:rPr>
              <w:t>https://m.edsoo.ru/863cfb20</w:t>
            </w:r>
            <w:r>
              <w:rPr>
                <w:rFonts w:ascii="Times New Roman" w:hAnsi="Times New Roman"/>
                <w:b w:val="0"/>
                <w:i w:val="0"/>
                <w:color w:val="0000FF"/>
                <w:sz w:val="22"/>
                <w:u w:val="single"/>
              </w:rPr>
              <w:fldChar w:fldCharType="end"/>
            </w:r>
          </w:p>
        </w:tc>
      </w:tr>
      <w:tr w14:paraId="034160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173D5B5A">
            <w:pPr>
              <w:spacing w:before="0" w:after="0"/>
              <w:ind w:left="0"/>
              <w:jc w:val="left"/>
            </w:pPr>
            <w:r>
              <w:rPr>
                <w:rFonts w:ascii="Times New Roman" w:hAnsi="Times New Roman"/>
                <w:b w:val="0"/>
                <w:i w:val="0"/>
                <w:color w:val="000000"/>
                <w:sz w:val="24"/>
              </w:rPr>
              <w:t>28</w:t>
            </w:r>
          </w:p>
        </w:tc>
        <w:tc>
          <w:tcPr>
            <w:tcW w:w="3168" w:type="dxa"/>
            <w:tcMar>
              <w:top w:w="50" w:type="dxa"/>
              <w:left w:w="100" w:type="dxa"/>
            </w:tcMar>
            <w:vAlign w:val="center"/>
          </w:tcPr>
          <w:p w14:paraId="76F30723">
            <w:pPr>
              <w:spacing w:before="0" w:after="0"/>
              <w:ind w:left="135"/>
              <w:jc w:val="left"/>
            </w:pPr>
            <w:r>
              <w:rPr>
                <w:rFonts w:ascii="Times New Roman" w:hAnsi="Times New Roman"/>
                <w:b w:val="0"/>
                <w:i w:val="0"/>
                <w:color w:val="000000"/>
                <w:sz w:val="24"/>
              </w:rPr>
              <w:t>Искусственные сообщества, их отличие от природных сообществ Лабораторная работа «Изучение искусственных сообществ и их обитателей (на примере аквариума и др.)»</w:t>
            </w:r>
          </w:p>
        </w:tc>
        <w:tc>
          <w:tcPr>
            <w:tcW w:w="830" w:type="dxa"/>
            <w:tcMar>
              <w:top w:w="50" w:type="dxa"/>
              <w:left w:w="100" w:type="dxa"/>
            </w:tcMar>
            <w:vAlign w:val="center"/>
          </w:tcPr>
          <w:p w14:paraId="164CE986">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38BE53D5">
            <w:pPr>
              <w:spacing w:before="0" w:after="0" w:line="276" w:lineRule="auto"/>
              <w:ind w:left="135"/>
              <w:jc w:val="center"/>
            </w:pPr>
          </w:p>
        </w:tc>
        <w:tc>
          <w:tcPr>
            <w:tcW w:w="1628" w:type="dxa"/>
            <w:tcMar>
              <w:top w:w="50" w:type="dxa"/>
              <w:left w:w="100" w:type="dxa"/>
            </w:tcMar>
            <w:vAlign w:val="center"/>
          </w:tcPr>
          <w:p w14:paraId="51EB7E59">
            <w:pPr>
              <w:spacing w:before="0" w:after="0" w:line="276" w:lineRule="auto"/>
              <w:ind w:left="135"/>
              <w:jc w:val="center"/>
            </w:pPr>
            <w:r>
              <w:rPr>
                <w:rFonts w:ascii="Times New Roman" w:hAnsi="Times New Roman"/>
                <w:b w:val="0"/>
                <w:i w:val="0"/>
                <w:color w:val="000000"/>
                <w:sz w:val="24"/>
              </w:rPr>
              <w:t xml:space="preserve"> 0.5 </w:t>
            </w:r>
          </w:p>
        </w:tc>
        <w:tc>
          <w:tcPr>
            <w:tcW w:w="1155" w:type="dxa"/>
            <w:tcMar>
              <w:top w:w="50" w:type="dxa"/>
              <w:left w:w="100" w:type="dxa"/>
            </w:tcMar>
            <w:vAlign w:val="center"/>
          </w:tcPr>
          <w:p w14:paraId="74AA1B82">
            <w:pPr>
              <w:spacing w:before="0" w:after="0"/>
              <w:ind w:left="135"/>
              <w:jc w:val="left"/>
            </w:pPr>
          </w:p>
        </w:tc>
        <w:tc>
          <w:tcPr>
            <w:tcW w:w="1977" w:type="dxa"/>
            <w:tcMar>
              <w:top w:w="50" w:type="dxa"/>
              <w:left w:w="100" w:type="dxa"/>
            </w:tcMar>
            <w:vAlign w:val="center"/>
          </w:tcPr>
          <w:p w14:paraId="03C21DB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"https://m.edsoo.ru/863cfd3c" \h </w:instrText>
            </w:r>
            <w:r>
              <w:fldChar w:fldCharType="separate"/>
            </w:r>
            <w:r>
              <w:rPr>
                <w:rFonts w:ascii="Times New Roman" w:hAnsi="Times New Roman"/>
                <w:b w:val="0"/>
                <w:i w:val="0"/>
                <w:color w:val="0000FF"/>
                <w:sz w:val="22"/>
                <w:u w:val="single"/>
              </w:rPr>
              <w:t>https://m.edsoo.ru/863cfd3c</w:t>
            </w:r>
            <w:r>
              <w:rPr>
                <w:rFonts w:ascii="Times New Roman" w:hAnsi="Times New Roman"/>
                <w:b w:val="0"/>
                <w:i w:val="0"/>
                <w:color w:val="0000FF"/>
                <w:sz w:val="22"/>
                <w:u w:val="single"/>
              </w:rPr>
              <w:fldChar w:fldCharType="end"/>
            </w:r>
          </w:p>
        </w:tc>
      </w:tr>
      <w:tr w14:paraId="324F86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5CD7A665">
            <w:pPr>
              <w:spacing w:before="0" w:after="0"/>
              <w:ind w:left="0"/>
              <w:jc w:val="left"/>
            </w:pPr>
            <w:r>
              <w:rPr>
                <w:rFonts w:ascii="Times New Roman" w:hAnsi="Times New Roman"/>
                <w:b w:val="0"/>
                <w:i w:val="0"/>
                <w:color w:val="000000"/>
                <w:sz w:val="24"/>
              </w:rPr>
              <w:t>29</w:t>
            </w:r>
          </w:p>
        </w:tc>
        <w:tc>
          <w:tcPr>
            <w:tcW w:w="3168" w:type="dxa"/>
            <w:tcMar>
              <w:top w:w="50" w:type="dxa"/>
              <w:left w:w="100" w:type="dxa"/>
            </w:tcMar>
            <w:vAlign w:val="center"/>
          </w:tcPr>
          <w:p w14:paraId="69697F25">
            <w:pPr>
              <w:spacing w:before="0" w:after="0"/>
              <w:ind w:left="135"/>
              <w:jc w:val="left"/>
            </w:pPr>
            <w:r>
              <w:rPr>
                <w:rFonts w:ascii="Times New Roman" w:hAnsi="Times New Roman"/>
                <w:b w:val="0"/>
                <w:i w:val="0"/>
                <w:color w:val="000000"/>
                <w:sz w:val="24"/>
              </w:rPr>
              <w:t>Всероссийская проверочная работа</w:t>
            </w:r>
          </w:p>
        </w:tc>
        <w:tc>
          <w:tcPr>
            <w:tcW w:w="830" w:type="dxa"/>
            <w:tcMar>
              <w:top w:w="50" w:type="dxa"/>
              <w:left w:w="100" w:type="dxa"/>
            </w:tcMar>
            <w:vAlign w:val="center"/>
          </w:tcPr>
          <w:p w14:paraId="1A6DDA33">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24C94CDE">
            <w:pPr>
              <w:spacing w:before="0" w:after="0" w:line="276" w:lineRule="auto"/>
              <w:ind w:left="135"/>
              <w:jc w:val="center"/>
            </w:pPr>
            <w:r>
              <w:rPr>
                <w:rFonts w:ascii="Times New Roman" w:hAnsi="Times New Roman"/>
                <w:b w:val="0"/>
                <w:i w:val="0"/>
                <w:color w:val="000000"/>
                <w:sz w:val="24"/>
              </w:rPr>
              <w:t xml:space="preserve"> 1 </w:t>
            </w:r>
          </w:p>
        </w:tc>
        <w:tc>
          <w:tcPr>
            <w:tcW w:w="1628" w:type="dxa"/>
            <w:tcMar>
              <w:top w:w="50" w:type="dxa"/>
              <w:left w:w="100" w:type="dxa"/>
            </w:tcMar>
            <w:vAlign w:val="center"/>
          </w:tcPr>
          <w:p w14:paraId="43CD4790">
            <w:pPr>
              <w:spacing w:before="0" w:after="0" w:line="276" w:lineRule="auto"/>
              <w:ind w:left="135"/>
              <w:jc w:val="center"/>
            </w:pPr>
          </w:p>
        </w:tc>
        <w:tc>
          <w:tcPr>
            <w:tcW w:w="1155" w:type="dxa"/>
            <w:tcMar>
              <w:top w:w="50" w:type="dxa"/>
              <w:left w:w="100" w:type="dxa"/>
            </w:tcMar>
            <w:vAlign w:val="center"/>
          </w:tcPr>
          <w:p w14:paraId="72D0A0C3">
            <w:pPr>
              <w:spacing w:before="0" w:after="0"/>
              <w:ind w:left="135"/>
              <w:jc w:val="left"/>
            </w:pPr>
          </w:p>
        </w:tc>
        <w:tc>
          <w:tcPr>
            <w:tcW w:w="1977" w:type="dxa"/>
            <w:tcMar>
              <w:top w:w="50" w:type="dxa"/>
              <w:left w:w="100" w:type="dxa"/>
            </w:tcMar>
            <w:vAlign w:val="center"/>
          </w:tcPr>
          <w:p w14:paraId="63719833">
            <w:pPr>
              <w:spacing w:before="0" w:after="0"/>
              <w:ind w:left="135"/>
              <w:jc w:val="left"/>
            </w:pPr>
          </w:p>
        </w:tc>
      </w:tr>
      <w:tr w14:paraId="14C2B3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364AF3EA">
            <w:pPr>
              <w:spacing w:before="0" w:after="0"/>
              <w:ind w:left="0"/>
              <w:jc w:val="left"/>
            </w:pPr>
            <w:r>
              <w:rPr>
                <w:rFonts w:ascii="Times New Roman" w:hAnsi="Times New Roman"/>
                <w:b w:val="0"/>
                <w:i w:val="0"/>
                <w:color w:val="000000"/>
                <w:sz w:val="24"/>
              </w:rPr>
              <w:t>30</w:t>
            </w:r>
          </w:p>
        </w:tc>
        <w:tc>
          <w:tcPr>
            <w:tcW w:w="3168" w:type="dxa"/>
            <w:tcMar>
              <w:top w:w="50" w:type="dxa"/>
              <w:left w:w="100" w:type="dxa"/>
            </w:tcMar>
            <w:vAlign w:val="center"/>
          </w:tcPr>
          <w:p w14:paraId="4FAE85F9">
            <w:pPr>
              <w:spacing w:before="0" w:after="0"/>
              <w:ind w:left="135"/>
              <w:jc w:val="left"/>
            </w:pPr>
            <w:r>
              <w:rPr>
                <w:rFonts w:ascii="Times New Roman" w:hAnsi="Times New Roman"/>
                <w:b w:val="0"/>
                <w:i w:val="0"/>
                <w:color w:val="000000"/>
                <w:sz w:val="24"/>
              </w:rPr>
              <w:t>Резервный урок. Обобщение знаний по материалу, изученному в 5 классе / Всероссийская проверочная работа</w:t>
            </w:r>
          </w:p>
        </w:tc>
        <w:tc>
          <w:tcPr>
            <w:tcW w:w="830" w:type="dxa"/>
            <w:tcMar>
              <w:top w:w="50" w:type="dxa"/>
              <w:left w:w="100" w:type="dxa"/>
            </w:tcMar>
            <w:vAlign w:val="center"/>
          </w:tcPr>
          <w:p w14:paraId="7851F560">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5580DC93">
            <w:pPr>
              <w:spacing w:before="0" w:after="0" w:line="276" w:lineRule="auto"/>
              <w:ind w:left="135"/>
              <w:jc w:val="center"/>
            </w:pPr>
            <w:r>
              <w:rPr>
                <w:rFonts w:ascii="Times New Roman" w:hAnsi="Times New Roman"/>
                <w:b w:val="0"/>
                <w:i w:val="0"/>
                <w:color w:val="000000"/>
                <w:sz w:val="24"/>
              </w:rPr>
              <w:t xml:space="preserve"> 1 </w:t>
            </w:r>
          </w:p>
        </w:tc>
        <w:tc>
          <w:tcPr>
            <w:tcW w:w="1628" w:type="dxa"/>
            <w:tcMar>
              <w:top w:w="50" w:type="dxa"/>
              <w:left w:w="100" w:type="dxa"/>
            </w:tcMar>
            <w:vAlign w:val="center"/>
          </w:tcPr>
          <w:p w14:paraId="0FC23261">
            <w:pPr>
              <w:spacing w:before="0" w:after="0" w:line="276" w:lineRule="auto"/>
              <w:ind w:left="135"/>
              <w:jc w:val="center"/>
            </w:pPr>
          </w:p>
        </w:tc>
        <w:tc>
          <w:tcPr>
            <w:tcW w:w="1155" w:type="dxa"/>
            <w:tcMar>
              <w:top w:w="50" w:type="dxa"/>
              <w:left w:w="100" w:type="dxa"/>
            </w:tcMar>
            <w:vAlign w:val="center"/>
          </w:tcPr>
          <w:p w14:paraId="71A551CF">
            <w:pPr>
              <w:spacing w:before="0" w:after="0"/>
              <w:ind w:left="135"/>
              <w:jc w:val="left"/>
            </w:pPr>
          </w:p>
        </w:tc>
        <w:tc>
          <w:tcPr>
            <w:tcW w:w="1977" w:type="dxa"/>
            <w:tcMar>
              <w:top w:w="50" w:type="dxa"/>
              <w:left w:w="100" w:type="dxa"/>
            </w:tcMar>
            <w:vAlign w:val="center"/>
          </w:tcPr>
          <w:p w14:paraId="409B8C37">
            <w:pPr>
              <w:spacing w:before="0" w:after="0"/>
              <w:ind w:left="135"/>
              <w:jc w:val="left"/>
            </w:pPr>
          </w:p>
        </w:tc>
      </w:tr>
      <w:tr w14:paraId="2DA544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750C8F5C">
            <w:pPr>
              <w:spacing w:before="0" w:after="0"/>
              <w:ind w:left="0"/>
              <w:jc w:val="left"/>
            </w:pPr>
            <w:r>
              <w:rPr>
                <w:rFonts w:ascii="Times New Roman" w:hAnsi="Times New Roman"/>
                <w:b w:val="0"/>
                <w:i w:val="0"/>
                <w:color w:val="000000"/>
                <w:sz w:val="24"/>
              </w:rPr>
              <w:t>31</w:t>
            </w:r>
          </w:p>
        </w:tc>
        <w:tc>
          <w:tcPr>
            <w:tcW w:w="3168" w:type="dxa"/>
            <w:tcMar>
              <w:top w:w="50" w:type="dxa"/>
              <w:left w:w="100" w:type="dxa"/>
            </w:tcMar>
            <w:vAlign w:val="center"/>
          </w:tcPr>
          <w:p w14:paraId="4D184C55">
            <w:pPr>
              <w:spacing w:before="0" w:after="0"/>
              <w:ind w:left="135"/>
              <w:jc w:val="left"/>
            </w:pPr>
            <w:r>
              <w:rPr>
                <w:rFonts w:ascii="Times New Roman" w:hAnsi="Times New Roman"/>
                <w:b w:val="0"/>
                <w:i w:val="0"/>
                <w:color w:val="000000"/>
                <w:sz w:val="24"/>
              </w:rPr>
              <w:t>Природные зоны Земли, их обитатели</w:t>
            </w:r>
          </w:p>
        </w:tc>
        <w:tc>
          <w:tcPr>
            <w:tcW w:w="830" w:type="dxa"/>
            <w:tcMar>
              <w:top w:w="50" w:type="dxa"/>
              <w:left w:w="100" w:type="dxa"/>
            </w:tcMar>
            <w:vAlign w:val="center"/>
          </w:tcPr>
          <w:p w14:paraId="45511CE7">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7B1DC89A">
            <w:pPr>
              <w:spacing w:before="0" w:after="0" w:line="276" w:lineRule="auto"/>
              <w:ind w:left="135"/>
              <w:jc w:val="center"/>
            </w:pPr>
          </w:p>
        </w:tc>
        <w:tc>
          <w:tcPr>
            <w:tcW w:w="1628" w:type="dxa"/>
            <w:tcMar>
              <w:top w:w="50" w:type="dxa"/>
              <w:left w:w="100" w:type="dxa"/>
            </w:tcMar>
            <w:vAlign w:val="center"/>
          </w:tcPr>
          <w:p w14:paraId="6B772AC7">
            <w:pPr>
              <w:spacing w:before="0" w:after="0" w:line="276" w:lineRule="auto"/>
              <w:ind w:left="135"/>
              <w:jc w:val="center"/>
            </w:pPr>
          </w:p>
        </w:tc>
        <w:tc>
          <w:tcPr>
            <w:tcW w:w="1155" w:type="dxa"/>
            <w:tcMar>
              <w:top w:w="50" w:type="dxa"/>
              <w:left w:w="100" w:type="dxa"/>
            </w:tcMar>
            <w:vAlign w:val="center"/>
          </w:tcPr>
          <w:p w14:paraId="0650D0CD">
            <w:pPr>
              <w:spacing w:before="0" w:after="0"/>
              <w:ind w:left="135"/>
              <w:jc w:val="left"/>
            </w:pPr>
          </w:p>
        </w:tc>
        <w:tc>
          <w:tcPr>
            <w:tcW w:w="1977" w:type="dxa"/>
            <w:tcMar>
              <w:top w:w="50" w:type="dxa"/>
              <w:left w:w="100" w:type="dxa"/>
            </w:tcMar>
            <w:vAlign w:val="center"/>
          </w:tcPr>
          <w:p w14:paraId="7EB8FD8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"https://m.edsoo.ru/863cfeea" \h </w:instrText>
            </w:r>
            <w:r>
              <w:fldChar w:fldCharType="separate"/>
            </w:r>
            <w:r>
              <w:rPr>
                <w:rFonts w:ascii="Times New Roman" w:hAnsi="Times New Roman"/>
                <w:b w:val="0"/>
                <w:i w:val="0"/>
                <w:color w:val="0000FF"/>
                <w:sz w:val="22"/>
                <w:u w:val="single"/>
              </w:rPr>
              <w:t>https://m.edsoo.ru/863cfeea</w:t>
            </w:r>
            <w:r>
              <w:rPr>
                <w:rFonts w:ascii="Times New Roman" w:hAnsi="Times New Roman"/>
                <w:b w:val="0"/>
                <w:i w:val="0"/>
                <w:color w:val="0000FF"/>
                <w:sz w:val="22"/>
                <w:u w:val="single"/>
              </w:rPr>
              <w:fldChar w:fldCharType="end"/>
            </w:r>
          </w:p>
        </w:tc>
      </w:tr>
      <w:tr w14:paraId="68DC4A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5C6929C4">
            <w:pPr>
              <w:spacing w:before="0" w:after="0"/>
              <w:ind w:left="0"/>
              <w:jc w:val="left"/>
            </w:pPr>
            <w:r>
              <w:rPr>
                <w:rFonts w:ascii="Times New Roman" w:hAnsi="Times New Roman"/>
                <w:b w:val="0"/>
                <w:i w:val="0"/>
                <w:color w:val="000000"/>
                <w:sz w:val="24"/>
              </w:rPr>
              <w:t>32</w:t>
            </w:r>
          </w:p>
        </w:tc>
        <w:tc>
          <w:tcPr>
            <w:tcW w:w="3168" w:type="dxa"/>
            <w:tcMar>
              <w:top w:w="50" w:type="dxa"/>
              <w:left w:w="100" w:type="dxa"/>
            </w:tcMar>
            <w:vAlign w:val="center"/>
          </w:tcPr>
          <w:p w14:paraId="237D6583">
            <w:pPr>
              <w:spacing w:before="0" w:after="0"/>
              <w:ind w:left="135"/>
              <w:jc w:val="left"/>
            </w:pPr>
            <w:r>
              <w:rPr>
                <w:rFonts w:ascii="Times New Roman" w:hAnsi="Times New Roman"/>
                <w:b w:val="0"/>
                <w:i w:val="0"/>
                <w:color w:val="000000"/>
                <w:sz w:val="24"/>
              </w:rPr>
              <w:t>Влияние человека на живую природу</w:t>
            </w:r>
          </w:p>
        </w:tc>
        <w:tc>
          <w:tcPr>
            <w:tcW w:w="830" w:type="dxa"/>
            <w:tcMar>
              <w:top w:w="50" w:type="dxa"/>
              <w:left w:w="100" w:type="dxa"/>
            </w:tcMar>
            <w:vAlign w:val="center"/>
          </w:tcPr>
          <w:p w14:paraId="1A362AEF">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3B097108">
            <w:pPr>
              <w:spacing w:before="0" w:after="0" w:line="276" w:lineRule="auto"/>
              <w:ind w:left="135"/>
              <w:jc w:val="center"/>
            </w:pPr>
          </w:p>
        </w:tc>
        <w:tc>
          <w:tcPr>
            <w:tcW w:w="1628" w:type="dxa"/>
            <w:tcMar>
              <w:top w:w="50" w:type="dxa"/>
              <w:left w:w="100" w:type="dxa"/>
            </w:tcMar>
            <w:vAlign w:val="center"/>
          </w:tcPr>
          <w:p w14:paraId="65AF4619">
            <w:pPr>
              <w:spacing w:before="0" w:after="0" w:line="276" w:lineRule="auto"/>
              <w:ind w:left="135"/>
              <w:jc w:val="center"/>
            </w:pPr>
          </w:p>
        </w:tc>
        <w:tc>
          <w:tcPr>
            <w:tcW w:w="1155" w:type="dxa"/>
            <w:tcMar>
              <w:top w:w="50" w:type="dxa"/>
              <w:left w:w="100" w:type="dxa"/>
            </w:tcMar>
            <w:vAlign w:val="center"/>
          </w:tcPr>
          <w:p w14:paraId="42BABA77">
            <w:pPr>
              <w:spacing w:before="0" w:after="0"/>
              <w:ind w:left="135"/>
              <w:jc w:val="left"/>
            </w:pPr>
          </w:p>
        </w:tc>
        <w:tc>
          <w:tcPr>
            <w:tcW w:w="1977" w:type="dxa"/>
            <w:tcMar>
              <w:top w:w="50" w:type="dxa"/>
              <w:left w:w="100" w:type="dxa"/>
            </w:tcMar>
            <w:vAlign w:val="center"/>
          </w:tcPr>
          <w:p w14:paraId="797BB19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"https://m.edsoo.ru/863d0340" \h </w:instrText>
            </w:r>
            <w:r>
              <w:fldChar w:fldCharType="separate"/>
            </w:r>
            <w:r>
              <w:rPr>
                <w:rFonts w:ascii="Times New Roman" w:hAnsi="Times New Roman"/>
                <w:b w:val="0"/>
                <w:i w:val="0"/>
                <w:color w:val="0000FF"/>
                <w:sz w:val="22"/>
                <w:u w:val="single"/>
              </w:rPr>
              <w:t>https://m.edsoo.ru/863d0340</w:t>
            </w:r>
            <w:r>
              <w:rPr>
                <w:rFonts w:ascii="Times New Roman" w:hAnsi="Times New Roman"/>
                <w:b w:val="0"/>
                <w:i w:val="0"/>
                <w:color w:val="0000FF"/>
                <w:sz w:val="22"/>
                <w:u w:val="single"/>
              </w:rPr>
              <w:fldChar w:fldCharType="end"/>
            </w:r>
          </w:p>
        </w:tc>
      </w:tr>
      <w:tr w14:paraId="15EED8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4E358FB5">
            <w:pPr>
              <w:spacing w:before="0" w:after="0"/>
              <w:ind w:left="0"/>
              <w:jc w:val="left"/>
            </w:pPr>
            <w:r>
              <w:rPr>
                <w:rFonts w:ascii="Times New Roman" w:hAnsi="Times New Roman"/>
                <w:b w:val="0"/>
                <w:i w:val="0"/>
                <w:color w:val="000000"/>
                <w:sz w:val="24"/>
              </w:rPr>
              <w:t>33</w:t>
            </w:r>
          </w:p>
        </w:tc>
        <w:tc>
          <w:tcPr>
            <w:tcW w:w="3168" w:type="dxa"/>
            <w:tcMar>
              <w:top w:w="50" w:type="dxa"/>
              <w:left w:w="100" w:type="dxa"/>
            </w:tcMar>
            <w:vAlign w:val="center"/>
          </w:tcPr>
          <w:p w14:paraId="50475BB5">
            <w:pPr>
              <w:spacing w:before="0" w:after="0"/>
              <w:ind w:left="135"/>
              <w:jc w:val="left"/>
            </w:pPr>
            <w:r>
              <w:rPr>
                <w:rFonts w:ascii="Times New Roman" w:hAnsi="Times New Roman"/>
                <w:b w:val="0"/>
                <w:i w:val="0"/>
                <w:color w:val="000000"/>
                <w:sz w:val="24"/>
              </w:rPr>
              <w:t>Глобальные экологические проблемы</w:t>
            </w:r>
          </w:p>
        </w:tc>
        <w:tc>
          <w:tcPr>
            <w:tcW w:w="830" w:type="dxa"/>
            <w:tcMar>
              <w:top w:w="50" w:type="dxa"/>
              <w:left w:w="100" w:type="dxa"/>
            </w:tcMar>
            <w:vAlign w:val="center"/>
          </w:tcPr>
          <w:p w14:paraId="4E1EE2AB">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1F369D52">
            <w:pPr>
              <w:spacing w:before="0" w:after="0" w:line="276" w:lineRule="auto"/>
              <w:ind w:left="135"/>
              <w:jc w:val="center"/>
            </w:pPr>
          </w:p>
        </w:tc>
        <w:tc>
          <w:tcPr>
            <w:tcW w:w="1628" w:type="dxa"/>
            <w:tcMar>
              <w:top w:w="50" w:type="dxa"/>
              <w:left w:w="100" w:type="dxa"/>
            </w:tcMar>
            <w:vAlign w:val="center"/>
          </w:tcPr>
          <w:p w14:paraId="30744FF7">
            <w:pPr>
              <w:spacing w:before="0" w:after="0" w:line="276" w:lineRule="auto"/>
              <w:ind w:left="135"/>
              <w:jc w:val="center"/>
            </w:pPr>
          </w:p>
        </w:tc>
        <w:tc>
          <w:tcPr>
            <w:tcW w:w="1155" w:type="dxa"/>
            <w:tcMar>
              <w:top w:w="50" w:type="dxa"/>
              <w:left w:w="100" w:type="dxa"/>
            </w:tcMar>
            <w:vAlign w:val="center"/>
          </w:tcPr>
          <w:p w14:paraId="569A5D42">
            <w:pPr>
              <w:spacing w:before="0" w:after="0"/>
              <w:ind w:left="135"/>
              <w:jc w:val="left"/>
            </w:pPr>
          </w:p>
        </w:tc>
        <w:tc>
          <w:tcPr>
            <w:tcW w:w="1977" w:type="dxa"/>
            <w:tcMar>
              <w:top w:w="50" w:type="dxa"/>
              <w:left w:w="100" w:type="dxa"/>
            </w:tcMar>
            <w:vAlign w:val="center"/>
          </w:tcPr>
          <w:p w14:paraId="1847611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"https://m.edsoo.ru/863d0340" \h </w:instrText>
            </w:r>
            <w:r>
              <w:fldChar w:fldCharType="separate"/>
            </w:r>
            <w:r>
              <w:rPr>
                <w:rFonts w:ascii="Times New Roman" w:hAnsi="Times New Roman"/>
                <w:b w:val="0"/>
                <w:i w:val="0"/>
                <w:color w:val="0000FF"/>
                <w:sz w:val="22"/>
                <w:u w:val="single"/>
              </w:rPr>
              <w:t>https://m.edsoo.ru/863d0340</w:t>
            </w:r>
            <w:r>
              <w:rPr>
                <w:rFonts w:ascii="Times New Roman" w:hAnsi="Times New Roman"/>
                <w:b w:val="0"/>
                <w:i w:val="0"/>
                <w:color w:val="0000FF"/>
                <w:sz w:val="22"/>
                <w:u w:val="single"/>
              </w:rPr>
              <w:fldChar w:fldCharType="end"/>
            </w:r>
          </w:p>
        </w:tc>
      </w:tr>
      <w:tr w14:paraId="380312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6F3E3CEB">
            <w:pPr>
              <w:spacing w:before="0" w:after="0"/>
              <w:ind w:left="0"/>
              <w:jc w:val="left"/>
            </w:pPr>
            <w:r>
              <w:rPr>
                <w:rFonts w:ascii="Times New Roman" w:hAnsi="Times New Roman"/>
                <w:b w:val="0"/>
                <w:i w:val="0"/>
                <w:color w:val="000000"/>
                <w:sz w:val="24"/>
              </w:rPr>
              <w:t>34</w:t>
            </w:r>
          </w:p>
        </w:tc>
        <w:tc>
          <w:tcPr>
            <w:tcW w:w="3168" w:type="dxa"/>
            <w:tcMar>
              <w:top w:w="50" w:type="dxa"/>
              <w:left w:w="100" w:type="dxa"/>
            </w:tcMar>
            <w:vAlign w:val="center"/>
          </w:tcPr>
          <w:p w14:paraId="59C41C93">
            <w:pPr>
              <w:spacing w:before="0" w:after="0"/>
              <w:ind w:left="135"/>
              <w:jc w:val="left"/>
            </w:pPr>
            <w:r>
              <w:rPr>
                <w:rFonts w:ascii="Times New Roman" w:hAnsi="Times New Roman"/>
                <w:b w:val="0"/>
                <w:i w:val="0"/>
                <w:color w:val="000000"/>
                <w:sz w:val="24"/>
              </w:rPr>
              <w:t>Пути сохранения биологического разнообразия</w:t>
            </w:r>
          </w:p>
        </w:tc>
        <w:tc>
          <w:tcPr>
            <w:tcW w:w="830" w:type="dxa"/>
            <w:tcMar>
              <w:top w:w="50" w:type="dxa"/>
              <w:left w:w="100" w:type="dxa"/>
            </w:tcMar>
            <w:vAlign w:val="center"/>
          </w:tcPr>
          <w:p w14:paraId="09CCEAF5">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789FA765">
            <w:pPr>
              <w:spacing w:before="0" w:after="0" w:line="276" w:lineRule="auto"/>
              <w:ind w:left="135"/>
              <w:jc w:val="center"/>
            </w:pPr>
          </w:p>
        </w:tc>
        <w:tc>
          <w:tcPr>
            <w:tcW w:w="1628" w:type="dxa"/>
            <w:tcMar>
              <w:top w:w="50" w:type="dxa"/>
              <w:left w:w="100" w:type="dxa"/>
            </w:tcMar>
            <w:vAlign w:val="center"/>
          </w:tcPr>
          <w:p w14:paraId="62B75112">
            <w:pPr>
              <w:spacing w:before="0" w:after="0" w:line="276" w:lineRule="auto"/>
              <w:ind w:left="135"/>
              <w:jc w:val="center"/>
            </w:pPr>
          </w:p>
        </w:tc>
        <w:tc>
          <w:tcPr>
            <w:tcW w:w="1155" w:type="dxa"/>
            <w:tcMar>
              <w:top w:w="50" w:type="dxa"/>
              <w:left w:w="100" w:type="dxa"/>
            </w:tcMar>
            <w:vAlign w:val="center"/>
          </w:tcPr>
          <w:p w14:paraId="15EB5064">
            <w:pPr>
              <w:spacing w:before="0" w:after="0"/>
              <w:ind w:left="135"/>
              <w:jc w:val="left"/>
            </w:pPr>
          </w:p>
        </w:tc>
        <w:tc>
          <w:tcPr>
            <w:tcW w:w="1977" w:type="dxa"/>
            <w:tcMar>
              <w:top w:w="50" w:type="dxa"/>
              <w:left w:w="100" w:type="dxa"/>
            </w:tcMar>
            <w:vAlign w:val="center"/>
          </w:tcPr>
          <w:p w14:paraId="672D161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"https://m.edsoo.ru/863d064c" \h </w:instrText>
            </w:r>
            <w:r>
              <w:fldChar w:fldCharType="separate"/>
            </w:r>
            <w:r>
              <w:rPr>
                <w:rFonts w:ascii="Times New Roman" w:hAnsi="Times New Roman"/>
                <w:b w:val="0"/>
                <w:i w:val="0"/>
                <w:color w:val="0000FF"/>
                <w:sz w:val="22"/>
                <w:u w:val="single"/>
              </w:rPr>
              <w:t>https://m.edsoo.ru/863d064c</w:t>
            </w:r>
            <w:r>
              <w:rPr>
                <w:rFonts w:ascii="Times New Roman" w:hAnsi="Times New Roman"/>
                <w:b w:val="0"/>
                <w:i w:val="0"/>
                <w:color w:val="0000FF"/>
                <w:sz w:val="22"/>
                <w:u w:val="single"/>
              </w:rPr>
              <w:fldChar w:fldCharType="end"/>
            </w:r>
          </w:p>
        </w:tc>
      </w:tr>
      <w:tr w14:paraId="25F3EB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143ACAD5">
            <w:pPr>
              <w:spacing w:before="0" w:after="0"/>
              <w:ind w:left="135"/>
              <w:jc w:val="left"/>
            </w:pPr>
            <w:r>
              <w:rPr>
                <w:rFonts w:ascii="Times New Roman" w:hAnsi="Times New Roman"/>
                <w:b w:val="0"/>
                <w:i w:val="0"/>
                <w:color w:val="000000"/>
                <w:sz w:val="24"/>
              </w:rPr>
              <w:t>ОБЩЕЕ КОЛИЧЕСТВО ЧАСОВ ПО ПРОГРАММЕ</w:t>
            </w:r>
          </w:p>
        </w:tc>
        <w:tc>
          <w:tcPr>
            <w:tcW w:w="1305" w:type="dxa"/>
            <w:tcMar>
              <w:top w:w="50" w:type="dxa"/>
              <w:left w:w="100" w:type="dxa"/>
            </w:tcMar>
            <w:vAlign w:val="center"/>
          </w:tcPr>
          <w:p w14:paraId="7B2A67F6">
            <w:pPr>
              <w:spacing w:before="0" w:after="0" w:line="276" w:lineRule="auto"/>
              <w:ind w:left="135"/>
              <w:jc w:val="center"/>
            </w:pPr>
            <w:r>
              <w:rPr>
                <w:rFonts w:ascii="Times New Roman" w:hAnsi="Times New Roman"/>
                <w:b w:val="0"/>
                <w:i w:val="0"/>
                <w:color w:val="000000"/>
                <w:sz w:val="24"/>
              </w:rPr>
              <w:t xml:space="preserve"> 34 </w:t>
            </w:r>
          </w:p>
        </w:tc>
        <w:tc>
          <w:tcPr>
            <w:tcW w:w="1529" w:type="dxa"/>
            <w:tcMar>
              <w:top w:w="50" w:type="dxa"/>
              <w:left w:w="100" w:type="dxa"/>
            </w:tcMar>
            <w:vAlign w:val="center"/>
          </w:tcPr>
          <w:p w14:paraId="0E1A4DFA">
            <w:pPr>
              <w:spacing w:before="0" w:after="0" w:line="276" w:lineRule="auto"/>
              <w:ind w:left="135"/>
              <w:jc w:val="center"/>
            </w:pPr>
            <w:r>
              <w:rPr>
                <w:rFonts w:ascii="Times New Roman" w:hAnsi="Times New Roman"/>
                <w:b w:val="0"/>
                <w:i w:val="0"/>
                <w:color w:val="000000"/>
                <w:sz w:val="24"/>
              </w:rPr>
              <w:t xml:space="preserve"> 2 </w:t>
            </w:r>
          </w:p>
        </w:tc>
        <w:tc>
          <w:tcPr>
            <w:tcW w:w="1628" w:type="dxa"/>
            <w:tcMar>
              <w:top w:w="50" w:type="dxa"/>
              <w:left w:w="100" w:type="dxa"/>
            </w:tcMar>
            <w:vAlign w:val="center"/>
          </w:tcPr>
          <w:p w14:paraId="078C26A1">
            <w:pPr>
              <w:spacing w:before="0" w:after="0" w:line="276" w:lineRule="auto"/>
              <w:ind w:left="135"/>
              <w:jc w:val="center"/>
            </w:pPr>
            <w:r>
              <w:rPr>
                <w:rFonts w:ascii="Times New Roman" w:hAnsi="Times New Roman"/>
                <w:b w:val="0"/>
                <w:i w:val="0"/>
                <w:color w:val="000000"/>
                <w:sz w:val="24"/>
              </w:rPr>
              <w:t xml:space="preserve"> 3 </w:t>
            </w:r>
          </w:p>
        </w:tc>
        <w:tc>
          <w:tcPr>
            <w:tcW w:w="0" w:type="auto"/>
            <w:gridSpan w:val="2"/>
            <w:tcMar>
              <w:top w:w="50" w:type="dxa"/>
              <w:left w:w="100" w:type="dxa"/>
            </w:tcMar>
            <w:vAlign w:val="center"/>
          </w:tcPr>
          <w:p w14:paraId="415E2B63">
            <w:pPr>
              <w:jc w:val="left"/>
            </w:pPr>
          </w:p>
        </w:tc>
      </w:tr>
    </w:tbl>
    <w:p w14:paraId="18AB254C">
      <w:pPr>
        <w:sectPr>
          <w:pgSz w:w="16383" w:h="11906" w:orient="landscape"/>
          <w:cols w:space="720" w:num="1"/>
        </w:sectPr>
      </w:pPr>
    </w:p>
    <w:p w14:paraId="191CC74C">
      <w:pPr>
        <w:spacing w:before="0" w:after="0"/>
        <w:ind w:left="120"/>
        <w:jc w:val="left"/>
      </w:pPr>
      <w:r>
        <w:rPr>
          <w:rFonts w:ascii="Times New Roman" w:hAnsi="Times New Roman"/>
          <w:b/>
          <w:i w:val="0"/>
          <w:color w:val="000000"/>
          <w:sz w:val="28"/>
        </w:rPr>
        <w:t xml:space="preserve"> 6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33"/>
        <w:gridCol w:w="4292"/>
        <w:gridCol w:w="1150"/>
        <w:gridCol w:w="1316"/>
        <w:gridCol w:w="1430"/>
        <w:gridCol w:w="992"/>
        <w:gridCol w:w="2883"/>
      </w:tblGrid>
      <w:tr w14:paraId="21DDE2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vMerge w:val="restart"/>
            <w:tcMar>
              <w:top w:w="50" w:type="dxa"/>
              <w:left w:w="100" w:type="dxa"/>
            </w:tcMar>
            <w:vAlign w:val="center"/>
          </w:tcPr>
          <w:p w14:paraId="03714E43">
            <w:pPr>
              <w:spacing w:before="0" w:after="0"/>
              <w:ind w:left="135"/>
              <w:jc w:val="left"/>
            </w:pPr>
            <w:r>
              <w:rPr>
                <w:rFonts w:ascii="Times New Roman" w:hAnsi="Times New Roman"/>
                <w:b/>
                <w:i w:val="0"/>
                <w:color w:val="000000"/>
                <w:sz w:val="24"/>
              </w:rPr>
              <w:t xml:space="preserve">№ п/п </w:t>
            </w:r>
          </w:p>
          <w:p w14:paraId="37BFA5B0">
            <w:pPr>
              <w:spacing w:before="0" w:after="0"/>
              <w:ind w:left="135"/>
              <w:jc w:val="left"/>
            </w:pPr>
          </w:p>
        </w:tc>
        <w:tc>
          <w:tcPr>
            <w:tcW w:w="3344" w:type="dxa"/>
            <w:vMerge w:val="restart"/>
            <w:tcMar>
              <w:top w:w="50" w:type="dxa"/>
              <w:left w:w="100" w:type="dxa"/>
            </w:tcMar>
            <w:vAlign w:val="center"/>
          </w:tcPr>
          <w:p w14:paraId="4138C56B">
            <w:pPr>
              <w:spacing w:before="0" w:after="0"/>
              <w:ind w:left="135"/>
              <w:jc w:val="left"/>
            </w:pPr>
            <w:r>
              <w:rPr>
                <w:rFonts w:ascii="Times New Roman" w:hAnsi="Times New Roman"/>
                <w:b/>
                <w:i w:val="0"/>
                <w:color w:val="000000"/>
                <w:sz w:val="24"/>
              </w:rPr>
              <w:t xml:space="preserve">Тема урока </w:t>
            </w:r>
          </w:p>
          <w:p w14:paraId="33167E27">
            <w:pPr>
              <w:spacing w:before="0" w:after="0"/>
              <w:ind w:left="135"/>
              <w:jc w:val="left"/>
            </w:pPr>
          </w:p>
        </w:tc>
        <w:tc>
          <w:tcPr>
            <w:tcW w:w="0" w:type="auto"/>
            <w:gridSpan w:val="3"/>
            <w:tcMar>
              <w:top w:w="50" w:type="dxa"/>
              <w:left w:w="100" w:type="dxa"/>
            </w:tcMar>
            <w:vAlign w:val="center"/>
          </w:tcPr>
          <w:p w14:paraId="4768C06A">
            <w:pPr>
              <w:spacing w:before="0" w:after="0"/>
              <w:ind w:left="0"/>
              <w:jc w:val="left"/>
            </w:pPr>
            <w:r>
              <w:rPr>
                <w:rFonts w:ascii="Times New Roman" w:hAnsi="Times New Roman"/>
                <w:b/>
                <w:i w:val="0"/>
                <w:color w:val="000000"/>
                <w:sz w:val="24"/>
              </w:rPr>
              <w:t>Количество часов</w:t>
            </w:r>
          </w:p>
        </w:tc>
        <w:tc>
          <w:tcPr>
            <w:tcW w:w="1137" w:type="dxa"/>
            <w:vMerge w:val="restart"/>
            <w:tcMar>
              <w:top w:w="50" w:type="dxa"/>
              <w:left w:w="100" w:type="dxa"/>
            </w:tcMar>
            <w:vAlign w:val="center"/>
          </w:tcPr>
          <w:p w14:paraId="58C2568A">
            <w:pPr>
              <w:spacing w:before="0" w:after="0"/>
              <w:ind w:left="135"/>
              <w:jc w:val="left"/>
            </w:pPr>
            <w:r>
              <w:rPr>
                <w:rFonts w:ascii="Times New Roman" w:hAnsi="Times New Roman"/>
                <w:b/>
                <w:i w:val="0"/>
                <w:color w:val="000000"/>
                <w:sz w:val="24"/>
              </w:rPr>
              <w:t xml:space="preserve">Дата изучения </w:t>
            </w:r>
          </w:p>
          <w:p w14:paraId="3941BCED">
            <w:pPr>
              <w:spacing w:before="0" w:after="0"/>
              <w:ind w:left="135"/>
              <w:jc w:val="left"/>
            </w:pPr>
          </w:p>
        </w:tc>
        <w:tc>
          <w:tcPr>
            <w:tcW w:w="1955" w:type="dxa"/>
            <w:vMerge w:val="restart"/>
            <w:tcMar>
              <w:top w:w="50" w:type="dxa"/>
              <w:left w:w="100" w:type="dxa"/>
            </w:tcMar>
            <w:vAlign w:val="center"/>
          </w:tcPr>
          <w:p w14:paraId="5A44A021">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7380108F">
            <w:pPr>
              <w:spacing w:before="0" w:after="0"/>
              <w:ind w:left="135"/>
              <w:jc w:val="left"/>
            </w:pPr>
          </w:p>
        </w:tc>
      </w:tr>
      <w:tr w14:paraId="1E5557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42FACBD9">
            <w:pPr>
              <w:jc w:val="left"/>
            </w:pPr>
          </w:p>
        </w:tc>
        <w:tc>
          <w:tcPr>
            <w:tcW w:w="0" w:type="auto"/>
            <w:vMerge w:val="continue"/>
            <w:tcBorders>
              <w:top w:val="nil"/>
            </w:tcBorders>
            <w:tcMar>
              <w:top w:w="50" w:type="dxa"/>
              <w:left w:w="100" w:type="dxa"/>
            </w:tcMar>
          </w:tcPr>
          <w:p w14:paraId="3A51B62D">
            <w:pPr>
              <w:jc w:val="left"/>
            </w:pPr>
          </w:p>
        </w:tc>
        <w:tc>
          <w:tcPr>
            <w:tcW w:w="812" w:type="dxa"/>
            <w:tcMar>
              <w:top w:w="50" w:type="dxa"/>
              <w:left w:w="100" w:type="dxa"/>
            </w:tcMar>
            <w:vAlign w:val="center"/>
          </w:tcPr>
          <w:p w14:paraId="28A6F247">
            <w:pPr>
              <w:spacing w:before="0" w:after="0"/>
              <w:ind w:left="135"/>
              <w:jc w:val="left"/>
            </w:pPr>
            <w:r>
              <w:rPr>
                <w:rFonts w:ascii="Times New Roman" w:hAnsi="Times New Roman"/>
                <w:b/>
                <w:i w:val="0"/>
                <w:color w:val="000000"/>
                <w:sz w:val="24"/>
              </w:rPr>
              <w:t xml:space="preserve">Всего </w:t>
            </w:r>
          </w:p>
          <w:p w14:paraId="6831D7FC">
            <w:pPr>
              <w:spacing w:before="0" w:after="0"/>
              <w:ind w:left="135"/>
              <w:jc w:val="left"/>
            </w:pPr>
          </w:p>
        </w:tc>
        <w:tc>
          <w:tcPr>
            <w:tcW w:w="1507" w:type="dxa"/>
            <w:tcMar>
              <w:top w:w="50" w:type="dxa"/>
              <w:left w:w="100" w:type="dxa"/>
            </w:tcMar>
            <w:vAlign w:val="center"/>
          </w:tcPr>
          <w:p w14:paraId="2129643F">
            <w:pPr>
              <w:spacing w:before="0" w:after="0"/>
              <w:ind w:left="135"/>
              <w:jc w:val="left"/>
            </w:pPr>
            <w:r>
              <w:rPr>
                <w:rFonts w:ascii="Times New Roman" w:hAnsi="Times New Roman"/>
                <w:b/>
                <w:i w:val="0"/>
                <w:color w:val="000000"/>
                <w:sz w:val="24"/>
              </w:rPr>
              <w:t xml:space="preserve">Контрольные работы </w:t>
            </w:r>
          </w:p>
          <w:p w14:paraId="51884068">
            <w:pPr>
              <w:spacing w:before="0" w:after="0"/>
              <w:ind w:left="135"/>
              <w:jc w:val="left"/>
            </w:pPr>
          </w:p>
        </w:tc>
        <w:tc>
          <w:tcPr>
            <w:tcW w:w="1607" w:type="dxa"/>
            <w:tcMar>
              <w:top w:w="50" w:type="dxa"/>
              <w:left w:w="100" w:type="dxa"/>
            </w:tcMar>
            <w:vAlign w:val="center"/>
          </w:tcPr>
          <w:p w14:paraId="69C3D6B7">
            <w:pPr>
              <w:spacing w:before="0" w:after="0"/>
              <w:ind w:left="135"/>
              <w:jc w:val="left"/>
            </w:pPr>
            <w:r>
              <w:rPr>
                <w:rFonts w:ascii="Times New Roman" w:hAnsi="Times New Roman"/>
                <w:b/>
                <w:i w:val="0"/>
                <w:color w:val="000000"/>
                <w:sz w:val="24"/>
              </w:rPr>
              <w:t xml:space="preserve">Практические работы </w:t>
            </w:r>
          </w:p>
          <w:p w14:paraId="7498AB42">
            <w:pPr>
              <w:spacing w:before="0" w:after="0"/>
              <w:ind w:left="135"/>
              <w:jc w:val="left"/>
            </w:pPr>
          </w:p>
        </w:tc>
        <w:tc>
          <w:tcPr>
            <w:tcW w:w="0" w:type="auto"/>
            <w:vMerge w:val="continue"/>
            <w:tcBorders>
              <w:top w:val="nil"/>
            </w:tcBorders>
            <w:tcMar>
              <w:top w:w="50" w:type="dxa"/>
              <w:left w:w="100" w:type="dxa"/>
            </w:tcMar>
          </w:tcPr>
          <w:p w14:paraId="363B6431">
            <w:pPr>
              <w:jc w:val="left"/>
            </w:pPr>
          </w:p>
        </w:tc>
        <w:tc>
          <w:tcPr>
            <w:tcW w:w="0" w:type="auto"/>
            <w:vMerge w:val="continue"/>
            <w:tcBorders>
              <w:top w:val="nil"/>
            </w:tcBorders>
            <w:tcMar>
              <w:top w:w="50" w:type="dxa"/>
              <w:left w:w="100" w:type="dxa"/>
            </w:tcMar>
          </w:tcPr>
          <w:p w14:paraId="0BB99DAA">
            <w:pPr>
              <w:jc w:val="left"/>
            </w:pPr>
          </w:p>
        </w:tc>
      </w:tr>
      <w:tr w14:paraId="6B676F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0B1A7124">
            <w:pPr>
              <w:spacing w:before="0" w:after="0"/>
              <w:ind w:left="0"/>
              <w:jc w:val="left"/>
            </w:pPr>
            <w:r>
              <w:rPr>
                <w:rFonts w:ascii="Times New Roman" w:hAnsi="Times New Roman"/>
                <w:b w:val="0"/>
                <w:i w:val="0"/>
                <w:color w:val="000000"/>
                <w:sz w:val="24"/>
              </w:rPr>
              <w:t>1</w:t>
            </w:r>
          </w:p>
        </w:tc>
        <w:tc>
          <w:tcPr>
            <w:tcW w:w="3344" w:type="dxa"/>
            <w:tcMar>
              <w:top w:w="50" w:type="dxa"/>
              <w:left w:w="100" w:type="dxa"/>
            </w:tcMar>
            <w:vAlign w:val="center"/>
          </w:tcPr>
          <w:p w14:paraId="0DFBAB88">
            <w:pPr>
              <w:spacing w:before="0" w:after="0"/>
              <w:ind w:left="135"/>
              <w:jc w:val="left"/>
            </w:pPr>
            <w:r>
              <w:rPr>
                <w:rFonts w:ascii="Times New Roman" w:hAnsi="Times New Roman"/>
                <w:b w:val="0"/>
                <w:i w:val="0"/>
                <w:color w:val="000000"/>
                <w:sz w:val="24"/>
              </w:rPr>
              <w:t>Ботаника – наука о растениях</w:t>
            </w:r>
          </w:p>
        </w:tc>
        <w:tc>
          <w:tcPr>
            <w:tcW w:w="812" w:type="dxa"/>
            <w:tcMar>
              <w:top w:w="50" w:type="dxa"/>
              <w:left w:w="100" w:type="dxa"/>
            </w:tcMar>
            <w:vAlign w:val="center"/>
          </w:tcPr>
          <w:p w14:paraId="02A07600">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3C82BACB">
            <w:pPr>
              <w:spacing w:before="0" w:after="0" w:line="276" w:lineRule="auto"/>
              <w:ind w:left="135"/>
              <w:jc w:val="center"/>
            </w:pPr>
          </w:p>
        </w:tc>
        <w:tc>
          <w:tcPr>
            <w:tcW w:w="1607" w:type="dxa"/>
            <w:tcMar>
              <w:top w:w="50" w:type="dxa"/>
              <w:left w:w="100" w:type="dxa"/>
            </w:tcMar>
            <w:vAlign w:val="center"/>
          </w:tcPr>
          <w:p w14:paraId="6FC1B14E">
            <w:pPr>
              <w:spacing w:before="0" w:after="0" w:line="276" w:lineRule="auto"/>
              <w:ind w:left="135"/>
              <w:jc w:val="center"/>
            </w:pPr>
          </w:p>
        </w:tc>
        <w:tc>
          <w:tcPr>
            <w:tcW w:w="1137" w:type="dxa"/>
            <w:tcMar>
              <w:top w:w="50" w:type="dxa"/>
              <w:left w:w="100" w:type="dxa"/>
            </w:tcMar>
            <w:vAlign w:val="center"/>
          </w:tcPr>
          <w:p w14:paraId="770DC163">
            <w:pPr>
              <w:spacing w:before="0" w:after="0"/>
              <w:ind w:left="135"/>
              <w:jc w:val="left"/>
            </w:pPr>
          </w:p>
        </w:tc>
        <w:tc>
          <w:tcPr>
            <w:tcW w:w="1955" w:type="dxa"/>
            <w:tcMar>
              <w:top w:w="50" w:type="dxa"/>
              <w:left w:w="100" w:type="dxa"/>
            </w:tcMar>
            <w:vAlign w:val="center"/>
          </w:tcPr>
          <w:p w14:paraId="539C480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"https://m.edsoo.ru/863d0af2" \h </w:instrText>
            </w:r>
            <w:r>
              <w:fldChar w:fldCharType="separate"/>
            </w:r>
            <w:r>
              <w:rPr>
                <w:rFonts w:ascii="Times New Roman" w:hAnsi="Times New Roman"/>
                <w:b w:val="0"/>
                <w:i w:val="0"/>
                <w:color w:val="0000FF"/>
                <w:sz w:val="22"/>
                <w:u w:val="single"/>
              </w:rPr>
              <w:t>https://m.edsoo.ru/863d0af2</w:t>
            </w:r>
            <w:r>
              <w:rPr>
                <w:rFonts w:ascii="Times New Roman" w:hAnsi="Times New Roman"/>
                <w:b w:val="0"/>
                <w:i w:val="0"/>
                <w:color w:val="0000FF"/>
                <w:sz w:val="22"/>
                <w:u w:val="single"/>
              </w:rPr>
              <w:fldChar w:fldCharType="end"/>
            </w:r>
          </w:p>
        </w:tc>
      </w:tr>
      <w:tr w14:paraId="60CDE4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6116754C">
            <w:pPr>
              <w:spacing w:before="0" w:after="0"/>
              <w:ind w:left="0"/>
              <w:jc w:val="left"/>
            </w:pPr>
            <w:r>
              <w:rPr>
                <w:rFonts w:ascii="Times New Roman" w:hAnsi="Times New Roman"/>
                <w:b w:val="0"/>
                <w:i w:val="0"/>
                <w:color w:val="000000"/>
                <w:sz w:val="24"/>
              </w:rPr>
              <w:t>2</w:t>
            </w:r>
          </w:p>
        </w:tc>
        <w:tc>
          <w:tcPr>
            <w:tcW w:w="3344" w:type="dxa"/>
            <w:tcMar>
              <w:top w:w="50" w:type="dxa"/>
              <w:left w:w="100" w:type="dxa"/>
            </w:tcMar>
            <w:vAlign w:val="center"/>
          </w:tcPr>
          <w:p w14:paraId="39D67A62">
            <w:pPr>
              <w:spacing w:before="0" w:after="0"/>
              <w:ind w:left="135"/>
              <w:jc w:val="left"/>
            </w:pPr>
            <w:r>
              <w:rPr>
                <w:rFonts w:ascii="Times New Roman" w:hAnsi="Times New Roman"/>
                <w:b w:val="0"/>
                <w:i w:val="0"/>
                <w:color w:val="000000"/>
                <w:sz w:val="24"/>
              </w:rPr>
              <w:t>Общие признаки и уровни организации растительного организма</w:t>
            </w:r>
          </w:p>
        </w:tc>
        <w:tc>
          <w:tcPr>
            <w:tcW w:w="812" w:type="dxa"/>
            <w:tcMar>
              <w:top w:w="50" w:type="dxa"/>
              <w:left w:w="100" w:type="dxa"/>
            </w:tcMar>
            <w:vAlign w:val="center"/>
          </w:tcPr>
          <w:p w14:paraId="5F93864E">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0CE64239">
            <w:pPr>
              <w:spacing w:before="0" w:after="0" w:line="276" w:lineRule="auto"/>
              <w:ind w:left="135"/>
              <w:jc w:val="center"/>
            </w:pPr>
          </w:p>
        </w:tc>
        <w:tc>
          <w:tcPr>
            <w:tcW w:w="1607" w:type="dxa"/>
            <w:tcMar>
              <w:top w:w="50" w:type="dxa"/>
              <w:left w:w="100" w:type="dxa"/>
            </w:tcMar>
            <w:vAlign w:val="center"/>
          </w:tcPr>
          <w:p w14:paraId="2EA54F03">
            <w:pPr>
              <w:spacing w:before="0" w:after="0" w:line="276" w:lineRule="auto"/>
              <w:ind w:left="135"/>
              <w:jc w:val="center"/>
            </w:pPr>
          </w:p>
        </w:tc>
        <w:tc>
          <w:tcPr>
            <w:tcW w:w="1137" w:type="dxa"/>
            <w:tcMar>
              <w:top w:w="50" w:type="dxa"/>
              <w:left w:w="100" w:type="dxa"/>
            </w:tcMar>
            <w:vAlign w:val="center"/>
          </w:tcPr>
          <w:p w14:paraId="3BEF05BD">
            <w:pPr>
              <w:spacing w:before="0" w:after="0"/>
              <w:ind w:left="135"/>
              <w:jc w:val="left"/>
            </w:pPr>
          </w:p>
        </w:tc>
        <w:tc>
          <w:tcPr>
            <w:tcW w:w="1955" w:type="dxa"/>
            <w:tcMar>
              <w:top w:w="50" w:type="dxa"/>
              <w:left w:w="100" w:type="dxa"/>
            </w:tcMar>
            <w:vAlign w:val="center"/>
          </w:tcPr>
          <w:p w14:paraId="64A7DCA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"https://m.edsoo.ru/863d0c82" \h </w:instrText>
            </w:r>
            <w:r>
              <w:fldChar w:fldCharType="separate"/>
            </w:r>
            <w:r>
              <w:rPr>
                <w:rFonts w:ascii="Times New Roman" w:hAnsi="Times New Roman"/>
                <w:b w:val="0"/>
                <w:i w:val="0"/>
                <w:color w:val="0000FF"/>
                <w:sz w:val="22"/>
                <w:u w:val="single"/>
              </w:rPr>
              <w:t>https://m.edsoo.ru/863d0c82</w:t>
            </w:r>
            <w:r>
              <w:rPr>
                <w:rFonts w:ascii="Times New Roman" w:hAnsi="Times New Roman"/>
                <w:b w:val="0"/>
                <w:i w:val="0"/>
                <w:color w:val="0000FF"/>
                <w:sz w:val="22"/>
                <w:u w:val="single"/>
              </w:rPr>
              <w:fldChar w:fldCharType="end"/>
            </w:r>
          </w:p>
        </w:tc>
      </w:tr>
      <w:tr w14:paraId="2AFCE8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1968B8E7">
            <w:pPr>
              <w:spacing w:before="0" w:after="0"/>
              <w:ind w:left="0"/>
              <w:jc w:val="left"/>
            </w:pPr>
            <w:r>
              <w:rPr>
                <w:rFonts w:ascii="Times New Roman" w:hAnsi="Times New Roman"/>
                <w:b w:val="0"/>
                <w:i w:val="0"/>
                <w:color w:val="000000"/>
                <w:sz w:val="24"/>
              </w:rPr>
              <w:t>3</w:t>
            </w:r>
          </w:p>
        </w:tc>
        <w:tc>
          <w:tcPr>
            <w:tcW w:w="3344" w:type="dxa"/>
            <w:tcMar>
              <w:top w:w="50" w:type="dxa"/>
              <w:left w:w="100" w:type="dxa"/>
            </w:tcMar>
            <w:vAlign w:val="center"/>
          </w:tcPr>
          <w:p w14:paraId="55CB6319">
            <w:pPr>
              <w:spacing w:before="0" w:after="0"/>
              <w:ind w:left="135"/>
              <w:jc w:val="left"/>
            </w:pPr>
            <w:r>
              <w:rPr>
                <w:rFonts w:ascii="Times New Roman" w:hAnsi="Times New Roman"/>
                <w:b w:val="0"/>
                <w:i w:val="0"/>
                <w:color w:val="000000"/>
                <w:sz w:val="24"/>
              </w:rPr>
              <w:t>Споровые и семенные растения</w:t>
            </w:r>
          </w:p>
        </w:tc>
        <w:tc>
          <w:tcPr>
            <w:tcW w:w="812" w:type="dxa"/>
            <w:tcMar>
              <w:top w:w="50" w:type="dxa"/>
              <w:left w:w="100" w:type="dxa"/>
            </w:tcMar>
            <w:vAlign w:val="center"/>
          </w:tcPr>
          <w:p w14:paraId="246DC4C7">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77B88F21">
            <w:pPr>
              <w:spacing w:before="0" w:after="0" w:line="276" w:lineRule="auto"/>
              <w:ind w:left="135"/>
              <w:jc w:val="center"/>
            </w:pPr>
          </w:p>
        </w:tc>
        <w:tc>
          <w:tcPr>
            <w:tcW w:w="1607" w:type="dxa"/>
            <w:tcMar>
              <w:top w:w="50" w:type="dxa"/>
              <w:left w:w="100" w:type="dxa"/>
            </w:tcMar>
            <w:vAlign w:val="center"/>
          </w:tcPr>
          <w:p w14:paraId="23A02177">
            <w:pPr>
              <w:spacing w:before="0" w:after="0" w:line="276" w:lineRule="auto"/>
              <w:ind w:left="135"/>
              <w:jc w:val="center"/>
            </w:pPr>
          </w:p>
        </w:tc>
        <w:tc>
          <w:tcPr>
            <w:tcW w:w="1137" w:type="dxa"/>
            <w:tcMar>
              <w:top w:w="50" w:type="dxa"/>
              <w:left w:w="100" w:type="dxa"/>
            </w:tcMar>
            <w:vAlign w:val="center"/>
          </w:tcPr>
          <w:p w14:paraId="732E29F7">
            <w:pPr>
              <w:spacing w:before="0" w:after="0"/>
              <w:ind w:left="135"/>
              <w:jc w:val="left"/>
            </w:pPr>
          </w:p>
        </w:tc>
        <w:tc>
          <w:tcPr>
            <w:tcW w:w="1955" w:type="dxa"/>
            <w:tcMar>
              <w:top w:w="50" w:type="dxa"/>
              <w:left w:w="100" w:type="dxa"/>
            </w:tcMar>
            <w:vAlign w:val="center"/>
          </w:tcPr>
          <w:p w14:paraId="09E18B5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"https://m.edsoo.ru/863d0de0" \h </w:instrText>
            </w:r>
            <w:r>
              <w:fldChar w:fldCharType="separate"/>
            </w:r>
            <w:r>
              <w:rPr>
                <w:rFonts w:ascii="Times New Roman" w:hAnsi="Times New Roman"/>
                <w:b w:val="0"/>
                <w:i w:val="0"/>
                <w:color w:val="0000FF"/>
                <w:sz w:val="22"/>
                <w:u w:val="single"/>
              </w:rPr>
              <w:t>https://m.edsoo.ru/863d0de0</w:t>
            </w:r>
            <w:r>
              <w:rPr>
                <w:rFonts w:ascii="Times New Roman" w:hAnsi="Times New Roman"/>
                <w:b w:val="0"/>
                <w:i w:val="0"/>
                <w:color w:val="0000FF"/>
                <w:sz w:val="22"/>
                <w:u w:val="single"/>
              </w:rPr>
              <w:fldChar w:fldCharType="end"/>
            </w:r>
          </w:p>
        </w:tc>
      </w:tr>
      <w:tr w14:paraId="2325BB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11E5C449">
            <w:pPr>
              <w:spacing w:before="0" w:after="0"/>
              <w:ind w:left="0"/>
              <w:jc w:val="left"/>
            </w:pPr>
            <w:r>
              <w:rPr>
                <w:rFonts w:ascii="Times New Roman" w:hAnsi="Times New Roman"/>
                <w:b w:val="0"/>
                <w:i w:val="0"/>
                <w:color w:val="000000"/>
                <w:sz w:val="24"/>
              </w:rPr>
              <w:t>4</w:t>
            </w:r>
          </w:p>
        </w:tc>
        <w:tc>
          <w:tcPr>
            <w:tcW w:w="3344" w:type="dxa"/>
            <w:tcMar>
              <w:top w:w="50" w:type="dxa"/>
              <w:left w:w="100" w:type="dxa"/>
            </w:tcMar>
            <w:vAlign w:val="center"/>
          </w:tcPr>
          <w:p w14:paraId="6D2E7A45">
            <w:pPr>
              <w:spacing w:before="0" w:after="0"/>
              <w:ind w:left="135"/>
              <w:jc w:val="left"/>
            </w:pPr>
            <w:r>
              <w:rPr>
                <w:rFonts w:ascii="Times New Roman" w:hAnsi="Times New Roman"/>
                <w:b w:val="0"/>
                <w:i w:val="0"/>
                <w:color w:val="000000"/>
                <w:sz w:val="24"/>
              </w:rPr>
              <w:t>Растительная клетка, ее изучение. Лабораторная работа «Изучение микроскопического строения листа водного растения элодеи»</w:t>
            </w:r>
          </w:p>
        </w:tc>
        <w:tc>
          <w:tcPr>
            <w:tcW w:w="812" w:type="dxa"/>
            <w:tcMar>
              <w:top w:w="50" w:type="dxa"/>
              <w:left w:w="100" w:type="dxa"/>
            </w:tcMar>
            <w:vAlign w:val="center"/>
          </w:tcPr>
          <w:p w14:paraId="010A01AC">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69062D47">
            <w:pPr>
              <w:spacing w:before="0" w:after="0" w:line="276" w:lineRule="auto"/>
              <w:ind w:left="135"/>
              <w:jc w:val="center"/>
            </w:pPr>
          </w:p>
        </w:tc>
        <w:tc>
          <w:tcPr>
            <w:tcW w:w="1607" w:type="dxa"/>
            <w:tcMar>
              <w:top w:w="50" w:type="dxa"/>
              <w:left w:w="100" w:type="dxa"/>
            </w:tcMar>
            <w:vAlign w:val="center"/>
          </w:tcPr>
          <w:p w14:paraId="0449EBA3">
            <w:pPr>
              <w:spacing w:before="0" w:after="0" w:line="276" w:lineRule="auto"/>
              <w:ind w:left="135"/>
              <w:jc w:val="center"/>
            </w:pPr>
          </w:p>
        </w:tc>
        <w:tc>
          <w:tcPr>
            <w:tcW w:w="1137" w:type="dxa"/>
            <w:tcMar>
              <w:top w:w="50" w:type="dxa"/>
              <w:left w:w="100" w:type="dxa"/>
            </w:tcMar>
            <w:vAlign w:val="center"/>
          </w:tcPr>
          <w:p w14:paraId="51ACDB93">
            <w:pPr>
              <w:spacing w:before="0" w:after="0"/>
              <w:ind w:left="135"/>
              <w:jc w:val="left"/>
            </w:pPr>
          </w:p>
        </w:tc>
        <w:tc>
          <w:tcPr>
            <w:tcW w:w="1955" w:type="dxa"/>
            <w:tcMar>
              <w:top w:w="50" w:type="dxa"/>
              <w:left w:w="100" w:type="dxa"/>
            </w:tcMar>
            <w:vAlign w:val="center"/>
          </w:tcPr>
          <w:p w14:paraId="255E148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"https://m.edsoo.ru/863d0fde" \h </w:instrText>
            </w:r>
            <w:r>
              <w:fldChar w:fldCharType="separate"/>
            </w:r>
            <w:r>
              <w:rPr>
                <w:rFonts w:ascii="Times New Roman" w:hAnsi="Times New Roman"/>
                <w:b w:val="0"/>
                <w:i w:val="0"/>
                <w:color w:val="0000FF"/>
                <w:sz w:val="22"/>
                <w:u w:val="single"/>
              </w:rPr>
              <w:t>https://m.edsoo.ru/863d0fde</w:t>
            </w:r>
            <w:r>
              <w:rPr>
                <w:rFonts w:ascii="Times New Roman" w:hAnsi="Times New Roman"/>
                <w:b w:val="0"/>
                <w:i w:val="0"/>
                <w:color w:val="0000FF"/>
                <w:sz w:val="22"/>
                <w:u w:val="single"/>
              </w:rPr>
              <w:fldChar w:fldCharType="end"/>
            </w:r>
          </w:p>
        </w:tc>
      </w:tr>
      <w:tr w14:paraId="289143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33A178B5">
            <w:pPr>
              <w:spacing w:before="0" w:after="0"/>
              <w:ind w:left="0"/>
              <w:jc w:val="left"/>
            </w:pPr>
            <w:r>
              <w:rPr>
                <w:rFonts w:ascii="Times New Roman" w:hAnsi="Times New Roman"/>
                <w:b w:val="0"/>
                <w:i w:val="0"/>
                <w:color w:val="000000"/>
                <w:sz w:val="24"/>
              </w:rPr>
              <w:t>5</w:t>
            </w:r>
          </w:p>
        </w:tc>
        <w:tc>
          <w:tcPr>
            <w:tcW w:w="3344" w:type="dxa"/>
            <w:tcMar>
              <w:top w:w="50" w:type="dxa"/>
              <w:left w:w="100" w:type="dxa"/>
            </w:tcMar>
            <w:vAlign w:val="center"/>
          </w:tcPr>
          <w:p w14:paraId="0CD360EA">
            <w:pPr>
              <w:spacing w:before="0" w:after="0"/>
              <w:ind w:left="135"/>
              <w:jc w:val="left"/>
            </w:pPr>
            <w:r>
              <w:rPr>
                <w:rFonts w:ascii="Times New Roman" w:hAnsi="Times New Roman"/>
                <w:b w:val="0"/>
                <w:i w:val="0"/>
                <w:color w:val="000000"/>
                <w:sz w:val="24"/>
              </w:rPr>
              <w:t>Химический состав клетки. Лабораторная работа «Обнаружение неорганических и органических веществ в растении»</w:t>
            </w:r>
          </w:p>
        </w:tc>
        <w:tc>
          <w:tcPr>
            <w:tcW w:w="812" w:type="dxa"/>
            <w:tcMar>
              <w:top w:w="50" w:type="dxa"/>
              <w:left w:w="100" w:type="dxa"/>
            </w:tcMar>
            <w:vAlign w:val="center"/>
          </w:tcPr>
          <w:p w14:paraId="784B31EB">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4B93717B">
            <w:pPr>
              <w:spacing w:before="0" w:after="0" w:line="276" w:lineRule="auto"/>
              <w:ind w:left="135"/>
              <w:jc w:val="center"/>
            </w:pPr>
          </w:p>
        </w:tc>
        <w:tc>
          <w:tcPr>
            <w:tcW w:w="1607" w:type="dxa"/>
            <w:tcMar>
              <w:top w:w="50" w:type="dxa"/>
              <w:left w:w="100" w:type="dxa"/>
            </w:tcMar>
            <w:vAlign w:val="center"/>
          </w:tcPr>
          <w:p w14:paraId="4705E179">
            <w:pPr>
              <w:spacing w:before="0" w:after="0" w:line="276" w:lineRule="auto"/>
              <w:ind w:left="135"/>
              <w:jc w:val="center"/>
            </w:pPr>
            <w:r>
              <w:rPr>
                <w:rFonts w:ascii="Times New Roman" w:hAnsi="Times New Roman"/>
                <w:b w:val="0"/>
                <w:i w:val="0"/>
                <w:color w:val="000000"/>
                <w:sz w:val="24"/>
              </w:rPr>
              <w:t xml:space="preserve"> 0.5 </w:t>
            </w:r>
          </w:p>
        </w:tc>
        <w:tc>
          <w:tcPr>
            <w:tcW w:w="1137" w:type="dxa"/>
            <w:tcMar>
              <w:top w:w="50" w:type="dxa"/>
              <w:left w:w="100" w:type="dxa"/>
            </w:tcMar>
            <w:vAlign w:val="center"/>
          </w:tcPr>
          <w:p w14:paraId="2E66558B">
            <w:pPr>
              <w:spacing w:before="0" w:after="0"/>
              <w:ind w:left="135"/>
              <w:jc w:val="left"/>
            </w:pPr>
          </w:p>
        </w:tc>
        <w:tc>
          <w:tcPr>
            <w:tcW w:w="1955" w:type="dxa"/>
            <w:tcMar>
              <w:top w:w="50" w:type="dxa"/>
              <w:left w:w="100" w:type="dxa"/>
            </w:tcMar>
            <w:vAlign w:val="center"/>
          </w:tcPr>
          <w:p w14:paraId="5F26CA31">
            <w:pPr>
              <w:spacing w:before="0" w:after="0"/>
              <w:ind w:left="135"/>
              <w:jc w:val="left"/>
            </w:pPr>
          </w:p>
        </w:tc>
      </w:tr>
      <w:tr w14:paraId="08FE7B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6CCDBC59">
            <w:pPr>
              <w:spacing w:before="0" w:after="0"/>
              <w:ind w:left="0"/>
              <w:jc w:val="left"/>
            </w:pPr>
            <w:r>
              <w:rPr>
                <w:rFonts w:ascii="Times New Roman" w:hAnsi="Times New Roman"/>
                <w:b w:val="0"/>
                <w:i w:val="0"/>
                <w:color w:val="000000"/>
                <w:sz w:val="24"/>
              </w:rPr>
              <w:t>6</w:t>
            </w:r>
          </w:p>
        </w:tc>
        <w:tc>
          <w:tcPr>
            <w:tcW w:w="3344" w:type="dxa"/>
            <w:tcMar>
              <w:top w:w="50" w:type="dxa"/>
              <w:left w:w="100" w:type="dxa"/>
            </w:tcMar>
            <w:vAlign w:val="center"/>
          </w:tcPr>
          <w:p w14:paraId="77B7F801">
            <w:pPr>
              <w:spacing w:before="0" w:after="0"/>
              <w:ind w:left="135"/>
              <w:jc w:val="left"/>
            </w:pPr>
            <w:r>
              <w:rPr>
                <w:rFonts w:ascii="Times New Roman" w:hAnsi="Times New Roman"/>
                <w:b w:val="0"/>
                <w:i w:val="0"/>
                <w:color w:val="000000"/>
                <w:sz w:val="24"/>
              </w:rPr>
              <w:t>Жизнедеятельность клетки</w:t>
            </w:r>
          </w:p>
        </w:tc>
        <w:tc>
          <w:tcPr>
            <w:tcW w:w="812" w:type="dxa"/>
            <w:tcMar>
              <w:top w:w="50" w:type="dxa"/>
              <w:left w:w="100" w:type="dxa"/>
            </w:tcMar>
            <w:vAlign w:val="center"/>
          </w:tcPr>
          <w:p w14:paraId="4E1A53D6">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6A2EE69B">
            <w:pPr>
              <w:spacing w:before="0" w:after="0" w:line="276" w:lineRule="auto"/>
              <w:ind w:left="135"/>
              <w:jc w:val="center"/>
            </w:pPr>
          </w:p>
        </w:tc>
        <w:tc>
          <w:tcPr>
            <w:tcW w:w="1607" w:type="dxa"/>
            <w:tcMar>
              <w:top w:w="50" w:type="dxa"/>
              <w:left w:w="100" w:type="dxa"/>
            </w:tcMar>
            <w:vAlign w:val="center"/>
          </w:tcPr>
          <w:p w14:paraId="2541D319">
            <w:pPr>
              <w:spacing w:before="0" w:after="0" w:line="276" w:lineRule="auto"/>
              <w:ind w:left="135"/>
              <w:jc w:val="center"/>
            </w:pPr>
          </w:p>
        </w:tc>
        <w:tc>
          <w:tcPr>
            <w:tcW w:w="1137" w:type="dxa"/>
            <w:tcMar>
              <w:top w:w="50" w:type="dxa"/>
              <w:left w:w="100" w:type="dxa"/>
            </w:tcMar>
            <w:vAlign w:val="center"/>
          </w:tcPr>
          <w:p w14:paraId="3926B2E6">
            <w:pPr>
              <w:spacing w:before="0" w:after="0"/>
              <w:ind w:left="135"/>
              <w:jc w:val="left"/>
            </w:pPr>
          </w:p>
        </w:tc>
        <w:tc>
          <w:tcPr>
            <w:tcW w:w="1955" w:type="dxa"/>
            <w:tcMar>
              <w:top w:w="50" w:type="dxa"/>
              <w:left w:w="100" w:type="dxa"/>
            </w:tcMar>
            <w:vAlign w:val="center"/>
          </w:tcPr>
          <w:p w14:paraId="4BCD18D2">
            <w:pPr>
              <w:spacing w:before="0" w:after="0"/>
              <w:ind w:left="135"/>
              <w:jc w:val="left"/>
            </w:pPr>
          </w:p>
        </w:tc>
      </w:tr>
      <w:tr w14:paraId="745BCD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410C9303">
            <w:pPr>
              <w:spacing w:before="0" w:after="0"/>
              <w:ind w:left="0"/>
              <w:jc w:val="left"/>
            </w:pPr>
            <w:r>
              <w:rPr>
                <w:rFonts w:ascii="Times New Roman" w:hAnsi="Times New Roman"/>
                <w:b w:val="0"/>
                <w:i w:val="0"/>
                <w:color w:val="000000"/>
                <w:sz w:val="24"/>
              </w:rPr>
              <w:t>7</w:t>
            </w:r>
          </w:p>
        </w:tc>
        <w:tc>
          <w:tcPr>
            <w:tcW w:w="3344" w:type="dxa"/>
            <w:tcMar>
              <w:top w:w="50" w:type="dxa"/>
              <w:left w:w="100" w:type="dxa"/>
            </w:tcMar>
            <w:vAlign w:val="center"/>
          </w:tcPr>
          <w:p w14:paraId="1EF445A1">
            <w:pPr>
              <w:spacing w:before="0" w:after="0"/>
              <w:ind w:left="135"/>
              <w:jc w:val="left"/>
            </w:pPr>
            <w:r>
              <w:rPr>
                <w:rFonts w:ascii="Times New Roman" w:hAnsi="Times New Roman"/>
                <w:b w:val="0"/>
                <w:i w:val="0"/>
                <w:color w:val="000000"/>
                <w:sz w:val="24"/>
              </w:rPr>
              <w:t>Растительные ткани, их функции. Лабораторная работа «Изучение строения растительных тканей (использование микропрепаратов)»</w:t>
            </w:r>
          </w:p>
        </w:tc>
        <w:tc>
          <w:tcPr>
            <w:tcW w:w="812" w:type="dxa"/>
            <w:tcMar>
              <w:top w:w="50" w:type="dxa"/>
              <w:left w:w="100" w:type="dxa"/>
            </w:tcMar>
            <w:vAlign w:val="center"/>
          </w:tcPr>
          <w:p w14:paraId="0964DCB2">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5FB9AC60">
            <w:pPr>
              <w:spacing w:before="0" w:after="0" w:line="276" w:lineRule="auto"/>
              <w:ind w:left="135"/>
              <w:jc w:val="center"/>
            </w:pPr>
          </w:p>
        </w:tc>
        <w:tc>
          <w:tcPr>
            <w:tcW w:w="1607" w:type="dxa"/>
            <w:tcMar>
              <w:top w:w="50" w:type="dxa"/>
              <w:left w:w="100" w:type="dxa"/>
            </w:tcMar>
            <w:vAlign w:val="center"/>
          </w:tcPr>
          <w:p w14:paraId="735C9986">
            <w:pPr>
              <w:spacing w:before="0" w:after="0" w:line="276" w:lineRule="auto"/>
              <w:ind w:left="135"/>
              <w:jc w:val="center"/>
            </w:pPr>
            <w:r>
              <w:rPr>
                <w:rFonts w:ascii="Times New Roman" w:hAnsi="Times New Roman"/>
                <w:b w:val="0"/>
                <w:i w:val="0"/>
                <w:color w:val="000000"/>
                <w:sz w:val="24"/>
              </w:rPr>
              <w:t xml:space="preserve"> 0.5 </w:t>
            </w:r>
          </w:p>
        </w:tc>
        <w:tc>
          <w:tcPr>
            <w:tcW w:w="1137" w:type="dxa"/>
            <w:tcMar>
              <w:top w:w="50" w:type="dxa"/>
              <w:left w:w="100" w:type="dxa"/>
            </w:tcMar>
            <w:vAlign w:val="center"/>
          </w:tcPr>
          <w:p w14:paraId="7ADC6B17">
            <w:pPr>
              <w:spacing w:before="0" w:after="0"/>
              <w:ind w:left="135"/>
              <w:jc w:val="left"/>
            </w:pPr>
          </w:p>
        </w:tc>
        <w:tc>
          <w:tcPr>
            <w:tcW w:w="1955" w:type="dxa"/>
            <w:tcMar>
              <w:top w:w="50" w:type="dxa"/>
              <w:left w:w="100" w:type="dxa"/>
            </w:tcMar>
            <w:vAlign w:val="center"/>
          </w:tcPr>
          <w:p w14:paraId="07228D2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"https://m.edsoo.ru/863d115a" \h </w:instrText>
            </w:r>
            <w:r>
              <w:fldChar w:fldCharType="separate"/>
            </w:r>
            <w:r>
              <w:rPr>
                <w:rFonts w:ascii="Times New Roman" w:hAnsi="Times New Roman"/>
                <w:b w:val="0"/>
                <w:i w:val="0"/>
                <w:color w:val="0000FF"/>
                <w:sz w:val="22"/>
                <w:u w:val="single"/>
              </w:rPr>
              <w:t>https://m.edsoo.ru/863d115a</w:t>
            </w:r>
            <w:r>
              <w:rPr>
                <w:rFonts w:ascii="Times New Roman" w:hAnsi="Times New Roman"/>
                <w:b w:val="0"/>
                <w:i w:val="0"/>
                <w:color w:val="0000FF"/>
                <w:sz w:val="22"/>
                <w:u w:val="single"/>
              </w:rPr>
              <w:fldChar w:fldCharType="end"/>
            </w:r>
          </w:p>
        </w:tc>
      </w:tr>
      <w:tr w14:paraId="182F72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5C5316B4">
            <w:pPr>
              <w:spacing w:before="0" w:after="0"/>
              <w:ind w:left="0"/>
              <w:jc w:val="left"/>
            </w:pPr>
            <w:r>
              <w:rPr>
                <w:rFonts w:ascii="Times New Roman" w:hAnsi="Times New Roman"/>
                <w:b w:val="0"/>
                <w:i w:val="0"/>
                <w:color w:val="000000"/>
                <w:sz w:val="24"/>
              </w:rPr>
              <w:t>8</w:t>
            </w:r>
          </w:p>
        </w:tc>
        <w:tc>
          <w:tcPr>
            <w:tcW w:w="3344" w:type="dxa"/>
            <w:tcMar>
              <w:top w:w="50" w:type="dxa"/>
              <w:left w:w="100" w:type="dxa"/>
            </w:tcMar>
            <w:vAlign w:val="center"/>
          </w:tcPr>
          <w:p w14:paraId="25EA11A0">
            <w:pPr>
              <w:spacing w:before="0" w:after="0"/>
              <w:ind w:left="135"/>
              <w:jc w:val="left"/>
            </w:pPr>
            <w:r>
              <w:rPr>
                <w:rFonts w:ascii="Times New Roman" w:hAnsi="Times New Roman"/>
                <w:b w:val="0"/>
                <w:i w:val="0"/>
                <w:color w:val="000000"/>
                <w:sz w:val="24"/>
              </w:rPr>
              <w:t>Органы растений. Лабораторная работа «Изучение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tc>
        <w:tc>
          <w:tcPr>
            <w:tcW w:w="812" w:type="dxa"/>
            <w:tcMar>
              <w:top w:w="50" w:type="dxa"/>
              <w:left w:w="100" w:type="dxa"/>
            </w:tcMar>
            <w:vAlign w:val="center"/>
          </w:tcPr>
          <w:p w14:paraId="50DB2D3A">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5972B105">
            <w:pPr>
              <w:spacing w:before="0" w:after="0" w:line="276" w:lineRule="auto"/>
              <w:ind w:left="135"/>
              <w:jc w:val="center"/>
            </w:pPr>
          </w:p>
        </w:tc>
        <w:tc>
          <w:tcPr>
            <w:tcW w:w="1607" w:type="dxa"/>
            <w:tcMar>
              <w:top w:w="50" w:type="dxa"/>
              <w:left w:w="100" w:type="dxa"/>
            </w:tcMar>
            <w:vAlign w:val="center"/>
          </w:tcPr>
          <w:p w14:paraId="42948D31">
            <w:pPr>
              <w:spacing w:before="0" w:after="0" w:line="276" w:lineRule="auto"/>
              <w:ind w:left="135"/>
              <w:jc w:val="center"/>
            </w:pPr>
            <w:r>
              <w:rPr>
                <w:rFonts w:ascii="Times New Roman" w:hAnsi="Times New Roman"/>
                <w:b w:val="0"/>
                <w:i w:val="0"/>
                <w:color w:val="000000"/>
                <w:sz w:val="24"/>
              </w:rPr>
              <w:t xml:space="preserve"> 0.5 </w:t>
            </w:r>
          </w:p>
        </w:tc>
        <w:tc>
          <w:tcPr>
            <w:tcW w:w="1137" w:type="dxa"/>
            <w:tcMar>
              <w:top w:w="50" w:type="dxa"/>
              <w:left w:w="100" w:type="dxa"/>
            </w:tcMar>
            <w:vAlign w:val="center"/>
          </w:tcPr>
          <w:p w14:paraId="6D21E433">
            <w:pPr>
              <w:spacing w:before="0" w:after="0"/>
              <w:ind w:left="135"/>
              <w:jc w:val="left"/>
            </w:pPr>
          </w:p>
        </w:tc>
        <w:tc>
          <w:tcPr>
            <w:tcW w:w="1955" w:type="dxa"/>
            <w:tcMar>
              <w:top w:w="50" w:type="dxa"/>
              <w:left w:w="100" w:type="dxa"/>
            </w:tcMar>
            <w:vAlign w:val="center"/>
          </w:tcPr>
          <w:p w14:paraId="3B198C8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"https://m.edsoo.ru/863d12ae" \h </w:instrText>
            </w:r>
            <w:r>
              <w:fldChar w:fldCharType="separate"/>
            </w:r>
            <w:r>
              <w:rPr>
                <w:rFonts w:ascii="Times New Roman" w:hAnsi="Times New Roman"/>
                <w:b w:val="0"/>
                <w:i w:val="0"/>
                <w:color w:val="0000FF"/>
                <w:sz w:val="22"/>
                <w:u w:val="single"/>
              </w:rPr>
              <w:t>https://m.edsoo.ru/863d12ae</w:t>
            </w:r>
            <w:r>
              <w:rPr>
                <w:rFonts w:ascii="Times New Roman" w:hAnsi="Times New Roman"/>
                <w:b w:val="0"/>
                <w:i w:val="0"/>
                <w:color w:val="0000FF"/>
                <w:sz w:val="22"/>
                <w:u w:val="single"/>
              </w:rPr>
              <w:fldChar w:fldCharType="end"/>
            </w:r>
          </w:p>
        </w:tc>
      </w:tr>
      <w:tr w14:paraId="6DA2A0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009430A5">
            <w:pPr>
              <w:spacing w:before="0" w:after="0"/>
              <w:ind w:left="0"/>
              <w:jc w:val="left"/>
            </w:pPr>
            <w:r>
              <w:rPr>
                <w:rFonts w:ascii="Times New Roman" w:hAnsi="Times New Roman"/>
                <w:b w:val="0"/>
                <w:i w:val="0"/>
                <w:color w:val="000000"/>
                <w:sz w:val="24"/>
              </w:rPr>
              <w:t>9</w:t>
            </w:r>
          </w:p>
        </w:tc>
        <w:tc>
          <w:tcPr>
            <w:tcW w:w="3344" w:type="dxa"/>
            <w:tcMar>
              <w:top w:w="50" w:type="dxa"/>
              <w:left w:w="100" w:type="dxa"/>
            </w:tcMar>
            <w:vAlign w:val="center"/>
          </w:tcPr>
          <w:p w14:paraId="6A86669E">
            <w:pPr>
              <w:spacing w:before="0" w:after="0"/>
              <w:ind w:left="135"/>
              <w:jc w:val="left"/>
            </w:pPr>
            <w:r>
              <w:rPr>
                <w:rFonts w:ascii="Times New Roman" w:hAnsi="Times New Roman"/>
                <w:b w:val="0"/>
                <w:i w:val="0"/>
                <w:color w:val="000000"/>
                <w:sz w:val="24"/>
              </w:rPr>
              <w:t>Строение семян. Лабораторная работа «Изучение строения семян однодольных и двудольных растений»</w:t>
            </w:r>
          </w:p>
        </w:tc>
        <w:tc>
          <w:tcPr>
            <w:tcW w:w="812" w:type="dxa"/>
            <w:tcMar>
              <w:top w:w="50" w:type="dxa"/>
              <w:left w:w="100" w:type="dxa"/>
            </w:tcMar>
            <w:vAlign w:val="center"/>
          </w:tcPr>
          <w:p w14:paraId="035A8BAD">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63D3AB78">
            <w:pPr>
              <w:spacing w:before="0" w:after="0" w:line="276" w:lineRule="auto"/>
              <w:ind w:left="135"/>
              <w:jc w:val="center"/>
            </w:pPr>
          </w:p>
        </w:tc>
        <w:tc>
          <w:tcPr>
            <w:tcW w:w="1607" w:type="dxa"/>
            <w:tcMar>
              <w:top w:w="50" w:type="dxa"/>
              <w:left w:w="100" w:type="dxa"/>
            </w:tcMar>
            <w:vAlign w:val="center"/>
          </w:tcPr>
          <w:p w14:paraId="047A246F">
            <w:pPr>
              <w:spacing w:before="0" w:after="0" w:line="276" w:lineRule="auto"/>
              <w:ind w:left="135"/>
              <w:jc w:val="center"/>
            </w:pPr>
            <w:r>
              <w:rPr>
                <w:rFonts w:ascii="Times New Roman" w:hAnsi="Times New Roman"/>
                <w:b w:val="0"/>
                <w:i w:val="0"/>
                <w:color w:val="000000"/>
                <w:sz w:val="24"/>
              </w:rPr>
              <w:t xml:space="preserve"> 0.5 </w:t>
            </w:r>
          </w:p>
        </w:tc>
        <w:tc>
          <w:tcPr>
            <w:tcW w:w="1137" w:type="dxa"/>
            <w:tcMar>
              <w:top w:w="50" w:type="dxa"/>
              <w:left w:w="100" w:type="dxa"/>
            </w:tcMar>
            <w:vAlign w:val="center"/>
          </w:tcPr>
          <w:p w14:paraId="4CE5E733">
            <w:pPr>
              <w:spacing w:before="0" w:after="0"/>
              <w:ind w:left="135"/>
              <w:jc w:val="left"/>
            </w:pPr>
          </w:p>
        </w:tc>
        <w:tc>
          <w:tcPr>
            <w:tcW w:w="1955" w:type="dxa"/>
            <w:tcMar>
              <w:top w:w="50" w:type="dxa"/>
              <w:left w:w="100" w:type="dxa"/>
            </w:tcMar>
            <w:vAlign w:val="center"/>
          </w:tcPr>
          <w:p w14:paraId="7A83279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"https://m.edsoo.ru/863d3cca" \h </w:instrText>
            </w:r>
            <w:r>
              <w:fldChar w:fldCharType="separate"/>
            </w:r>
            <w:r>
              <w:rPr>
                <w:rFonts w:ascii="Times New Roman" w:hAnsi="Times New Roman"/>
                <w:b w:val="0"/>
                <w:i w:val="0"/>
                <w:color w:val="0000FF"/>
                <w:sz w:val="22"/>
                <w:u w:val="single"/>
              </w:rPr>
              <w:t>https://m.edsoo.ru/863d3cca</w:t>
            </w:r>
            <w:r>
              <w:rPr>
                <w:rFonts w:ascii="Times New Roman" w:hAnsi="Times New Roman"/>
                <w:b w:val="0"/>
                <w:i w:val="0"/>
                <w:color w:val="0000FF"/>
                <w:sz w:val="22"/>
                <w:u w:val="single"/>
              </w:rPr>
              <w:fldChar w:fldCharType="end"/>
            </w:r>
          </w:p>
        </w:tc>
      </w:tr>
      <w:tr w14:paraId="11B145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38511496">
            <w:pPr>
              <w:spacing w:before="0" w:after="0"/>
              <w:ind w:left="0"/>
              <w:jc w:val="left"/>
            </w:pPr>
            <w:r>
              <w:rPr>
                <w:rFonts w:ascii="Times New Roman" w:hAnsi="Times New Roman"/>
                <w:b w:val="0"/>
                <w:i w:val="0"/>
                <w:color w:val="000000"/>
                <w:sz w:val="24"/>
              </w:rPr>
              <w:t>10</w:t>
            </w:r>
          </w:p>
        </w:tc>
        <w:tc>
          <w:tcPr>
            <w:tcW w:w="3344" w:type="dxa"/>
            <w:tcMar>
              <w:top w:w="50" w:type="dxa"/>
              <w:left w:w="100" w:type="dxa"/>
            </w:tcMar>
            <w:vAlign w:val="center"/>
          </w:tcPr>
          <w:p w14:paraId="682AF63F">
            <w:pPr>
              <w:spacing w:before="0" w:after="0"/>
              <w:ind w:left="135"/>
              <w:jc w:val="left"/>
            </w:pPr>
            <w:r>
              <w:rPr>
                <w:rFonts w:ascii="Times New Roman" w:hAnsi="Times New Roman"/>
                <w:b w:val="0"/>
                <w:i w:val="0"/>
                <w:color w:val="000000"/>
                <w:sz w:val="24"/>
              </w:rPr>
              <w:t>Виды корней и типы корневых систем. Лабораторная работа «Изучение строения корневых систем (стержневой и мочковатой) на примере гербарных экземпляров или живых растений. Изучение микропрепарата клеток корня»</w:t>
            </w:r>
          </w:p>
        </w:tc>
        <w:tc>
          <w:tcPr>
            <w:tcW w:w="812" w:type="dxa"/>
            <w:tcMar>
              <w:top w:w="50" w:type="dxa"/>
              <w:left w:w="100" w:type="dxa"/>
            </w:tcMar>
            <w:vAlign w:val="center"/>
          </w:tcPr>
          <w:p w14:paraId="15C729FD">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422F07CC">
            <w:pPr>
              <w:spacing w:before="0" w:after="0" w:line="276" w:lineRule="auto"/>
              <w:ind w:left="135"/>
              <w:jc w:val="center"/>
            </w:pPr>
          </w:p>
        </w:tc>
        <w:tc>
          <w:tcPr>
            <w:tcW w:w="1607" w:type="dxa"/>
            <w:tcMar>
              <w:top w:w="50" w:type="dxa"/>
              <w:left w:w="100" w:type="dxa"/>
            </w:tcMar>
            <w:vAlign w:val="center"/>
          </w:tcPr>
          <w:p w14:paraId="63BEC95D">
            <w:pPr>
              <w:spacing w:before="0" w:after="0" w:line="276" w:lineRule="auto"/>
              <w:ind w:left="135"/>
              <w:jc w:val="center"/>
            </w:pPr>
          </w:p>
        </w:tc>
        <w:tc>
          <w:tcPr>
            <w:tcW w:w="1137" w:type="dxa"/>
            <w:tcMar>
              <w:top w:w="50" w:type="dxa"/>
              <w:left w:w="100" w:type="dxa"/>
            </w:tcMar>
            <w:vAlign w:val="center"/>
          </w:tcPr>
          <w:p w14:paraId="52E24853">
            <w:pPr>
              <w:spacing w:before="0" w:after="0"/>
              <w:ind w:left="135"/>
              <w:jc w:val="left"/>
            </w:pPr>
          </w:p>
        </w:tc>
        <w:tc>
          <w:tcPr>
            <w:tcW w:w="1955" w:type="dxa"/>
            <w:tcMar>
              <w:top w:w="50" w:type="dxa"/>
              <w:left w:w="100" w:type="dxa"/>
            </w:tcMar>
            <w:vAlign w:val="center"/>
          </w:tcPr>
          <w:p w14:paraId="229CDD3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"https://m.edsoo.ru/863d1402" \h </w:instrText>
            </w:r>
            <w:r>
              <w:fldChar w:fldCharType="separate"/>
            </w:r>
            <w:r>
              <w:rPr>
                <w:rFonts w:ascii="Times New Roman" w:hAnsi="Times New Roman"/>
                <w:b w:val="0"/>
                <w:i w:val="0"/>
                <w:color w:val="0000FF"/>
                <w:sz w:val="22"/>
                <w:u w:val="single"/>
              </w:rPr>
              <w:t>https://m.edsoo.ru/863d1402</w:t>
            </w:r>
            <w:r>
              <w:rPr>
                <w:rFonts w:ascii="Times New Roman" w:hAnsi="Times New Roman"/>
                <w:b w:val="0"/>
                <w:i w:val="0"/>
                <w:color w:val="0000FF"/>
                <w:sz w:val="22"/>
                <w:u w:val="single"/>
              </w:rPr>
              <w:fldChar w:fldCharType="end"/>
            </w:r>
          </w:p>
        </w:tc>
      </w:tr>
      <w:tr w14:paraId="6C4558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481FC051">
            <w:pPr>
              <w:spacing w:before="0" w:after="0"/>
              <w:ind w:left="0"/>
              <w:jc w:val="left"/>
            </w:pPr>
            <w:r>
              <w:rPr>
                <w:rFonts w:ascii="Times New Roman" w:hAnsi="Times New Roman"/>
                <w:b w:val="0"/>
                <w:i w:val="0"/>
                <w:color w:val="000000"/>
                <w:sz w:val="24"/>
              </w:rPr>
              <w:t>11</w:t>
            </w:r>
          </w:p>
        </w:tc>
        <w:tc>
          <w:tcPr>
            <w:tcW w:w="3344" w:type="dxa"/>
            <w:tcMar>
              <w:top w:w="50" w:type="dxa"/>
              <w:left w:w="100" w:type="dxa"/>
            </w:tcMar>
            <w:vAlign w:val="center"/>
          </w:tcPr>
          <w:p w14:paraId="1DF64B6D">
            <w:pPr>
              <w:spacing w:before="0" w:after="0"/>
              <w:ind w:left="135"/>
              <w:jc w:val="left"/>
            </w:pPr>
            <w:r>
              <w:rPr>
                <w:rFonts w:ascii="Times New Roman" w:hAnsi="Times New Roman"/>
                <w:b w:val="0"/>
                <w:i w:val="0"/>
                <w:color w:val="000000"/>
                <w:sz w:val="24"/>
              </w:rPr>
              <w:t>Видоизменение корней</w:t>
            </w:r>
          </w:p>
        </w:tc>
        <w:tc>
          <w:tcPr>
            <w:tcW w:w="812" w:type="dxa"/>
            <w:tcMar>
              <w:top w:w="50" w:type="dxa"/>
              <w:left w:w="100" w:type="dxa"/>
            </w:tcMar>
            <w:vAlign w:val="center"/>
          </w:tcPr>
          <w:p w14:paraId="5BCB13AA">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2348F47E">
            <w:pPr>
              <w:spacing w:before="0" w:after="0" w:line="276" w:lineRule="auto"/>
              <w:ind w:left="135"/>
              <w:jc w:val="center"/>
            </w:pPr>
          </w:p>
        </w:tc>
        <w:tc>
          <w:tcPr>
            <w:tcW w:w="1607" w:type="dxa"/>
            <w:tcMar>
              <w:top w:w="50" w:type="dxa"/>
              <w:left w:w="100" w:type="dxa"/>
            </w:tcMar>
            <w:vAlign w:val="center"/>
          </w:tcPr>
          <w:p w14:paraId="23D393D5">
            <w:pPr>
              <w:spacing w:before="0" w:after="0" w:line="276" w:lineRule="auto"/>
              <w:ind w:left="135"/>
              <w:jc w:val="center"/>
            </w:pPr>
          </w:p>
        </w:tc>
        <w:tc>
          <w:tcPr>
            <w:tcW w:w="1137" w:type="dxa"/>
            <w:tcMar>
              <w:top w:w="50" w:type="dxa"/>
              <w:left w:w="100" w:type="dxa"/>
            </w:tcMar>
            <w:vAlign w:val="center"/>
          </w:tcPr>
          <w:p w14:paraId="2ACDC1D6">
            <w:pPr>
              <w:spacing w:before="0" w:after="0"/>
              <w:ind w:left="135"/>
              <w:jc w:val="left"/>
            </w:pPr>
          </w:p>
        </w:tc>
        <w:tc>
          <w:tcPr>
            <w:tcW w:w="1955" w:type="dxa"/>
            <w:tcMar>
              <w:top w:w="50" w:type="dxa"/>
              <w:left w:w="100" w:type="dxa"/>
            </w:tcMar>
            <w:vAlign w:val="center"/>
          </w:tcPr>
          <w:p w14:paraId="2396CB9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"https://m.edsoo.ru/863d197a" \h </w:instrText>
            </w:r>
            <w:r>
              <w:fldChar w:fldCharType="separate"/>
            </w:r>
            <w:r>
              <w:rPr>
                <w:rFonts w:ascii="Times New Roman" w:hAnsi="Times New Roman"/>
                <w:b w:val="0"/>
                <w:i w:val="0"/>
                <w:color w:val="0000FF"/>
                <w:sz w:val="22"/>
                <w:u w:val="single"/>
              </w:rPr>
              <w:t>https://m.edsoo.ru/863d197a</w:t>
            </w:r>
            <w:r>
              <w:rPr>
                <w:rFonts w:ascii="Times New Roman" w:hAnsi="Times New Roman"/>
                <w:b w:val="0"/>
                <w:i w:val="0"/>
                <w:color w:val="0000FF"/>
                <w:sz w:val="22"/>
                <w:u w:val="single"/>
              </w:rPr>
              <w:fldChar w:fldCharType="end"/>
            </w:r>
          </w:p>
        </w:tc>
      </w:tr>
      <w:tr w14:paraId="6A890D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011F6A86">
            <w:pPr>
              <w:spacing w:before="0" w:after="0"/>
              <w:ind w:left="0"/>
              <w:jc w:val="left"/>
            </w:pPr>
            <w:r>
              <w:rPr>
                <w:rFonts w:ascii="Times New Roman" w:hAnsi="Times New Roman"/>
                <w:b w:val="0"/>
                <w:i w:val="0"/>
                <w:color w:val="000000"/>
                <w:sz w:val="24"/>
              </w:rPr>
              <w:t>12</w:t>
            </w:r>
          </w:p>
        </w:tc>
        <w:tc>
          <w:tcPr>
            <w:tcW w:w="3344" w:type="dxa"/>
            <w:tcMar>
              <w:top w:w="50" w:type="dxa"/>
              <w:left w:w="100" w:type="dxa"/>
            </w:tcMar>
            <w:vAlign w:val="center"/>
          </w:tcPr>
          <w:p w14:paraId="5366138F">
            <w:pPr>
              <w:spacing w:before="0" w:after="0"/>
              <w:ind w:left="135"/>
              <w:jc w:val="left"/>
            </w:pPr>
            <w:r>
              <w:rPr>
                <w:rFonts w:ascii="Times New Roman" w:hAnsi="Times New Roman"/>
                <w:b w:val="0"/>
                <w:i w:val="0"/>
                <w:color w:val="000000"/>
                <w:sz w:val="24"/>
              </w:rPr>
              <w:t>Побег. Развитие побега из почки. Лабораторная работа «Изучение строения вегетативных и генеративных почек (на примере сирени, тополя и других растений)»</w:t>
            </w:r>
          </w:p>
        </w:tc>
        <w:tc>
          <w:tcPr>
            <w:tcW w:w="812" w:type="dxa"/>
            <w:tcMar>
              <w:top w:w="50" w:type="dxa"/>
              <w:left w:w="100" w:type="dxa"/>
            </w:tcMar>
            <w:vAlign w:val="center"/>
          </w:tcPr>
          <w:p w14:paraId="457D6306">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444B8829">
            <w:pPr>
              <w:spacing w:before="0" w:after="0" w:line="276" w:lineRule="auto"/>
              <w:ind w:left="135"/>
              <w:jc w:val="center"/>
            </w:pPr>
          </w:p>
        </w:tc>
        <w:tc>
          <w:tcPr>
            <w:tcW w:w="1607" w:type="dxa"/>
            <w:tcMar>
              <w:top w:w="50" w:type="dxa"/>
              <w:left w:w="100" w:type="dxa"/>
            </w:tcMar>
            <w:vAlign w:val="center"/>
          </w:tcPr>
          <w:p w14:paraId="003765B9">
            <w:pPr>
              <w:spacing w:before="0" w:after="0" w:line="276" w:lineRule="auto"/>
              <w:ind w:left="135"/>
              <w:jc w:val="center"/>
            </w:pPr>
            <w:r>
              <w:rPr>
                <w:rFonts w:ascii="Times New Roman" w:hAnsi="Times New Roman"/>
                <w:b w:val="0"/>
                <w:i w:val="0"/>
                <w:color w:val="000000"/>
                <w:sz w:val="24"/>
              </w:rPr>
              <w:t xml:space="preserve"> 0.5 </w:t>
            </w:r>
          </w:p>
        </w:tc>
        <w:tc>
          <w:tcPr>
            <w:tcW w:w="1137" w:type="dxa"/>
            <w:tcMar>
              <w:top w:w="50" w:type="dxa"/>
              <w:left w:w="100" w:type="dxa"/>
            </w:tcMar>
            <w:vAlign w:val="center"/>
          </w:tcPr>
          <w:p w14:paraId="0BBFCB9E">
            <w:pPr>
              <w:spacing w:before="0" w:after="0"/>
              <w:ind w:left="135"/>
              <w:jc w:val="left"/>
            </w:pPr>
          </w:p>
        </w:tc>
        <w:tc>
          <w:tcPr>
            <w:tcW w:w="1955" w:type="dxa"/>
            <w:tcMar>
              <w:top w:w="50" w:type="dxa"/>
              <w:left w:w="100" w:type="dxa"/>
            </w:tcMar>
            <w:vAlign w:val="center"/>
          </w:tcPr>
          <w:p w14:paraId="6D4B1F4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"https://m.edsoo.ru/863d1c90" \h </w:instrText>
            </w:r>
            <w:r>
              <w:fldChar w:fldCharType="separate"/>
            </w:r>
            <w:r>
              <w:rPr>
                <w:rFonts w:ascii="Times New Roman" w:hAnsi="Times New Roman"/>
                <w:b w:val="0"/>
                <w:i w:val="0"/>
                <w:color w:val="0000FF"/>
                <w:sz w:val="22"/>
                <w:u w:val="single"/>
              </w:rPr>
              <w:t>https://m.edsoo.ru/863d1c90</w:t>
            </w:r>
            <w:r>
              <w:rPr>
                <w:rFonts w:ascii="Times New Roman" w:hAnsi="Times New Roman"/>
                <w:b w:val="0"/>
                <w:i w:val="0"/>
                <w:color w:val="0000FF"/>
                <w:sz w:val="22"/>
                <w:u w:val="single"/>
              </w:rPr>
              <w:fldChar w:fldCharType="end"/>
            </w:r>
          </w:p>
        </w:tc>
      </w:tr>
      <w:tr w14:paraId="40AE98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65587011">
            <w:pPr>
              <w:spacing w:before="0" w:after="0"/>
              <w:ind w:left="0"/>
              <w:jc w:val="left"/>
            </w:pPr>
            <w:r>
              <w:rPr>
                <w:rFonts w:ascii="Times New Roman" w:hAnsi="Times New Roman"/>
                <w:b w:val="0"/>
                <w:i w:val="0"/>
                <w:color w:val="000000"/>
                <w:sz w:val="24"/>
              </w:rPr>
              <w:t>13</w:t>
            </w:r>
          </w:p>
        </w:tc>
        <w:tc>
          <w:tcPr>
            <w:tcW w:w="3344" w:type="dxa"/>
            <w:tcMar>
              <w:top w:w="50" w:type="dxa"/>
              <w:left w:w="100" w:type="dxa"/>
            </w:tcMar>
            <w:vAlign w:val="center"/>
          </w:tcPr>
          <w:p w14:paraId="117EB511">
            <w:pPr>
              <w:spacing w:before="0" w:after="0"/>
              <w:ind w:left="135"/>
              <w:jc w:val="left"/>
            </w:pPr>
            <w:r>
              <w:rPr>
                <w:rFonts w:ascii="Times New Roman" w:hAnsi="Times New Roman"/>
                <w:b w:val="0"/>
                <w:i w:val="0"/>
                <w:color w:val="000000"/>
                <w:sz w:val="24"/>
              </w:rPr>
              <w:t>Строение стебля. Лабораторная работа «Рассматривание микроскопического строения ветки дерева (на готовом микропрепарате)»</w:t>
            </w:r>
          </w:p>
        </w:tc>
        <w:tc>
          <w:tcPr>
            <w:tcW w:w="812" w:type="dxa"/>
            <w:tcMar>
              <w:top w:w="50" w:type="dxa"/>
              <w:left w:w="100" w:type="dxa"/>
            </w:tcMar>
            <w:vAlign w:val="center"/>
          </w:tcPr>
          <w:p w14:paraId="732FED3C">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4ADD2F1B">
            <w:pPr>
              <w:spacing w:before="0" w:after="0" w:line="276" w:lineRule="auto"/>
              <w:ind w:left="135"/>
              <w:jc w:val="center"/>
            </w:pPr>
          </w:p>
        </w:tc>
        <w:tc>
          <w:tcPr>
            <w:tcW w:w="1607" w:type="dxa"/>
            <w:tcMar>
              <w:top w:w="50" w:type="dxa"/>
              <w:left w:w="100" w:type="dxa"/>
            </w:tcMar>
            <w:vAlign w:val="center"/>
          </w:tcPr>
          <w:p w14:paraId="12DAAF4A">
            <w:pPr>
              <w:spacing w:before="0" w:after="0" w:line="276" w:lineRule="auto"/>
              <w:ind w:left="135"/>
              <w:jc w:val="center"/>
            </w:pPr>
            <w:r>
              <w:rPr>
                <w:rFonts w:ascii="Times New Roman" w:hAnsi="Times New Roman"/>
                <w:b w:val="0"/>
                <w:i w:val="0"/>
                <w:color w:val="000000"/>
                <w:sz w:val="24"/>
              </w:rPr>
              <w:t xml:space="preserve"> 0.5 </w:t>
            </w:r>
          </w:p>
        </w:tc>
        <w:tc>
          <w:tcPr>
            <w:tcW w:w="1137" w:type="dxa"/>
            <w:tcMar>
              <w:top w:w="50" w:type="dxa"/>
              <w:left w:w="100" w:type="dxa"/>
            </w:tcMar>
            <w:vAlign w:val="center"/>
          </w:tcPr>
          <w:p w14:paraId="65FC2056">
            <w:pPr>
              <w:spacing w:before="0" w:after="0"/>
              <w:ind w:left="135"/>
              <w:jc w:val="left"/>
            </w:pPr>
          </w:p>
        </w:tc>
        <w:tc>
          <w:tcPr>
            <w:tcW w:w="1955" w:type="dxa"/>
            <w:tcMar>
              <w:top w:w="50" w:type="dxa"/>
              <w:left w:w="100" w:type="dxa"/>
            </w:tcMar>
            <w:vAlign w:val="center"/>
          </w:tcPr>
          <w:p w14:paraId="3227A8F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"https://m.edsoo.ru/863d28ca" \h </w:instrText>
            </w:r>
            <w:r>
              <w:fldChar w:fldCharType="separate"/>
            </w:r>
            <w:r>
              <w:rPr>
                <w:rFonts w:ascii="Times New Roman" w:hAnsi="Times New Roman"/>
                <w:b w:val="0"/>
                <w:i w:val="0"/>
                <w:color w:val="0000FF"/>
                <w:sz w:val="22"/>
                <w:u w:val="single"/>
              </w:rPr>
              <w:t>https://m.edsoo.ru/863d28ca</w:t>
            </w:r>
            <w:r>
              <w:rPr>
                <w:rFonts w:ascii="Times New Roman" w:hAnsi="Times New Roman"/>
                <w:b w:val="0"/>
                <w:i w:val="0"/>
                <w:color w:val="0000FF"/>
                <w:sz w:val="22"/>
                <w:u w:val="single"/>
              </w:rPr>
              <w:fldChar w:fldCharType="end"/>
            </w:r>
          </w:p>
        </w:tc>
      </w:tr>
      <w:tr w14:paraId="6547F9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6089E3F7">
            <w:pPr>
              <w:spacing w:before="0" w:after="0"/>
              <w:ind w:left="0"/>
              <w:jc w:val="left"/>
            </w:pPr>
            <w:r>
              <w:rPr>
                <w:rFonts w:ascii="Times New Roman" w:hAnsi="Times New Roman"/>
                <w:b w:val="0"/>
                <w:i w:val="0"/>
                <w:color w:val="000000"/>
                <w:sz w:val="24"/>
              </w:rPr>
              <w:t>14</w:t>
            </w:r>
          </w:p>
        </w:tc>
        <w:tc>
          <w:tcPr>
            <w:tcW w:w="3344" w:type="dxa"/>
            <w:tcMar>
              <w:top w:w="50" w:type="dxa"/>
              <w:left w:w="100" w:type="dxa"/>
            </w:tcMar>
            <w:vAlign w:val="center"/>
          </w:tcPr>
          <w:p w14:paraId="2FCC2E2D">
            <w:pPr>
              <w:spacing w:before="0" w:after="0"/>
              <w:ind w:left="135"/>
              <w:jc w:val="left"/>
            </w:pPr>
            <w:r>
              <w:rPr>
                <w:rFonts w:ascii="Times New Roman" w:hAnsi="Times New Roman"/>
                <w:b w:val="0"/>
                <w:i w:val="0"/>
                <w:color w:val="000000"/>
                <w:sz w:val="24"/>
              </w:rPr>
              <w:t>Внешнее и внутреннее строение листа. Лабораторная работа «Ознакомление с внешним строением листьев и листорасположением (на комнатных растениях)».</w:t>
            </w:r>
          </w:p>
        </w:tc>
        <w:tc>
          <w:tcPr>
            <w:tcW w:w="812" w:type="dxa"/>
            <w:tcMar>
              <w:top w:w="50" w:type="dxa"/>
              <w:left w:w="100" w:type="dxa"/>
            </w:tcMar>
            <w:vAlign w:val="center"/>
          </w:tcPr>
          <w:p w14:paraId="5B780323">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7199C395">
            <w:pPr>
              <w:spacing w:before="0" w:after="0" w:line="276" w:lineRule="auto"/>
              <w:ind w:left="135"/>
              <w:jc w:val="center"/>
            </w:pPr>
          </w:p>
        </w:tc>
        <w:tc>
          <w:tcPr>
            <w:tcW w:w="1607" w:type="dxa"/>
            <w:tcMar>
              <w:top w:w="50" w:type="dxa"/>
              <w:left w:w="100" w:type="dxa"/>
            </w:tcMar>
            <w:vAlign w:val="center"/>
          </w:tcPr>
          <w:p w14:paraId="32D37FD9">
            <w:pPr>
              <w:spacing w:before="0" w:after="0" w:line="276" w:lineRule="auto"/>
              <w:ind w:left="135"/>
              <w:jc w:val="center"/>
            </w:pPr>
            <w:r>
              <w:rPr>
                <w:rFonts w:ascii="Times New Roman" w:hAnsi="Times New Roman"/>
                <w:b w:val="0"/>
                <w:i w:val="0"/>
                <w:color w:val="000000"/>
                <w:sz w:val="24"/>
              </w:rPr>
              <w:t xml:space="preserve"> 0.5 </w:t>
            </w:r>
          </w:p>
        </w:tc>
        <w:tc>
          <w:tcPr>
            <w:tcW w:w="1137" w:type="dxa"/>
            <w:tcMar>
              <w:top w:w="50" w:type="dxa"/>
              <w:left w:w="100" w:type="dxa"/>
            </w:tcMar>
            <w:vAlign w:val="center"/>
          </w:tcPr>
          <w:p w14:paraId="5509F790">
            <w:pPr>
              <w:spacing w:before="0" w:after="0"/>
              <w:ind w:left="135"/>
              <w:jc w:val="left"/>
            </w:pPr>
          </w:p>
        </w:tc>
        <w:tc>
          <w:tcPr>
            <w:tcW w:w="1955" w:type="dxa"/>
            <w:tcMar>
              <w:top w:w="50" w:type="dxa"/>
              <w:left w:w="100" w:type="dxa"/>
            </w:tcMar>
            <w:vAlign w:val="center"/>
          </w:tcPr>
          <w:p w14:paraId="11F4A1A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"https://m.edsoo.ru/863d1e98" \h </w:instrText>
            </w:r>
            <w:r>
              <w:fldChar w:fldCharType="separate"/>
            </w:r>
            <w:r>
              <w:rPr>
                <w:rFonts w:ascii="Times New Roman" w:hAnsi="Times New Roman"/>
                <w:b w:val="0"/>
                <w:i w:val="0"/>
                <w:color w:val="0000FF"/>
                <w:sz w:val="22"/>
                <w:u w:val="single"/>
              </w:rPr>
              <w:t>https://m.edsoo.ru/863d1e98</w:t>
            </w:r>
            <w:r>
              <w:rPr>
                <w:rFonts w:ascii="Times New Roman" w:hAnsi="Times New Roman"/>
                <w:b w:val="0"/>
                <w:i w:val="0"/>
                <w:color w:val="0000FF"/>
                <w:sz w:val="22"/>
                <w:u w:val="single"/>
              </w:rPr>
              <w:fldChar w:fldCharType="end"/>
            </w:r>
          </w:p>
        </w:tc>
      </w:tr>
      <w:tr w14:paraId="1EB735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1B98B7D3">
            <w:pPr>
              <w:spacing w:before="0" w:after="0"/>
              <w:ind w:left="0"/>
              <w:jc w:val="left"/>
            </w:pPr>
            <w:r>
              <w:rPr>
                <w:rFonts w:ascii="Times New Roman" w:hAnsi="Times New Roman"/>
                <w:b w:val="0"/>
                <w:i w:val="0"/>
                <w:color w:val="000000"/>
                <w:sz w:val="24"/>
              </w:rPr>
              <w:t>15</w:t>
            </w:r>
          </w:p>
        </w:tc>
        <w:tc>
          <w:tcPr>
            <w:tcW w:w="3344" w:type="dxa"/>
            <w:tcMar>
              <w:top w:w="50" w:type="dxa"/>
              <w:left w:w="100" w:type="dxa"/>
            </w:tcMar>
            <w:vAlign w:val="center"/>
          </w:tcPr>
          <w:p w14:paraId="530C8985">
            <w:pPr>
              <w:spacing w:before="0" w:after="0"/>
              <w:ind w:left="135"/>
              <w:jc w:val="left"/>
            </w:pPr>
            <w:r>
              <w:rPr>
                <w:rFonts w:ascii="Times New Roman" w:hAnsi="Times New Roman"/>
                <w:b w:val="0"/>
                <w:i w:val="0"/>
                <w:color w:val="000000"/>
                <w:sz w:val="24"/>
              </w:rPr>
              <w:t>Видоизменения побегов. Лабораторная работа «Исследование строения корневища, клубня, луковицы»</w:t>
            </w:r>
          </w:p>
        </w:tc>
        <w:tc>
          <w:tcPr>
            <w:tcW w:w="812" w:type="dxa"/>
            <w:tcMar>
              <w:top w:w="50" w:type="dxa"/>
              <w:left w:w="100" w:type="dxa"/>
            </w:tcMar>
            <w:vAlign w:val="center"/>
          </w:tcPr>
          <w:p w14:paraId="2DE419AA">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3BAA23C5">
            <w:pPr>
              <w:spacing w:before="0" w:after="0" w:line="276" w:lineRule="auto"/>
              <w:ind w:left="135"/>
              <w:jc w:val="center"/>
            </w:pPr>
          </w:p>
        </w:tc>
        <w:tc>
          <w:tcPr>
            <w:tcW w:w="1607" w:type="dxa"/>
            <w:tcMar>
              <w:top w:w="50" w:type="dxa"/>
              <w:left w:w="100" w:type="dxa"/>
            </w:tcMar>
            <w:vAlign w:val="center"/>
          </w:tcPr>
          <w:p w14:paraId="67CA88AB">
            <w:pPr>
              <w:spacing w:before="0" w:after="0" w:line="276" w:lineRule="auto"/>
              <w:ind w:left="135"/>
              <w:jc w:val="center"/>
            </w:pPr>
            <w:r>
              <w:rPr>
                <w:rFonts w:ascii="Times New Roman" w:hAnsi="Times New Roman"/>
                <w:b w:val="0"/>
                <w:i w:val="0"/>
                <w:color w:val="000000"/>
                <w:sz w:val="24"/>
              </w:rPr>
              <w:t xml:space="preserve"> 0.5 </w:t>
            </w:r>
          </w:p>
        </w:tc>
        <w:tc>
          <w:tcPr>
            <w:tcW w:w="1137" w:type="dxa"/>
            <w:tcMar>
              <w:top w:w="50" w:type="dxa"/>
              <w:left w:w="100" w:type="dxa"/>
            </w:tcMar>
            <w:vAlign w:val="center"/>
          </w:tcPr>
          <w:p w14:paraId="2BB7FFAD">
            <w:pPr>
              <w:spacing w:before="0" w:after="0"/>
              <w:ind w:left="135"/>
              <w:jc w:val="left"/>
            </w:pPr>
          </w:p>
        </w:tc>
        <w:tc>
          <w:tcPr>
            <w:tcW w:w="1955" w:type="dxa"/>
            <w:tcMar>
              <w:top w:w="50" w:type="dxa"/>
              <w:left w:w="100" w:type="dxa"/>
            </w:tcMar>
            <w:vAlign w:val="center"/>
          </w:tcPr>
          <w:p w14:paraId="7CA1339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"https://m.edsoo.ru/863d2c08" \h </w:instrText>
            </w:r>
            <w:r>
              <w:fldChar w:fldCharType="separate"/>
            </w:r>
            <w:r>
              <w:rPr>
                <w:rFonts w:ascii="Times New Roman" w:hAnsi="Times New Roman"/>
                <w:b w:val="0"/>
                <w:i w:val="0"/>
                <w:color w:val="0000FF"/>
                <w:sz w:val="22"/>
                <w:u w:val="single"/>
              </w:rPr>
              <w:t>https://m.edsoo.ru/863d2c08</w:t>
            </w:r>
            <w:r>
              <w:rPr>
                <w:rFonts w:ascii="Times New Roman" w:hAnsi="Times New Roman"/>
                <w:b w:val="0"/>
                <w:i w:val="0"/>
                <w:color w:val="0000FF"/>
                <w:sz w:val="22"/>
                <w:u w:val="single"/>
              </w:rPr>
              <w:fldChar w:fldCharType="end"/>
            </w:r>
          </w:p>
        </w:tc>
      </w:tr>
      <w:tr w14:paraId="0FED90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1872EB4A">
            <w:pPr>
              <w:spacing w:before="0" w:after="0"/>
              <w:ind w:left="0"/>
              <w:jc w:val="left"/>
            </w:pPr>
            <w:r>
              <w:rPr>
                <w:rFonts w:ascii="Times New Roman" w:hAnsi="Times New Roman"/>
                <w:b w:val="0"/>
                <w:i w:val="0"/>
                <w:color w:val="000000"/>
                <w:sz w:val="24"/>
              </w:rPr>
              <w:t>16</w:t>
            </w:r>
          </w:p>
        </w:tc>
        <w:tc>
          <w:tcPr>
            <w:tcW w:w="3344" w:type="dxa"/>
            <w:tcMar>
              <w:top w:w="50" w:type="dxa"/>
              <w:left w:w="100" w:type="dxa"/>
            </w:tcMar>
            <w:vAlign w:val="center"/>
          </w:tcPr>
          <w:p w14:paraId="58FA74BC">
            <w:pPr>
              <w:spacing w:before="0" w:after="0"/>
              <w:ind w:left="135"/>
              <w:jc w:val="left"/>
            </w:pPr>
            <w:r>
              <w:rPr>
                <w:rFonts w:ascii="Times New Roman" w:hAnsi="Times New Roman"/>
                <w:b w:val="0"/>
                <w:i w:val="0"/>
                <w:color w:val="000000"/>
                <w:sz w:val="24"/>
              </w:rPr>
              <w:t>Строение и разнообразие цветков. Лабораторная работа «Изучение строения цветков»</w:t>
            </w:r>
          </w:p>
        </w:tc>
        <w:tc>
          <w:tcPr>
            <w:tcW w:w="812" w:type="dxa"/>
            <w:tcMar>
              <w:top w:w="50" w:type="dxa"/>
              <w:left w:w="100" w:type="dxa"/>
            </w:tcMar>
            <w:vAlign w:val="center"/>
          </w:tcPr>
          <w:p w14:paraId="1AD9CAAB">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3F629919">
            <w:pPr>
              <w:spacing w:before="0" w:after="0" w:line="276" w:lineRule="auto"/>
              <w:ind w:left="135"/>
              <w:jc w:val="center"/>
            </w:pPr>
          </w:p>
        </w:tc>
        <w:tc>
          <w:tcPr>
            <w:tcW w:w="1607" w:type="dxa"/>
            <w:tcMar>
              <w:top w:w="50" w:type="dxa"/>
              <w:left w:w="100" w:type="dxa"/>
            </w:tcMar>
            <w:vAlign w:val="center"/>
          </w:tcPr>
          <w:p w14:paraId="53769064">
            <w:pPr>
              <w:spacing w:before="0" w:after="0" w:line="276" w:lineRule="auto"/>
              <w:ind w:left="135"/>
              <w:jc w:val="center"/>
            </w:pPr>
            <w:r>
              <w:rPr>
                <w:rFonts w:ascii="Times New Roman" w:hAnsi="Times New Roman"/>
                <w:b w:val="0"/>
                <w:i w:val="0"/>
                <w:color w:val="000000"/>
                <w:sz w:val="24"/>
              </w:rPr>
              <w:t xml:space="preserve"> 0.5 </w:t>
            </w:r>
          </w:p>
        </w:tc>
        <w:tc>
          <w:tcPr>
            <w:tcW w:w="1137" w:type="dxa"/>
            <w:tcMar>
              <w:top w:w="50" w:type="dxa"/>
              <w:left w:w="100" w:type="dxa"/>
            </w:tcMar>
            <w:vAlign w:val="center"/>
          </w:tcPr>
          <w:p w14:paraId="6E79FF1D">
            <w:pPr>
              <w:spacing w:before="0" w:after="0"/>
              <w:ind w:left="135"/>
              <w:jc w:val="left"/>
            </w:pPr>
          </w:p>
        </w:tc>
        <w:tc>
          <w:tcPr>
            <w:tcW w:w="1955" w:type="dxa"/>
            <w:tcMar>
              <w:top w:w="50" w:type="dxa"/>
              <w:left w:w="100" w:type="dxa"/>
            </w:tcMar>
            <w:vAlign w:val="center"/>
          </w:tcPr>
          <w:p w14:paraId="3B7B3E1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"https://m.edsoo.ru/863d3842" \h </w:instrText>
            </w:r>
            <w:r>
              <w:fldChar w:fldCharType="separate"/>
            </w:r>
            <w:r>
              <w:rPr>
                <w:rFonts w:ascii="Times New Roman" w:hAnsi="Times New Roman"/>
                <w:b w:val="0"/>
                <w:i w:val="0"/>
                <w:color w:val="0000FF"/>
                <w:sz w:val="22"/>
                <w:u w:val="single"/>
              </w:rPr>
              <w:t>https://m.edsoo.ru/863d3842</w:t>
            </w:r>
            <w:r>
              <w:rPr>
                <w:rFonts w:ascii="Times New Roman" w:hAnsi="Times New Roman"/>
                <w:b w:val="0"/>
                <w:i w:val="0"/>
                <w:color w:val="0000FF"/>
                <w:sz w:val="22"/>
                <w:u w:val="single"/>
              </w:rPr>
              <w:fldChar w:fldCharType="end"/>
            </w:r>
          </w:p>
        </w:tc>
      </w:tr>
      <w:tr w14:paraId="4D2C9D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20291C56">
            <w:pPr>
              <w:spacing w:before="0" w:after="0"/>
              <w:ind w:left="0"/>
              <w:jc w:val="left"/>
            </w:pPr>
            <w:r>
              <w:rPr>
                <w:rFonts w:ascii="Times New Roman" w:hAnsi="Times New Roman"/>
                <w:b w:val="0"/>
                <w:i w:val="0"/>
                <w:color w:val="000000"/>
                <w:sz w:val="24"/>
              </w:rPr>
              <w:t>17</w:t>
            </w:r>
          </w:p>
        </w:tc>
        <w:tc>
          <w:tcPr>
            <w:tcW w:w="3344" w:type="dxa"/>
            <w:tcMar>
              <w:top w:w="50" w:type="dxa"/>
              <w:left w:w="100" w:type="dxa"/>
            </w:tcMar>
            <w:vAlign w:val="center"/>
          </w:tcPr>
          <w:p w14:paraId="3756767D">
            <w:pPr>
              <w:spacing w:before="0" w:after="0"/>
              <w:ind w:left="135"/>
              <w:jc w:val="left"/>
            </w:pPr>
            <w:r>
              <w:rPr>
                <w:rFonts w:ascii="Times New Roman" w:hAnsi="Times New Roman"/>
                <w:b w:val="0"/>
                <w:i w:val="0"/>
                <w:color w:val="000000"/>
                <w:sz w:val="24"/>
              </w:rPr>
              <w:t>Соцветия. Лабораторная работа «Ознакомление с различными типами соцветий»</w:t>
            </w:r>
          </w:p>
        </w:tc>
        <w:tc>
          <w:tcPr>
            <w:tcW w:w="812" w:type="dxa"/>
            <w:tcMar>
              <w:top w:w="50" w:type="dxa"/>
              <w:left w:w="100" w:type="dxa"/>
            </w:tcMar>
            <w:vAlign w:val="center"/>
          </w:tcPr>
          <w:p w14:paraId="1D9025D9">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729532C1">
            <w:pPr>
              <w:spacing w:before="0" w:after="0" w:line="276" w:lineRule="auto"/>
              <w:ind w:left="135"/>
              <w:jc w:val="center"/>
            </w:pPr>
          </w:p>
        </w:tc>
        <w:tc>
          <w:tcPr>
            <w:tcW w:w="1607" w:type="dxa"/>
            <w:tcMar>
              <w:top w:w="50" w:type="dxa"/>
              <w:left w:w="100" w:type="dxa"/>
            </w:tcMar>
            <w:vAlign w:val="center"/>
          </w:tcPr>
          <w:p w14:paraId="10FC4EA2">
            <w:pPr>
              <w:spacing w:before="0" w:after="0" w:line="276" w:lineRule="auto"/>
              <w:ind w:left="135"/>
              <w:jc w:val="center"/>
            </w:pPr>
            <w:r>
              <w:rPr>
                <w:rFonts w:ascii="Times New Roman" w:hAnsi="Times New Roman"/>
                <w:b w:val="0"/>
                <w:i w:val="0"/>
                <w:color w:val="000000"/>
                <w:sz w:val="24"/>
              </w:rPr>
              <w:t xml:space="preserve"> 0.5 </w:t>
            </w:r>
          </w:p>
        </w:tc>
        <w:tc>
          <w:tcPr>
            <w:tcW w:w="1137" w:type="dxa"/>
            <w:tcMar>
              <w:top w:w="50" w:type="dxa"/>
              <w:left w:w="100" w:type="dxa"/>
            </w:tcMar>
            <w:vAlign w:val="center"/>
          </w:tcPr>
          <w:p w14:paraId="0628922D">
            <w:pPr>
              <w:spacing w:before="0" w:after="0"/>
              <w:ind w:left="135"/>
              <w:jc w:val="left"/>
            </w:pPr>
          </w:p>
        </w:tc>
        <w:tc>
          <w:tcPr>
            <w:tcW w:w="1955" w:type="dxa"/>
            <w:tcMar>
              <w:top w:w="50" w:type="dxa"/>
              <w:left w:w="100" w:type="dxa"/>
            </w:tcMar>
            <w:vAlign w:val="center"/>
          </w:tcPr>
          <w:p w14:paraId="6D2D4D3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"https://m.edsoo.ru/863d3842" \h </w:instrText>
            </w:r>
            <w:r>
              <w:fldChar w:fldCharType="separate"/>
            </w:r>
            <w:r>
              <w:rPr>
                <w:rFonts w:ascii="Times New Roman" w:hAnsi="Times New Roman"/>
                <w:b w:val="0"/>
                <w:i w:val="0"/>
                <w:color w:val="0000FF"/>
                <w:sz w:val="22"/>
                <w:u w:val="single"/>
              </w:rPr>
              <w:t>https://m.edsoo.ru/863d3842</w:t>
            </w:r>
            <w:r>
              <w:rPr>
                <w:rFonts w:ascii="Times New Roman" w:hAnsi="Times New Roman"/>
                <w:b w:val="0"/>
                <w:i w:val="0"/>
                <w:color w:val="0000FF"/>
                <w:sz w:val="22"/>
                <w:u w:val="single"/>
              </w:rPr>
              <w:fldChar w:fldCharType="end"/>
            </w:r>
          </w:p>
        </w:tc>
      </w:tr>
      <w:tr w14:paraId="6CD3F3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7C49A138">
            <w:pPr>
              <w:spacing w:before="0" w:after="0"/>
              <w:ind w:left="0"/>
              <w:jc w:val="left"/>
            </w:pPr>
            <w:r>
              <w:rPr>
                <w:rFonts w:ascii="Times New Roman" w:hAnsi="Times New Roman"/>
                <w:b w:val="0"/>
                <w:i w:val="0"/>
                <w:color w:val="000000"/>
                <w:sz w:val="24"/>
              </w:rPr>
              <w:t>18</w:t>
            </w:r>
          </w:p>
        </w:tc>
        <w:tc>
          <w:tcPr>
            <w:tcW w:w="3344" w:type="dxa"/>
            <w:tcMar>
              <w:top w:w="50" w:type="dxa"/>
              <w:left w:w="100" w:type="dxa"/>
            </w:tcMar>
            <w:vAlign w:val="center"/>
          </w:tcPr>
          <w:p w14:paraId="736E4328">
            <w:pPr>
              <w:spacing w:before="0" w:after="0"/>
              <w:ind w:left="135"/>
              <w:jc w:val="left"/>
            </w:pPr>
            <w:r>
              <w:rPr>
                <w:rFonts w:ascii="Times New Roman" w:hAnsi="Times New Roman"/>
                <w:b w:val="0"/>
                <w:i w:val="0"/>
                <w:color w:val="000000"/>
                <w:sz w:val="24"/>
              </w:rPr>
              <w:t>Плоды</w:t>
            </w:r>
          </w:p>
        </w:tc>
        <w:tc>
          <w:tcPr>
            <w:tcW w:w="812" w:type="dxa"/>
            <w:tcMar>
              <w:top w:w="50" w:type="dxa"/>
              <w:left w:w="100" w:type="dxa"/>
            </w:tcMar>
            <w:vAlign w:val="center"/>
          </w:tcPr>
          <w:p w14:paraId="2A7930F7">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0C916265">
            <w:pPr>
              <w:spacing w:before="0" w:after="0" w:line="276" w:lineRule="auto"/>
              <w:ind w:left="135"/>
              <w:jc w:val="center"/>
            </w:pPr>
          </w:p>
        </w:tc>
        <w:tc>
          <w:tcPr>
            <w:tcW w:w="1607" w:type="dxa"/>
            <w:tcMar>
              <w:top w:w="50" w:type="dxa"/>
              <w:left w:w="100" w:type="dxa"/>
            </w:tcMar>
            <w:vAlign w:val="center"/>
          </w:tcPr>
          <w:p w14:paraId="29B559B3">
            <w:pPr>
              <w:spacing w:before="0" w:after="0" w:line="276" w:lineRule="auto"/>
              <w:ind w:left="135"/>
              <w:jc w:val="center"/>
            </w:pPr>
          </w:p>
        </w:tc>
        <w:tc>
          <w:tcPr>
            <w:tcW w:w="1137" w:type="dxa"/>
            <w:tcMar>
              <w:top w:w="50" w:type="dxa"/>
              <w:left w:w="100" w:type="dxa"/>
            </w:tcMar>
            <w:vAlign w:val="center"/>
          </w:tcPr>
          <w:p w14:paraId="08BF6D0F">
            <w:pPr>
              <w:spacing w:before="0" w:after="0"/>
              <w:ind w:left="135"/>
              <w:jc w:val="left"/>
            </w:pPr>
          </w:p>
        </w:tc>
        <w:tc>
          <w:tcPr>
            <w:tcW w:w="1955" w:type="dxa"/>
            <w:tcMar>
              <w:top w:w="50" w:type="dxa"/>
              <w:left w:w="100" w:type="dxa"/>
            </w:tcMar>
            <w:vAlign w:val="center"/>
          </w:tcPr>
          <w:p w14:paraId="2C3603E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"https://m.edsoo.ru/863d3b4e" \h </w:instrText>
            </w:r>
            <w:r>
              <w:fldChar w:fldCharType="separate"/>
            </w:r>
            <w:r>
              <w:rPr>
                <w:rFonts w:ascii="Times New Roman" w:hAnsi="Times New Roman"/>
                <w:b w:val="0"/>
                <w:i w:val="0"/>
                <w:color w:val="0000FF"/>
                <w:sz w:val="22"/>
                <w:u w:val="single"/>
              </w:rPr>
              <w:t>https://m.edsoo.ru/863d3b4e</w:t>
            </w:r>
            <w:r>
              <w:rPr>
                <w:rFonts w:ascii="Times New Roman" w:hAnsi="Times New Roman"/>
                <w:b w:val="0"/>
                <w:i w:val="0"/>
                <w:color w:val="0000FF"/>
                <w:sz w:val="22"/>
                <w:u w:val="single"/>
              </w:rPr>
              <w:fldChar w:fldCharType="end"/>
            </w:r>
          </w:p>
        </w:tc>
      </w:tr>
      <w:tr w14:paraId="7CBFE1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7588C686">
            <w:pPr>
              <w:spacing w:before="0" w:after="0"/>
              <w:ind w:left="0"/>
              <w:jc w:val="left"/>
            </w:pPr>
            <w:r>
              <w:rPr>
                <w:rFonts w:ascii="Times New Roman" w:hAnsi="Times New Roman"/>
                <w:b w:val="0"/>
                <w:i w:val="0"/>
                <w:color w:val="000000"/>
                <w:sz w:val="24"/>
              </w:rPr>
              <w:t>19</w:t>
            </w:r>
          </w:p>
        </w:tc>
        <w:tc>
          <w:tcPr>
            <w:tcW w:w="3344" w:type="dxa"/>
            <w:tcMar>
              <w:top w:w="50" w:type="dxa"/>
              <w:left w:w="100" w:type="dxa"/>
            </w:tcMar>
            <w:vAlign w:val="center"/>
          </w:tcPr>
          <w:p w14:paraId="58AFD231">
            <w:pPr>
              <w:spacing w:before="0" w:after="0"/>
              <w:ind w:left="135"/>
              <w:jc w:val="left"/>
            </w:pPr>
            <w:r>
              <w:rPr>
                <w:rFonts w:ascii="Times New Roman" w:hAnsi="Times New Roman"/>
                <w:b w:val="0"/>
                <w:i w:val="0"/>
                <w:color w:val="000000"/>
                <w:sz w:val="24"/>
              </w:rPr>
              <w:t>Распространение плодов и семян в природе</w:t>
            </w:r>
          </w:p>
        </w:tc>
        <w:tc>
          <w:tcPr>
            <w:tcW w:w="812" w:type="dxa"/>
            <w:tcMar>
              <w:top w:w="50" w:type="dxa"/>
              <w:left w:w="100" w:type="dxa"/>
            </w:tcMar>
            <w:vAlign w:val="center"/>
          </w:tcPr>
          <w:p w14:paraId="26061FAA">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4ACE2008">
            <w:pPr>
              <w:spacing w:before="0" w:after="0" w:line="276" w:lineRule="auto"/>
              <w:ind w:left="135"/>
              <w:jc w:val="center"/>
            </w:pPr>
          </w:p>
        </w:tc>
        <w:tc>
          <w:tcPr>
            <w:tcW w:w="1607" w:type="dxa"/>
            <w:tcMar>
              <w:top w:w="50" w:type="dxa"/>
              <w:left w:w="100" w:type="dxa"/>
            </w:tcMar>
            <w:vAlign w:val="center"/>
          </w:tcPr>
          <w:p w14:paraId="035E6F59">
            <w:pPr>
              <w:spacing w:before="0" w:after="0" w:line="276" w:lineRule="auto"/>
              <w:ind w:left="135"/>
              <w:jc w:val="center"/>
            </w:pPr>
          </w:p>
        </w:tc>
        <w:tc>
          <w:tcPr>
            <w:tcW w:w="1137" w:type="dxa"/>
            <w:tcMar>
              <w:top w:w="50" w:type="dxa"/>
              <w:left w:w="100" w:type="dxa"/>
            </w:tcMar>
            <w:vAlign w:val="center"/>
          </w:tcPr>
          <w:p w14:paraId="08A4D749">
            <w:pPr>
              <w:spacing w:before="0" w:after="0"/>
              <w:ind w:left="135"/>
              <w:jc w:val="left"/>
            </w:pPr>
          </w:p>
        </w:tc>
        <w:tc>
          <w:tcPr>
            <w:tcW w:w="1955" w:type="dxa"/>
            <w:tcMar>
              <w:top w:w="50" w:type="dxa"/>
              <w:left w:w="100" w:type="dxa"/>
            </w:tcMar>
            <w:vAlign w:val="center"/>
          </w:tcPr>
          <w:p w14:paraId="22B68BA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"https://m.edsoo.ru/863d3b4e" \h </w:instrText>
            </w:r>
            <w:r>
              <w:fldChar w:fldCharType="separate"/>
            </w:r>
            <w:r>
              <w:rPr>
                <w:rFonts w:ascii="Times New Roman" w:hAnsi="Times New Roman"/>
                <w:b w:val="0"/>
                <w:i w:val="0"/>
                <w:color w:val="0000FF"/>
                <w:sz w:val="22"/>
                <w:u w:val="single"/>
              </w:rPr>
              <w:t>https://m.edsoo.ru/863d3b4e</w:t>
            </w:r>
            <w:r>
              <w:rPr>
                <w:rFonts w:ascii="Times New Roman" w:hAnsi="Times New Roman"/>
                <w:b w:val="0"/>
                <w:i w:val="0"/>
                <w:color w:val="0000FF"/>
                <w:sz w:val="22"/>
                <w:u w:val="single"/>
              </w:rPr>
              <w:fldChar w:fldCharType="end"/>
            </w:r>
          </w:p>
        </w:tc>
      </w:tr>
      <w:tr w14:paraId="2D1BA3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4E85A2FF">
            <w:pPr>
              <w:spacing w:before="0" w:after="0"/>
              <w:ind w:left="0"/>
              <w:jc w:val="left"/>
            </w:pPr>
            <w:r>
              <w:rPr>
                <w:rFonts w:ascii="Times New Roman" w:hAnsi="Times New Roman"/>
                <w:b w:val="0"/>
                <w:i w:val="0"/>
                <w:color w:val="000000"/>
                <w:sz w:val="24"/>
              </w:rPr>
              <w:t>20</w:t>
            </w:r>
          </w:p>
        </w:tc>
        <w:tc>
          <w:tcPr>
            <w:tcW w:w="3344" w:type="dxa"/>
            <w:tcMar>
              <w:top w:w="50" w:type="dxa"/>
              <w:left w:w="100" w:type="dxa"/>
            </w:tcMar>
            <w:vAlign w:val="center"/>
          </w:tcPr>
          <w:p w14:paraId="7FADA3FB">
            <w:pPr>
              <w:spacing w:before="0" w:after="0"/>
              <w:ind w:left="135"/>
              <w:jc w:val="left"/>
            </w:pPr>
            <w:r>
              <w:rPr>
                <w:rFonts w:ascii="Times New Roman" w:hAnsi="Times New Roman"/>
                <w:b w:val="0"/>
                <w:i w:val="0"/>
                <w:color w:val="000000"/>
                <w:sz w:val="24"/>
              </w:rPr>
              <w:t>Обмен веществ у растений</w:t>
            </w:r>
          </w:p>
        </w:tc>
        <w:tc>
          <w:tcPr>
            <w:tcW w:w="812" w:type="dxa"/>
            <w:tcMar>
              <w:top w:w="50" w:type="dxa"/>
              <w:left w:w="100" w:type="dxa"/>
            </w:tcMar>
            <w:vAlign w:val="center"/>
          </w:tcPr>
          <w:p w14:paraId="53C72654">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114FE4FB">
            <w:pPr>
              <w:spacing w:before="0" w:after="0" w:line="276" w:lineRule="auto"/>
              <w:ind w:left="135"/>
              <w:jc w:val="center"/>
            </w:pPr>
          </w:p>
        </w:tc>
        <w:tc>
          <w:tcPr>
            <w:tcW w:w="1607" w:type="dxa"/>
            <w:tcMar>
              <w:top w:w="50" w:type="dxa"/>
              <w:left w:w="100" w:type="dxa"/>
            </w:tcMar>
            <w:vAlign w:val="center"/>
          </w:tcPr>
          <w:p w14:paraId="30945DF1">
            <w:pPr>
              <w:spacing w:before="0" w:after="0" w:line="276" w:lineRule="auto"/>
              <w:ind w:left="135"/>
              <w:jc w:val="center"/>
            </w:pPr>
          </w:p>
        </w:tc>
        <w:tc>
          <w:tcPr>
            <w:tcW w:w="1137" w:type="dxa"/>
            <w:tcMar>
              <w:top w:w="50" w:type="dxa"/>
              <w:left w:w="100" w:type="dxa"/>
            </w:tcMar>
            <w:vAlign w:val="center"/>
          </w:tcPr>
          <w:p w14:paraId="10DD600C">
            <w:pPr>
              <w:spacing w:before="0" w:after="0"/>
              <w:ind w:left="135"/>
              <w:jc w:val="left"/>
            </w:pPr>
          </w:p>
        </w:tc>
        <w:tc>
          <w:tcPr>
            <w:tcW w:w="1955" w:type="dxa"/>
            <w:tcMar>
              <w:top w:w="50" w:type="dxa"/>
              <w:left w:w="100" w:type="dxa"/>
            </w:tcMar>
            <w:vAlign w:val="center"/>
          </w:tcPr>
          <w:p w14:paraId="7103FE2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"https://m.edsoo.ru/863d2550" \h </w:instrText>
            </w:r>
            <w:r>
              <w:fldChar w:fldCharType="separate"/>
            </w:r>
            <w:r>
              <w:rPr>
                <w:rFonts w:ascii="Times New Roman" w:hAnsi="Times New Roman"/>
                <w:b w:val="0"/>
                <w:i w:val="0"/>
                <w:color w:val="0000FF"/>
                <w:sz w:val="22"/>
                <w:u w:val="single"/>
              </w:rPr>
              <w:t>https://m.edsoo.ru/863d2550</w:t>
            </w:r>
            <w:r>
              <w:rPr>
                <w:rFonts w:ascii="Times New Roman" w:hAnsi="Times New Roman"/>
                <w:b w:val="0"/>
                <w:i w:val="0"/>
                <w:color w:val="0000FF"/>
                <w:sz w:val="22"/>
                <w:u w:val="single"/>
              </w:rPr>
              <w:fldChar w:fldCharType="end"/>
            </w:r>
          </w:p>
        </w:tc>
      </w:tr>
      <w:tr w14:paraId="20C760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6A5ACC64">
            <w:pPr>
              <w:spacing w:before="0" w:after="0"/>
              <w:ind w:left="0"/>
              <w:jc w:val="left"/>
            </w:pPr>
            <w:r>
              <w:rPr>
                <w:rFonts w:ascii="Times New Roman" w:hAnsi="Times New Roman"/>
                <w:b w:val="0"/>
                <w:i w:val="0"/>
                <w:color w:val="000000"/>
                <w:sz w:val="24"/>
              </w:rPr>
              <w:t>21</w:t>
            </w:r>
          </w:p>
        </w:tc>
        <w:tc>
          <w:tcPr>
            <w:tcW w:w="3344" w:type="dxa"/>
            <w:tcMar>
              <w:top w:w="50" w:type="dxa"/>
              <w:left w:w="100" w:type="dxa"/>
            </w:tcMar>
            <w:vAlign w:val="center"/>
          </w:tcPr>
          <w:p w14:paraId="2C731B14">
            <w:pPr>
              <w:spacing w:before="0" w:after="0"/>
              <w:ind w:left="135"/>
              <w:jc w:val="left"/>
            </w:pPr>
            <w:r>
              <w:rPr>
                <w:rFonts w:ascii="Times New Roman" w:hAnsi="Times New Roman"/>
                <w:b w:val="0"/>
                <w:i w:val="0"/>
                <w:color w:val="000000"/>
                <w:sz w:val="24"/>
              </w:rPr>
              <w:t>Минеральное питание растений. Удобрения</w:t>
            </w:r>
          </w:p>
        </w:tc>
        <w:tc>
          <w:tcPr>
            <w:tcW w:w="812" w:type="dxa"/>
            <w:tcMar>
              <w:top w:w="50" w:type="dxa"/>
              <w:left w:w="100" w:type="dxa"/>
            </w:tcMar>
            <w:vAlign w:val="center"/>
          </w:tcPr>
          <w:p w14:paraId="2DD98698">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023FD688">
            <w:pPr>
              <w:spacing w:before="0" w:after="0" w:line="276" w:lineRule="auto"/>
              <w:ind w:left="135"/>
              <w:jc w:val="center"/>
            </w:pPr>
          </w:p>
        </w:tc>
        <w:tc>
          <w:tcPr>
            <w:tcW w:w="1607" w:type="dxa"/>
            <w:tcMar>
              <w:top w:w="50" w:type="dxa"/>
              <w:left w:w="100" w:type="dxa"/>
            </w:tcMar>
            <w:vAlign w:val="center"/>
          </w:tcPr>
          <w:p w14:paraId="3BDC1FD3">
            <w:pPr>
              <w:spacing w:before="0" w:after="0" w:line="276" w:lineRule="auto"/>
              <w:ind w:left="135"/>
              <w:jc w:val="center"/>
            </w:pPr>
          </w:p>
        </w:tc>
        <w:tc>
          <w:tcPr>
            <w:tcW w:w="1137" w:type="dxa"/>
            <w:tcMar>
              <w:top w:w="50" w:type="dxa"/>
              <w:left w:w="100" w:type="dxa"/>
            </w:tcMar>
            <w:vAlign w:val="center"/>
          </w:tcPr>
          <w:p w14:paraId="71AE8019">
            <w:pPr>
              <w:spacing w:before="0" w:after="0"/>
              <w:ind w:left="135"/>
              <w:jc w:val="left"/>
            </w:pPr>
          </w:p>
        </w:tc>
        <w:tc>
          <w:tcPr>
            <w:tcW w:w="1955" w:type="dxa"/>
            <w:tcMar>
              <w:top w:w="50" w:type="dxa"/>
              <w:left w:w="100" w:type="dxa"/>
            </w:tcMar>
            <w:vAlign w:val="center"/>
          </w:tcPr>
          <w:p w14:paraId="16D1F9C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"https://m.edsoo.ru/863d1b00" \h </w:instrText>
            </w:r>
            <w:r>
              <w:fldChar w:fldCharType="separate"/>
            </w:r>
            <w:r>
              <w:rPr>
                <w:rFonts w:ascii="Times New Roman" w:hAnsi="Times New Roman"/>
                <w:b w:val="0"/>
                <w:i w:val="0"/>
                <w:color w:val="0000FF"/>
                <w:sz w:val="22"/>
                <w:u w:val="single"/>
              </w:rPr>
              <w:t>https://m.edsoo.ru/863d1b00</w:t>
            </w:r>
            <w:r>
              <w:rPr>
                <w:rFonts w:ascii="Times New Roman" w:hAnsi="Times New Roman"/>
                <w:b w:val="0"/>
                <w:i w:val="0"/>
                <w:color w:val="0000FF"/>
                <w:sz w:val="22"/>
                <w:u w:val="single"/>
              </w:rPr>
              <w:fldChar w:fldCharType="end"/>
            </w:r>
          </w:p>
        </w:tc>
      </w:tr>
      <w:tr w14:paraId="377206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3426DE4F">
            <w:pPr>
              <w:spacing w:before="0" w:after="0"/>
              <w:ind w:left="0"/>
              <w:jc w:val="left"/>
            </w:pPr>
            <w:r>
              <w:rPr>
                <w:rFonts w:ascii="Times New Roman" w:hAnsi="Times New Roman"/>
                <w:b w:val="0"/>
                <w:i w:val="0"/>
                <w:color w:val="000000"/>
                <w:sz w:val="24"/>
              </w:rPr>
              <w:t>22</w:t>
            </w:r>
          </w:p>
        </w:tc>
        <w:tc>
          <w:tcPr>
            <w:tcW w:w="3344" w:type="dxa"/>
            <w:tcMar>
              <w:top w:w="50" w:type="dxa"/>
              <w:left w:w="100" w:type="dxa"/>
            </w:tcMar>
            <w:vAlign w:val="center"/>
          </w:tcPr>
          <w:p w14:paraId="5BE31CDC">
            <w:pPr>
              <w:spacing w:before="0" w:after="0"/>
              <w:ind w:left="135"/>
              <w:jc w:val="left"/>
            </w:pPr>
            <w:r>
              <w:rPr>
                <w:rFonts w:ascii="Times New Roman" w:hAnsi="Times New Roman"/>
                <w:b w:val="0"/>
                <w:i w:val="0"/>
                <w:color w:val="000000"/>
                <w:sz w:val="24"/>
              </w:rPr>
              <w:t>Фотосинтез. Практическая работа «Наблюдение процесса выделения кислорода на свету аквариумными растениями»</w:t>
            </w:r>
          </w:p>
        </w:tc>
        <w:tc>
          <w:tcPr>
            <w:tcW w:w="812" w:type="dxa"/>
            <w:tcMar>
              <w:top w:w="50" w:type="dxa"/>
              <w:left w:w="100" w:type="dxa"/>
            </w:tcMar>
            <w:vAlign w:val="center"/>
          </w:tcPr>
          <w:p w14:paraId="487C5D81">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5F44BF4B">
            <w:pPr>
              <w:spacing w:before="0" w:after="0" w:line="276" w:lineRule="auto"/>
              <w:ind w:left="135"/>
              <w:jc w:val="center"/>
            </w:pPr>
          </w:p>
        </w:tc>
        <w:tc>
          <w:tcPr>
            <w:tcW w:w="1607" w:type="dxa"/>
            <w:tcMar>
              <w:top w:w="50" w:type="dxa"/>
              <w:left w:w="100" w:type="dxa"/>
            </w:tcMar>
            <w:vAlign w:val="center"/>
          </w:tcPr>
          <w:p w14:paraId="3977E222">
            <w:pPr>
              <w:spacing w:before="0" w:after="0" w:line="276" w:lineRule="auto"/>
              <w:ind w:left="135"/>
              <w:jc w:val="center"/>
            </w:pPr>
            <w:r>
              <w:rPr>
                <w:rFonts w:ascii="Times New Roman" w:hAnsi="Times New Roman"/>
                <w:b w:val="0"/>
                <w:i w:val="0"/>
                <w:color w:val="000000"/>
                <w:sz w:val="24"/>
              </w:rPr>
              <w:t xml:space="preserve"> 0.5 </w:t>
            </w:r>
          </w:p>
        </w:tc>
        <w:tc>
          <w:tcPr>
            <w:tcW w:w="1137" w:type="dxa"/>
            <w:tcMar>
              <w:top w:w="50" w:type="dxa"/>
              <w:left w:w="100" w:type="dxa"/>
            </w:tcMar>
            <w:vAlign w:val="center"/>
          </w:tcPr>
          <w:p w14:paraId="17114C9C">
            <w:pPr>
              <w:spacing w:before="0" w:after="0"/>
              <w:ind w:left="135"/>
              <w:jc w:val="left"/>
            </w:pPr>
          </w:p>
        </w:tc>
        <w:tc>
          <w:tcPr>
            <w:tcW w:w="1955" w:type="dxa"/>
            <w:tcMar>
              <w:top w:w="50" w:type="dxa"/>
              <w:left w:w="100" w:type="dxa"/>
            </w:tcMar>
            <w:vAlign w:val="center"/>
          </w:tcPr>
          <w:p w14:paraId="4C9BAB7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"https://m.edsoo.ru/863d2028" \h </w:instrText>
            </w:r>
            <w:r>
              <w:fldChar w:fldCharType="separate"/>
            </w:r>
            <w:r>
              <w:rPr>
                <w:rFonts w:ascii="Times New Roman" w:hAnsi="Times New Roman"/>
                <w:b w:val="0"/>
                <w:i w:val="0"/>
                <w:color w:val="0000FF"/>
                <w:sz w:val="22"/>
                <w:u w:val="single"/>
              </w:rPr>
              <w:t>https://m.edsoo.ru/863d2028</w:t>
            </w:r>
            <w:r>
              <w:rPr>
                <w:rFonts w:ascii="Times New Roman" w:hAnsi="Times New Roman"/>
                <w:b w:val="0"/>
                <w:i w:val="0"/>
                <w:color w:val="0000FF"/>
                <w:sz w:val="22"/>
                <w:u w:val="single"/>
              </w:rPr>
              <w:fldChar w:fldCharType="end"/>
            </w:r>
          </w:p>
        </w:tc>
      </w:tr>
      <w:tr w14:paraId="2BB767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06A42D56">
            <w:pPr>
              <w:spacing w:before="0" w:after="0"/>
              <w:ind w:left="0"/>
              <w:jc w:val="left"/>
            </w:pPr>
            <w:r>
              <w:rPr>
                <w:rFonts w:ascii="Times New Roman" w:hAnsi="Times New Roman"/>
                <w:b w:val="0"/>
                <w:i w:val="0"/>
                <w:color w:val="000000"/>
                <w:sz w:val="24"/>
              </w:rPr>
              <w:t>23</w:t>
            </w:r>
          </w:p>
        </w:tc>
        <w:tc>
          <w:tcPr>
            <w:tcW w:w="3344" w:type="dxa"/>
            <w:tcMar>
              <w:top w:w="50" w:type="dxa"/>
              <w:left w:w="100" w:type="dxa"/>
            </w:tcMar>
            <w:vAlign w:val="center"/>
          </w:tcPr>
          <w:p w14:paraId="7A74C936">
            <w:pPr>
              <w:spacing w:before="0" w:after="0"/>
              <w:ind w:left="135"/>
              <w:jc w:val="left"/>
            </w:pPr>
            <w:r>
              <w:rPr>
                <w:rFonts w:ascii="Times New Roman" w:hAnsi="Times New Roman"/>
                <w:b w:val="0"/>
                <w:i w:val="0"/>
                <w:color w:val="000000"/>
                <w:sz w:val="24"/>
              </w:rPr>
              <w:t>Роль фотосинтеза в природе и жизни человека</w:t>
            </w:r>
          </w:p>
        </w:tc>
        <w:tc>
          <w:tcPr>
            <w:tcW w:w="812" w:type="dxa"/>
            <w:tcMar>
              <w:top w:w="50" w:type="dxa"/>
              <w:left w:w="100" w:type="dxa"/>
            </w:tcMar>
            <w:vAlign w:val="center"/>
          </w:tcPr>
          <w:p w14:paraId="7A09A101">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63E942D8">
            <w:pPr>
              <w:spacing w:before="0" w:after="0" w:line="276" w:lineRule="auto"/>
              <w:ind w:left="135"/>
              <w:jc w:val="center"/>
            </w:pPr>
          </w:p>
        </w:tc>
        <w:tc>
          <w:tcPr>
            <w:tcW w:w="1607" w:type="dxa"/>
            <w:tcMar>
              <w:top w:w="50" w:type="dxa"/>
              <w:left w:w="100" w:type="dxa"/>
            </w:tcMar>
            <w:vAlign w:val="center"/>
          </w:tcPr>
          <w:p w14:paraId="6373CB7A">
            <w:pPr>
              <w:spacing w:before="0" w:after="0" w:line="276" w:lineRule="auto"/>
              <w:ind w:left="135"/>
              <w:jc w:val="center"/>
            </w:pPr>
          </w:p>
        </w:tc>
        <w:tc>
          <w:tcPr>
            <w:tcW w:w="1137" w:type="dxa"/>
            <w:tcMar>
              <w:top w:w="50" w:type="dxa"/>
              <w:left w:w="100" w:type="dxa"/>
            </w:tcMar>
            <w:vAlign w:val="center"/>
          </w:tcPr>
          <w:p w14:paraId="1F086B24">
            <w:pPr>
              <w:spacing w:before="0" w:after="0"/>
              <w:ind w:left="135"/>
              <w:jc w:val="left"/>
            </w:pPr>
          </w:p>
        </w:tc>
        <w:tc>
          <w:tcPr>
            <w:tcW w:w="1955" w:type="dxa"/>
            <w:tcMar>
              <w:top w:w="50" w:type="dxa"/>
              <w:left w:w="100" w:type="dxa"/>
            </w:tcMar>
            <w:vAlign w:val="center"/>
          </w:tcPr>
          <w:p w14:paraId="640F9C5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"https://m.edsoo.ru/863d2028" \h </w:instrText>
            </w:r>
            <w:r>
              <w:fldChar w:fldCharType="separate"/>
            </w:r>
            <w:r>
              <w:rPr>
                <w:rFonts w:ascii="Times New Roman" w:hAnsi="Times New Roman"/>
                <w:b w:val="0"/>
                <w:i w:val="0"/>
                <w:color w:val="0000FF"/>
                <w:sz w:val="22"/>
                <w:u w:val="single"/>
              </w:rPr>
              <w:t>https://m.edsoo.ru/863d2028</w:t>
            </w:r>
            <w:r>
              <w:rPr>
                <w:rFonts w:ascii="Times New Roman" w:hAnsi="Times New Roman"/>
                <w:b w:val="0"/>
                <w:i w:val="0"/>
                <w:color w:val="0000FF"/>
                <w:sz w:val="22"/>
                <w:u w:val="single"/>
              </w:rPr>
              <w:fldChar w:fldCharType="end"/>
            </w:r>
          </w:p>
        </w:tc>
      </w:tr>
      <w:tr w14:paraId="5B334E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0C624F4C">
            <w:pPr>
              <w:spacing w:before="0" w:after="0"/>
              <w:ind w:left="0"/>
              <w:jc w:val="left"/>
            </w:pPr>
            <w:r>
              <w:rPr>
                <w:rFonts w:ascii="Times New Roman" w:hAnsi="Times New Roman"/>
                <w:b w:val="0"/>
                <w:i w:val="0"/>
                <w:color w:val="000000"/>
                <w:sz w:val="24"/>
              </w:rPr>
              <w:t>24</w:t>
            </w:r>
          </w:p>
        </w:tc>
        <w:tc>
          <w:tcPr>
            <w:tcW w:w="3344" w:type="dxa"/>
            <w:tcMar>
              <w:top w:w="50" w:type="dxa"/>
              <w:left w:w="100" w:type="dxa"/>
            </w:tcMar>
            <w:vAlign w:val="center"/>
          </w:tcPr>
          <w:p w14:paraId="5FA1DC97">
            <w:pPr>
              <w:spacing w:before="0" w:after="0"/>
              <w:ind w:left="135"/>
              <w:jc w:val="left"/>
            </w:pPr>
            <w:r>
              <w:rPr>
                <w:rFonts w:ascii="Times New Roman" w:hAnsi="Times New Roman"/>
                <w:b w:val="0"/>
                <w:i w:val="0"/>
                <w:color w:val="000000"/>
                <w:sz w:val="24"/>
              </w:rPr>
              <w:t>Дыхание корня. Лабораторная работа «Изучение роли рыхления для дыхания корней»</w:t>
            </w:r>
          </w:p>
        </w:tc>
        <w:tc>
          <w:tcPr>
            <w:tcW w:w="812" w:type="dxa"/>
            <w:tcMar>
              <w:top w:w="50" w:type="dxa"/>
              <w:left w:w="100" w:type="dxa"/>
            </w:tcMar>
            <w:vAlign w:val="center"/>
          </w:tcPr>
          <w:p w14:paraId="57DE5848">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455966D4">
            <w:pPr>
              <w:spacing w:before="0" w:after="0" w:line="276" w:lineRule="auto"/>
              <w:ind w:left="135"/>
              <w:jc w:val="center"/>
            </w:pPr>
          </w:p>
        </w:tc>
        <w:tc>
          <w:tcPr>
            <w:tcW w:w="1607" w:type="dxa"/>
            <w:tcMar>
              <w:top w:w="50" w:type="dxa"/>
              <w:left w:w="100" w:type="dxa"/>
            </w:tcMar>
            <w:vAlign w:val="center"/>
          </w:tcPr>
          <w:p w14:paraId="45B2B9CC">
            <w:pPr>
              <w:spacing w:before="0" w:after="0" w:line="276" w:lineRule="auto"/>
              <w:ind w:left="135"/>
              <w:jc w:val="center"/>
            </w:pPr>
            <w:r>
              <w:rPr>
                <w:rFonts w:ascii="Times New Roman" w:hAnsi="Times New Roman"/>
                <w:b w:val="0"/>
                <w:i w:val="0"/>
                <w:color w:val="000000"/>
                <w:sz w:val="24"/>
              </w:rPr>
              <w:t xml:space="preserve"> 0.5 </w:t>
            </w:r>
          </w:p>
        </w:tc>
        <w:tc>
          <w:tcPr>
            <w:tcW w:w="1137" w:type="dxa"/>
            <w:tcMar>
              <w:top w:w="50" w:type="dxa"/>
              <w:left w:w="100" w:type="dxa"/>
            </w:tcMar>
            <w:vAlign w:val="center"/>
          </w:tcPr>
          <w:p w14:paraId="0A077C9C">
            <w:pPr>
              <w:spacing w:before="0" w:after="0"/>
              <w:ind w:left="135"/>
              <w:jc w:val="left"/>
            </w:pPr>
          </w:p>
        </w:tc>
        <w:tc>
          <w:tcPr>
            <w:tcW w:w="1955" w:type="dxa"/>
            <w:tcMar>
              <w:top w:w="50" w:type="dxa"/>
              <w:left w:w="100" w:type="dxa"/>
            </w:tcMar>
            <w:vAlign w:val="center"/>
          </w:tcPr>
          <w:p w14:paraId="1954837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"https://m.edsoo.ru/863d21c2" \h </w:instrText>
            </w:r>
            <w:r>
              <w:fldChar w:fldCharType="separate"/>
            </w:r>
            <w:r>
              <w:rPr>
                <w:rFonts w:ascii="Times New Roman" w:hAnsi="Times New Roman"/>
                <w:b w:val="0"/>
                <w:i w:val="0"/>
                <w:color w:val="0000FF"/>
                <w:sz w:val="22"/>
                <w:u w:val="single"/>
              </w:rPr>
              <w:t>https://m.edsoo.ru/863d21c2</w:t>
            </w:r>
            <w:r>
              <w:rPr>
                <w:rFonts w:ascii="Times New Roman" w:hAnsi="Times New Roman"/>
                <w:b w:val="0"/>
                <w:i w:val="0"/>
                <w:color w:val="0000FF"/>
                <w:sz w:val="22"/>
                <w:u w:val="single"/>
              </w:rPr>
              <w:fldChar w:fldCharType="end"/>
            </w:r>
          </w:p>
        </w:tc>
      </w:tr>
      <w:tr w14:paraId="69EF36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5C7FFC68">
            <w:pPr>
              <w:spacing w:before="0" w:after="0"/>
              <w:ind w:left="0"/>
              <w:jc w:val="left"/>
            </w:pPr>
            <w:r>
              <w:rPr>
                <w:rFonts w:ascii="Times New Roman" w:hAnsi="Times New Roman"/>
                <w:b w:val="0"/>
                <w:i w:val="0"/>
                <w:color w:val="000000"/>
                <w:sz w:val="24"/>
              </w:rPr>
              <w:t>25</w:t>
            </w:r>
          </w:p>
        </w:tc>
        <w:tc>
          <w:tcPr>
            <w:tcW w:w="3344" w:type="dxa"/>
            <w:tcMar>
              <w:top w:w="50" w:type="dxa"/>
              <w:left w:w="100" w:type="dxa"/>
            </w:tcMar>
            <w:vAlign w:val="center"/>
          </w:tcPr>
          <w:p w14:paraId="2909E38B">
            <w:pPr>
              <w:spacing w:before="0" w:after="0"/>
              <w:ind w:left="135"/>
              <w:jc w:val="left"/>
            </w:pPr>
            <w:r>
              <w:rPr>
                <w:rFonts w:ascii="Times New Roman" w:hAnsi="Times New Roman"/>
                <w:b w:val="0"/>
                <w:i w:val="0"/>
                <w:color w:val="000000"/>
                <w:sz w:val="24"/>
              </w:rPr>
              <w:t>Лист и стебель как органы дыхания. Выделение у растений. Листопад</w:t>
            </w:r>
          </w:p>
        </w:tc>
        <w:tc>
          <w:tcPr>
            <w:tcW w:w="812" w:type="dxa"/>
            <w:tcMar>
              <w:top w:w="50" w:type="dxa"/>
              <w:left w:w="100" w:type="dxa"/>
            </w:tcMar>
            <w:vAlign w:val="center"/>
          </w:tcPr>
          <w:p w14:paraId="63F401F0">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7FB2C424">
            <w:pPr>
              <w:spacing w:before="0" w:after="0" w:line="276" w:lineRule="auto"/>
              <w:ind w:left="135"/>
              <w:jc w:val="center"/>
            </w:pPr>
          </w:p>
        </w:tc>
        <w:tc>
          <w:tcPr>
            <w:tcW w:w="1607" w:type="dxa"/>
            <w:tcMar>
              <w:top w:w="50" w:type="dxa"/>
              <w:left w:w="100" w:type="dxa"/>
            </w:tcMar>
            <w:vAlign w:val="center"/>
          </w:tcPr>
          <w:p w14:paraId="3D2313FC">
            <w:pPr>
              <w:spacing w:before="0" w:after="0" w:line="276" w:lineRule="auto"/>
              <w:ind w:left="135"/>
              <w:jc w:val="center"/>
            </w:pPr>
          </w:p>
        </w:tc>
        <w:tc>
          <w:tcPr>
            <w:tcW w:w="1137" w:type="dxa"/>
            <w:tcMar>
              <w:top w:w="50" w:type="dxa"/>
              <w:left w:w="100" w:type="dxa"/>
            </w:tcMar>
            <w:vAlign w:val="center"/>
          </w:tcPr>
          <w:p w14:paraId="4FA8F323">
            <w:pPr>
              <w:spacing w:before="0" w:after="0"/>
              <w:ind w:left="135"/>
              <w:jc w:val="left"/>
            </w:pPr>
          </w:p>
        </w:tc>
        <w:tc>
          <w:tcPr>
            <w:tcW w:w="1955" w:type="dxa"/>
            <w:tcMar>
              <w:top w:w="50" w:type="dxa"/>
              <w:left w:w="100" w:type="dxa"/>
            </w:tcMar>
            <w:vAlign w:val="center"/>
          </w:tcPr>
          <w:p w14:paraId="5C4024E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"https://m.edsoo.ru/863d2320" \h </w:instrText>
            </w:r>
            <w:r>
              <w:fldChar w:fldCharType="separate"/>
            </w:r>
            <w:r>
              <w:rPr>
                <w:rFonts w:ascii="Times New Roman" w:hAnsi="Times New Roman"/>
                <w:b w:val="0"/>
                <w:i w:val="0"/>
                <w:color w:val="0000FF"/>
                <w:sz w:val="22"/>
                <w:u w:val="single"/>
              </w:rPr>
              <w:t>https://m.edsoo.ru/863d2320</w:t>
            </w:r>
            <w:r>
              <w:rPr>
                <w:rFonts w:ascii="Times New Roman" w:hAnsi="Times New Roman"/>
                <w:b w:val="0"/>
                <w:i w:val="0"/>
                <w:color w:val="0000FF"/>
                <w:sz w:val="22"/>
                <w:u w:val="single"/>
              </w:rPr>
              <w:fldChar w:fldCharType="end"/>
            </w:r>
          </w:p>
        </w:tc>
      </w:tr>
      <w:tr w14:paraId="11B7B0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6A18BA35">
            <w:pPr>
              <w:spacing w:before="0" w:after="0"/>
              <w:ind w:left="0"/>
              <w:jc w:val="left"/>
            </w:pPr>
            <w:r>
              <w:rPr>
                <w:rFonts w:ascii="Times New Roman" w:hAnsi="Times New Roman"/>
                <w:b w:val="0"/>
                <w:i w:val="0"/>
                <w:color w:val="000000"/>
                <w:sz w:val="24"/>
              </w:rPr>
              <w:t>26</w:t>
            </w:r>
          </w:p>
        </w:tc>
        <w:tc>
          <w:tcPr>
            <w:tcW w:w="3344" w:type="dxa"/>
            <w:tcMar>
              <w:top w:w="50" w:type="dxa"/>
              <w:left w:w="100" w:type="dxa"/>
            </w:tcMar>
            <w:vAlign w:val="center"/>
          </w:tcPr>
          <w:p w14:paraId="5358E896">
            <w:pPr>
              <w:spacing w:before="0" w:after="0"/>
              <w:ind w:left="135"/>
              <w:jc w:val="left"/>
            </w:pPr>
            <w:r>
              <w:rPr>
                <w:rFonts w:ascii="Times New Roman" w:hAnsi="Times New Roman"/>
                <w:b w:val="0"/>
                <w:i w:val="0"/>
                <w:color w:val="000000"/>
                <w:sz w:val="24"/>
              </w:rPr>
              <w:t>Транспорт веществ в растении. Практическая работа «Выявление передвижения воды и минеральных веществ по древесине»</w:t>
            </w:r>
          </w:p>
        </w:tc>
        <w:tc>
          <w:tcPr>
            <w:tcW w:w="812" w:type="dxa"/>
            <w:tcMar>
              <w:top w:w="50" w:type="dxa"/>
              <w:left w:w="100" w:type="dxa"/>
            </w:tcMar>
            <w:vAlign w:val="center"/>
          </w:tcPr>
          <w:p w14:paraId="32FE0B01">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242C173F">
            <w:pPr>
              <w:spacing w:before="0" w:after="0" w:line="276" w:lineRule="auto"/>
              <w:ind w:left="135"/>
              <w:jc w:val="center"/>
            </w:pPr>
          </w:p>
        </w:tc>
        <w:tc>
          <w:tcPr>
            <w:tcW w:w="1607" w:type="dxa"/>
            <w:tcMar>
              <w:top w:w="50" w:type="dxa"/>
              <w:left w:w="100" w:type="dxa"/>
            </w:tcMar>
            <w:vAlign w:val="center"/>
          </w:tcPr>
          <w:p w14:paraId="37CE31EA">
            <w:pPr>
              <w:spacing w:before="0" w:after="0" w:line="276" w:lineRule="auto"/>
              <w:ind w:left="135"/>
              <w:jc w:val="center"/>
            </w:pPr>
            <w:r>
              <w:rPr>
                <w:rFonts w:ascii="Times New Roman" w:hAnsi="Times New Roman"/>
                <w:b w:val="0"/>
                <w:i w:val="0"/>
                <w:color w:val="000000"/>
                <w:sz w:val="24"/>
              </w:rPr>
              <w:t xml:space="preserve"> 0.5 </w:t>
            </w:r>
          </w:p>
        </w:tc>
        <w:tc>
          <w:tcPr>
            <w:tcW w:w="1137" w:type="dxa"/>
            <w:tcMar>
              <w:top w:w="50" w:type="dxa"/>
              <w:left w:w="100" w:type="dxa"/>
            </w:tcMar>
            <w:vAlign w:val="center"/>
          </w:tcPr>
          <w:p w14:paraId="53CE14AF">
            <w:pPr>
              <w:spacing w:before="0" w:after="0"/>
              <w:ind w:left="135"/>
              <w:jc w:val="left"/>
            </w:pPr>
          </w:p>
        </w:tc>
        <w:tc>
          <w:tcPr>
            <w:tcW w:w="1955" w:type="dxa"/>
            <w:tcMar>
              <w:top w:w="50" w:type="dxa"/>
              <w:left w:w="100" w:type="dxa"/>
            </w:tcMar>
            <w:vAlign w:val="center"/>
          </w:tcPr>
          <w:p w14:paraId="7A21448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"https://m.edsoo.ru/863d2c08" \h </w:instrText>
            </w:r>
            <w:r>
              <w:fldChar w:fldCharType="separate"/>
            </w:r>
            <w:r>
              <w:rPr>
                <w:rFonts w:ascii="Times New Roman" w:hAnsi="Times New Roman"/>
                <w:b w:val="0"/>
                <w:i w:val="0"/>
                <w:color w:val="0000FF"/>
                <w:sz w:val="22"/>
                <w:u w:val="single"/>
              </w:rPr>
              <w:t>https://m.edsoo.ru/863d2c08</w:t>
            </w:r>
            <w:r>
              <w:rPr>
                <w:rFonts w:ascii="Times New Roman" w:hAnsi="Times New Roman"/>
                <w:b w:val="0"/>
                <w:i w:val="0"/>
                <w:color w:val="0000FF"/>
                <w:sz w:val="22"/>
                <w:u w:val="single"/>
              </w:rPr>
              <w:fldChar w:fldCharType="end"/>
            </w:r>
          </w:p>
        </w:tc>
      </w:tr>
      <w:tr w14:paraId="169438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5FB664F6">
            <w:pPr>
              <w:spacing w:before="0" w:after="0"/>
              <w:ind w:left="0"/>
              <w:jc w:val="left"/>
            </w:pPr>
            <w:r>
              <w:rPr>
                <w:rFonts w:ascii="Times New Roman" w:hAnsi="Times New Roman"/>
                <w:b w:val="0"/>
                <w:i w:val="0"/>
                <w:color w:val="000000"/>
                <w:sz w:val="24"/>
              </w:rPr>
              <w:t>27</w:t>
            </w:r>
          </w:p>
        </w:tc>
        <w:tc>
          <w:tcPr>
            <w:tcW w:w="3344" w:type="dxa"/>
            <w:tcMar>
              <w:top w:w="50" w:type="dxa"/>
              <w:left w:w="100" w:type="dxa"/>
            </w:tcMar>
            <w:vAlign w:val="center"/>
          </w:tcPr>
          <w:p w14:paraId="315DA1A6">
            <w:pPr>
              <w:spacing w:before="0" w:after="0"/>
              <w:ind w:left="135"/>
              <w:jc w:val="left"/>
            </w:pPr>
            <w:r>
              <w:rPr>
                <w:rFonts w:ascii="Times New Roman" w:hAnsi="Times New Roman"/>
                <w:b w:val="0"/>
                <w:i w:val="0"/>
                <w:color w:val="000000"/>
                <w:sz w:val="24"/>
              </w:rPr>
              <w:t>Всероссийская проверочная работа</w:t>
            </w:r>
          </w:p>
        </w:tc>
        <w:tc>
          <w:tcPr>
            <w:tcW w:w="812" w:type="dxa"/>
            <w:tcMar>
              <w:top w:w="50" w:type="dxa"/>
              <w:left w:w="100" w:type="dxa"/>
            </w:tcMar>
            <w:vAlign w:val="center"/>
          </w:tcPr>
          <w:p w14:paraId="273AD4A3">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525BB3A7">
            <w:pPr>
              <w:spacing w:before="0" w:after="0" w:line="276" w:lineRule="auto"/>
              <w:ind w:left="135"/>
              <w:jc w:val="center"/>
            </w:pPr>
            <w:r>
              <w:rPr>
                <w:rFonts w:ascii="Times New Roman" w:hAnsi="Times New Roman"/>
                <w:b w:val="0"/>
                <w:i w:val="0"/>
                <w:color w:val="000000"/>
                <w:sz w:val="24"/>
              </w:rPr>
              <w:t xml:space="preserve"> 1 </w:t>
            </w:r>
          </w:p>
        </w:tc>
        <w:tc>
          <w:tcPr>
            <w:tcW w:w="1607" w:type="dxa"/>
            <w:tcMar>
              <w:top w:w="50" w:type="dxa"/>
              <w:left w:w="100" w:type="dxa"/>
            </w:tcMar>
            <w:vAlign w:val="center"/>
          </w:tcPr>
          <w:p w14:paraId="16A5696F">
            <w:pPr>
              <w:spacing w:before="0" w:after="0" w:line="276" w:lineRule="auto"/>
              <w:ind w:left="135"/>
              <w:jc w:val="center"/>
            </w:pPr>
          </w:p>
        </w:tc>
        <w:tc>
          <w:tcPr>
            <w:tcW w:w="1137" w:type="dxa"/>
            <w:tcMar>
              <w:top w:w="50" w:type="dxa"/>
              <w:left w:w="100" w:type="dxa"/>
            </w:tcMar>
            <w:vAlign w:val="center"/>
          </w:tcPr>
          <w:p w14:paraId="3132B6BB">
            <w:pPr>
              <w:spacing w:before="0" w:after="0"/>
              <w:ind w:left="135"/>
              <w:jc w:val="left"/>
            </w:pPr>
          </w:p>
        </w:tc>
        <w:tc>
          <w:tcPr>
            <w:tcW w:w="1955" w:type="dxa"/>
            <w:tcMar>
              <w:top w:w="50" w:type="dxa"/>
              <w:left w:w="100" w:type="dxa"/>
            </w:tcMar>
            <w:vAlign w:val="center"/>
          </w:tcPr>
          <w:p w14:paraId="529EB3E8">
            <w:pPr>
              <w:spacing w:before="0" w:after="0"/>
              <w:ind w:left="135"/>
              <w:jc w:val="left"/>
            </w:pPr>
          </w:p>
        </w:tc>
      </w:tr>
      <w:tr w14:paraId="6E7BEB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7A05FB76">
            <w:pPr>
              <w:spacing w:before="0" w:after="0"/>
              <w:ind w:left="0"/>
              <w:jc w:val="left"/>
            </w:pPr>
            <w:r>
              <w:rPr>
                <w:rFonts w:ascii="Times New Roman" w:hAnsi="Times New Roman"/>
                <w:b w:val="0"/>
                <w:i w:val="0"/>
                <w:color w:val="000000"/>
                <w:sz w:val="24"/>
              </w:rPr>
              <w:t>28</w:t>
            </w:r>
          </w:p>
        </w:tc>
        <w:tc>
          <w:tcPr>
            <w:tcW w:w="3344" w:type="dxa"/>
            <w:tcMar>
              <w:top w:w="50" w:type="dxa"/>
              <w:left w:w="100" w:type="dxa"/>
            </w:tcMar>
            <w:vAlign w:val="center"/>
          </w:tcPr>
          <w:p w14:paraId="1D4665C9">
            <w:pPr>
              <w:spacing w:before="0" w:after="0"/>
              <w:ind w:left="135"/>
              <w:jc w:val="left"/>
            </w:pPr>
            <w:r>
              <w:rPr>
                <w:rFonts w:ascii="Times New Roman" w:hAnsi="Times New Roman"/>
                <w:b w:val="0"/>
                <w:i w:val="0"/>
                <w:color w:val="000000"/>
                <w:sz w:val="24"/>
              </w:rPr>
              <w:t>Резервный урок. Обобщение знаний о строении и жизнедеятельности растительного организма / Всероссийская проверочная работа</w:t>
            </w:r>
          </w:p>
        </w:tc>
        <w:tc>
          <w:tcPr>
            <w:tcW w:w="812" w:type="dxa"/>
            <w:tcMar>
              <w:top w:w="50" w:type="dxa"/>
              <w:left w:w="100" w:type="dxa"/>
            </w:tcMar>
            <w:vAlign w:val="center"/>
          </w:tcPr>
          <w:p w14:paraId="49E602E2">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28E5B2D3">
            <w:pPr>
              <w:spacing w:before="0" w:after="0" w:line="276" w:lineRule="auto"/>
              <w:ind w:left="135"/>
              <w:jc w:val="center"/>
            </w:pPr>
            <w:r>
              <w:rPr>
                <w:rFonts w:ascii="Times New Roman" w:hAnsi="Times New Roman"/>
                <w:b w:val="0"/>
                <w:i w:val="0"/>
                <w:color w:val="000000"/>
                <w:sz w:val="24"/>
              </w:rPr>
              <w:t xml:space="preserve"> 1 </w:t>
            </w:r>
          </w:p>
        </w:tc>
        <w:tc>
          <w:tcPr>
            <w:tcW w:w="1607" w:type="dxa"/>
            <w:tcMar>
              <w:top w:w="50" w:type="dxa"/>
              <w:left w:w="100" w:type="dxa"/>
            </w:tcMar>
            <w:vAlign w:val="center"/>
          </w:tcPr>
          <w:p w14:paraId="08E8FC05">
            <w:pPr>
              <w:spacing w:before="0" w:after="0" w:line="276" w:lineRule="auto"/>
              <w:ind w:left="135"/>
              <w:jc w:val="center"/>
            </w:pPr>
          </w:p>
        </w:tc>
        <w:tc>
          <w:tcPr>
            <w:tcW w:w="1137" w:type="dxa"/>
            <w:tcMar>
              <w:top w:w="50" w:type="dxa"/>
              <w:left w:w="100" w:type="dxa"/>
            </w:tcMar>
            <w:vAlign w:val="center"/>
          </w:tcPr>
          <w:p w14:paraId="5093373B">
            <w:pPr>
              <w:spacing w:before="0" w:after="0"/>
              <w:ind w:left="135"/>
              <w:jc w:val="left"/>
            </w:pPr>
          </w:p>
        </w:tc>
        <w:tc>
          <w:tcPr>
            <w:tcW w:w="1955" w:type="dxa"/>
            <w:tcMar>
              <w:top w:w="50" w:type="dxa"/>
              <w:left w:w="100" w:type="dxa"/>
            </w:tcMar>
            <w:vAlign w:val="center"/>
          </w:tcPr>
          <w:p w14:paraId="1D45ED18">
            <w:pPr>
              <w:spacing w:before="0" w:after="0"/>
              <w:ind w:left="135"/>
              <w:jc w:val="left"/>
            </w:pPr>
          </w:p>
        </w:tc>
      </w:tr>
      <w:tr w14:paraId="51B46F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616DCCB1">
            <w:pPr>
              <w:spacing w:before="0" w:after="0"/>
              <w:ind w:left="0"/>
              <w:jc w:val="left"/>
            </w:pPr>
            <w:r>
              <w:rPr>
                <w:rFonts w:ascii="Times New Roman" w:hAnsi="Times New Roman"/>
                <w:b w:val="0"/>
                <w:i w:val="0"/>
                <w:color w:val="000000"/>
                <w:sz w:val="24"/>
              </w:rPr>
              <w:t>29</w:t>
            </w:r>
          </w:p>
        </w:tc>
        <w:tc>
          <w:tcPr>
            <w:tcW w:w="3344" w:type="dxa"/>
            <w:tcMar>
              <w:top w:w="50" w:type="dxa"/>
              <w:left w:w="100" w:type="dxa"/>
            </w:tcMar>
            <w:vAlign w:val="center"/>
          </w:tcPr>
          <w:p w14:paraId="348CB304">
            <w:pPr>
              <w:spacing w:before="0" w:after="0"/>
              <w:ind w:left="135"/>
              <w:jc w:val="left"/>
            </w:pPr>
            <w:r>
              <w:rPr>
                <w:rFonts w:ascii="Times New Roman" w:hAnsi="Times New Roman"/>
                <w:b w:val="0"/>
                <w:i w:val="0"/>
                <w:color w:val="000000"/>
                <w:sz w:val="24"/>
              </w:rPr>
              <w:t>Прорастание семян. Практическая работа «Определение всхожести семян культурных растений и посев их в грунт». «Определение условий прорастания семян»</w:t>
            </w:r>
          </w:p>
        </w:tc>
        <w:tc>
          <w:tcPr>
            <w:tcW w:w="812" w:type="dxa"/>
            <w:tcMar>
              <w:top w:w="50" w:type="dxa"/>
              <w:left w:w="100" w:type="dxa"/>
            </w:tcMar>
            <w:vAlign w:val="center"/>
          </w:tcPr>
          <w:p w14:paraId="5B4D5CE1">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75A1564E">
            <w:pPr>
              <w:spacing w:before="0" w:after="0" w:line="276" w:lineRule="auto"/>
              <w:ind w:left="135"/>
              <w:jc w:val="center"/>
            </w:pPr>
          </w:p>
        </w:tc>
        <w:tc>
          <w:tcPr>
            <w:tcW w:w="1607" w:type="dxa"/>
            <w:tcMar>
              <w:top w:w="50" w:type="dxa"/>
              <w:left w:w="100" w:type="dxa"/>
            </w:tcMar>
            <w:vAlign w:val="center"/>
          </w:tcPr>
          <w:p w14:paraId="42C5B122">
            <w:pPr>
              <w:spacing w:before="0" w:after="0" w:line="276" w:lineRule="auto"/>
              <w:ind w:left="135"/>
              <w:jc w:val="center"/>
            </w:pPr>
            <w:r>
              <w:rPr>
                <w:rFonts w:ascii="Times New Roman" w:hAnsi="Times New Roman"/>
                <w:b w:val="0"/>
                <w:i w:val="0"/>
                <w:color w:val="000000"/>
                <w:sz w:val="24"/>
              </w:rPr>
              <w:t xml:space="preserve"> 0.5 </w:t>
            </w:r>
          </w:p>
        </w:tc>
        <w:tc>
          <w:tcPr>
            <w:tcW w:w="1137" w:type="dxa"/>
            <w:tcMar>
              <w:top w:w="50" w:type="dxa"/>
              <w:left w:w="100" w:type="dxa"/>
            </w:tcMar>
            <w:vAlign w:val="center"/>
          </w:tcPr>
          <w:p w14:paraId="7C8678B4">
            <w:pPr>
              <w:spacing w:before="0" w:after="0"/>
              <w:ind w:left="135"/>
              <w:jc w:val="left"/>
            </w:pPr>
          </w:p>
        </w:tc>
        <w:tc>
          <w:tcPr>
            <w:tcW w:w="1955" w:type="dxa"/>
            <w:tcMar>
              <w:top w:w="50" w:type="dxa"/>
              <w:left w:w="100" w:type="dxa"/>
            </w:tcMar>
            <w:vAlign w:val="center"/>
          </w:tcPr>
          <w:p w14:paraId="1C309E0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"https://m.edsoo.ru/863d3cca" \h </w:instrText>
            </w:r>
            <w:r>
              <w:fldChar w:fldCharType="separate"/>
            </w:r>
            <w:r>
              <w:rPr>
                <w:rFonts w:ascii="Times New Roman" w:hAnsi="Times New Roman"/>
                <w:b w:val="0"/>
                <w:i w:val="0"/>
                <w:color w:val="0000FF"/>
                <w:sz w:val="22"/>
                <w:u w:val="single"/>
              </w:rPr>
              <w:t>https://m.edsoo.ru/863d3cca</w:t>
            </w:r>
            <w:r>
              <w:rPr>
                <w:rFonts w:ascii="Times New Roman" w:hAnsi="Times New Roman"/>
                <w:b w:val="0"/>
                <w:i w:val="0"/>
                <w:color w:val="0000FF"/>
                <w:sz w:val="22"/>
                <w:u w:val="single"/>
              </w:rPr>
              <w:fldChar w:fldCharType="end"/>
            </w:r>
          </w:p>
        </w:tc>
      </w:tr>
      <w:tr w14:paraId="467D0E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3A63A6F0">
            <w:pPr>
              <w:spacing w:before="0" w:after="0"/>
              <w:ind w:left="0"/>
              <w:jc w:val="left"/>
            </w:pPr>
            <w:r>
              <w:rPr>
                <w:rFonts w:ascii="Times New Roman" w:hAnsi="Times New Roman"/>
                <w:b w:val="0"/>
                <w:i w:val="0"/>
                <w:color w:val="000000"/>
                <w:sz w:val="24"/>
              </w:rPr>
              <w:t>30</w:t>
            </w:r>
          </w:p>
        </w:tc>
        <w:tc>
          <w:tcPr>
            <w:tcW w:w="3344" w:type="dxa"/>
            <w:tcMar>
              <w:top w:w="50" w:type="dxa"/>
              <w:left w:w="100" w:type="dxa"/>
            </w:tcMar>
            <w:vAlign w:val="center"/>
          </w:tcPr>
          <w:p w14:paraId="611D8A86">
            <w:pPr>
              <w:spacing w:before="0" w:after="0"/>
              <w:ind w:left="135"/>
              <w:jc w:val="left"/>
            </w:pPr>
            <w:r>
              <w:rPr>
                <w:rFonts w:ascii="Times New Roman" w:hAnsi="Times New Roman"/>
                <w:b w:val="0"/>
                <w:i w:val="0"/>
                <w:color w:val="000000"/>
                <w:sz w:val="24"/>
              </w:rPr>
              <w:t>Рост и развитие растения. Практическая работа «Наблюдение за ростом и развитием цветкового растения в комнатных условиях (на примере фасоли или посевного гороха)»</w:t>
            </w:r>
          </w:p>
        </w:tc>
        <w:tc>
          <w:tcPr>
            <w:tcW w:w="812" w:type="dxa"/>
            <w:tcMar>
              <w:top w:w="50" w:type="dxa"/>
              <w:left w:w="100" w:type="dxa"/>
            </w:tcMar>
            <w:vAlign w:val="center"/>
          </w:tcPr>
          <w:p w14:paraId="75A34F82">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79D96BDB">
            <w:pPr>
              <w:spacing w:before="0" w:after="0" w:line="276" w:lineRule="auto"/>
              <w:ind w:left="135"/>
              <w:jc w:val="center"/>
            </w:pPr>
          </w:p>
        </w:tc>
        <w:tc>
          <w:tcPr>
            <w:tcW w:w="1607" w:type="dxa"/>
            <w:tcMar>
              <w:top w:w="50" w:type="dxa"/>
              <w:left w:w="100" w:type="dxa"/>
            </w:tcMar>
            <w:vAlign w:val="center"/>
          </w:tcPr>
          <w:p w14:paraId="64F324E8">
            <w:pPr>
              <w:spacing w:before="0" w:after="0" w:line="276" w:lineRule="auto"/>
              <w:ind w:left="135"/>
              <w:jc w:val="center"/>
            </w:pPr>
            <w:r>
              <w:rPr>
                <w:rFonts w:ascii="Times New Roman" w:hAnsi="Times New Roman"/>
                <w:b w:val="0"/>
                <w:i w:val="0"/>
                <w:color w:val="000000"/>
                <w:sz w:val="24"/>
              </w:rPr>
              <w:t xml:space="preserve"> 0.5 </w:t>
            </w:r>
          </w:p>
        </w:tc>
        <w:tc>
          <w:tcPr>
            <w:tcW w:w="1137" w:type="dxa"/>
            <w:tcMar>
              <w:top w:w="50" w:type="dxa"/>
              <w:left w:w="100" w:type="dxa"/>
            </w:tcMar>
            <w:vAlign w:val="center"/>
          </w:tcPr>
          <w:p w14:paraId="6D96DF4E">
            <w:pPr>
              <w:spacing w:before="0" w:after="0"/>
              <w:ind w:left="135"/>
              <w:jc w:val="left"/>
            </w:pPr>
          </w:p>
        </w:tc>
        <w:tc>
          <w:tcPr>
            <w:tcW w:w="1955" w:type="dxa"/>
            <w:tcMar>
              <w:top w:w="50" w:type="dxa"/>
              <w:left w:w="100" w:type="dxa"/>
            </w:tcMar>
            <w:vAlign w:val="center"/>
          </w:tcPr>
          <w:p w14:paraId="6C4E840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"https://m.edsoo.ru/863d2fb4" \h </w:instrText>
            </w:r>
            <w:r>
              <w:fldChar w:fldCharType="separate"/>
            </w:r>
            <w:r>
              <w:rPr>
                <w:rFonts w:ascii="Times New Roman" w:hAnsi="Times New Roman"/>
                <w:b w:val="0"/>
                <w:i w:val="0"/>
                <w:color w:val="0000FF"/>
                <w:sz w:val="22"/>
                <w:u w:val="single"/>
              </w:rPr>
              <w:t>https://m.edsoo.ru/863d2fb4</w:t>
            </w:r>
            <w:r>
              <w:rPr>
                <w:rFonts w:ascii="Times New Roman" w:hAnsi="Times New Roman"/>
                <w:b w:val="0"/>
                <w:i w:val="0"/>
                <w:color w:val="0000FF"/>
                <w:sz w:val="22"/>
                <w:u w:val="single"/>
              </w:rPr>
              <w:fldChar w:fldCharType="end"/>
            </w:r>
          </w:p>
        </w:tc>
      </w:tr>
      <w:tr w14:paraId="619FF6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3831630F">
            <w:pPr>
              <w:spacing w:before="0" w:after="0"/>
              <w:ind w:left="0"/>
              <w:jc w:val="left"/>
            </w:pPr>
            <w:r>
              <w:rPr>
                <w:rFonts w:ascii="Times New Roman" w:hAnsi="Times New Roman"/>
                <w:b w:val="0"/>
                <w:i w:val="0"/>
                <w:color w:val="000000"/>
                <w:sz w:val="24"/>
              </w:rPr>
              <w:t>31</w:t>
            </w:r>
          </w:p>
        </w:tc>
        <w:tc>
          <w:tcPr>
            <w:tcW w:w="3344" w:type="dxa"/>
            <w:tcMar>
              <w:top w:w="50" w:type="dxa"/>
              <w:left w:w="100" w:type="dxa"/>
            </w:tcMar>
            <w:vAlign w:val="center"/>
          </w:tcPr>
          <w:p w14:paraId="31D1114E">
            <w:pPr>
              <w:spacing w:before="0" w:after="0"/>
              <w:ind w:left="135"/>
              <w:jc w:val="left"/>
            </w:pPr>
            <w:r>
              <w:rPr>
                <w:rFonts w:ascii="Times New Roman" w:hAnsi="Times New Roman"/>
                <w:b w:val="0"/>
                <w:i w:val="0"/>
                <w:color w:val="000000"/>
                <w:sz w:val="24"/>
              </w:rPr>
              <w:t>Размножение растений и его значение</w:t>
            </w:r>
          </w:p>
        </w:tc>
        <w:tc>
          <w:tcPr>
            <w:tcW w:w="812" w:type="dxa"/>
            <w:tcMar>
              <w:top w:w="50" w:type="dxa"/>
              <w:left w:w="100" w:type="dxa"/>
            </w:tcMar>
            <w:vAlign w:val="center"/>
          </w:tcPr>
          <w:p w14:paraId="13B64C0C">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05DE37C6">
            <w:pPr>
              <w:spacing w:before="0" w:after="0" w:line="276" w:lineRule="auto"/>
              <w:ind w:left="135"/>
              <w:jc w:val="center"/>
            </w:pPr>
          </w:p>
        </w:tc>
        <w:tc>
          <w:tcPr>
            <w:tcW w:w="1607" w:type="dxa"/>
            <w:tcMar>
              <w:top w:w="50" w:type="dxa"/>
              <w:left w:w="100" w:type="dxa"/>
            </w:tcMar>
            <w:vAlign w:val="center"/>
          </w:tcPr>
          <w:p w14:paraId="0E46E909">
            <w:pPr>
              <w:spacing w:before="0" w:after="0" w:line="276" w:lineRule="auto"/>
              <w:ind w:left="135"/>
              <w:jc w:val="center"/>
            </w:pPr>
          </w:p>
        </w:tc>
        <w:tc>
          <w:tcPr>
            <w:tcW w:w="1137" w:type="dxa"/>
            <w:tcMar>
              <w:top w:w="50" w:type="dxa"/>
              <w:left w:w="100" w:type="dxa"/>
            </w:tcMar>
            <w:vAlign w:val="center"/>
          </w:tcPr>
          <w:p w14:paraId="5636DB3B">
            <w:pPr>
              <w:spacing w:before="0" w:after="0"/>
              <w:ind w:left="135"/>
              <w:jc w:val="left"/>
            </w:pPr>
          </w:p>
        </w:tc>
        <w:tc>
          <w:tcPr>
            <w:tcW w:w="1955" w:type="dxa"/>
            <w:tcMar>
              <w:top w:w="50" w:type="dxa"/>
              <w:left w:w="100" w:type="dxa"/>
            </w:tcMar>
            <w:vAlign w:val="center"/>
          </w:tcPr>
          <w:p w14:paraId="184D2A8E">
            <w:pPr>
              <w:spacing w:before="0" w:after="0"/>
              <w:ind w:left="135"/>
              <w:jc w:val="left"/>
            </w:pPr>
          </w:p>
        </w:tc>
      </w:tr>
      <w:tr w14:paraId="457F37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02000C29">
            <w:pPr>
              <w:spacing w:before="0" w:after="0"/>
              <w:ind w:left="0"/>
              <w:jc w:val="left"/>
            </w:pPr>
            <w:r>
              <w:rPr>
                <w:rFonts w:ascii="Times New Roman" w:hAnsi="Times New Roman"/>
                <w:b w:val="0"/>
                <w:i w:val="0"/>
                <w:color w:val="000000"/>
                <w:sz w:val="24"/>
              </w:rPr>
              <w:t>32</w:t>
            </w:r>
          </w:p>
        </w:tc>
        <w:tc>
          <w:tcPr>
            <w:tcW w:w="3344" w:type="dxa"/>
            <w:tcMar>
              <w:top w:w="50" w:type="dxa"/>
              <w:left w:w="100" w:type="dxa"/>
            </w:tcMar>
            <w:vAlign w:val="center"/>
          </w:tcPr>
          <w:p w14:paraId="036FCE43">
            <w:pPr>
              <w:spacing w:before="0" w:after="0"/>
              <w:ind w:left="135"/>
              <w:jc w:val="left"/>
            </w:pPr>
            <w:r>
              <w:rPr>
                <w:rFonts w:ascii="Times New Roman" w:hAnsi="Times New Roman"/>
                <w:b w:val="0"/>
                <w:i w:val="0"/>
                <w:color w:val="000000"/>
                <w:sz w:val="24"/>
              </w:rPr>
              <w:t>Опыление. Двойное оплодотворение</w:t>
            </w:r>
          </w:p>
        </w:tc>
        <w:tc>
          <w:tcPr>
            <w:tcW w:w="812" w:type="dxa"/>
            <w:tcMar>
              <w:top w:w="50" w:type="dxa"/>
              <w:left w:w="100" w:type="dxa"/>
            </w:tcMar>
            <w:vAlign w:val="center"/>
          </w:tcPr>
          <w:p w14:paraId="3D2B0A10">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72C93AB2">
            <w:pPr>
              <w:spacing w:before="0" w:after="0" w:line="276" w:lineRule="auto"/>
              <w:ind w:left="135"/>
              <w:jc w:val="center"/>
            </w:pPr>
          </w:p>
        </w:tc>
        <w:tc>
          <w:tcPr>
            <w:tcW w:w="1607" w:type="dxa"/>
            <w:tcMar>
              <w:top w:w="50" w:type="dxa"/>
              <w:left w:w="100" w:type="dxa"/>
            </w:tcMar>
            <w:vAlign w:val="center"/>
          </w:tcPr>
          <w:p w14:paraId="67C36B98">
            <w:pPr>
              <w:spacing w:before="0" w:after="0" w:line="276" w:lineRule="auto"/>
              <w:ind w:left="135"/>
              <w:jc w:val="center"/>
            </w:pPr>
          </w:p>
        </w:tc>
        <w:tc>
          <w:tcPr>
            <w:tcW w:w="1137" w:type="dxa"/>
            <w:tcMar>
              <w:top w:w="50" w:type="dxa"/>
              <w:left w:w="100" w:type="dxa"/>
            </w:tcMar>
            <w:vAlign w:val="center"/>
          </w:tcPr>
          <w:p w14:paraId="30C2CB7E">
            <w:pPr>
              <w:spacing w:before="0" w:after="0"/>
              <w:ind w:left="135"/>
              <w:jc w:val="left"/>
            </w:pPr>
          </w:p>
        </w:tc>
        <w:tc>
          <w:tcPr>
            <w:tcW w:w="1955" w:type="dxa"/>
            <w:tcMar>
              <w:top w:w="50" w:type="dxa"/>
              <w:left w:w="100" w:type="dxa"/>
            </w:tcMar>
            <w:vAlign w:val="center"/>
          </w:tcPr>
          <w:p w14:paraId="0434C7C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"https://m.edsoo.ru/863d3842" \h </w:instrText>
            </w:r>
            <w:r>
              <w:fldChar w:fldCharType="separate"/>
            </w:r>
            <w:r>
              <w:rPr>
                <w:rFonts w:ascii="Times New Roman" w:hAnsi="Times New Roman"/>
                <w:b w:val="0"/>
                <w:i w:val="0"/>
                <w:color w:val="0000FF"/>
                <w:sz w:val="22"/>
                <w:u w:val="single"/>
              </w:rPr>
              <w:t>https://m.edsoo.ru/863d3842</w:t>
            </w:r>
            <w:r>
              <w:rPr>
                <w:rFonts w:ascii="Times New Roman" w:hAnsi="Times New Roman"/>
                <w:b w:val="0"/>
                <w:i w:val="0"/>
                <w:color w:val="0000FF"/>
                <w:sz w:val="22"/>
                <w:u w:val="single"/>
              </w:rPr>
              <w:fldChar w:fldCharType="end"/>
            </w:r>
          </w:p>
        </w:tc>
      </w:tr>
      <w:tr w14:paraId="46301E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61FD331C">
            <w:pPr>
              <w:spacing w:before="0" w:after="0"/>
              <w:ind w:left="0"/>
              <w:jc w:val="left"/>
            </w:pPr>
            <w:r>
              <w:rPr>
                <w:rFonts w:ascii="Times New Roman" w:hAnsi="Times New Roman"/>
                <w:b w:val="0"/>
                <w:i w:val="0"/>
                <w:color w:val="000000"/>
                <w:sz w:val="24"/>
              </w:rPr>
              <w:t>33</w:t>
            </w:r>
          </w:p>
        </w:tc>
        <w:tc>
          <w:tcPr>
            <w:tcW w:w="3344" w:type="dxa"/>
            <w:tcMar>
              <w:top w:w="50" w:type="dxa"/>
              <w:left w:w="100" w:type="dxa"/>
            </w:tcMar>
            <w:vAlign w:val="center"/>
          </w:tcPr>
          <w:p w14:paraId="1D586C2B">
            <w:pPr>
              <w:spacing w:before="0" w:after="0"/>
              <w:ind w:left="135"/>
              <w:jc w:val="left"/>
            </w:pPr>
            <w:r>
              <w:rPr>
                <w:rFonts w:ascii="Times New Roman" w:hAnsi="Times New Roman"/>
                <w:b w:val="0"/>
                <w:i w:val="0"/>
                <w:color w:val="000000"/>
                <w:sz w:val="24"/>
              </w:rPr>
              <w:t>Образование плодов и семян</w:t>
            </w:r>
          </w:p>
        </w:tc>
        <w:tc>
          <w:tcPr>
            <w:tcW w:w="812" w:type="dxa"/>
            <w:tcMar>
              <w:top w:w="50" w:type="dxa"/>
              <w:left w:w="100" w:type="dxa"/>
            </w:tcMar>
            <w:vAlign w:val="center"/>
          </w:tcPr>
          <w:p w14:paraId="72FA6CAE">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59D29944">
            <w:pPr>
              <w:spacing w:before="0" w:after="0" w:line="276" w:lineRule="auto"/>
              <w:ind w:left="135"/>
              <w:jc w:val="center"/>
            </w:pPr>
          </w:p>
        </w:tc>
        <w:tc>
          <w:tcPr>
            <w:tcW w:w="1607" w:type="dxa"/>
            <w:tcMar>
              <w:top w:w="50" w:type="dxa"/>
              <w:left w:w="100" w:type="dxa"/>
            </w:tcMar>
            <w:vAlign w:val="center"/>
          </w:tcPr>
          <w:p w14:paraId="587232F0">
            <w:pPr>
              <w:spacing w:before="0" w:after="0" w:line="276" w:lineRule="auto"/>
              <w:ind w:left="135"/>
              <w:jc w:val="center"/>
            </w:pPr>
          </w:p>
        </w:tc>
        <w:tc>
          <w:tcPr>
            <w:tcW w:w="1137" w:type="dxa"/>
            <w:tcMar>
              <w:top w:w="50" w:type="dxa"/>
              <w:left w:w="100" w:type="dxa"/>
            </w:tcMar>
            <w:vAlign w:val="center"/>
          </w:tcPr>
          <w:p w14:paraId="614E23CC">
            <w:pPr>
              <w:spacing w:before="0" w:after="0"/>
              <w:ind w:left="135"/>
              <w:jc w:val="left"/>
            </w:pPr>
          </w:p>
        </w:tc>
        <w:tc>
          <w:tcPr>
            <w:tcW w:w="1955" w:type="dxa"/>
            <w:tcMar>
              <w:top w:w="50" w:type="dxa"/>
              <w:left w:w="100" w:type="dxa"/>
            </w:tcMar>
            <w:vAlign w:val="center"/>
          </w:tcPr>
          <w:p w14:paraId="7B153B3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"https://m.edsoo.ru/863d39c8" \h </w:instrText>
            </w:r>
            <w:r>
              <w:fldChar w:fldCharType="separate"/>
            </w:r>
            <w:r>
              <w:rPr>
                <w:rFonts w:ascii="Times New Roman" w:hAnsi="Times New Roman"/>
                <w:b w:val="0"/>
                <w:i w:val="0"/>
                <w:color w:val="0000FF"/>
                <w:sz w:val="22"/>
                <w:u w:val="single"/>
              </w:rPr>
              <w:t>https://m.edsoo.ru/863d39c8</w:t>
            </w:r>
            <w:r>
              <w:rPr>
                <w:rFonts w:ascii="Times New Roman" w:hAnsi="Times New Roman"/>
                <w:b w:val="0"/>
                <w:i w:val="0"/>
                <w:color w:val="0000FF"/>
                <w:sz w:val="22"/>
                <w:u w:val="single"/>
              </w:rPr>
              <w:fldChar w:fldCharType="end"/>
            </w:r>
          </w:p>
        </w:tc>
      </w:tr>
      <w:tr w14:paraId="7D53EA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1BFA6997">
            <w:pPr>
              <w:spacing w:before="0" w:after="0"/>
              <w:ind w:left="0"/>
              <w:jc w:val="left"/>
            </w:pPr>
            <w:r>
              <w:rPr>
                <w:rFonts w:ascii="Times New Roman" w:hAnsi="Times New Roman"/>
                <w:b w:val="0"/>
                <w:i w:val="0"/>
                <w:color w:val="000000"/>
                <w:sz w:val="24"/>
              </w:rPr>
              <w:t>34</w:t>
            </w:r>
          </w:p>
        </w:tc>
        <w:tc>
          <w:tcPr>
            <w:tcW w:w="3344" w:type="dxa"/>
            <w:tcMar>
              <w:top w:w="50" w:type="dxa"/>
              <w:left w:w="100" w:type="dxa"/>
            </w:tcMar>
            <w:vAlign w:val="center"/>
          </w:tcPr>
          <w:p w14:paraId="1306E98F">
            <w:pPr>
              <w:spacing w:before="0" w:after="0"/>
              <w:ind w:left="135"/>
              <w:jc w:val="left"/>
            </w:pPr>
            <w:r>
              <w:rPr>
                <w:rFonts w:ascii="Times New Roman" w:hAnsi="Times New Roman"/>
                <w:b w:val="0"/>
                <w:i w:val="0"/>
                <w:color w:val="000000"/>
                <w:sz w:val="24"/>
              </w:rPr>
              <w:t>Вегетативное размножение растений. Практическая работа «Овладение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tc>
        <w:tc>
          <w:tcPr>
            <w:tcW w:w="812" w:type="dxa"/>
            <w:tcMar>
              <w:top w:w="50" w:type="dxa"/>
              <w:left w:w="100" w:type="dxa"/>
            </w:tcMar>
            <w:vAlign w:val="center"/>
          </w:tcPr>
          <w:p w14:paraId="28A817B5">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28B9DA28">
            <w:pPr>
              <w:spacing w:before="0" w:after="0" w:line="276" w:lineRule="auto"/>
              <w:ind w:left="135"/>
              <w:jc w:val="center"/>
            </w:pPr>
          </w:p>
        </w:tc>
        <w:tc>
          <w:tcPr>
            <w:tcW w:w="1607" w:type="dxa"/>
            <w:tcMar>
              <w:top w:w="50" w:type="dxa"/>
              <w:left w:w="100" w:type="dxa"/>
            </w:tcMar>
            <w:vAlign w:val="center"/>
          </w:tcPr>
          <w:p w14:paraId="36A62AF5">
            <w:pPr>
              <w:spacing w:before="0" w:after="0" w:line="276" w:lineRule="auto"/>
              <w:ind w:left="135"/>
              <w:jc w:val="center"/>
            </w:pPr>
            <w:r>
              <w:rPr>
                <w:rFonts w:ascii="Times New Roman" w:hAnsi="Times New Roman"/>
                <w:b w:val="0"/>
                <w:i w:val="0"/>
                <w:color w:val="000000"/>
                <w:sz w:val="24"/>
              </w:rPr>
              <w:t xml:space="preserve"> 0.5 </w:t>
            </w:r>
          </w:p>
        </w:tc>
        <w:tc>
          <w:tcPr>
            <w:tcW w:w="1137" w:type="dxa"/>
            <w:tcMar>
              <w:top w:w="50" w:type="dxa"/>
              <w:left w:w="100" w:type="dxa"/>
            </w:tcMar>
            <w:vAlign w:val="center"/>
          </w:tcPr>
          <w:p w14:paraId="1415F1D0">
            <w:pPr>
              <w:spacing w:before="0" w:after="0"/>
              <w:ind w:left="135"/>
              <w:jc w:val="left"/>
            </w:pPr>
          </w:p>
        </w:tc>
        <w:tc>
          <w:tcPr>
            <w:tcW w:w="1955" w:type="dxa"/>
            <w:tcMar>
              <w:top w:w="50" w:type="dxa"/>
              <w:left w:w="100" w:type="dxa"/>
            </w:tcMar>
            <w:vAlign w:val="center"/>
          </w:tcPr>
          <w:p w14:paraId="705CA20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"https://m.edsoo.ru/863d34d2" \h </w:instrText>
            </w:r>
            <w:r>
              <w:fldChar w:fldCharType="separate"/>
            </w:r>
            <w:r>
              <w:rPr>
                <w:rFonts w:ascii="Times New Roman" w:hAnsi="Times New Roman"/>
                <w:b w:val="0"/>
                <w:i w:val="0"/>
                <w:color w:val="0000FF"/>
                <w:sz w:val="22"/>
                <w:u w:val="single"/>
              </w:rPr>
              <w:t>https://m.edsoo.ru/863d34d2</w:t>
            </w:r>
            <w:r>
              <w:rPr>
                <w:rFonts w:ascii="Times New Roman" w:hAnsi="Times New Roman"/>
                <w:b w:val="0"/>
                <w:i w:val="0"/>
                <w:color w:val="0000FF"/>
                <w:sz w:val="22"/>
                <w:u w:val="single"/>
              </w:rPr>
              <w:fldChar w:fldCharType="end"/>
            </w:r>
          </w:p>
        </w:tc>
      </w:tr>
      <w:tr w14:paraId="556663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47089540">
            <w:pPr>
              <w:spacing w:before="0" w:after="0"/>
              <w:ind w:left="135"/>
              <w:jc w:val="left"/>
            </w:pPr>
            <w:r>
              <w:rPr>
                <w:rFonts w:ascii="Times New Roman" w:hAnsi="Times New Roman"/>
                <w:b w:val="0"/>
                <w:i w:val="0"/>
                <w:color w:val="000000"/>
                <w:sz w:val="24"/>
              </w:rPr>
              <w:t>ОБЩЕЕ КОЛИЧЕСТВО ЧАСОВ ПО ПРОГРАММЕ</w:t>
            </w:r>
          </w:p>
        </w:tc>
        <w:tc>
          <w:tcPr>
            <w:tcW w:w="1277" w:type="dxa"/>
            <w:tcMar>
              <w:top w:w="50" w:type="dxa"/>
              <w:left w:w="100" w:type="dxa"/>
            </w:tcMar>
            <w:vAlign w:val="center"/>
          </w:tcPr>
          <w:p w14:paraId="4A7E2964">
            <w:pPr>
              <w:spacing w:before="0" w:after="0" w:line="276" w:lineRule="auto"/>
              <w:ind w:left="135"/>
              <w:jc w:val="center"/>
            </w:pPr>
            <w:r>
              <w:rPr>
                <w:rFonts w:ascii="Times New Roman" w:hAnsi="Times New Roman"/>
                <w:b w:val="0"/>
                <w:i w:val="0"/>
                <w:color w:val="000000"/>
                <w:sz w:val="24"/>
              </w:rPr>
              <w:t xml:space="preserve"> 34 </w:t>
            </w:r>
          </w:p>
        </w:tc>
        <w:tc>
          <w:tcPr>
            <w:tcW w:w="1507" w:type="dxa"/>
            <w:tcMar>
              <w:top w:w="50" w:type="dxa"/>
              <w:left w:w="100" w:type="dxa"/>
            </w:tcMar>
            <w:vAlign w:val="center"/>
          </w:tcPr>
          <w:p w14:paraId="7D0950D3">
            <w:pPr>
              <w:spacing w:before="0" w:after="0" w:line="276" w:lineRule="auto"/>
              <w:ind w:left="135"/>
              <w:jc w:val="center"/>
            </w:pPr>
            <w:r>
              <w:rPr>
                <w:rFonts w:ascii="Times New Roman" w:hAnsi="Times New Roman"/>
                <w:b w:val="0"/>
                <w:i w:val="0"/>
                <w:color w:val="000000"/>
                <w:sz w:val="24"/>
              </w:rPr>
              <w:t xml:space="preserve"> 2 </w:t>
            </w:r>
          </w:p>
        </w:tc>
        <w:tc>
          <w:tcPr>
            <w:tcW w:w="1607" w:type="dxa"/>
            <w:tcMar>
              <w:top w:w="50" w:type="dxa"/>
              <w:left w:w="100" w:type="dxa"/>
            </w:tcMar>
            <w:vAlign w:val="center"/>
          </w:tcPr>
          <w:p w14:paraId="1C4E1645">
            <w:pPr>
              <w:spacing w:before="0" w:after="0" w:line="276" w:lineRule="auto"/>
              <w:ind w:left="135"/>
              <w:jc w:val="center"/>
            </w:pPr>
            <w:r>
              <w:rPr>
                <w:rFonts w:ascii="Times New Roman" w:hAnsi="Times New Roman"/>
                <w:b w:val="0"/>
                <w:i w:val="0"/>
                <w:color w:val="000000"/>
                <w:sz w:val="24"/>
              </w:rPr>
              <w:t xml:space="preserve"> 8 </w:t>
            </w:r>
          </w:p>
        </w:tc>
        <w:tc>
          <w:tcPr>
            <w:tcW w:w="0" w:type="auto"/>
            <w:gridSpan w:val="2"/>
            <w:tcMar>
              <w:top w:w="50" w:type="dxa"/>
              <w:left w:w="100" w:type="dxa"/>
            </w:tcMar>
            <w:vAlign w:val="center"/>
          </w:tcPr>
          <w:p w14:paraId="0F31A048">
            <w:pPr>
              <w:jc w:val="left"/>
            </w:pPr>
          </w:p>
        </w:tc>
      </w:tr>
    </w:tbl>
    <w:p w14:paraId="3CE3D19C">
      <w:pPr>
        <w:sectPr>
          <w:pgSz w:w="16383" w:h="11906" w:orient="landscape"/>
          <w:cols w:space="720" w:num="1"/>
        </w:sectPr>
      </w:pPr>
    </w:p>
    <w:p w14:paraId="1E5403EA">
      <w:pPr>
        <w:spacing w:before="0" w:after="0"/>
        <w:ind w:left="120"/>
        <w:jc w:val="left"/>
      </w:pPr>
      <w:r>
        <w:rPr>
          <w:rFonts w:ascii="Times New Roman" w:hAnsi="Times New Roman"/>
          <w:b/>
          <w:i w:val="0"/>
          <w:color w:val="000000"/>
          <w:sz w:val="28"/>
        </w:rPr>
        <w:t xml:space="preserve"> 7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72"/>
        <w:gridCol w:w="4453"/>
        <w:gridCol w:w="1109"/>
        <w:gridCol w:w="1294"/>
        <w:gridCol w:w="1411"/>
        <w:gridCol w:w="974"/>
        <w:gridCol w:w="2883"/>
      </w:tblGrid>
      <w:tr w14:paraId="39C168A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vMerge w:val="restart"/>
            <w:tcMar>
              <w:top w:w="50" w:type="dxa"/>
              <w:left w:w="100" w:type="dxa"/>
            </w:tcMar>
            <w:vAlign w:val="center"/>
          </w:tcPr>
          <w:p w14:paraId="30EF88C4">
            <w:pPr>
              <w:spacing w:before="0" w:after="0"/>
              <w:ind w:left="135"/>
              <w:jc w:val="left"/>
            </w:pPr>
            <w:r>
              <w:rPr>
                <w:rFonts w:ascii="Times New Roman" w:hAnsi="Times New Roman"/>
                <w:b/>
                <w:i w:val="0"/>
                <w:color w:val="000000"/>
                <w:sz w:val="24"/>
              </w:rPr>
              <w:t xml:space="preserve">№ п/п </w:t>
            </w:r>
          </w:p>
          <w:p w14:paraId="38B5756E">
            <w:pPr>
              <w:spacing w:before="0" w:after="0"/>
              <w:ind w:left="135"/>
              <w:jc w:val="left"/>
            </w:pPr>
          </w:p>
        </w:tc>
        <w:tc>
          <w:tcPr>
            <w:tcW w:w="3696" w:type="dxa"/>
            <w:vMerge w:val="restart"/>
            <w:tcMar>
              <w:top w:w="50" w:type="dxa"/>
              <w:left w:w="100" w:type="dxa"/>
            </w:tcMar>
            <w:vAlign w:val="center"/>
          </w:tcPr>
          <w:p w14:paraId="5B1D4C5E">
            <w:pPr>
              <w:spacing w:before="0" w:after="0"/>
              <w:ind w:left="135"/>
              <w:jc w:val="left"/>
            </w:pPr>
            <w:r>
              <w:rPr>
                <w:rFonts w:ascii="Times New Roman" w:hAnsi="Times New Roman"/>
                <w:b/>
                <w:i w:val="0"/>
                <w:color w:val="000000"/>
                <w:sz w:val="24"/>
              </w:rPr>
              <w:t xml:space="preserve">Тема урока </w:t>
            </w:r>
          </w:p>
          <w:p w14:paraId="57A40F8E">
            <w:pPr>
              <w:spacing w:before="0" w:after="0"/>
              <w:ind w:left="135"/>
              <w:jc w:val="left"/>
            </w:pPr>
          </w:p>
        </w:tc>
        <w:tc>
          <w:tcPr>
            <w:tcW w:w="0" w:type="auto"/>
            <w:gridSpan w:val="3"/>
            <w:tcMar>
              <w:top w:w="50" w:type="dxa"/>
              <w:left w:w="100" w:type="dxa"/>
            </w:tcMar>
            <w:vAlign w:val="center"/>
          </w:tcPr>
          <w:p w14:paraId="2A16E146">
            <w:pPr>
              <w:spacing w:before="0" w:after="0"/>
              <w:ind w:left="0"/>
              <w:jc w:val="left"/>
            </w:pPr>
            <w:r>
              <w:rPr>
                <w:rFonts w:ascii="Times New Roman" w:hAnsi="Times New Roman"/>
                <w:b/>
                <w:i w:val="0"/>
                <w:color w:val="000000"/>
                <w:sz w:val="24"/>
              </w:rPr>
              <w:t>Количество часов</w:t>
            </w:r>
          </w:p>
        </w:tc>
        <w:tc>
          <w:tcPr>
            <w:tcW w:w="1102" w:type="dxa"/>
            <w:vMerge w:val="restart"/>
            <w:tcMar>
              <w:top w:w="50" w:type="dxa"/>
              <w:left w:w="100" w:type="dxa"/>
            </w:tcMar>
            <w:vAlign w:val="center"/>
          </w:tcPr>
          <w:p w14:paraId="7692F0A3">
            <w:pPr>
              <w:spacing w:before="0" w:after="0"/>
              <w:ind w:left="135"/>
              <w:jc w:val="left"/>
            </w:pPr>
            <w:r>
              <w:rPr>
                <w:rFonts w:ascii="Times New Roman" w:hAnsi="Times New Roman"/>
                <w:b/>
                <w:i w:val="0"/>
                <w:color w:val="000000"/>
                <w:sz w:val="24"/>
              </w:rPr>
              <w:t xml:space="preserve">Дата изучения </w:t>
            </w:r>
          </w:p>
          <w:p w14:paraId="4794F43D">
            <w:pPr>
              <w:spacing w:before="0" w:after="0"/>
              <w:ind w:left="135"/>
              <w:jc w:val="left"/>
            </w:pPr>
          </w:p>
        </w:tc>
        <w:tc>
          <w:tcPr>
            <w:tcW w:w="1911" w:type="dxa"/>
            <w:vMerge w:val="restart"/>
            <w:tcMar>
              <w:top w:w="50" w:type="dxa"/>
              <w:left w:w="100" w:type="dxa"/>
            </w:tcMar>
            <w:vAlign w:val="center"/>
          </w:tcPr>
          <w:p w14:paraId="1E546A5B">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7303E29B">
            <w:pPr>
              <w:spacing w:before="0" w:after="0"/>
              <w:ind w:left="135"/>
              <w:jc w:val="left"/>
            </w:pPr>
          </w:p>
        </w:tc>
      </w:tr>
      <w:tr w14:paraId="17933A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3A610B9D">
            <w:pPr>
              <w:jc w:val="left"/>
            </w:pPr>
          </w:p>
        </w:tc>
        <w:tc>
          <w:tcPr>
            <w:tcW w:w="0" w:type="auto"/>
            <w:vMerge w:val="continue"/>
            <w:tcBorders>
              <w:top w:val="nil"/>
            </w:tcBorders>
            <w:tcMar>
              <w:top w:w="50" w:type="dxa"/>
              <w:left w:w="100" w:type="dxa"/>
            </w:tcMar>
          </w:tcPr>
          <w:p w14:paraId="7E994599">
            <w:pPr>
              <w:jc w:val="left"/>
            </w:pPr>
          </w:p>
        </w:tc>
        <w:tc>
          <w:tcPr>
            <w:tcW w:w="774" w:type="dxa"/>
            <w:tcMar>
              <w:top w:w="50" w:type="dxa"/>
              <w:left w:w="100" w:type="dxa"/>
            </w:tcMar>
            <w:vAlign w:val="center"/>
          </w:tcPr>
          <w:p w14:paraId="6B18DE22">
            <w:pPr>
              <w:spacing w:before="0" w:after="0"/>
              <w:ind w:left="135"/>
              <w:jc w:val="left"/>
            </w:pPr>
            <w:r>
              <w:rPr>
                <w:rFonts w:ascii="Times New Roman" w:hAnsi="Times New Roman"/>
                <w:b/>
                <w:i w:val="0"/>
                <w:color w:val="000000"/>
                <w:sz w:val="24"/>
              </w:rPr>
              <w:t xml:space="preserve">Всего </w:t>
            </w:r>
          </w:p>
          <w:p w14:paraId="32F9B707">
            <w:pPr>
              <w:spacing w:before="0" w:after="0"/>
              <w:ind w:left="135"/>
              <w:jc w:val="left"/>
            </w:pPr>
          </w:p>
        </w:tc>
        <w:tc>
          <w:tcPr>
            <w:tcW w:w="1463" w:type="dxa"/>
            <w:tcMar>
              <w:top w:w="50" w:type="dxa"/>
              <w:left w:w="100" w:type="dxa"/>
            </w:tcMar>
            <w:vAlign w:val="center"/>
          </w:tcPr>
          <w:p w14:paraId="3218A86B">
            <w:pPr>
              <w:spacing w:before="0" w:after="0"/>
              <w:ind w:left="135"/>
              <w:jc w:val="left"/>
            </w:pPr>
            <w:r>
              <w:rPr>
                <w:rFonts w:ascii="Times New Roman" w:hAnsi="Times New Roman"/>
                <w:b/>
                <w:i w:val="0"/>
                <w:color w:val="000000"/>
                <w:sz w:val="24"/>
              </w:rPr>
              <w:t xml:space="preserve">Контрольные работы </w:t>
            </w:r>
          </w:p>
          <w:p w14:paraId="0F222F7B">
            <w:pPr>
              <w:spacing w:before="0" w:after="0"/>
              <w:ind w:left="135"/>
              <w:jc w:val="left"/>
            </w:pPr>
          </w:p>
        </w:tc>
        <w:tc>
          <w:tcPr>
            <w:tcW w:w="1567" w:type="dxa"/>
            <w:tcMar>
              <w:top w:w="50" w:type="dxa"/>
              <w:left w:w="100" w:type="dxa"/>
            </w:tcMar>
            <w:vAlign w:val="center"/>
          </w:tcPr>
          <w:p w14:paraId="4D741D84">
            <w:pPr>
              <w:spacing w:before="0" w:after="0"/>
              <w:ind w:left="135"/>
              <w:jc w:val="left"/>
            </w:pPr>
            <w:r>
              <w:rPr>
                <w:rFonts w:ascii="Times New Roman" w:hAnsi="Times New Roman"/>
                <w:b/>
                <w:i w:val="0"/>
                <w:color w:val="000000"/>
                <w:sz w:val="24"/>
              </w:rPr>
              <w:t xml:space="preserve">Практические работы </w:t>
            </w:r>
          </w:p>
          <w:p w14:paraId="64C4E19D">
            <w:pPr>
              <w:spacing w:before="0" w:after="0"/>
              <w:ind w:left="135"/>
              <w:jc w:val="left"/>
            </w:pPr>
          </w:p>
        </w:tc>
        <w:tc>
          <w:tcPr>
            <w:tcW w:w="0" w:type="auto"/>
            <w:vMerge w:val="continue"/>
            <w:tcBorders>
              <w:top w:val="nil"/>
            </w:tcBorders>
            <w:tcMar>
              <w:top w:w="50" w:type="dxa"/>
              <w:left w:w="100" w:type="dxa"/>
            </w:tcMar>
          </w:tcPr>
          <w:p w14:paraId="0BCD26BD">
            <w:pPr>
              <w:jc w:val="left"/>
            </w:pPr>
          </w:p>
        </w:tc>
        <w:tc>
          <w:tcPr>
            <w:tcW w:w="0" w:type="auto"/>
            <w:vMerge w:val="continue"/>
            <w:tcBorders>
              <w:top w:val="nil"/>
            </w:tcBorders>
            <w:tcMar>
              <w:top w:w="50" w:type="dxa"/>
              <w:left w:w="100" w:type="dxa"/>
            </w:tcMar>
          </w:tcPr>
          <w:p w14:paraId="225128E9">
            <w:pPr>
              <w:jc w:val="left"/>
            </w:pPr>
          </w:p>
        </w:tc>
      </w:tr>
      <w:tr w14:paraId="610022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59B3A0BB">
            <w:pPr>
              <w:spacing w:before="0" w:after="0"/>
              <w:ind w:left="0"/>
              <w:jc w:val="left"/>
            </w:pPr>
            <w:r>
              <w:rPr>
                <w:rFonts w:ascii="Times New Roman" w:hAnsi="Times New Roman"/>
                <w:b w:val="0"/>
                <w:i w:val="0"/>
                <w:color w:val="000000"/>
                <w:sz w:val="24"/>
              </w:rPr>
              <w:t>1</w:t>
            </w:r>
          </w:p>
        </w:tc>
        <w:tc>
          <w:tcPr>
            <w:tcW w:w="3696" w:type="dxa"/>
            <w:tcMar>
              <w:top w:w="50" w:type="dxa"/>
              <w:left w:w="100" w:type="dxa"/>
            </w:tcMar>
            <w:vAlign w:val="center"/>
          </w:tcPr>
          <w:p w14:paraId="60F01C53">
            <w:pPr>
              <w:spacing w:before="0" w:after="0"/>
              <w:ind w:left="135"/>
              <w:jc w:val="left"/>
            </w:pPr>
            <w:r>
              <w:rPr>
                <w:rFonts w:ascii="Times New Roman" w:hAnsi="Times New Roman"/>
                <w:b w:val="0"/>
                <w:i w:val="0"/>
                <w:color w:val="000000"/>
                <w:sz w:val="24"/>
              </w:rPr>
              <w:t>Многообразие организмов и их классификация</w:t>
            </w:r>
          </w:p>
        </w:tc>
        <w:tc>
          <w:tcPr>
            <w:tcW w:w="774" w:type="dxa"/>
            <w:tcMar>
              <w:top w:w="50" w:type="dxa"/>
              <w:left w:w="100" w:type="dxa"/>
            </w:tcMar>
            <w:vAlign w:val="center"/>
          </w:tcPr>
          <w:p w14:paraId="0854D300">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3B153F84">
            <w:pPr>
              <w:spacing w:before="0" w:after="0" w:line="276" w:lineRule="auto"/>
              <w:ind w:left="135"/>
              <w:jc w:val="center"/>
            </w:pPr>
          </w:p>
        </w:tc>
        <w:tc>
          <w:tcPr>
            <w:tcW w:w="1567" w:type="dxa"/>
            <w:tcMar>
              <w:top w:w="50" w:type="dxa"/>
              <w:left w:w="100" w:type="dxa"/>
            </w:tcMar>
            <w:vAlign w:val="center"/>
          </w:tcPr>
          <w:p w14:paraId="219B4DE4">
            <w:pPr>
              <w:spacing w:before="0" w:after="0" w:line="276" w:lineRule="auto"/>
              <w:ind w:left="135"/>
              <w:jc w:val="center"/>
            </w:pPr>
          </w:p>
        </w:tc>
        <w:tc>
          <w:tcPr>
            <w:tcW w:w="1102" w:type="dxa"/>
            <w:tcMar>
              <w:top w:w="50" w:type="dxa"/>
              <w:left w:w="100" w:type="dxa"/>
            </w:tcMar>
            <w:vAlign w:val="center"/>
          </w:tcPr>
          <w:p w14:paraId="2071CB87">
            <w:pPr>
              <w:spacing w:before="0" w:after="0"/>
              <w:ind w:left="135"/>
              <w:jc w:val="left"/>
            </w:pPr>
          </w:p>
        </w:tc>
        <w:tc>
          <w:tcPr>
            <w:tcW w:w="1911" w:type="dxa"/>
            <w:tcMar>
              <w:top w:w="50" w:type="dxa"/>
              <w:left w:w="100" w:type="dxa"/>
            </w:tcMar>
            <w:vAlign w:val="center"/>
          </w:tcPr>
          <w:p w14:paraId="7354549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"https://m.edsoo.ru/863d4314" \h </w:instrText>
            </w:r>
            <w:r>
              <w:fldChar w:fldCharType="separate"/>
            </w:r>
            <w:r>
              <w:rPr>
                <w:rFonts w:ascii="Times New Roman" w:hAnsi="Times New Roman"/>
                <w:b w:val="0"/>
                <w:i w:val="0"/>
                <w:color w:val="0000FF"/>
                <w:sz w:val="22"/>
                <w:u w:val="single"/>
              </w:rPr>
              <w:t>https://m.edsoo.ru/863d4314</w:t>
            </w:r>
            <w:r>
              <w:rPr>
                <w:rFonts w:ascii="Times New Roman" w:hAnsi="Times New Roman"/>
                <w:b w:val="0"/>
                <w:i w:val="0"/>
                <w:color w:val="0000FF"/>
                <w:sz w:val="22"/>
                <w:u w:val="single"/>
              </w:rPr>
              <w:fldChar w:fldCharType="end"/>
            </w:r>
          </w:p>
        </w:tc>
      </w:tr>
      <w:tr w14:paraId="287453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4DF22032">
            <w:pPr>
              <w:spacing w:before="0" w:after="0"/>
              <w:ind w:left="0"/>
              <w:jc w:val="left"/>
            </w:pPr>
            <w:r>
              <w:rPr>
                <w:rFonts w:ascii="Times New Roman" w:hAnsi="Times New Roman"/>
                <w:b w:val="0"/>
                <w:i w:val="0"/>
                <w:color w:val="000000"/>
                <w:sz w:val="24"/>
              </w:rPr>
              <w:t>2</w:t>
            </w:r>
          </w:p>
        </w:tc>
        <w:tc>
          <w:tcPr>
            <w:tcW w:w="3696" w:type="dxa"/>
            <w:tcMar>
              <w:top w:w="50" w:type="dxa"/>
              <w:left w:w="100" w:type="dxa"/>
            </w:tcMar>
            <w:vAlign w:val="center"/>
          </w:tcPr>
          <w:p w14:paraId="6D371BA5">
            <w:pPr>
              <w:spacing w:before="0" w:after="0"/>
              <w:ind w:left="135"/>
              <w:jc w:val="left"/>
            </w:pPr>
            <w:r>
              <w:rPr>
                <w:rFonts w:ascii="Times New Roman" w:hAnsi="Times New Roman"/>
                <w:b w:val="0"/>
                <w:i w:val="0"/>
                <w:color w:val="000000"/>
                <w:sz w:val="24"/>
              </w:rPr>
              <w:t>Систематика растений</w:t>
            </w:r>
          </w:p>
        </w:tc>
        <w:tc>
          <w:tcPr>
            <w:tcW w:w="774" w:type="dxa"/>
            <w:tcMar>
              <w:top w:w="50" w:type="dxa"/>
              <w:left w:w="100" w:type="dxa"/>
            </w:tcMar>
            <w:vAlign w:val="center"/>
          </w:tcPr>
          <w:p w14:paraId="6520167B">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3B7D7D60">
            <w:pPr>
              <w:spacing w:before="0" w:after="0" w:line="276" w:lineRule="auto"/>
              <w:ind w:left="135"/>
              <w:jc w:val="center"/>
            </w:pPr>
          </w:p>
        </w:tc>
        <w:tc>
          <w:tcPr>
            <w:tcW w:w="1567" w:type="dxa"/>
            <w:tcMar>
              <w:top w:w="50" w:type="dxa"/>
              <w:left w:w="100" w:type="dxa"/>
            </w:tcMar>
            <w:vAlign w:val="center"/>
          </w:tcPr>
          <w:p w14:paraId="40461CFB">
            <w:pPr>
              <w:spacing w:before="0" w:after="0" w:line="276" w:lineRule="auto"/>
              <w:ind w:left="135"/>
              <w:jc w:val="center"/>
            </w:pPr>
          </w:p>
        </w:tc>
        <w:tc>
          <w:tcPr>
            <w:tcW w:w="1102" w:type="dxa"/>
            <w:tcMar>
              <w:top w:w="50" w:type="dxa"/>
              <w:left w:w="100" w:type="dxa"/>
            </w:tcMar>
            <w:vAlign w:val="center"/>
          </w:tcPr>
          <w:p w14:paraId="7FCFA4B6">
            <w:pPr>
              <w:spacing w:before="0" w:after="0"/>
              <w:ind w:left="135"/>
              <w:jc w:val="left"/>
            </w:pPr>
          </w:p>
        </w:tc>
        <w:tc>
          <w:tcPr>
            <w:tcW w:w="1911" w:type="dxa"/>
            <w:tcMar>
              <w:top w:w="50" w:type="dxa"/>
              <w:left w:w="100" w:type="dxa"/>
            </w:tcMar>
            <w:vAlign w:val="center"/>
          </w:tcPr>
          <w:p w14:paraId="670E68E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"https://m.edsoo.ru/863d449a" \h </w:instrText>
            </w:r>
            <w:r>
              <w:fldChar w:fldCharType="separate"/>
            </w:r>
            <w:r>
              <w:rPr>
                <w:rFonts w:ascii="Times New Roman" w:hAnsi="Times New Roman"/>
                <w:b w:val="0"/>
                <w:i w:val="0"/>
                <w:color w:val="0000FF"/>
                <w:sz w:val="22"/>
                <w:u w:val="single"/>
              </w:rPr>
              <w:t>https://m.edsoo.ru/863d449a</w:t>
            </w:r>
            <w:r>
              <w:rPr>
                <w:rFonts w:ascii="Times New Roman" w:hAnsi="Times New Roman"/>
                <w:b w:val="0"/>
                <w:i w:val="0"/>
                <w:color w:val="0000FF"/>
                <w:sz w:val="22"/>
                <w:u w:val="single"/>
              </w:rPr>
              <w:fldChar w:fldCharType="end"/>
            </w:r>
          </w:p>
        </w:tc>
      </w:tr>
      <w:tr w14:paraId="1F1809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5C1A6DF2">
            <w:pPr>
              <w:spacing w:before="0" w:after="0"/>
              <w:ind w:left="0"/>
              <w:jc w:val="left"/>
            </w:pPr>
            <w:r>
              <w:rPr>
                <w:rFonts w:ascii="Times New Roman" w:hAnsi="Times New Roman"/>
                <w:b w:val="0"/>
                <w:i w:val="0"/>
                <w:color w:val="000000"/>
                <w:sz w:val="24"/>
              </w:rPr>
              <w:t>3</w:t>
            </w:r>
          </w:p>
        </w:tc>
        <w:tc>
          <w:tcPr>
            <w:tcW w:w="3696" w:type="dxa"/>
            <w:tcMar>
              <w:top w:w="50" w:type="dxa"/>
              <w:left w:w="100" w:type="dxa"/>
            </w:tcMar>
            <w:vAlign w:val="center"/>
          </w:tcPr>
          <w:p w14:paraId="3E6D9C4D">
            <w:pPr>
              <w:spacing w:before="0" w:after="0"/>
              <w:ind w:left="135"/>
              <w:jc w:val="left"/>
            </w:pPr>
            <w:r>
              <w:rPr>
                <w:rFonts w:ascii="Times New Roman" w:hAnsi="Times New Roman"/>
                <w:b w:val="0"/>
                <w:i w:val="0"/>
                <w:color w:val="000000"/>
                <w:sz w:val="24"/>
              </w:rPr>
              <w:t>Низшие растения. Общая характеристика водорослей. Лабораторная работа «Изучение строения одноклеточных водорослей (на примере хламидомонады и хлореллы)»</w:t>
            </w:r>
          </w:p>
        </w:tc>
        <w:tc>
          <w:tcPr>
            <w:tcW w:w="774" w:type="dxa"/>
            <w:tcMar>
              <w:top w:w="50" w:type="dxa"/>
              <w:left w:w="100" w:type="dxa"/>
            </w:tcMar>
            <w:vAlign w:val="center"/>
          </w:tcPr>
          <w:p w14:paraId="2DDBD0AB">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097B6285">
            <w:pPr>
              <w:spacing w:before="0" w:after="0" w:line="276" w:lineRule="auto"/>
              <w:ind w:left="135"/>
              <w:jc w:val="center"/>
            </w:pPr>
          </w:p>
        </w:tc>
        <w:tc>
          <w:tcPr>
            <w:tcW w:w="1567" w:type="dxa"/>
            <w:tcMar>
              <w:top w:w="50" w:type="dxa"/>
              <w:left w:w="100" w:type="dxa"/>
            </w:tcMar>
            <w:vAlign w:val="center"/>
          </w:tcPr>
          <w:p w14:paraId="7B281F29">
            <w:pPr>
              <w:spacing w:before="0" w:after="0" w:line="276" w:lineRule="auto"/>
              <w:ind w:left="135"/>
              <w:jc w:val="center"/>
            </w:pPr>
            <w:r>
              <w:rPr>
                <w:rFonts w:ascii="Times New Roman" w:hAnsi="Times New Roman"/>
                <w:b w:val="0"/>
                <w:i w:val="0"/>
                <w:color w:val="000000"/>
                <w:sz w:val="24"/>
              </w:rPr>
              <w:t xml:space="preserve"> 0.5 </w:t>
            </w:r>
          </w:p>
        </w:tc>
        <w:tc>
          <w:tcPr>
            <w:tcW w:w="1102" w:type="dxa"/>
            <w:tcMar>
              <w:top w:w="50" w:type="dxa"/>
              <w:left w:w="100" w:type="dxa"/>
            </w:tcMar>
            <w:vAlign w:val="center"/>
          </w:tcPr>
          <w:p w14:paraId="54C22B33">
            <w:pPr>
              <w:spacing w:before="0" w:after="0"/>
              <w:ind w:left="135"/>
              <w:jc w:val="left"/>
            </w:pPr>
          </w:p>
        </w:tc>
        <w:tc>
          <w:tcPr>
            <w:tcW w:w="1911" w:type="dxa"/>
            <w:tcMar>
              <w:top w:w="50" w:type="dxa"/>
              <w:left w:w="100" w:type="dxa"/>
            </w:tcMar>
            <w:vAlign w:val="center"/>
          </w:tcPr>
          <w:p w14:paraId="2ED55DD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"https://m.edsoo.ru/863d46a2" \h </w:instrText>
            </w:r>
            <w:r>
              <w:fldChar w:fldCharType="separate"/>
            </w:r>
            <w:r>
              <w:rPr>
                <w:rFonts w:ascii="Times New Roman" w:hAnsi="Times New Roman"/>
                <w:b w:val="0"/>
                <w:i w:val="0"/>
                <w:color w:val="0000FF"/>
                <w:sz w:val="22"/>
                <w:u w:val="single"/>
              </w:rPr>
              <w:t>https://m.edsoo.ru/863d46a2</w:t>
            </w:r>
            <w:r>
              <w:rPr>
                <w:rFonts w:ascii="Times New Roman" w:hAnsi="Times New Roman"/>
                <w:b w:val="0"/>
                <w:i w:val="0"/>
                <w:color w:val="0000FF"/>
                <w:sz w:val="22"/>
                <w:u w:val="single"/>
              </w:rPr>
              <w:fldChar w:fldCharType="end"/>
            </w:r>
          </w:p>
        </w:tc>
      </w:tr>
      <w:tr w14:paraId="19D340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38683ECF">
            <w:pPr>
              <w:spacing w:before="0" w:after="0"/>
              <w:ind w:left="0"/>
              <w:jc w:val="left"/>
            </w:pPr>
            <w:r>
              <w:rPr>
                <w:rFonts w:ascii="Times New Roman" w:hAnsi="Times New Roman"/>
                <w:b w:val="0"/>
                <w:i w:val="0"/>
                <w:color w:val="000000"/>
                <w:sz w:val="24"/>
              </w:rPr>
              <w:t>4</w:t>
            </w:r>
          </w:p>
        </w:tc>
        <w:tc>
          <w:tcPr>
            <w:tcW w:w="3696" w:type="dxa"/>
            <w:tcMar>
              <w:top w:w="50" w:type="dxa"/>
              <w:left w:w="100" w:type="dxa"/>
            </w:tcMar>
            <w:vAlign w:val="center"/>
          </w:tcPr>
          <w:p w14:paraId="4635A058">
            <w:pPr>
              <w:spacing w:before="0" w:after="0"/>
              <w:ind w:left="135"/>
              <w:jc w:val="left"/>
            </w:pPr>
            <w:r>
              <w:rPr>
                <w:rFonts w:ascii="Times New Roman" w:hAnsi="Times New Roman"/>
                <w:b w:val="0"/>
                <w:i w:val="0"/>
                <w:color w:val="000000"/>
                <w:sz w:val="24"/>
              </w:rPr>
              <w:t>Низшие растения. Зеленые водоросли. Практическая работа «Изучение строения многоклеточных нитчатых водорослей (на примере спирогиры и улотрикса)»</w:t>
            </w:r>
          </w:p>
        </w:tc>
        <w:tc>
          <w:tcPr>
            <w:tcW w:w="774" w:type="dxa"/>
            <w:tcMar>
              <w:top w:w="50" w:type="dxa"/>
              <w:left w:w="100" w:type="dxa"/>
            </w:tcMar>
            <w:vAlign w:val="center"/>
          </w:tcPr>
          <w:p w14:paraId="4533E672">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0D252132">
            <w:pPr>
              <w:spacing w:before="0" w:after="0" w:line="276" w:lineRule="auto"/>
              <w:ind w:left="135"/>
              <w:jc w:val="center"/>
            </w:pPr>
          </w:p>
        </w:tc>
        <w:tc>
          <w:tcPr>
            <w:tcW w:w="1567" w:type="dxa"/>
            <w:tcMar>
              <w:top w:w="50" w:type="dxa"/>
              <w:left w:w="100" w:type="dxa"/>
            </w:tcMar>
            <w:vAlign w:val="center"/>
          </w:tcPr>
          <w:p w14:paraId="592ECF5B">
            <w:pPr>
              <w:spacing w:before="0" w:after="0" w:line="276" w:lineRule="auto"/>
              <w:ind w:left="135"/>
              <w:jc w:val="center"/>
            </w:pPr>
            <w:r>
              <w:rPr>
                <w:rFonts w:ascii="Times New Roman" w:hAnsi="Times New Roman"/>
                <w:b w:val="0"/>
                <w:i w:val="0"/>
                <w:color w:val="000000"/>
                <w:sz w:val="24"/>
              </w:rPr>
              <w:t xml:space="preserve"> 0.5 </w:t>
            </w:r>
          </w:p>
        </w:tc>
        <w:tc>
          <w:tcPr>
            <w:tcW w:w="1102" w:type="dxa"/>
            <w:tcMar>
              <w:top w:w="50" w:type="dxa"/>
              <w:left w:w="100" w:type="dxa"/>
            </w:tcMar>
            <w:vAlign w:val="center"/>
          </w:tcPr>
          <w:p w14:paraId="72761825">
            <w:pPr>
              <w:spacing w:before="0" w:after="0"/>
              <w:ind w:left="135"/>
              <w:jc w:val="left"/>
            </w:pPr>
          </w:p>
        </w:tc>
        <w:tc>
          <w:tcPr>
            <w:tcW w:w="1911" w:type="dxa"/>
            <w:tcMar>
              <w:top w:w="50" w:type="dxa"/>
              <w:left w:w="100" w:type="dxa"/>
            </w:tcMar>
            <w:vAlign w:val="center"/>
          </w:tcPr>
          <w:p w14:paraId="27FB376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"https://m.edsoo.ru/863d4832" \h </w:instrText>
            </w:r>
            <w:r>
              <w:fldChar w:fldCharType="separate"/>
            </w:r>
            <w:r>
              <w:rPr>
                <w:rFonts w:ascii="Times New Roman" w:hAnsi="Times New Roman"/>
                <w:b w:val="0"/>
                <w:i w:val="0"/>
                <w:color w:val="0000FF"/>
                <w:sz w:val="22"/>
                <w:u w:val="single"/>
              </w:rPr>
              <w:t>https://m.edsoo.ru/863d4832</w:t>
            </w:r>
            <w:r>
              <w:rPr>
                <w:rFonts w:ascii="Times New Roman" w:hAnsi="Times New Roman"/>
                <w:b w:val="0"/>
                <w:i w:val="0"/>
                <w:color w:val="0000FF"/>
                <w:sz w:val="22"/>
                <w:u w:val="single"/>
              </w:rPr>
              <w:fldChar w:fldCharType="end"/>
            </w:r>
          </w:p>
        </w:tc>
      </w:tr>
      <w:tr w14:paraId="76671D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7DEEF9E0">
            <w:pPr>
              <w:spacing w:before="0" w:after="0"/>
              <w:ind w:left="0"/>
              <w:jc w:val="left"/>
            </w:pPr>
            <w:r>
              <w:rPr>
                <w:rFonts w:ascii="Times New Roman" w:hAnsi="Times New Roman"/>
                <w:b w:val="0"/>
                <w:i w:val="0"/>
                <w:color w:val="000000"/>
                <w:sz w:val="24"/>
              </w:rPr>
              <w:t>5</w:t>
            </w:r>
          </w:p>
        </w:tc>
        <w:tc>
          <w:tcPr>
            <w:tcW w:w="3696" w:type="dxa"/>
            <w:tcMar>
              <w:top w:w="50" w:type="dxa"/>
              <w:left w:w="100" w:type="dxa"/>
            </w:tcMar>
            <w:vAlign w:val="center"/>
          </w:tcPr>
          <w:p w14:paraId="75772D0A">
            <w:pPr>
              <w:spacing w:before="0" w:after="0"/>
              <w:ind w:left="135"/>
              <w:jc w:val="left"/>
            </w:pPr>
            <w:r>
              <w:rPr>
                <w:rFonts w:ascii="Times New Roman" w:hAnsi="Times New Roman"/>
                <w:b w:val="0"/>
                <w:i w:val="0"/>
                <w:color w:val="000000"/>
                <w:sz w:val="24"/>
              </w:rPr>
              <w:t>Низшие растения. Бурые и красные водоросли</w:t>
            </w:r>
          </w:p>
        </w:tc>
        <w:tc>
          <w:tcPr>
            <w:tcW w:w="774" w:type="dxa"/>
            <w:tcMar>
              <w:top w:w="50" w:type="dxa"/>
              <w:left w:w="100" w:type="dxa"/>
            </w:tcMar>
            <w:vAlign w:val="center"/>
          </w:tcPr>
          <w:p w14:paraId="3F6E3D28">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2F9DC71C">
            <w:pPr>
              <w:spacing w:before="0" w:after="0" w:line="276" w:lineRule="auto"/>
              <w:ind w:left="135"/>
              <w:jc w:val="center"/>
            </w:pPr>
          </w:p>
        </w:tc>
        <w:tc>
          <w:tcPr>
            <w:tcW w:w="1567" w:type="dxa"/>
            <w:tcMar>
              <w:top w:w="50" w:type="dxa"/>
              <w:left w:w="100" w:type="dxa"/>
            </w:tcMar>
            <w:vAlign w:val="center"/>
          </w:tcPr>
          <w:p w14:paraId="064CCEDF">
            <w:pPr>
              <w:spacing w:before="0" w:after="0" w:line="276" w:lineRule="auto"/>
              <w:ind w:left="135"/>
              <w:jc w:val="center"/>
            </w:pPr>
          </w:p>
        </w:tc>
        <w:tc>
          <w:tcPr>
            <w:tcW w:w="1102" w:type="dxa"/>
            <w:tcMar>
              <w:top w:w="50" w:type="dxa"/>
              <w:left w:w="100" w:type="dxa"/>
            </w:tcMar>
            <w:vAlign w:val="center"/>
          </w:tcPr>
          <w:p w14:paraId="6B96C780">
            <w:pPr>
              <w:spacing w:before="0" w:after="0"/>
              <w:ind w:left="135"/>
              <w:jc w:val="left"/>
            </w:pPr>
          </w:p>
        </w:tc>
        <w:tc>
          <w:tcPr>
            <w:tcW w:w="1911" w:type="dxa"/>
            <w:tcMar>
              <w:top w:w="50" w:type="dxa"/>
              <w:left w:w="100" w:type="dxa"/>
            </w:tcMar>
            <w:vAlign w:val="center"/>
          </w:tcPr>
          <w:p w14:paraId="7150A97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"https://m.edsoo.ru/863d499a" \h </w:instrText>
            </w:r>
            <w:r>
              <w:fldChar w:fldCharType="separate"/>
            </w:r>
            <w:r>
              <w:rPr>
                <w:rFonts w:ascii="Times New Roman" w:hAnsi="Times New Roman"/>
                <w:b w:val="0"/>
                <w:i w:val="0"/>
                <w:color w:val="0000FF"/>
                <w:sz w:val="22"/>
                <w:u w:val="single"/>
              </w:rPr>
              <w:t>https://m.edsoo.ru/863d499a</w:t>
            </w:r>
            <w:r>
              <w:rPr>
                <w:rFonts w:ascii="Times New Roman" w:hAnsi="Times New Roman"/>
                <w:b w:val="0"/>
                <w:i w:val="0"/>
                <w:color w:val="0000FF"/>
                <w:sz w:val="22"/>
                <w:u w:val="single"/>
              </w:rPr>
              <w:fldChar w:fldCharType="end"/>
            </w:r>
          </w:p>
        </w:tc>
      </w:tr>
      <w:tr w14:paraId="75694A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4A2977AF">
            <w:pPr>
              <w:spacing w:before="0" w:after="0"/>
              <w:ind w:left="0"/>
              <w:jc w:val="left"/>
            </w:pPr>
            <w:r>
              <w:rPr>
                <w:rFonts w:ascii="Times New Roman" w:hAnsi="Times New Roman"/>
                <w:b w:val="0"/>
                <w:i w:val="0"/>
                <w:color w:val="000000"/>
                <w:sz w:val="24"/>
              </w:rPr>
              <w:t>6</w:t>
            </w:r>
          </w:p>
        </w:tc>
        <w:tc>
          <w:tcPr>
            <w:tcW w:w="3696" w:type="dxa"/>
            <w:tcMar>
              <w:top w:w="50" w:type="dxa"/>
              <w:left w:w="100" w:type="dxa"/>
            </w:tcMar>
            <w:vAlign w:val="center"/>
          </w:tcPr>
          <w:p w14:paraId="2A150391">
            <w:pPr>
              <w:spacing w:before="0" w:after="0"/>
              <w:ind w:left="135"/>
              <w:jc w:val="left"/>
            </w:pPr>
            <w:r>
              <w:rPr>
                <w:rFonts w:ascii="Times New Roman" w:hAnsi="Times New Roman"/>
                <w:b w:val="0"/>
                <w:i w:val="0"/>
                <w:color w:val="000000"/>
                <w:sz w:val="24"/>
              </w:rPr>
              <w:t>Высшие споровые растения</w:t>
            </w:r>
          </w:p>
        </w:tc>
        <w:tc>
          <w:tcPr>
            <w:tcW w:w="774" w:type="dxa"/>
            <w:tcMar>
              <w:top w:w="50" w:type="dxa"/>
              <w:left w:w="100" w:type="dxa"/>
            </w:tcMar>
            <w:vAlign w:val="center"/>
          </w:tcPr>
          <w:p w14:paraId="43AC8162">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270E7A6C">
            <w:pPr>
              <w:spacing w:before="0" w:after="0" w:line="276" w:lineRule="auto"/>
              <w:ind w:left="135"/>
              <w:jc w:val="center"/>
            </w:pPr>
          </w:p>
        </w:tc>
        <w:tc>
          <w:tcPr>
            <w:tcW w:w="1567" w:type="dxa"/>
            <w:tcMar>
              <w:top w:w="50" w:type="dxa"/>
              <w:left w:w="100" w:type="dxa"/>
            </w:tcMar>
            <w:vAlign w:val="center"/>
          </w:tcPr>
          <w:p w14:paraId="159EE0DE">
            <w:pPr>
              <w:spacing w:before="0" w:after="0" w:line="276" w:lineRule="auto"/>
              <w:ind w:left="135"/>
              <w:jc w:val="center"/>
            </w:pPr>
          </w:p>
        </w:tc>
        <w:tc>
          <w:tcPr>
            <w:tcW w:w="1102" w:type="dxa"/>
            <w:tcMar>
              <w:top w:w="50" w:type="dxa"/>
              <w:left w:w="100" w:type="dxa"/>
            </w:tcMar>
            <w:vAlign w:val="center"/>
          </w:tcPr>
          <w:p w14:paraId="41F03F7E">
            <w:pPr>
              <w:spacing w:before="0" w:after="0"/>
              <w:ind w:left="135"/>
              <w:jc w:val="left"/>
            </w:pPr>
          </w:p>
        </w:tc>
        <w:tc>
          <w:tcPr>
            <w:tcW w:w="1911" w:type="dxa"/>
            <w:tcMar>
              <w:top w:w="50" w:type="dxa"/>
              <w:left w:w="100" w:type="dxa"/>
            </w:tcMar>
            <w:vAlign w:val="center"/>
          </w:tcPr>
          <w:p w14:paraId="577DC53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"https://m.edsoo.ru/863d4fc6" \h </w:instrText>
            </w:r>
            <w:r>
              <w:fldChar w:fldCharType="separate"/>
            </w:r>
            <w:r>
              <w:rPr>
                <w:rFonts w:ascii="Times New Roman" w:hAnsi="Times New Roman"/>
                <w:b w:val="0"/>
                <w:i w:val="0"/>
                <w:color w:val="0000FF"/>
                <w:sz w:val="22"/>
                <w:u w:val="single"/>
              </w:rPr>
              <w:t>https://m.edsoo.ru/863d4fc6</w:t>
            </w:r>
            <w:r>
              <w:rPr>
                <w:rFonts w:ascii="Times New Roman" w:hAnsi="Times New Roman"/>
                <w:b w:val="0"/>
                <w:i w:val="0"/>
                <w:color w:val="0000FF"/>
                <w:sz w:val="22"/>
                <w:u w:val="single"/>
              </w:rPr>
              <w:fldChar w:fldCharType="end"/>
            </w:r>
          </w:p>
        </w:tc>
      </w:tr>
      <w:tr w14:paraId="0E2AA2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4DBFC2E4">
            <w:pPr>
              <w:spacing w:before="0" w:after="0"/>
              <w:ind w:left="0"/>
              <w:jc w:val="left"/>
            </w:pPr>
            <w:r>
              <w:rPr>
                <w:rFonts w:ascii="Times New Roman" w:hAnsi="Times New Roman"/>
                <w:b w:val="0"/>
                <w:i w:val="0"/>
                <w:color w:val="000000"/>
                <w:sz w:val="24"/>
              </w:rPr>
              <w:t>7</w:t>
            </w:r>
          </w:p>
        </w:tc>
        <w:tc>
          <w:tcPr>
            <w:tcW w:w="3696" w:type="dxa"/>
            <w:tcMar>
              <w:top w:w="50" w:type="dxa"/>
              <w:left w:w="100" w:type="dxa"/>
            </w:tcMar>
            <w:vAlign w:val="center"/>
          </w:tcPr>
          <w:p w14:paraId="3C2DA91D">
            <w:pPr>
              <w:spacing w:before="0" w:after="0"/>
              <w:ind w:left="135"/>
              <w:jc w:val="left"/>
            </w:pPr>
            <w:r>
              <w:rPr>
                <w:rFonts w:ascii="Times New Roman" w:hAnsi="Times New Roman"/>
                <w:b w:val="0"/>
                <w:i w:val="0"/>
                <w:color w:val="000000"/>
                <w:sz w:val="24"/>
              </w:rPr>
              <w:t>Общая характеристика и строение мхов. Практическая работа «Изучение внешнего строения мхов (на местных видах)»</w:t>
            </w:r>
          </w:p>
        </w:tc>
        <w:tc>
          <w:tcPr>
            <w:tcW w:w="774" w:type="dxa"/>
            <w:tcMar>
              <w:top w:w="50" w:type="dxa"/>
              <w:left w:w="100" w:type="dxa"/>
            </w:tcMar>
            <w:vAlign w:val="center"/>
          </w:tcPr>
          <w:p w14:paraId="58159C81">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2DDD62DC">
            <w:pPr>
              <w:spacing w:before="0" w:after="0" w:line="276" w:lineRule="auto"/>
              <w:ind w:left="135"/>
              <w:jc w:val="center"/>
            </w:pPr>
          </w:p>
        </w:tc>
        <w:tc>
          <w:tcPr>
            <w:tcW w:w="1567" w:type="dxa"/>
            <w:tcMar>
              <w:top w:w="50" w:type="dxa"/>
              <w:left w:w="100" w:type="dxa"/>
            </w:tcMar>
            <w:vAlign w:val="center"/>
          </w:tcPr>
          <w:p w14:paraId="283BD77C">
            <w:pPr>
              <w:spacing w:before="0" w:after="0" w:line="276" w:lineRule="auto"/>
              <w:ind w:left="135"/>
              <w:jc w:val="center"/>
            </w:pPr>
            <w:r>
              <w:rPr>
                <w:rFonts w:ascii="Times New Roman" w:hAnsi="Times New Roman"/>
                <w:b w:val="0"/>
                <w:i w:val="0"/>
                <w:color w:val="000000"/>
                <w:sz w:val="24"/>
              </w:rPr>
              <w:t xml:space="preserve"> 0.5 </w:t>
            </w:r>
          </w:p>
        </w:tc>
        <w:tc>
          <w:tcPr>
            <w:tcW w:w="1102" w:type="dxa"/>
            <w:tcMar>
              <w:top w:w="50" w:type="dxa"/>
              <w:left w:w="100" w:type="dxa"/>
            </w:tcMar>
            <w:vAlign w:val="center"/>
          </w:tcPr>
          <w:p w14:paraId="5F4AC8BF">
            <w:pPr>
              <w:spacing w:before="0" w:after="0"/>
              <w:ind w:left="135"/>
              <w:jc w:val="left"/>
            </w:pPr>
          </w:p>
        </w:tc>
        <w:tc>
          <w:tcPr>
            <w:tcW w:w="1911" w:type="dxa"/>
            <w:tcMar>
              <w:top w:w="50" w:type="dxa"/>
              <w:left w:w="100" w:type="dxa"/>
            </w:tcMar>
            <w:vAlign w:val="center"/>
          </w:tcPr>
          <w:p w14:paraId="2D91CAE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"https://m.edsoo.ru/863d4b02" \h </w:instrText>
            </w:r>
            <w:r>
              <w:fldChar w:fldCharType="separate"/>
            </w:r>
            <w:r>
              <w:rPr>
                <w:rFonts w:ascii="Times New Roman" w:hAnsi="Times New Roman"/>
                <w:b w:val="0"/>
                <w:i w:val="0"/>
                <w:color w:val="0000FF"/>
                <w:sz w:val="22"/>
                <w:u w:val="single"/>
              </w:rPr>
              <w:t>https://m.edsoo.ru/863d4b02</w:t>
            </w:r>
            <w:r>
              <w:rPr>
                <w:rFonts w:ascii="Times New Roman" w:hAnsi="Times New Roman"/>
                <w:b w:val="0"/>
                <w:i w:val="0"/>
                <w:color w:val="0000FF"/>
                <w:sz w:val="22"/>
                <w:u w:val="single"/>
              </w:rPr>
              <w:fldChar w:fldCharType="end"/>
            </w:r>
          </w:p>
        </w:tc>
      </w:tr>
      <w:tr w14:paraId="357C02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5129FBAF">
            <w:pPr>
              <w:spacing w:before="0" w:after="0"/>
              <w:ind w:left="0"/>
              <w:jc w:val="left"/>
            </w:pPr>
            <w:r>
              <w:rPr>
                <w:rFonts w:ascii="Times New Roman" w:hAnsi="Times New Roman"/>
                <w:b w:val="0"/>
                <w:i w:val="0"/>
                <w:color w:val="000000"/>
                <w:sz w:val="24"/>
              </w:rPr>
              <w:t>8</w:t>
            </w:r>
          </w:p>
        </w:tc>
        <w:tc>
          <w:tcPr>
            <w:tcW w:w="3696" w:type="dxa"/>
            <w:tcMar>
              <w:top w:w="50" w:type="dxa"/>
              <w:left w:w="100" w:type="dxa"/>
            </w:tcMar>
            <w:vAlign w:val="center"/>
          </w:tcPr>
          <w:p w14:paraId="3846D64E">
            <w:pPr>
              <w:spacing w:before="0" w:after="0"/>
              <w:ind w:left="135"/>
              <w:jc w:val="left"/>
            </w:pPr>
            <w:r>
              <w:rPr>
                <w:rFonts w:ascii="Times New Roman" w:hAnsi="Times New Roman"/>
                <w:b w:val="0"/>
                <w:i w:val="0"/>
                <w:color w:val="000000"/>
                <w:sz w:val="24"/>
              </w:rPr>
              <w:t>Цикл развития мхов. Роль мхов в природе и деятельности человека</w:t>
            </w:r>
          </w:p>
        </w:tc>
        <w:tc>
          <w:tcPr>
            <w:tcW w:w="774" w:type="dxa"/>
            <w:tcMar>
              <w:top w:w="50" w:type="dxa"/>
              <w:left w:w="100" w:type="dxa"/>
            </w:tcMar>
            <w:vAlign w:val="center"/>
          </w:tcPr>
          <w:p w14:paraId="1BAC8F2A">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37D0EC09">
            <w:pPr>
              <w:spacing w:before="0" w:after="0" w:line="276" w:lineRule="auto"/>
              <w:ind w:left="135"/>
              <w:jc w:val="center"/>
            </w:pPr>
          </w:p>
        </w:tc>
        <w:tc>
          <w:tcPr>
            <w:tcW w:w="1567" w:type="dxa"/>
            <w:tcMar>
              <w:top w:w="50" w:type="dxa"/>
              <w:left w:w="100" w:type="dxa"/>
            </w:tcMar>
            <w:vAlign w:val="center"/>
          </w:tcPr>
          <w:p w14:paraId="1D6AF79E">
            <w:pPr>
              <w:spacing w:before="0" w:after="0" w:line="276" w:lineRule="auto"/>
              <w:ind w:left="135"/>
              <w:jc w:val="center"/>
            </w:pPr>
          </w:p>
        </w:tc>
        <w:tc>
          <w:tcPr>
            <w:tcW w:w="1102" w:type="dxa"/>
            <w:tcMar>
              <w:top w:w="50" w:type="dxa"/>
              <w:left w:w="100" w:type="dxa"/>
            </w:tcMar>
            <w:vAlign w:val="center"/>
          </w:tcPr>
          <w:p w14:paraId="4A53691C">
            <w:pPr>
              <w:spacing w:before="0" w:after="0"/>
              <w:ind w:left="135"/>
              <w:jc w:val="left"/>
            </w:pPr>
          </w:p>
        </w:tc>
        <w:tc>
          <w:tcPr>
            <w:tcW w:w="1911" w:type="dxa"/>
            <w:tcMar>
              <w:top w:w="50" w:type="dxa"/>
              <w:left w:w="100" w:type="dxa"/>
            </w:tcMar>
            <w:vAlign w:val="center"/>
          </w:tcPr>
          <w:p w14:paraId="4E7DCEB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"https://m.edsoo.ru/863d4e5e" \h </w:instrText>
            </w:r>
            <w:r>
              <w:fldChar w:fldCharType="separate"/>
            </w:r>
            <w:r>
              <w:rPr>
                <w:rFonts w:ascii="Times New Roman" w:hAnsi="Times New Roman"/>
                <w:b w:val="0"/>
                <w:i w:val="0"/>
                <w:color w:val="0000FF"/>
                <w:sz w:val="22"/>
                <w:u w:val="single"/>
              </w:rPr>
              <w:t>https://m.edsoo.ru/863d4e5e</w:t>
            </w:r>
            <w:r>
              <w:rPr>
                <w:rFonts w:ascii="Times New Roman" w:hAnsi="Times New Roman"/>
                <w:b w:val="0"/>
                <w:i w:val="0"/>
                <w:color w:val="0000FF"/>
                <w:sz w:val="22"/>
                <w:u w:val="single"/>
              </w:rPr>
              <w:fldChar w:fldCharType="end"/>
            </w:r>
          </w:p>
        </w:tc>
      </w:tr>
      <w:tr w14:paraId="5E80EC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79A8B0FA">
            <w:pPr>
              <w:spacing w:before="0" w:after="0"/>
              <w:ind w:left="0"/>
              <w:jc w:val="left"/>
            </w:pPr>
            <w:r>
              <w:rPr>
                <w:rFonts w:ascii="Times New Roman" w:hAnsi="Times New Roman"/>
                <w:b w:val="0"/>
                <w:i w:val="0"/>
                <w:color w:val="000000"/>
                <w:sz w:val="24"/>
              </w:rPr>
              <w:t>9</w:t>
            </w:r>
          </w:p>
        </w:tc>
        <w:tc>
          <w:tcPr>
            <w:tcW w:w="3696" w:type="dxa"/>
            <w:tcMar>
              <w:top w:w="50" w:type="dxa"/>
              <w:left w:w="100" w:type="dxa"/>
            </w:tcMar>
            <w:vAlign w:val="center"/>
          </w:tcPr>
          <w:p w14:paraId="477ADECD">
            <w:pPr>
              <w:spacing w:before="0" w:after="0"/>
              <w:ind w:left="135"/>
              <w:jc w:val="left"/>
            </w:pPr>
            <w:r>
              <w:rPr>
                <w:rFonts w:ascii="Times New Roman" w:hAnsi="Times New Roman"/>
                <w:b w:val="0"/>
                <w:i w:val="0"/>
                <w:color w:val="000000"/>
                <w:sz w:val="24"/>
              </w:rPr>
              <w:t>Общая характеристика папоротникообразных</w:t>
            </w:r>
          </w:p>
        </w:tc>
        <w:tc>
          <w:tcPr>
            <w:tcW w:w="774" w:type="dxa"/>
            <w:tcMar>
              <w:top w:w="50" w:type="dxa"/>
              <w:left w:w="100" w:type="dxa"/>
            </w:tcMar>
            <w:vAlign w:val="center"/>
          </w:tcPr>
          <w:p w14:paraId="53C37D1C">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78888670">
            <w:pPr>
              <w:spacing w:before="0" w:after="0" w:line="276" w:lineRule="auto"/>
              <w:ind w:left="135"/>
              <w:jc w:val="center"/>
            </w:pPr>
          </w:p>
        </w:tc>
        <w:tc>
          <w:tcPr>
            <w:tcW w:w="1567" w:type="dxa"/>
            <w:tcMar>
              <w:top w:w="50" w:type="dxa"/>
              <w:left w:w="100" w:type="dxa"/>
            </w:tcMar>
            <w:vAlign w:val="center"/>
          </w:tcPr>
          <w:p w14:paraId="5B6DA19F">
            <w:pPr>
              <w:spacing w:before="0" w:after="0" w:line="276" w:lineRule="auto"/>
              <w:ind w:left="135"/>
              <w:jc w:val="center"/>
            </w:pPr>
          </w:p>
        </w:tc>
        <w:tc>
          <w:tcPr>
            <w:tcW w:w="1102" w:type="dxa"/>
            <w:tcMar>
              <w:top w:w="50" w:type="dxa"/>
              <w:left w:w="100" w:type="dxa"/>
            </w:tcMar>
            <w:vAlign w:val="center"/>
          </w:tcPr>
          <w:p w14:paraId="7BA8E768">
            <w:pPr>
              <w:spacing w:before="0" w:after="0"/>
              <w:ind w:left="135"/>
              <w:jc w:val="left"/>
            </w:pPr>
          </w:p>
        </w:tc>
        <w:tc>
          <w:tcPr>
            <w:tcW w:w="1911" w:type="dxa"/>
            <w:tcMar>
              <w:top w:w="50" w:type="dxa"/>
              <w:left w:w="100" w:type="dxa"/>
            </w:tcMar>
            <w:vAlign w:val="center"/>
          </w:tcPr>
          <w:p w14:paraId="6B6F74B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"https://m.edsoo.ru/863d4fc6" \h </w:instrText>
            </w:r>
            <w:r>
              <w:fldChar w:fldCharType="separate"/>
            </w:r>
            <w:r>
              <w:rPr>
                <w:rFonts w:ascii="Times New Roman" w:hAnsi="Times New Roman"/>
                <w:b w:val="0"/>
                <w:i w:val="0"/>
                <w:color w:val="0000FF"/>
                <w:sz w:val="22"/>
                <w:u w:val="single"/>
              </w:rPr>
              <w:t>https://m.edsoo.ru/863d4fc6</w:t>
            </w:r>
            <w:r>
              <w:rPr>
                <w:rFonts w:ascii="Times New Roman" w:hAnsi="Times New Roman"/>
                <w:b w:val="0"/>
                <w:i w:val="0"/>
                <w:color w:val="0000FF"/>
                <w:sz w:val="22"/>
                <w:u w:val="single"/>
              </w:rPr>
              <w:fldChar w:fldCharType="end"/>
            </w:r>
          </w:p>
        </w:tc>
      </w:tr>
      <w:tr w14:paraId="5590F6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2F0C061C">
            <w:pPr>
              <w:spacing w:before="0" w:after="0"/>
              <w:ind w:left="0"/>
              <w:jc w:val="left"/>
            </w:pPr>
            <w:r>
              <w:rPr>
                <w:rFonts w:ascii="Times New Roman" w:hAnsi="Times New Roman"/>
                <w:b w:val="0"/>
                <w:i w:val="0"/>
                <w:color w:val="000000"/>
                <w:sz w:val="24"/>
              </w:rPr>
              <w:t>10</w:t>
            </w:r>
          </w:p>
        </w:tc>
        <w:tc>
          <w:tcPr>
            <w:tcW w:w="3696" w:type="dxa"/>
            <w:tcMar>
              <w:top w:w="50" w:type="dxa"/>
              <w:left w:w="100" w:type="dxa"/>
            </w:tcMar>
            <w:vAlign w:val="center"/>
          </w:tcPr>
          <w:p w14:paraId="2C406E13">
            <w:pPr>
              <w:spacing w:before="0" w:after="0"/>
              <w:ind w:left="135"/>
              <w:jc w:val="left"/>
            </w:pPr>
            <w:r>
              <w:rPr>
                <w:rFonts w:ascii="Times New Roman" w:hAnsi="Times New Roman"/>
                <w:b w:val="0"/>
                <w:i w:val="0"/>
                <w:color w:val="000000"/>
                <w:sz w:val="24"/>
              </w:rPr>
              <w:t>Особенности строения и жизнедеятельности плаунов, хвощей и папоротников. Практическая работа «Изучение внешнего строения папоротника или хвоща»</w:t>
            </w:r>
          </w:p>
        </w:tc>
        <w:tc>
          <w:tcPr>
            <w:tcW w:w="774" w:type="dxa"/>
            <w:tcMar>
              <w:top w:w="50" w:type="dxa"/>
              <w:left w:w="100" w:type="dxa"/>
            </w:tcMar>
            <w:vAlign w:val="center"/>
          </w:tcPr>
          <w:p w14:paraId="2F200BEA">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70BF64C8">
            <w:pPr>
              <w:spacing w:before="0" w:after="0" w:line="276" w:lineRule="auto"/>
              <w:ind w:left="135"/>
              <w:jc w:val="center"/>
            </w:pPr>
          </w:p>
        </w:tc>
        <w:tc>
          <w:tcPr>
            <w:tcW w:w="1567" w:type="dxa"/>
            <w:tcMar>
              <w:top w:w="50" w:type="dxa"/>
              <w:left w:w="100" w:type="dxa"/>
            </w:tcMar>
            <w:vAlign w:val="center"/>
          </w:tcPr>
          <w:p w14:paraId="79C80EFD">
            <w:pPr>
              <w:spacing w:before="0" w:after="0" w:line="276" w:lineRule="auto"/>
              <w:ind w:left="135"/>
              <w:jc w:val="center"/>
            </w:pPr>
            <w:r>
              <w:rPr>
                <w:rFonts w:ascii="Times New Roman" w:hAnsi="Times New Roman"/>
                <w:b w:val="0"/>
                <w:i w:val="0"/>
                <w:color w:val="000000"/>
                <w:sz w:val="24"/>
              </w:rPr>
              <w:t xml:space="preserve"> 0.5 </w:t>
            </w:r>
          </w:p>
        </w:tc>
        <w:tc>
          <w:tcPr>
            <w:tcW w:w="1102" w:type="dxa"/>
            <w:tcMar>
              <w:top w:w="50" w:type="dxa"/>
              <w:left w:w="100" w:type="dxa"/>
            </w:tcMar>
            <w:vAlign w:val="center"/>
          </w:tcPr>
          <w:p w14:paraId="71341D80">
            <w:pPr>
              <w:spacing w:before="0" w:after="0"/>
              <w:ind w:left="135"/>
              <w:jc w:val="left"/>
            </w:pPr>
          </w:p>
        </w:tc>
        <w:tc>
          <w:tcPr>
            <w:tcW w:w="1911" w:type="dxa"/>
            <w:tcMar>
              <w:top w:w="50" w:type="dxa"/>
              <w:left w:w="100" w:type="dxa"/>
            </w:tcMar>
            <w:vAlign w:val="center"/>
          </w:tcPr>
          <w:p w14:paraId="562700D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"https://m.edsoo.ru/863d512e" \h </w:instrText>
            </w:r>
            <w:r>
              <w:fldChar w:fldCharType="separate"/>
            </w:r>
            <w:r>
              <w:rPr>
                <w:rFonts w:ascii="Times New Roman" w:hAnsi="Times New Roman"/>
                <w:b w:val="0"/>
                <w:i w:val="0"/>
                <w:color w:val="0000FF"/>
                <w:sz w:val="22"/>
                <w:u w:val="single"/>
              </w:rPr>
              <w:t>https://m.edsoo.ru/863d512e</w:t>
            </w:r>
            <w:r>
              <w:rPr>
                <w:rFonts w:ascii="Times New Roman" w:hAnsi="Times New Roman"/>
                <w:b w:val="0"/>
                <w:i w:val="0"/>
                <w:color w:val="0000FF"/>
                <w:sz w:val="22"/>
                <w:u w:val="single"/>
              </w:rPr>
              <w:fldChar w:fldCharType="end"/>
            </w:r>
          </w:p>
        </w:tc>
      </w:tr>
      <w:tr w14:paraId="6C18DA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0076A5EB">
            <w:pPr>
              <w:spacing w:before="0" w:after="0"/>
              <w:ind w:left="0"/>
              <w:jc w:val="left"/>
            </w:pPr>
            <w:r>
              <w:rPr>
                <w:rFonts w:ascii="Times New Roman" w:hAnsi="Times New Roman"/>
                <w:b w:val="0"/>
                <w:i w:val="0"/>
                <w:color w:val="000000"/>
                <w:sz w:val="24"/>
              </w:rPr>
              <w:t>11</w:t>
            </w:r>
          </w:p>
        </w:tc>
        <w:tc>
          <w:tcPr>
            <w:tcW w:w="3696" w:type="dxa"/>
            <w:tcMar>
              <w:top w:w="50" w:type="dxa"/>
              <w:left w:w="100" w:type="dxa"/>
            </w:tcMar>
            <w:vAlign w:val="center"/>
          </w:tcPr>
          <w:p w14:paraId="4F925BC0">
            <w:pPr>
              <w:spacing w:before="0" w:after="0"/>
              <w:ind w:left="135"/>
              <w:jc w:val="left"/>
            </w:pPr>
            <w:r>
              <w:rPr>
                <w:rFonts w:ascii="Times New Roman" w:hAnsi="Times New Roman"/>
                <w:b w:val="0"/>
                <w:i w:val="0"/>
                <w:color w:val="000000"/>
                <w:sz w:val="24"/>
              </w:rPr>
              <w:t>Размножение и цикл развития папоротникообразных. Значение папоротникообразных в природе и жизни человека</w:t>
            </w:r>
          </w:p>
        </w:tc>
        <w:tc>
          <w:tcPr>
            <w:tcW w:w="774" w:type="dxa"/>
            <w:tcMar>
              <w:top w:w="50" w:type="dxa"/>
              <w:left w:w="100" w:type="dxa"/>
            </w:tcMar>
            <w:vAlign w:val="center"/>
          </w:tcPr>
          <w:p w14:paraId="72804372">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1C0BF1E0">
            <w:pPr>
              <w:spacing w:before="0" w:after="0" w:line="276" w:lineRule="auto"/>
              <w:ind w:left="135"/>
              <w:jc w:val="center"/>
            </w:pPr>
          </w:p>
        </w:tc>
        <w:tc>
          <w:tcPr>
            <w:tcW w:w="1567" w:type="dxa"/>
            <w:tcMar>
              <w:top w:w="50" w:type="dxa"/>
              <w:left w:w="100" w:type="dxa"/>
            </w:tcMar>
            <w:vAlign w:val="center"/>
          </w:tcPr>
          <w:p w14:paraId="52B5C75E">
            <w:pPr>
              <w:spacing w:before="0" w:after="0" w:line="276" w:lineRule="auto"/>
              <w:ind w:left="135"/>
              <w:jc w:val="center"/>
            </w:pPr>
          </w:p>
        </w:tc>
        <w:tc>
          <w:tcPr>
            <w:tcW w:w="1102" w:type="dxa"/>
            <w:tcMar>
              <w:top w:w="50" w:type="dxa"/>
              <w:left w:w="100" w:type="dxa"/>
            </w:tcMar>
            <w:vAlign w:val="center"/>
          </w:tcPr>
          <w:p w14:paraId="5A42ABBD">
            <w:pPr>
              <w:spacing w:before="0" w:after="0"/>
              <w:ind w:left="135"/>
              <w:jc w:val="left"/>
            </w:pPr>
          </w:p>
        </w:tc>
        <w:tc>
          <w:tcPr>
            <w:tcW w:w="1911" w:type="dxa"/>
            <w:tcMar>
              <w:top w:w="50" w:type="dxa"/>
              <w:left w:w="100" w:type="dxa"/>
            </w:tcMar>
            <w:vAlign w:val="center"/>
          </w:tcPr>
          <w:p w14:paraId="60B56F8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"https://m.edsoo.ru/863d5282" \h </w:instrText>
            </w:r>
            <w:r>
              <w:fldChar w:fldCharType="separate"/>
            </w:r>
            <w:r>
              <w:rPr>
                <w:rFonts w:ascii="Times New Roman" w:hAnsi="Times New Roman"/>
                <w:b w:val="0"/>
                <w:i w:val="0"/>
                <w:color w:val="0000FF"/>
                <w:sz w:val="22"/>
                <w:u w:val="single"/>
              </w:rPr>
              <w:t>https://m.edsoo.ru/863d5282</w:t>
            </w:r>
            <w:r>
              <w:rPr>
                <w:rFonts w:ascii="Times New Roman" w:hAnsi="Times New Roman"/>
                <w:b w:val="0"/>
                <w:i w:val="0"/>
                <w:color w:val="0000FF"/>
                <w:sz w:val="22"/>
                <w:u w:val="single"/>
              </w:rPr>
              <w:fldChar w:fldCharType="end"/>
            </w:r>
          </w:p>
        </w:tc>
      </w:tr>
      <w:tr w14:paraId="1696A0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35CBFDA4">
            <w:pPr>
              <w:spacing w:before="0" w:after="0"/>
              <w:ind w:left="0"/>
              <w:jc w:val="left"/>
            </w:pPr>
            <w:r>
              <w:rPr>
                <w:rFonts w:ascii="Times New Roman" w:hAnsi="Times New Roman"/>
                <w:b w:val="0"/>
                <w:i w:val="0"/>
                <w:color w:val="000000"/>
                <w:sz w:val="24"/>
              </w:rPr>
              <w:t>12</w:t>
            </w:r>
          </w:p>
        </w:tc>
        <w:tc>
          <w:tcPr>
            <w:tcW w:w="3696" w:type="dxa"/>
            <w:tcMar>
              <w:top w:w="50" w:type="dxa"/>
              <w:left w:w="100" w:type="dxa"/>
            </w:tcMar>
            <w:vAlign w:val="center"/>
          </w:tcPr>
          <w:p w14:paraId="5185EC9A">
            <w:pPr>
              <w:spacing w:before="0" w:after="0"/>
              <w:ind w:left="135"/>
              <w:jc w:val="left"/>
            </w:pPr>
            <w:r>
              <w:rPr>
                <w:rFonts w:ascii="Times New Roman" w:hAnsi="Times New Roman"/>
                <w:b w:val="0"/>
                <w:i w:val="0"/>
                <w:color w:val="000000"/>
                <w:sz w:val="24"/>
              </w:rPr>
              <w:t>Общая характеристика хвойных растений. Практическая работа «Изучение внешнего строения веток, хвои, шишек и семян голосеменных растений (на примере ели, сосны или лиственницы)»</w:t>
            </w:r>
          </w:p>
        </w:tc>
        <w:tc>
          <w:tcPr>
            <w:tcW w:w="774" w:type="dxa"/>
            <w:tcMar>
              <w:top w:w="50" w:type="dxa"/>
              <w:left w:w="100" w:type="dxa"/>
            </w:tcMar>
            <w:vAlign w:val="center"/>
          </w:tcPr>
          <w:p w14:paraId="564D7B92">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580E1473">
            <w:pPr>
              <w:spacing w:before="0" w:after="0" w:line="276" w:lineRule="auto"/>
              <w:ind w:left="135"/>
              <w:jc w:val="center"/>
            </w:pPr>
          </w:p>
        </w:tc>
        <w:tc>
          <w:tcPr>
            <w:tcW w:w="1567" w:type="dxa"/>
            <w:tcMar>
              <w:top w:w="50" w:type="dxa"/>
              <w:left w:w="100" w:type="dxa"/>
            </w:tcMar>
            <w:vAlign w:val="center"/>
          </w:tcPr>
          <w:p w14:paraId="1BD49390">
            <w:pPr>
              <w:spacing w:before="0" w:after="0" w:line="276" w:lineRule="auto"/>
              <w:ind w:left="135"/>
              <w:jc w:val="center"/>
            </w:pPr>
            <w:r>
              <w:rPr>
                <w:rFonts w:ascii="Times New Roman" w:hAnsi="Times New Roman"/>
                <w:b w:val="0"/>
                <w:i w:val="0"/>
                <w:color w:val="000000"/>
                <w:sz w:val="24"/>
              </w:rPr>
              <w:t xml:space="preserve"> 0.5 </w:t>
            </w:r>
          </w:p>
        </w:tc>
        <w:tc>
          <w:tcPr>
            <w:tcW w:w="1102" w:type="dxa"/>
            <w:tcMar>
              <w:top w:w="50" w:type="dxa"/>
              <w:left w:w="100" w:type="dxa"/>
            </w:tcMar>
            <w:vAlign w:val="center"/>
          </w:tcPr>
          <w:p w14:paraId="03D43459">
            <w:pPr>
              <w:spacing w:before="0" w:after="0"/>
              <w:ind w:left="135"/>
              <w:jc w:val="left"/>
            </w:pPr>
          </w:p>
        </w:tc>
        <w:tc>
          <w:tcPr>
            <w:tcW w:w="1911" w:type="dxa"/>
            <w:tcMar>
              <w:top w:w="50" w:type="dxa"/>
              <w:left w:w="100" w:type="dxa"/>
            </w:tcMar>
            <w:vAlign w:val="center"/>
          </w:tcPr>
          <w:p w14:paraId="042552B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"https://m.edsoo.ru/863d55a2" \h </w:instrText>
            </w:r>
            <w:r>
              <w:fldChar w:fldCharType="separate"/>
            </w:r>
            <w:r>
              <w:rPr>
                <w:rFonts w:ascii="Times New Roman" w:hAnsi="Times New Roman"/>
                <w:b w:val="0"/>
                <w:i w:val="0"/>
                <w:color w:val="0000FF"/>
                <w:sz w:val="22"/>
                <w:u w:val="single"/>
              </w:rPr>
              <w:t>https://m.edsoo.ru/863d55a2</w:t>
            </w:r>
            <w:r>
              <w:rPr>
                <w:rFonts w:ascii="Times New Roman" w:hAnsi="Times New Roman"/>
                <w:b w:val="0"/>
                <w:i w:val="0"/>
                <w:color w:val="0000FF"/>
                <w:sz w:val="22"/>
                <w:u w:val="single"/>
              </w:rPr>
              <w:fldChar w:fldCharType="end"/>
            </w:r>
          </w:p>
        </w:tc>
      </w:tr>
      <w:tr w14:paraId="1571F0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6331A670">
            <w:pPr>
              <w:spacing w:before="0" w:after="0"/>
              <w:ind w:left="0"/>
              <w:jc w:val="left"/>
            </w:pPr>
            <w:r>
              <w:rPr>
                <w:rFonts w:ascii="Times New Roman" w:hAnsi="Times New Roman"/>
                <w:b w:val="0"/>
                <w:i w:val="0"/>
                <w:color w:val="000000"/>
                <w:sz w:val="24"/>
              </w:rPr>
              <w:t>13</w:t>
            </w:r>
          </w:p>
        </w:tc>
        <w:tc>
          <w:tcPr>
            <w:tcW w:w="3696" w:type="dxa"/>
            <w:tcMar>
              <w:top w:w="50" w:type="dxa"/>
              <w:left w:w="100" w:type="dxa"/>
            </w:tcMar>
            <w:vAlign w:val="center"/>
          </w:tcPr>
          <w:p w14:paraId="7387F89C">
            <w:pPr>
              <w:spacing w:before="0" w:after="0"/>
              <w:ind w:left="135"/>
              <w:jc w:val="left"/>
            </w:pPr>
            <w:r>
              <w:rPr>
                <w:rFonts w:ascii="Times New Roman" w:hAnsi="Times New Roman"/>
                <w:b w:val="0"/>
                <w:i w:val="0"/>
                <w:color w:val="000000"/>
                <w:sz w:val="24"/>
              </w:rPr>
              <w:t>Значение хвойных растений в природе и жизни человека</w:t>
            </w:r>
          </w:p>
        </w:tc>
        <w:tc>
          <w:tcPr>
            <w:tcW w:w="774" w:type="dxa"/>
            <w:tcMar>
              <w:top w:w="50" w:type="dxa"/>
              <w:left w:w="100" w:type="dxa"/>
            </w:tcMar>
            <w:vAlign w:val="center"/>
          </w:tcPr>
          <w:p w14:paraId="69E95276">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4076B91E">
            <w:pPr>
              <w:spacing w:before="0" w:after="0" w:line="276" w:lineRule="auto"/>
              <w:ind w:left="135"/>
              <w:jc w:val="center"/>
            </w:pPr>
          </w:p>
        </w:tc>
        <w:tc>
          <w:tcPr>
            <w:tcW w:w="1567" w:type="dxa"/>
            <w:tcMar>
              <w:top w:w="50" w:type="dxa"/>
              <w:left w:w="100" w:type="dxa"/>
            </w:tcMar>
            <w:vAlign w:val="center"/>
          </w:tcPr>
          <w:p w14:paraId="1DEE878B">
            <w:pPr>
              <w:spacing w:before="0" w:after="0" w:line="276" w:lineRule="auto"/>
              <w:ind w:left="135"/>
              <w:jc w:val="center"/>
            </w:pPr>
          </w:p>
        </w:tc>
        <w:tc>
          <w:tcPr>
            <w:tcW w:w="1102" w:type="dxa"/>
            <w:tcMar>
              <w:top w:w="50" w:type="dxa"/>
              <w:left w:w="100" w:type="dxa"/>
            </w:tcMar>
            <w:vAlign w:val="center"/>
          </w:tcPr>
          <w:p w14:paraId="1106D3E5">
            <w:pPr>
              <w:spacing w:before="0" w:after="0"/>
              <w:ind w:left="135"/>
              <w:jc w:val="left"/>
            </w:pPr>
          </w:p>
        </w:tc>
        <w:tc>
          <w:tcPr>
            <w:tcW w:w="1911" w:type="dxa"/>
            <w:tcMar>
              <w:top w:w="50" w:type="dxa"/>
              <w:left w:w="100" w:type="dxa"/>
            </w:tcMar>
            <w:vAlign w:val="center"/>
          </w:tcPr>
          <w:p w14:paraId="06145DD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"https://m.edsoo.ru/863d5714" \h </w:instrText>
            </w:r>
            <w:r>
              <w:fldChar w:fldCharType="separate"/>
            </w:r>
            <w:r>
              <w:rPr>
                <w:rFonts w:ascii="Times New Roman" w:hAnsi="Times New Roman"/>
                <w:b w:val="0"/>
                <w:i w:val="0"/>
                <w:color w:val="0000FF"/>
                <w:sz w:val="22"/>
                <w:u w:val="single"/>
              </w:rPr>
              <w:t>https://m.edsoo.ru/863d5714</w:t>
            </w:r>
            <w:r>
              <w:rPr>
                <w:rFonts w:ascii="Times New Roman" w:hAnsi="Times New Roman"/>
                <w:b w:val="0"/>
                <w:i w:val="0"/>
                <w:color w:val="0000FF"/>
                <w:sz w:val="22"/>
                <w:u w:val="single"/>
              </w:rPr>
              <w:fldChar w:fldCharType="end"/>
            </w:r>
          </w:p>
        </w:tc>
      </w:tr>
      <w:tr w14:paraId="1F30D0C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16453637">
            <w:pPr>
              <w:spacing w:before="0" w:after="0"/>
              <w:ind w:left="0"/>
              <w:jc w:val="left"/>
            </w:pPr>
            <w:r>
              <w:rPr>
                <w:rFonts w:ascii="Times New Roman" w:hAnsi="Times New Roman"/>
                <w:b w:val="0"/>
                <w:i w:val="0"/>
                <w:color w:val="000000"/>
                <w:sz w:val="24"/>
              </w:rPr>
              <w:t>14</w:t>
            </w:r>
          </w:p>
        </w:tc>
        <w:tc>
          <w:tcPr>
            <w:tcW w:w="3696" w:type="dxa"/>
            <w:tcMar>
              <w:top w:w="50" w:type="dxa"/>
              <w:left w:w="100" w:type="dxa"/>
            </w:tcMar>
            <w:vAlign w:val="center"/>
          </w:tcPr>
          <w:p w14:paraId="241D5F8F">
            <w:pPr>
              <w:spacing w:before="0" w:after="0"/>
              <w:ind w:left="135"/>
              <w:jc w:val="left"/>
            </w:pPr>
            <w:r>
              <w:rPr>
                <w:rFonts w:ascii="Times New Roman" w:hAnsi="Times New Roman"/>
                <w:b w:val="0"/>
                <w:i w:val="0"/>
                <w:color w:val="000000"/>
                <w:sz w:val="24"/>
              </w:rPr>
              <w:t>Особенности строения и жизнедеятельности покрытосеменных растений. Практическая работа «Изучение внешнего строения покрытосеменных растений»</w:t>
            </w:r>
          </w:p>
        </w:tc>
        <w:tc>
          <w:tcPr>
            <w:tcW w:w="774" w:type="dxa"/>
            <w:tcMar>
              <w:top w:w="50" w:type="dxa"/>
              <w:left w:w="100" w:type="dxa"/>
            </w:tcMar>
            <w:vAlign w:val="center"/>
          </w:tcPr>
          <w:p w14:paraId="09CB0529">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5DEA0BE8">
            <w:pPr>
              <w:spacing w:before="0" w:after="0" w:line="276" w:lineRule="auto"/>
              <w:ind w:left="135"/>
              <w:jc w:val="center"/>
            </w:pPr>
          </w:p>
        </w:tc>
        <w:tc>
          <w:tcPr>
            <w:tcW w:w="1567" w:type="dxa"/>
            <w:tcMar>
              <w:top w:w="50" w:type="dxa"/>
              <w:left w:w="100" w:type="dxa"/>
            </w:tcMar>
            <w:vAlign w:val="center"/>
          </w:tcPr>
          <w:p w14:paraId="50B83872">
            <w:pPr>
              <w:spacing w:before="0" w:after="0" w:line="276" w:lineRule="auto"/>
              <w:ind w:left="135"/>
              <w:jc w:val="center"/>
            </w:pPr>
            <w:r>
              <w:rPr>
                <w:rFonts w:ascii="Times New Roman" w:hAnsi="Times New Roman"/>
                <w:b w:val="0"/>
                <w:i w:val="0"/>
                <w:color w:val="000000"/>
                <w:sz w:val="24"/>
              </w:rPr>
              <w:t xml:space="preserve"> 0.5 </w:t>
            </w:r>
          </w:p>
        </w:tc>
        <w:tc>
          <w:tcPr>
            <w:tcW w:w="1102" w:type="dxa"/>
            <w:tcMar>
              <w:top w:w="50" w:type="dxa"/>
              <w:left w:w="100" w:type="dxa"/>
            </w:tcMar>
            <w:vAlign w:val="center"/>
          </w:tcPr>
          <w:p w14:paraId="3FFE1F95">
            <w:pPr>
              <w:spacing w:before="0" w:after="0"/>
              <w:ind w:left="135"/>
              <w:jc w:val="left"/>
            </w:pPr>
          </w:p>
        </w:tc>
        <w:tc>
          <w:tcPr>
            <w:tcW w:w="1911" w:type="dxa"/>
            <w:tcMar>
              <w:top w:w="50" w:type="dxa"/>
              <w:left w:w="100" w:type="dxa"/>
            </w:tcMar>
            <w:vAlign w:val="center"/>
          </w:tcPr>
          <w:p w14:paraId="062845C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"https://m.edsoo.ru/863d5868" \h </w:instrText>
            </w:r>
            <w:r>
              <w:fldChar w:fldCharType="separate"/>
            </w:r>
            <w:r>
              <w:rPr>
                <w:rFonts w:ascii="Times New Roman" w:hAnsi="Times New Roman"/>
                <w:b w:val="0"/>
                <w:i w:val="0"/>
                <w:color w:val="0000FF"/>
                <w:sz w:val="22"/>
                <w:u w:val="single"/>
              </w:rPr>
              <w:t>https://m.edsoo.ru/863d5868</w:t>
            </w:r>
            <w:r>
              <w:rPr>
                <w:rFonts w:ascii="Times New Roman" w:hAnsi="Times New Roman"/>
                <w:b w:val="0"/>
                <w:i w:val="0"/>
                <w:color w:val="0000FF"/>
                <w:sz w:val="22"/>
                <w:u w:val="single"/>
              </w:rPr>
              <w:fldChar w:fldCharType="end"/>
            </w:r>
          </w:p>
        </w:tc>
      </w:tr>
      <w:tr w14:paraId="5F69BD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71478A32">
            <w:pPr>
              <w:spacing w:before="0" w:after="0"/>
              <w:ind w:left="0"/>
              <w:jc w:val="left"/>
            </w:pPr>
            <w:r>
              <w:rPr>
                <w:rFonts w:ascii="Times New Roman" w:hAnsi="Times New Roman"/>
                <w:b w:val="0"/>
                <w:i w:val="0"/>
                <w:color w:val="000000"/>
                <w:sz w:val="24"/>
              </w:rPr>
              <w:t>15</w:t>
            </w:r>
          </w:p>
        </w:tc>
        <w:tc>
          <w:tcPr>
            <w:tcW w:w="3696" w:type="dxa"/>
            <w:tcMar>
              <w:top w:w="50" w:type="dxa"/>
              <w:left w:w="100" w:type="dxa"/>
            </w:tcMar>
            <w:vAlign w:val="center"/>
          </w:tcPr>
          <w:p w14:paraId="392EA0CA">
            <w:pPr>
              <w:spacing w:before="0" w:after="0"/>
              <w:ind w:left="135"/>
              <w:jc w:val="left"/>
            </w:pPr>
            <w:r>
              <w:rPr>
                <w:rFonts w:ascii="Times New Roman" w:hAnsi="Times New Roman"/>
                <w:b w:val="0"/>
                <w:i w:val="0"/>
                <w:color w:val="000000"/>
                <w:sz w:val="24"/>
              </w:rPr>
              <w:t>Классификация и цикл развития покрытосеменных растений</w:t>
            </w:r>
          </w:p>
        </w:tc>
        <w:tc>
          <w:tcPr>
            <w:tcW w:w="774" w:type="dxa"/>
            <w:tcMar>
              <w:top w:w="50" w:type="dxa"/>
              <w:left w:w="100" w:type="dxa"/>
            </w:tcMar>
            <w:vAlign w:val="center"/>
          </w:tcPr>
          <w:p w14:paraId="56BF73BA">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014373B4">
            <w:pPr>
              <w:spacing w:before="0" w:after="0" w:line="276" w:lineRule="auto"/>
              <w:ind w:left="135"/>
              <w:jc w:val="center"/>
            </w:pPr>
          </w:p>
        </w:tc>
        <w:tc>
          <w:tcPr>
            <w:tcW w:w="1567" w:type="dxa"/>
            <w:tcMar>
              <w:top w:w="50" w:type="dxa"/>
              <w:left w:w="100" w:type="dxa"/>
            </w:tcMar>
            <w:vAlign w:val="center"/>
          </w:tcPr>
          <w:p w14:paraId="05D362C6">
            <w:pPr>
              <w:spacing w:before="0" w:after="0" w:line="276" w:lineRule="auto"/>
              <w:ind w:left="135"/>
              <w:jc w:val="center"/>
            </w:pPr>
          </w:p>
        </w:tc>
        <w:tc>
          <w:tcPr>
            <w:tcW w:w="1102" w:type="dxa"/>
            <w:tcMar>
              <w:top w:w="50" w:type="dxa"/>
              <w:left w:w="100" w:type="dxa"/>
            </w:tcMar>
            <w:vAlign w:val="center"/>
          </w:tcPr>
          <w:p w14:paraId="612F6EE5">
            <w:pPr>
              <w:spacing w:before="0" w:after="0"/>
              <w:ind w:left="135"/>
              <w:jc w:val="left"/>
            </w:pPr>
          </w:p>
        </w:tc>
        <w:tc>
          <w:tcPr>
            <w:tcW w:w="1911" w:type="dxa"/>
            <w:tcMar>
              <w:top w:w="50" w:type="dxa"/>
              <w:left w:w="100" w:type="dxa"/>
            </w:tcMar>
            <w:vAlign w:val="center"/>
          </w:tcPr>
          <w:p w14:paraId="4BE54D7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"https://m.edsoo.ru/863d5a02" \h </w:instrText>
            </w:r>
            <w:r>
              <w:fldChar w:fldCharType="separate"/>
            </w:r>
            <w:r>
              <w:rPr>
                <w:rFonts w:ascii="Times New Roman" w:hAnsi="Times New Roman"/>
                <w:b w:val="0"/>
                <w:i w:val="0"/>
                <w:color w:val="0000FF"/>
                <w:sz w:val="22"/>
                <w:u w:val="single"/>
              </w:rPr>
              <w:t>https://m.edsoo.ru/863d5a02</w:t>
            </w:r>
            <w:r>
              <w:rPr>
                <w:rFonts w:ascii="Times New Roman" w:hAnsi="Times New Roman"/>
                <w:b w:val="0"/>
                <w:i w:val="0"/>
                <w:color w:val="0000FF"/>
                <w:sz w:val="22"/>
                <w:u w:val="single"/>
              </w:rPr>
              <w:fldChar w:fldCharType="end"/>
            </w:r>
          </w:p>
        </w:tc>
      </w:tr>
      <w:tr w14:paraId="1D8EA5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08783B59">
            <w:pPr>
              <w:spacing w:before="0" w:after="0"/>
              <w:ind w:left="0"/>
              <w:jc w:val="left"/>
            </w:pPr>
            <w:r>
              <w:rPr>
                <w:rFonts w:ascii="Times New Roman" w:hAnsi="Times New Roman"/>
                <w:b w:val="0"/>
                <w:i w:val="0"/>
                <w:color w:val="000000"/>
                <w:sz w:val="24"/>
              </w:rPr>
              <w:t>16</w:t>
            </w:r>
          </w:p>
        </w:tc>
        <w:tc>
          <w:tcPr>
            <w:tcW w:w="3696" w:type="dxa"/>
            <w:tcMar>
              <w:top w:w="50" w:type="dxa"/>
              <w:left w:w="100" w:type="dxa"/>
            </w:tcMar>
            <w:vAlign w:val="center"/>
          </w:tcPr>
          <w:p w14:paraId="0430BFA1">
            <w:pPr>
              <w:spacing w:before="0" w:after="0"/>
              <w:ind w:left="135"/>
              <w:jc w:val="left"/>
            </w:pPr>
            <w:r>
              <w:rPr>
                <w:rFonts w:ascii="Times New Roman" w:hAnsi="Times New Roman"/>
                <w:b w:val="0"/>
                <w:i w:val="0"/>
                <w:color w:val="000000"/>
                <w:sz w:val="24"/>
              </w:rPr>
              <w:t>Семейства класса двудольные. Практическая работа «Изучение признаков представителей семейств: Крестоцветные (Капустные), Розоцветные (Розовые) на гербарных и натуральных образцах»</w:t>
            </w:r>
          </w:p>
        </w:tc>
        <w:tc>
          <w:tcPr>
            <w:tcW w:w="774" w:type="dxa"/>
            <w:tcMar>
              <w:top w:w="50" w:type="dxa"/>
              <w:left w:w="100" w:type="dxa"/>
            </w:tcMar>
            <w:vAlign w:val="center"/>
          </w:tcPr>
          <w:p w14:paraId="624BFC24">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07171693">
            <w:pPr>
              <w:spacing w:before="0" w:after="0" w:line="276" w:lineRule="auto"/>
              <w:ind w:left="135"/>
              <w:jc w:val="center"/>
            </w:pPr>
          </w:p>
        </w:tc>
        <w:tc>
          <w:tcPr>
            <w:tcW w:w="1567" w:type="dxa"/>
            <w:tcMar>
              <w:top w:w="50" w:type="dxa"/>
              <w:left w:w="100" w:type="dxa"/>
            </w:tcMar>
            <w:vAlign w:val="center"/>
          </w:tcPr>
          <w:p w14:paraId="4319B2F8">
            <w:pPr>
              <w:spacing w:before="0" w:after="0" w:line="276" w:lineRule="auto"/>
              <w:ind w:left="135"/>
              <w:jc w:val="center"/>
            </w:pPr>
            <w:r>
              <w:rPr>
                <w:rFonts w:ascii="Times New Roman" w:hAnsi="Times New Roman"/>
                <w:b w:val="0"/>
                <w:i w:val="0"/>
                <w:color w:val="000000"/>
                <w:sz w:val="24"/>
              </w:rPr>
              <w:t xml:space="preserve"> 0.5 </w:t>
            </w:r>
          </w:p>
        </w:tc>
        <w:tc>
          <w:tcPr>
            <w:tcW w:w="1102" w:type="dxa"/>
            <w:tcMar>
              <w:top w:w="50" w:type="dxa"/>
              <w:left w:w="100" w:type="dxa"/>
            </w:tcMar>
            <w:vAlign w:val="center"/>
          </w:tcPr>
          <w:p w14:paraId="17840682">
            <w:pPr>
              <w:spacing w:before="0" w:after="0"/>
              <w:ind w:left="135"/>
              <w:jc w:val="left"/>
            </w:pPr>
          </w:p>
        </w:tc>
        <w:tc>
          <w:tcPr>
            <w:tcW w:w="1911" w:type="dxa"/>
            <w:tcMar>
              <w:top w:w="50" w:type="dxa"/>
              <w:left w:w="100" w:type="dxa"/>
            </w:tcMar>
            <w:vAlign w:val="center"/>
          </w:tcPr>
          <w:p w14:paraId="0FF178A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"https://m.edsoo.ru/863d5b88" \h </w:instrText>
            </w:r>
            <w:r>
              <w:fldChar w:fldCharType="separate"/>
            </w:r>
            <w:r>
              <w:rPr>
                <w:rFonts w:ascii="Times New Roman" w:hAnsi="Times New Roman"/>
                <w:b w:val="0"/>
                <w:i w:val="0"/>
                <w:color w:val="0000FF"/>
                <w:sz w:val="22"/>
                <w:u w:val="single"/>
              </w:rPr>
              <w:t>https://m.edsoo.ru/863d5b88</w:t>
            </w:r>
            <w:r>
              <w:rPr>
                <w:rFonts w:ascii="Times New Roman" w:hAnsi="Times New Roman"/>
                <w:b w:val="0"/>
                <w:i w:val="0"/>
                <w:color w:val="0000FF"/>
                <w:sz w:val="22"/>
                <w:u w:val="single"/>
              </w:rPr>
              <w:fldChar w:fldCharType="end"/>
            </w:r>
            <w:r>
              <w:rPr>
                <w:rFonts w:ascii="Times New Roman" w:hAnsi="Times New Roman"/>
                <w:b w:val="0"/>
                <w:i w:val="0"/>
                <w:color w:val="000000"/>
                <w:sz w:val="24"/>
              </w:rPr>
              <w:t xml:space="preserve"> </w:t>
            </w:r>
            <w:r>
              <w:fldChar w:fldCharType="begin"/>
            </w:r>
            <w:r>
              <w:instrText xml:space="preserve"> HYPERLINK "https://m.edsoo.ru/863d5dae" \h </w:instrText>
            </w:r>
            <w:r>
              <w:fldChar w:fldCharType="separate"/>
            </w:r>
            <w:r>
              <w:rPr>
                <w:rFonts w:ascii="Times New Roman" w:hAnsi="Times New Roman"/>
                <w:b w:val="0"/>
                <w:i w:val="0"/>
                <w:color w:val="0000FF"/>
                <w:sz w:val="22"/>
                <w:u w:val="single"/>
              </w:rPr>
              <w:t>https://m.edsoo.ru/863d5dae</w:t>
            </w:r>
            <w:r>
              <w:rPr>
                <w:rFonts w:ascii="Times New Roman" w:hAnsi="Times New Roman"/>
                <w:b w:val="0"/>
                <w:i w:val="0"/>
                <w:color w:val="0000FF"/>
                <w:sz w:val="22"/>
                <w:u w:val="single"/>
              </w:rPr>
              <w:fldChar w:fldCharType="end"/>
            </w:r>
            <w:r>
              <w:rPr>
                <w:rFonts w:ascii="Times New Roman" w:hAnsi="Times New Roman"/>
                <w:b w:val="0"/>
                <w:i w:val="0"/>
                <w:color w:val="000000"/>
                <w:sz w:val="24"/>
              </w:rPr>
              <w:t xml:space="preserve"> </w:t>
            </w:r>
            <w:r>
              <w:fldChar w:fldCharType="begin"/>
            </w:r>
            <w:r>
              <w:instrText xml:space="preserve"> HYPERLINK "https://m.edsoo.ru/863d5f20" \h </w:instrText>
            </w:r>
            <w:r>
              <w:fldChar w:fldCharType="separate"/>
            </w:r>
            <w:r>
              <w:rPr>
                <w:rFonts w:ascii="Times New Roman" w:hAnsi="Times New Roman"/>
                <w:b w:val="0"/>
                <w:i w:val="0"/>
                <w:color w:val="0000FF"/>
                <w:sz w:val="22"/>
                <w:u w:val="single"/>
              </w:rPr>
              <w:t>https://m.edsoo.ru/863d5f20</w:t>
            </w:r>
            <w:r>
              <w:rPr>
                <w:rFonts w:ascii="Times New Roman" w:hAnsi="Times New Roman"/>
                <w:b w:val="0"/>
                <w:i w:val="0"/>
                <w:color w:val="0000FF"/>
                <w:sz w:val="22"/>
                <w:u w:val="single"/>
              </w:rPr>
              <w:fldChar w:fldCharType="end"/>
            </w:r>
            <w:r>
              <w:rPr>
                <w:rFonts w:ascii="Times New Roman" w:hAnsi="Times New Roman"/>
                <w:b w:val="0"/>
                <w:i w:val="0"/>
                <w:color w:val="000000"/>
                <w:sz w:val="24"/>
              </w:rPr>
              <w:t xml:space="preserve"> </w:t>
            </w:r>
            <w:r>
              <w:fldChar w:fldCharType="begin"/>
            </w:r>
            <w:r>
              <w:instrText xml:space="preserve"> HYPERLINK "https://m.edsoo.ru/863d607e" \h </w:instrText>
            </w:r>
            <w:r>
              <w:fldChar w:fldCharType="separate"/>
            </w:r>
            <w:r>
              <w:rPr>
                <w:rFonts w:ascii="Times New Roman" w:hAnsi="Times New Roman"/>
                <w:b w:val="0"/>
                <w:i w:val="0"/>
                <w:color w:val="0000FF"/>
                <w:sz w:val="22"/>
                <w:u w:val="single"/>
              </w:rPr>
              <w:t>https://m.edsoo.ru/863d607e</w:t>
            </w:r>
            <w:r>
              <w:rPr>
                <w:rFonts w:ascii="Times New Roman" w:hAnsi="Times New Roman"/>
                <w:b w:val="0"/>
                <w:i w:val="0"/>
                <w:color w:val="0000FF"/>
                <w:sz w:val="22"/>
                <w:u w:val="single"/>
              </w:rPr>
              <w:fldChar w:fldCharType="end"/>
            </w:r>
            <w:r>
              <w:rPr>
                <w:rFonts w:ascii="Times New Roman" w:hAnsi="Times New Roman"/>
                <w:b w:val="0"/>
                <w:i w:val="0"/>
                <w:color w:val="000000"/>
                <w:sz w:val="24"/>
              </w:rPr>
              <w:t xml:space="preserve"> </w:t>
            </w:r>
            <w:r>
              <w:fldChar w:fldCharType="begin"/>
            </w:r>
            <w:r>
              <w:instrText xml:space="preserve"> HYPERLINK "https://m.edsoo.ru/863d61e6" \h </w:instrText>
            </w:r>
            <w:r>
              <w:fldChar w:fldCharType="separate"/>
            </w:r>
            <w:r>
              <w:rPr>
                <w:rFonts w:ascii="Times New Roman" w:hAnsi="Times New Roman"/>
                <w:b w:val="0"/>
                <w:i w:val="0"/>
                <w:color w:val="0000FF"/>
                <w:sz w:val="22"/>
                <w:u w:val="single"/>
              </w:rPr>
              <w:t>https://m.edsoo.ru/863d61e6</w:t>
            </w:r>
            <w:r>
              <w:rPr>
                <w:rFonts w:ascii="Times New Roman" w:hAnsi="Times New Roman"/>
                <w:b w:val="0"/>
                <w:i w:val="0"/>
                <w:color w:val="0000FF"/>
                <w:sz w:val="22"/>
                <w:u w:val="single"/>
              </w:rPr>
              <w:fldChar w:fldCharType="end"/>
            </w:r>
          </w:p>
        </w:tc>
      </w:tr>
      <w:tr w14:paraId="222A30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6D85777B">
            <w:pPr>
              <w:spacing w:before="0" w:after="0"/>
              <w:ind w:left="0"/>
              <w:jc w:val="left"/>
            </w:pPr>
            <w:r>
              <w:rPr>
                <w:rFonts w:ascii="Times New Roman" w:hAnsi="Times New Roman"/>
                <w:b w:val="0"/>
                <w:i w:val="0"/>
                <w:color w:val="000000"/>
                <w:sz w:val="24"/>
              </w:rPr>
              <w:t>17</w:t>
            </w:r>
          </w:p>
        </w:tc>
        <w:tc>
          <w:tcPr>
            <w:tcW w:w="3696" w:type="dxa"/>
            <w:tcMar>
              <w:top w:w="50" w:type="dxa"/>
              <w:left w:w="100" w:type="dxa"/>
            </w:tcMar>
            <w:vAlign w:val="center"/>
          </w:tcPr>
          <w:p w14:paraId="3130B368">
            <w:pPr>
              <w:spacing w:before="0" w:after="0"/>
              <w:ind w:left="135"/>
              <w:jc w:val="left"/>
            </w:pPr>
            <w:r>
              <w:rPr>
                <w:rFonts w:ascii="Times New Roman" w:hAnsi="Times New Roman"/>
                <w:b w:val="0"/>
                <w:i w:val="0"/>
                <w:color w:val="000000"/>
                <w:sz w:val="24"/>
              </w:rPr>
              <w:t>Семейства класса двудольные Практическая работа «Изучение признаков представителей семейств: Мотыльковые (Бобовые), Паслёновые, Сложноцветные (Астровые) на гербарных и натуральных образцах»</w:t>
            </w:r>
          </w:p>
        </w:tc>
        <w:tc>
          <w:tcPr>
            <w:tcW w:w="774" w:type="dxa"/>
            <w:tcMar>
              <w:top w:w="50" w:type="dxa"/>
              <w:left w:w="100" w:type="dxa"/>
            </w:tcMar>
            <w:vAlign w:val="center"/>
          </w:tcPr>
          <w:p w14:paraId="4DF6752E">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077496AC">
            <w:pPr>
              <w:spacing w:before="0" w:after="0" w:line="276" w:lineRule="auto"/>
              <w:ind w:left="135"/>
              <w:jc w:val="center"/>
            </w:pPr>
          </w:p>
        </w:tc>
        <w:tc>
          <w:tcPr>
            <w:tcW w:w="1567" w:type="dxa"/>
            <w:tcMar>
              <w:top w:w="50" w:type="dxa"/>
              <w:left w:w="100" w:type="dxa"/>
            </w:tcMar>
            <w:vAlign w:val="center"/>
          </w:tcPr>
          <w:p w14:paraId="24BB53D2">
            <w:pPr>
              <w:spacing w:before="0" w:after="0" w:line="276" w:lineRule="auto"/>
              <w:ind w:left="135"/>
              <w:jc w:val="center"/>
            </w:pPr>
            <w:r>
              <w:rPr>
                <w:rFonts w:ascii="Times New Roman" w:hAnsi="Times New Roman"/>
                <w:b w:val="0"/>
                <w:i w:val="0"/>
                <w:color w:val="000000"/>
                <w:sz w:val="24"/>
              </w:rPr>
              <w:t xml:space="preserve"> 0.5 </w:t>
            </w:r>
          </w:p>
        </w:tc>
        <w:tc>
          <w:tcPr>
            <w:tcW w:w="1102" w:type="dxa"/>
            <w:tcMar>
              <w:top w:w="50" w:type="dxa"/>
              <w:left w:w="100" w:type="dxa"/>
            </w:tcMar>
            <w:vAlign w:val="center"/>
          </w:tcPr>
          <w:p w14:paraId="2C13AE14">
            <w:pPr>
              <w:spacing w:before="0" w:after="0"/>
              <w:ind w:left="135"/>
              <w:jc w:val="left"/>
            </w:pPr>
          </w:p>
        </w:tc>
        <w:tc>
          <w:tcPr>
            <w:tcW w:w="1911" w:type="dxa"/>
            <w:tcMar>
              <w:top w:w="50" w:type="dxa"/>
              <w:left w:w="100" w:type="dxa"/>
            </w:tcMar>
            <w:vAlign w:val="center"/>
          </w:tcPr>
          <w:p w14:paraId="11D2621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"https://m.edsoo.ru/863d5b88" \h </w:instrText>
            </w:r>
            <w:r>
              <w:fldChar w:fldCharType="separate"/>
            </w:r>
            <w:r>
              <w:rPr>
                <w:rFonts w:ascii="Times New Roman" w:hAnsi="Times New Roman"/>
                <w:b w:val="0"/>
                <w:i w:val="0"/>
                <w:color w:val="0000FF"/>
                <w:sz w:val="22"/>
                <w:u w:val="single"/>
              </w:rPr>
              <w:t>https://m.edsoo.ru/863d5b88</w:t>
            </w:r>
            <w:r>
              <w:rPr>
                <w:rFonts w:ascii="Times New Roman" w:hAnsi="Times New Roman"/>
                <w:b w:val="0"/>
                <w:i w:val="0"/>
                <w:color w:val="0000FF"/>
                <w:sz w:val="22"/>
                <w:u w:val="single"/>
              </w:rPr>
              <w:fldChar w:fldCharType="end"/>
            </w:r>
            <w:r>
              <w:rPr>
                <w:rFonts w:ascii="Times New Roman" w:hAnsi="Times New Roman"/>
                <w:b w:val="0"/>
                <w:i w:val="0"/>
                <w:color w:val="000000"/>
                <w:sz w:val="24"/>
              </w:rPr>
              <w:t xml:space="preserve"> </w:t>
            </w:r>
            <w:r>
              <w:fldChar w:fldCharType="begin"/>
            </w:r>
            <w:r>
              <w:instrText xml:space="preserve"> HYPERLINK "https://m.edsoo.ru/863d5dae" \h </w:instrText>
            </w:r>
            <w:r>
              <w:fldChar w:fldCharType="separate"/>
            </w:r>
            <w:r>
              <w:rPr>
                <w:rFonts w:ascii="Times New Roman" w:hAnsi="Times New Roman"/>
                <w:b w:val="0"/>
                <w:i w:val="0"/>
                <w:color w:val="0000FF"/>
                <w:sz w:val="22"/>
                <w:u w:val="single"/>
              </w:rPr>
              <w:t>https://m.edsoo.ru/863d5dae</w:t>
            </w:r>
            <w:r>
              <w:rPr>
                <w:rFonts w:ascii="Times New Roman" w:hAnsi="Times New Roman"/>
                <w:b w:val="0"/>
                <w:i w:val="0"/>
                <w:color w:val="0000FF"/>
                <w:sz w:val="22"/>
                <w:u w:val="single"/>
              </w:rPr>
              <w:fldChar w:fldCharType="end"/>
            </w:r>
            <w:r>
              <w:rPr>
                <w:rFonts w:ascii="Times New Roman" w:hAnsi="Times New Roman"/>
                <w:b w:val="0"/>
                <w:i w:val="0"/>
                <w:color w:val="000000"/>
                <w:sz w:val="24"/>
              </w:rPr>
              <w:t xml:space="preserve"> </w:t>
            </w:r>
            <w:r>
              <w:fldChar w:fldCharType="begin"/>
            </w:r>
            <w:r>
              <w:instrText xml:space="preserve"> HYPERLINK "https://m.edsoo.ru/863d5f20" \h </w:instrText>
            </w:r>
            <w:r>
              <w:fldChar w:fldCharType="separate"/>
            </w:r>
            <w:r>
              <w:rPr>
                <w:rFonts w:ascii="Times New Roman" w:hAnsi="Times New Roman"/>
                <w:b w:val="0"/>
                <w:i w:val="0"/>
                <w:color w:val="0000FF"/>
                <w:sz w:val="22"/>
                <w:u w:val="single"/>
              </w:rPr>
              <w:t>https://m.edsoo.ru/863d5f20</w:t>
            </w:r>
            <w:r>
              <w:rPr>
                <w:rFonts w:ascii="Times New Roman" w:hAnsi="Times New Roman"/>
                <w:b w:val="0"/>
                <w:i w:val="0"/>
                <w:color w:val="0000FF"/>
                <w:sz w:val="22"/>
                <w:u w:val="single"/>
              </w:rPr>
              <w:fldChar w:fldCharType="end"/>
            </w:r>
            <w:r>
              <w:rPr>
                <w:rFonts w:ascii="Times New Roman" w:hAnsi="Times New Roman"/>
                <w:b w:val="0"/>
                <w:i w:val="0"/>
                <w:color w:val="000000"/>
                <w:sz w:val="24"/>
              </w:rPr>
              <w:t xml:space="preserve"> </w:t>
            </w:r>
            <w:r>
              <w:fldChar w:fldCharType="begin"/>
            </w:r>
            <w:r>
              <w:instrText xml:space="preserve"> HYPERLINK "https://m.edsoo.ru/863d607e" \h </w:instrText>
            </w:r>
            <w:r>
              <w:fldChar w:fldCharType="separate"/>
            </w:r>
            <w:r>
              <w:rPr>
                <w:rFonts w:ascii="Times New Roman" w:hAnsi="Times New Roman"/>
                <w:b w:val="0"/>
                <w:i w:val="0"/>
                <w:color w:val="0000FF"/>
                <w:sz w:val="22"/>
                <w:u w:val="single"/>
              </w:rPr>
              <w:t>https://m.edsoo.ru/863d607e</w:t>
            </w:r>
            <w:r>
              <w:rPr>
                <w:rFonts w:ascii="Times New Roman" w:hAnsi="Times New Roman"/>
                <w:b w:val="0"/>
                <w:i w:val="0"/>
                <w:color w:val="0000FF"/>
                <w:sz w:val="22"/>
                <w:u w:val="single"/>
              </w:rPr>
              <w:fldChar w:fldCharType="end"/>
            </w:r>
            <w:r>
              <w:rPr>
                <w:rFonts w:ascii="Times New Roman" w:hAnsi="Times New Roman"/>
                <w:b w:val="0"/>
                <w:i w:val="0"/>
                <w:color w:val="000000"/>
                <w:sz w:val="24"/>
              </w:rPr>
              <w:t xml:space="preserve"> </w:t>
            </w:r>
            <w:r>
              <w:fldChar w:fldCharType="begin"/>
            </w:r>
            <w:r>
              <w:instrText xml:space="preserve"> HYPERLINK "https://m.edsoo.ru/863d61e6" \h </w:instrText>
            </w:r>
            <w:r>
              <w:fldChar w:fldCharType="separate"/>
            </w:r>
            <w:r>
              <w:rPr>
                <w:rFonts w:ascii="Times New Roman" w:hAnsi="Times New Roman"/>
                <w:b w:val="0"/>
                <w:i w:val="0"/>
                <w:color w:val="0000FF"/>
                <w:sz w:val="22"/>
                <w:u w:val="single"/>
              </w:rPr>
              <w:t>https://m.edsoo.ru/863d61e6</w:t>
            </w:r>
            <w:r>
              <w:rPr>
                <w:rFonts w:ascii="Times New Roman" w:hAnsi="Times New Roman"/>
                <w:b w:val="0"/>
                <w:i w:val="0"/>
                <w:color w:val="0000FF"/>
                <w:sz w:val="22"/>
                <w:u w:val="single"/>
              </w:rPr>
              <w:fldChar w:fldCharType="end"/>
            </w:r>
          </w:p>
        </w:tc>
      </w:tr>
      <w:tr w14:paraId="5B6F57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40ACF1B8">
            <w:pPr>
              <w:spacing w:before="0" w:after="0"/>
              <w:ind w:left="0"/>
              <w:jc w:val="left"/>
            </w:pPr>
            <w:r>
              <w:rPr>
                <w:rFonts w:ascii="Times New Roman" w:hAnsi="Times New Roman"/>
                <w:b w:val="0"/>
                <w:i w:val="0"/>
                <w:color w:val="000000"/>
                <w:sz w:val="24"/>
              </w:rPr>
              <w:t>18</w:t>
            </w:r>
          </w:p>
        </w:tc>
        <w:tc>
          <w:tcPr>
            <w:tcW w:w="3696" w:type="dxa"/>
            <w:tcMar>
              <w:top w:w="50" w:type="dxa"/>
              <w:left w:w="100" w:type="dxa"/>
            </w:tcMar>
            <w:vAlign w:val="center"/>
          </w:tcPr>
          <w:p w14:paraId="23162761">
            <w:pPr>
              <w:spacing w:before="0" w:after="0"/>
              <w:ind w:left="135"/>
              <w:jc w:val="left"/>
            </w:pPr>
            <w:r>
              <w:rPr>
                <w:rFonts w:ascii="Times New Roman" w:hAnsi="Times New Roman"/>
                <w:b w:val="0"/>
                <w:i w:val="0"/>
                <w:color w:val="000000"/>
                <w:sz w:val="24"/>
              </w:rPr>
              <w:t>Характерные признаки семейств класса однодольные. Практическая работа «Изучение признаков представителей семейств: Лилейные, Злаки (Мятликовые) на гербарных и натуральных образцах»</w:t>
            </w:r>
          </w:p>
        </w:tc>
        <w:tc>
          <w:tcPr>
            <w:tcW w:w="774" w:type="dxa"/>
            <w:tcMar>
              <w:top w:w="50" w:type="dxa"/>
              <w:left w:w="100" w:type="dxa"/>
            </w:tcMar>
            <w:vAlign w:val="center"/>
          </w:tcPr>
          <w:p w14:paraId="3EB07B06">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6157E2CA">
            <w:pPr>
              <w:spacing w:before="0" w:after="0" w:line="276" w:lineRule="auto"/>
              <w:ind w:left="135"/>
              <w:jc w:val="center"/>
            </w:pPr>
          </w:p>
        </w:tc>
        <w:tc>
          <w:tcPr>
            <w:tcW w:w="1567" w:type="dxa"/>
            <w:tcMar>
              <w:top w:w="50" w:type="dxa"/>
              <w:left w:w="100" w:type="dxa"/>
            </w:tcMar>
            <w:vAlign w:val="center"/>
          </w:tcPr>
          <w:p w14:paraId="1882933C">
            <w:pPr>
              <w:spacing w:before="0" w:after="0" w:line="276" w:lineRule="auto"/>
              <w:ind w:left="135"/>
              <w:jc w:val="center"/>
            </w:pPr>
            <w:r>
              <w:rPr>
                <w:rFonts w:ascii="Times New Roman" w:hAnsi="Times New Roman"/>
                <w:b w:val="0"/>
                <w:i w:val="0"/>
                <w:color w:val="000000"/>
                <w:sz w:val="24"/>
              </w:rPr>
              <w:t xml:space="preserve"> 0.5 </w:t>
            </w:r>
          </w:p>
        </w:tc>
        <w:tc>
          <w:tcPr>
            <w:tcW w:w="1102" w:type="dxa"/>
            <w:tcMar>
              <w:top w:w="50" w:type="dxa"/>
              <w:left w:w="100" w:type="dxa"/>
            </w:tcMar>
            <w:vAlign w:val="center"/>
          </w:tcPr>
          <w:p w14:paraId="6CDCD516">
            <w:pPr>
              <w:spacing w:before="0" w:after="0"/>
              <w:ind w:left="135"/>
              <w:jc w:val="left"/>
            </w:pPr>
          </w:p>
        </w:tc>
        <w:tc>
          <w:tcPr>
            <w:tcW w:w="1911" w:type="dxa"/>
            <w:tcMar>
              <w:top w:w="50" w:type="dxa"/>
              <w:left w:w="100" w:type="dxa"/>
            </w:tcMar>
            <w:vAlign w:val="center"/>
          </w:tcPr>
          <w:p w14:paraId="0886BFD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"https://m.edsoo.ru/863d5b88" \h </w:instrText>
            </w:r>
            <w:r>
              <w:fldChar w:fldCharType="separate"/>
            </w:r>
            <w:r>
              <w:rPr>
                <w:rFonts w:ascii="Times New Roman" w:hAnsi="Times New Roman"/>
                <w:b w:val="0"/>
                <w:i w:val="0"/>
                <w:color w:val="0000FF"/>
                <w:sz w:val="22"/>
                <w:u w:val="single"/>
              </w:rPr>
              <w:t>https://m.edsoo.ru/863d5b88</w:t>
            </w:r>
            <w:r>
              <w:rPr>
                <w:rFonts w:ascii="Times New Roman" w:hAnsi="Times New Roman"/>
                <w:b w:val="0"/>
                <w:i w:val="0"/>
                <w:color w:val="0000FF"/>
                <w:sz w:val="22"/>
                <w:u w:val="single"/>
              </w:rPr>
              <w:fldChar w:fldCharType="end"/>
            </w:r>
            <w:r>
              <w:rPr>
                <w:rFonts w:ascii="Times New Roman" w:hAnsi="Times New Roman"/>
                <w:b w:val="0"/>
                <w:i w:val="0"/>
                <w:color w:val="000000"/>
                <w:sz w:val="24"/>
              </w:rPr>
              <w:t xml:space="preserve"> </w:t>
            </w:r>
            <w:r>
              <w:fldChar w:fldCharType="begin"/>
            </w:r>
            <w:r>
              <w:instrText xml:space="preserve"> HYPERLINK "https://m.edsoo.ru/863d5dae" \h </w:instrText>
            </w:r>
            <w:r>
              <w:fldChar w:fldCharType="separate"/>
            </w:r>
            <w:r>
              <w:rPr>
                <w:rFonts w:ascii="Times New Roman" w:hAnsi="Times New Roman"/>
                <w:b w:val="0"/>
                <w:i w:val="0"/>
                <w:color w:val="0000FF"/>
                <w:sz w:val="22"/>
                <w:u w:val="single"/>
              </w:rPr>
              <w:t>https://m.edsoo.ru/863d5dae</w:t>
            </w:r>
            <w:r>
              <w:rPr>
                <w:rFonts w:ascii="Times New Roman" w:hAnsi="Times New Roman"/>
                <w:b w:val="0"/>
                <w:i w:val="0"/>
                <w:color w:val="0000FF"/>
                <w:sz w:val="22"/>
                <w:u w:val="single"/>
              </w:rPr>
              <w:fldChar w:fldCharType="end"/>
            </w:r>
            <w:r>
              <w:rPr>
                <w:rFonts w:ascii="Times New Roman" w:hAnsi="Times New Roman"/>
                <w:b w:val="0"/>
                <w:i w:val="0"/>
                <w:color w:val="000000"/>
                <w:sz w:val="24"/>
              </w:rPr>
              <w:t xml:space="preserve"> </w:t>
            </w:r>
            <w:r>
              <w:fldChar w:fldCharType="begin"/>
            </w:r>
            <w:r>
              <w:instrText xml:space="preserve"> HYPERLINK "https://m.edsoo.ru/863d5f20" \h </w:instrText>
            </w:r>
            <w:r>
              <w:fldChar w:fldCharType="separate"/>
            </w:r>
            <w:r>
              <w:rPr>
                <w:rFonts w:ascii="Times New Roman" w:hAnsi="Times New Roman"/>
                <w:b w:val="0"/>
                <w:i w:val="0"/>
                <w:color w:val="0000FF"/>
                <w:sz w:val="22"/>
                <w:u w:val="single"/>
              </w:rPr>
              <w:t>https://m.edsoo.ru/863d5f20</w:t>
            </w:r>
            <w:r>
              <w:rPr>
                <w:rFonts w:ascii="Times New Roman" w:hAnsi="Times New Roman"/>
                <w:b w:val="0"/>
                <w:i w:val="0"/>
                <w:color w:val="0000FF"/>
                <w:sz w:val="22"/>
                <w:u w:val="single"/>
              </w:rPr>
              <w:fldChar w:fldCharType="end"/>
            </w:r>
            <w:r>
              <w:rPr>
                <w:rFonts w:ascii="Times New Roman" w:hAnsi="Times New Roman"/>
                <w:b w:val="0"/>
                <w:i w:val="0"/>
                <w:color w:val="000000"/>
                <w:sz w:val="24"/>
              </w:rPr>
              <w:t xml:space="preserve"> </w:t>
            </w:r>
            <w:r>
              <w:fldChar w:fldCharType="begin"/>
            </w:r>
            <w:r>
              <w:instrText xml:space="preserve"> HYPERLINK "https://m.edsoo.ru/863d607e" \h </w:instrText>
            </w:r>
            <w:r>
              <w:fldChar w:fldCharType="separate"/>
            </w:r>
            <w:r>
              <w:rPr>
                <w:rFonts w:ascii="Times New Roman" w:hAnsi="Times New Roman"/>
                <w:b w:val="0"/>
                <w:i w:val="0"/>
                <w:color w:val="0000FF"/>
                <w:sz w:val="22"/>
                <w:u w:val="single"/>
              </w:rPr>
              <w:t>https://m.edsoo.ru/863d607e</w:t>
            </w:r>
            <w:r>
              <w:rPr>
                <w:rFonts w:ascii="Times New Roman" w:hAnsi="Times New Roman"/>
                <w:b w:val="0"/>
                <w:i w:val="0"/>
                <w:color w:val="0000FF"/>
                <w:sz w:val="22"/>
                <w:u w:val="single"/>
              </w:rPr>
              <w:fldChar w:fldCharType="end"/>
            </w:r>
            <w:r>
              <w:rPr>
                <w:rFonts w:ascii="Times New Roman" w:hAnsi="Times New Roman"/>
                <w:b w:val="0"/>
                <w:i w:val="0"/>
                <w:color w:val="000000"/>
                <w:sz w:val="24"/>
              </w:rPr>
              <w:t xml:space="preserve"> </w:t>
            </w:r>
            <w:r>
              <w:fldChar w:fldCharType="begin"/>
            </w:r>
            <w:r>
              <w:instrText xml:space="preserve"> HYPERLINK "https://m.edsoo.ru/863d61e6" \h </w:instrText>
            </w:r>
            <w:r>
              <w:fldChar w:fldCharType="separate"/>
            </w:r>
            <w:r>
              <w:rPr>
                <w:rFonts w:ascii="Times New Roman" w:hAnsi="Times New Roman"/>
                <w:b w:val="0"/>
                <w:i w:val="0"/>
                <w:color w:val="0000FF"/>
                <w:sz w:val="22"/>
                <w:u w:val="single"/>
              </w:rPr>
              <w:t>https://m.edsoo.ru/863d61e6</w:t>
            </w:r>
            <w:r>
              <w:rPr>
                <w:rFonts w:ascii="Times New Roman" w:hAnsi="Times New Roman"/>
                <w:b w:val="0"/>
                <w:i w:val="0"/>
                <w:color w:val="0000FF"/>
                <w:sz w:val="22"/>
                <w:u w:val="single"/>
              </w:rPr>
              <w:fldChar w:fldCharType="end"/>
            </w:r>
          </w:p>
        </w:tc>
      </w:tr>
      <w:tr w14:paraId="3EE20B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6EE870AD">
            <w:pPr>
              <w:spacing w:before="0" w:after="0"/>
              <w:ind w:left="0"/>
              <w:jc w:val="left"/>
            </w:pPr>
            <w:r>
              <w:rPr>
                <w:rFonts w:ascii="Times New Roman" w:hAnsi="Times New Roman"/>
                <w:b w:val="0"/>
                <w:i w:val="0"/>
                <w:color w:val="000000"/>
                <w:sz w:val="24"/>
              </w:rPr>
              <w:t>19</w:t>
            </w:r>
          </w:p>
        </w:tc>
        <w:tc>
          <w:tcPr>
            <w:tcW w:w="3696" w:type="dxa"/>
            <w:tcMar>
              <w:top w:w="50" w:type="dxa"/>
              <w:left w:w="100" w:type="dxa"/>
            </w:tcMar>
            <w:vAlign w:val="center"/>
          </w:tcPr>
          <w:p w14:paraId="6906CACF">
            <w:pPr>
              <w:spacing w:before="0" w:after="0"/>
              <w:ind w:left="135"/>
              <w:jc w:val="left"/>
            </w:pPr>
            <w:r>
              <w:rPr>
                <w:rFonts w:ascii="Times New Roman" w:hAnsi="Times New Roman"/>
                <w:b w:val="0"/>
                <w:i w:val="0"/>
                <w:color w:val="000000"/>
                <w:sz w:val="24"/>
              </w:rPr>
              <w:t>Культурные представители семейств покрытосеменных, их использование человеком</w:t>
            </w:r>
          </w:p>
        </w:tc>
        <w:tc>
          <w:tcPr>
            <w:tcW w:w="774" w:type="dxa"/>
            <w:tcMar>
              <w:top w:w="50" w:type="dxa"/>
              <w:left w:w="100" w:type="dxa"/>
            </w:tcMar>
            <w:vAlign w:val="center"/>
          </w:tcPr>
          <w:p w14:paraId="23FB5361">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4BAB1176">
            <w:pPr>
              <w:spacing w:before="0" w:after="0" w:line="276" w:lineRule="auto"/>
              <w:ind w:left="135"/>
              <w:jc w:val="center"/>
            </w:pPr>
          </w:p>
        </w:tc>
        <w:tc>
          <w:tcPr>
            <w:tcW w:w="1567" w:type="dxa"/>
            <w:tcMar>
              <w:top w:w="50" w:type="dxa"/>
              <w:left w:w="100" w:type="dxa"/>
            </w:tcMar>
            <w:vAlign w:val="center"/>
          </w:tcPr>
          <w:p w14:paraId="14E920AB">
            <w:pPr>
              <w:spacing w:before="0" w:after="0" w:line="276" w:lineRule="auto"/>
              <w:ind w:left="135"/>
              <w:jc w:val="center"/>
            </w:pPr>
          </w:p>
        </w:tc>
        <w:tc>
          <w:tcPr>
            <w:tcW w:w="1102" w:type="dxa"/>
            <w:tcMar>
              <w:top w:w="50" w:type="dxa"/>
              <w:left w:w="100" w:type="dxa"/>
            </w:tcMar>
            <w:vAlign w:val="center"/>
          </w:tcPr>
          <w:p w14:paraId="209D103B">
            <w:pPr>
              <w:spacing w:before="0" w:after="0"/>
              <w:ind w:left="135"/>
              <w:jc w:val="left"/>
            </w:pPr>
          </w:p>
        </w:tc>
        <w:tc>
          <w:tcPr>
            <w:tcW w:w="1911" w:type="dxa"/>
            <w:tcMar>
              <w:top w:w="50" w:type="dxa"/>
              <w:left w:w="100" w:type="dxa"/>
            </w:tcMar>
            <w:vAlign w:val="center"/>
          </w:tcPr>
          <w:p w14:paraId="7B213DB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"https://m.edsoo.ru/863d634e" \h </w:instrText>
            </w:r>
            <w:r>
              <w:fldChar w:fldCharType="separate"/>
            </w:r>
            <w:r>
              <w:rPr>
                <w:rFonts w:ascii="Times New Roman" w:hAnsi="Times New Roman"/>
                <w:b w:val="0"/>
                <w:i w:val="0"/>
                <w:color w:val="0000FF"/>
                <w:sz w:val="22"/>
                <w:u w:val="single"/>
              </w:rPr>
              <w:t>https://m.edsoo.ru/863d634e</w:t>
            </w:r>
            <w:r>
              <w:rPr>
                <w:rFonts w:ascii="Times New Roman" w:hAnsi="Times New Roman"/>
                <w:b w:val="0"/>
                <w:i w:val="0"/>
                <w:color w:val="0000FF"/>
                <w:sz w:val="22"/>
                <w:u w:val="single"/>
              </w:rPr>
              <w:fldChar w:fldCharType="end"/>
            </w:r>
          </w:p>
        </w:tc>
      </w:tr>
      <w:tr w14:paraId="570547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0C23E404">
            <w:pPr>
              <w:spacing w:before="0" w:after="0"/>
              <w:ind w:left="0"/>
              <w:jc w:val="left"/>
            </w:pPr>
            <w:r>
              <w:rPr>
                <w:rFonts w:ascii="Times New Roman" w:hAnsi="Times New Roman"/>
                <w:b w:val="0"/>
                <w:i w:val="0"/>
                <w:color w:val="000000"/>
                <w:sz w:val="24"/>
              </w:rPr>
              <w:t>20</w:t>
            </w:r>
          </w:p>
        </w:tc>
        <w:tc>
          <w:tcPr>
            <w:tcW w:w="3696" w:type="dxa"/>
            <w:tcMar>
              <w:top w:w="50" w:type="dxa"/>
              <w:left w:w="100" w:type="dxa"/>
            </w:tcMar>
            <w:vAlign w:val="center"/>
          </w:tcPr>
          <w:p w14:paraId="7EF0F864">
            <w:pPr>
              <w:spacing w:before="0" w:after="0"/>
              <w:ind w:left="135"/>
              <w:jc w:val="left"/>
            </w:pPr>
            <w:r>
              <w:rPr>
                <w:rFonts w:ascii="Times New Roman" w:hAnsi="Times New Roman"/>
                <w:b w:val="0"/>
                <w:i w:val="0"/>
                <w:color w:val="000000"/>
                <w:sz w:val="24"/>
              </w:rPr>
              <w:t>Эволюционное развитие растительного мира на Земле</w:t>
            </w:r>
          </w:p>
        </w:tc>
        <w:tc>
          <w:tcPr>
            <w:tcW w:w="774" w:type="dxa"/>
            <w:tcMar>
              <w:top w:w="50" w:type="dxa"/>
              <w:left w:w="100" w:type="dxa"/>
            </w:tcMar>
            <w:vAlign w:val="center"/>
          </w:tcPr>
          <w:p w14:paraId="2FF56168">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463B3EC6">
            <w:pPr>
              <w:spacing w:before="0" w:after="0" w:line="276" w:lineRule="auto"/>
              <w:ind w:left="135"/>
              <w:jc w:val="center"/>
            </w:pPr>
          </w:p>
        </w:tc>
        <w:tc>
          <w:tcPr>
            <w:tcW w:w="1567" w:type="dxa"/>
            <w:tcMar>
              <w:top w:w="50" w:type="dxa"/>
              <w:left w:w="100" w:type="dxa"/>
            </w:tcMar>
            <w:vAlign w:val="center"/>
          </w:tcPr>
          <w:p w14:paraId="5257AFB4">
            <w:pPr>
              <w:spacing w:before="0" w:after="0" w:line="276" w:lineRule="auto"/>
              <w:ind w:left="135"/>
              <w:jc w:val="center"/>
            </w:pPr>
          </w:p>
        </w:tc>
        <w:tc>
          <w:tcPr>
            <w:tcW w:w="1102" w:type="dxa"/>
            <w:tcMar>
              <w:top w:w="50" w:type="dxa"/>
              <w:left w:w="100" w:type="dxa"/>
            </w:tcMar>
            <w:vAlign w:val="center"/>
          </w:tcPr>
          <w:p w14:paraId="2392B1BC">
            <w:pPr>
              <w:spacing w:before="0" w:after="0"/>
              <w:ind w:left="135"/>
              <w:jc w:val="left"/>
            </w:pPr>
          </w:p>
        </w:tc>
        <w:tc>
          <w:tcPr>
            <w:tcW w:w="1911" w:type="dxa"/>
            <w:tcMar>
              <w:top w:w="50" w:type="dxa"/>
              <w:left w:w="100" w:type="dxa"/>
            </w:tcMar>
            <w:vAlign w:val="center"/>
          </w:tcPr>
          <w:p w14:paraId="49521BB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"https://m.edsoo.ru/863d651a" \h </w:instrText>
            </w:r>
            <w:r>
              <w:fldChar w:fldCharType="separate"/>
            </w:r>
            <w:r>
              <w:rPr>
                <w:rFonts w:ascii="Times New Roman" w:hAnsi="Times New Roman"/>
                <w:b w:val="0"/>
                <w:i w:val="0"/>
                <w:color w:val="0000FF"/>
                <w:sz w:val="22"/>
                <w:u w:val="single"/>
              </w:rPr>
              <w:t>https://m.edsoo.ru/863d651a</w:t>
            </w:r>
            <w:r>
              <w:rPr>
                <w:rFonts w:ascii="Times New Roman" w:hAnsi="Times New Roman"/>
                <w:b w:val="0"/>
                <w:i w:val="0"/>
                <w:color w:val="0000FF"/>
                <w:sz w:val="22"/>
                <w:u w:val="single"/>
              </w:rPr>
              <w:fldChar w:fldCharType="end"/>
            </w:r>
          </w:p>
        </w:tc>
      </w:tr>
      <w:tr w14:paraId="67C91C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65AC40C1">
            <w:pPr>
              <w:spacing w:before="0" w:after="0"/>
              <w:ind w:left="0"/>
              <w:jc w:val="left"/>
            </w:pPr>
            <w:r>
              <w:rPr>
                <w:rFonts w:ascii="Times New Roman" w:hAnsi="Times New Roman"/>
                <w:b w:val="0"/>
                <w:i w:val="0"/>
                <w:color w:val="000000"/>
                <w:sz w:val="24"/>
              </w:rPr>
              <w:t>21</w:t>
            </w:r>
          </w:p>
        </w:tc>
        <w:tc>
          <w:tcPr>
            <w:tcW w:w="3696" w:type="dxa"/>
            <w:tcMar>
              <w:top w:w="50" w:type="dxa"/>
              <w:left w:w="100" w:type="dxa"/>
            </w:tcMar>
            <w:vAlign w:val="center"/>
          </w:tcPr>
          <w:p w14:paraId="114F9BF6">
            <w:pPr>
              <w:spacing w:before="0" w:after="0"/>
              <w:ind w:left="135"/>
              <w:jc w:val="left"/>
            </w:pPr>
            <w:r>
              <w:rPr>
                <w:rFonts w:ascii="Times New Roman" w:hAnsi="Times New Roman"/>
                <w:b w:val="0"/>
                <w:i w:val="0"/>
                <w:color w:val="000000"/>
                <w:sz w:val="24"/>
              </w:rPr>
              <w:t>Этапы развития наземных растений основных систематических групп</w:t>
            </w:r>
          </w:p>
        </w:tc>
        <w:tc>
          <w:tcPr>
            <w:tcW w:w="774" w:type="dxa"/>
            <w:tcMar>
              <w:top w:w="50" w:type="dxa"/>
              <w:left w:w="100" w:type="dxa"/>
            </w:tcMar>
            <w:vAlign w:val="center"/>
          </w:tcPr>
          <w:p w14:paraId="5EB1A904">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7B45DAB9">
            <w:pPr>
              <w:spacing w:before="0" w:after="0" w:line="276" w:lineRule="auto"/>
              <w:ind w:left="135"/>
              <w:jc w:val="center"/>
            </w:pPr>
          </w:p>
        </w:tc>
        <w:tc>
          <w:tcPr>
            <w:tcW w:w="1567" w:type="dxa"/>
            <w:tcMar>
              <w:top w:w="50" w:type="dxa"/>
              <w:left w:w="100" w:type="dxa"/>
            </w:tcMar>
            <w:vAlign w:val="center"/>
          </w:tcPr>
          <w:p w14:paraId="0724DC3A">
            <w:pPr>
              <w:spacing w:before="0" w:after="0" w:line="276" w:lineRule="auto"/>
              <w:ind w:left="135"/>
              <w:jc w:val="center"/>
            </w:pPr>
          </w:p>
        </w:tc>
        <w:tc>
          <w:tcPr>
            <w:tcW w:w="1102" w:type="dxa"/>
            <w:tcMar>
              <w:top w:w="50" w:type="dxa"/>
              <w:left w:w="100" w:type="dxa"/>
            </w:tcMar>
            <w:vAlign w:val="center"/>
          </w:tcPr>
          <w:p w14:paraId="155DA3F8">
            <w:pPr>
              <w:spacing w:before="0" w:after="0"/>
              <w:ind w:left="135"/>
              <w:jc w:val="left"/>
            </w:pPr>
          </w:p>
        </w:tc>
        <w:tc>
          <w:tcPr>
            <w:tcW w:w="1911" w:type="dxa"/>
            <w:tcMar>
              <w:top w:w="50" w:type="dxa"/>
              <w:left w:w="100" w:type="dxa"/>
            </w:tcMar>
            <w:vAlign w:val="center"/>
          </w:tcPr>
          <w:p w14:paraId="7D85FB1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"https://m.edsoo.ru/863d668c" \h </w:instrText>
            </w:r>
            <w:r>
              <w:fldChar w:fldCharType="separate"/>
            </w:r>
            <w:r>
              <w:rPr>
                <w:rFonts w:ascii="Times New Roman" w:hAnsi="Times New Roman"/>
                <w:b w:val="0"/>
                <w:i w:val="0"/>
                <w:color w:val="0000FF"/>
                <w:sz w:val="22"/>
                <w:u w:val="single"/>
              </w:rPr>
              <w:t>https://m.edsoo.ru/863d668c</w:t>
            </w:r>
            <w:r>
              <w:rPr>
                <w:rFonts w:ascii="Times New Roman" w:hAnsi="Times New Roman"/>
                <w:b w:val="0"/>
                <w:i w:val="0"/>
                <w:color w:val="0000FF"/>
                <w:sz w:val="22"/>
                <w:u w:val="single"/>
              </w:rPr>
              <w:fldChar w:fldCharType="end"/>
            </w:r>
          </w:p>
        </w:tc>
      </w:tr>
      <w:tr w14:paraId="0DF901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16D2AD84">
            <w:pPr>
              <w:spacing w:before="0" w:after="0"/>
              <w:ind w:left="0"/>
              <w:jc w:val="left"/>
            </w:pPr>
            <w:r>
              <w:rPr>
                <w:rFonts w:ascii="Times New Roman" w:hAnsi="Times New Roman"/>
                <w:b w:val="0"/>
                <w:i w:val="0"/>
                <w:color w:val="000000"/>
                <w:sz w:val="24"/>
              </w:rPr>
              <w:t>22</w:t>
            </w:r>
          </w:p>
        </w:tc>
        <w:tc>
          <w:tcPr>
            <w:tcW w:w="3696" w:type="dxa"/>
            <w:tcMar>
              <w:top w:w="50" w:type="dxa"/>
              <w:left w:w="100" w:type="dxa"/>
            </w:tcMar>
            <w:vAlign w:val="center"/>
          </w:tcPr>
          <w:p w14:paraId="5A6B52CB">
            <w:pPr>
              <w:spacing w:before="0" w:after="0"/>
              <w:ind w:left="135"/>
              <w:jc w:val="left"/>
            </w:pPr>
            <w:r>
              <w:rPr>
                <w:rFonts w:ascii="Times New Roman" w:hAnsi="Times New Roman"/>
                <w:b w:val="0"/>
                <w:i w:val="0"/>
                <w:color w:val="000000"/>
                <w:sz w:val="24"/>
              </w:rPr>
              <w:t>Растения и среда обитания. Экологические факторы</w:t>
            </w:r>
          </w:p>
        </w:tc>
        <w:tc>
          <w:tcPr>
            <w:tcW w:w="774" w:type="dxa"/>
            <w:tcMar>
              <w:top w:w="50" w:type="dxa"/>
              <w:left w:w="100" w:type="dxa"/>
            </w:tcMar>
            <w:vAlign w:val="center"/>
          </w:tcPr>
          <w:p w14:paraId="4967320E">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40759D04">
            <w:pPr>
              <w:spacing w:before="0" w:after="0" w:line="276" w:lineRule="auto"/>
              <w:ind w:left="135"/>
              <w:jc w:val="center"/>
            </w:pPr>
          </w:p>
        </w:tc>
        <w:tc>
          <w:tcPr>
            <w:tcW w:w="1567" w:type="dxa"/>
            <w:tcMar>
              <w:top w:w="50" w:type="dxa"/>
              <w:left w:w="100" w:type="dxa"/>
            </w:tcMar>
            <w:vAlign w:val="center"/>
          </w:tcPr>
          <w:p w14:paraId="27A6CAEB">
            <w:pPr>
              <w:spacing w:before="0" w:after="0" w:line="276" w:lineRule="auto"/>
              <w:ind w:left="135"/>
              <w:jc w:val="center"/>
            </w:pPr>
          </w:p>
        </w:tc>
        <w:tc>
          <w:tcPr>
            <w:tcW w:w="1102" w:type="dxa"/>
            <w:tcMar>
              <w:top w:w="50" w:type="dxa"/>
              <w:left w:w="100" w:type="dxa"/>
            </w:tcMar>
            <w:vAlign w:val="center"/>
          </w:tcPr>
          <w:p w14:paraId="643BF575">
            <w:pPr>
              <w:spacing w:before="0" w:after="0"/>
              <w:ind w:left="135"/>
              <w:jc w:val="left"/>
            </w:pPr>
          </w:p>
        </w:tc>
        <w:tc>
          <w:tcPr>
            <w:tcW w:w="1911" w:type="dxa"/>
            <w:tcMar>
              <w:top w:w="50" w:type="dxa"/>
              <w:left w:w="100" w:type="dxa"/>
            </w:tcMar>
            <w:vAlign w:val="center"/>
          </w:tcPr>
          <w:p w14:paraId="5DF722C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"https://m.edsoo.ru/863d67ea" \h </w:instrText>
            </w:r>
            <w:r>
              <w:fldChar w:fldCharType="separate"/>
            </w:r>
            <w:r>
              <w:rPr>
                <w:rFonts w:ascii="Times New Roman" w:hAnsi="Times New Roman"/>
                <w:b w:val="0"/>
                <w:i w:val="0"/>
                <w:color w:val="0000FF"/>
                <w:sz w:val="22"/>
                <w:u w:val="single"/>
              </w:rPr>
              <w:t>https://m.edsoo.ru/863d67ea</w:t>
            </w:r>
            <w:r>
              <w:rPr>
                <w:rFonts w:ascii="Times New Roman" w:hAnsi="Times New Roman"/>
                <w:b w:val="0"/>
                <w:i w:val="0"/>
                <w:color w:val="0000FF"/>
                <w:sz w:val="22"/>
                <w:u w:val="single"/>
              </w:rPr>
              <w:fldChar w:fldCharType="end"/>
            </w:r>
          </w:p>
        </w:tc>
      </w:tr>
      <w:tr w14:paraId="219A87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3DB0BD7F">
            <w:pPr>
              <w:spacing w:before="0" w:after="0"/>
              <w:ind w:left="0"/>
              <w:jc w:val="left"/>
            </w:pPr>
            <w:r>
              <w:rPr>
                <w:rFonts w:ascii="Times New Roman" w:hAnsi="Times New Roman"/>
                <w:b w:val="0"/>
                <w:i w:val="0"/>
                <w:color w:val="000000"/>
                <w:sz w:val="24"/>
              </w:rPr>
              <w:t>23</w:t>
            </w:r>
          </w:p>
        </w:tc>
        <w:tc>
          <w:tcPr>
            <w:tcW w:w="3696" w:type="dxa"/>
            <w:tcMar>
              <w:top w:w="50" w:type="dxa"/>
              <w:left w:w="100" w:type="dxa"/>
            </w:tcMar>
            <w:vAlign w:val="center"/>
          </w:tcPr>
          <w:p w14:paraId="17AB9EE1">
            <w:pPr>
              <w:spacing w:before="0" w:after="0"/>
              <w:ind w:left="135"/>
              <w:jc w:val="left"/>
            </w:pPr>
            <w:r>
              <w:rPr>
                <w:rFonts w:ascii="Times New Roman" w:hAnsi="Times New Roman"/>
                <w:b w:val="0"/>
                <w:i w:val="0"/>
                <w:color w:val="000000"/>
                <w:sz w:val="24"/>
              </w:rPr>
              <w:t>Растительные сообщества. Структура растительного сообщества</w:t>
            </w:r>
          </w:p>
        </w:tc>
        <w:tc>
          <w:tcPr>
            <w:tcW w:w="774" w:type="dxa"/>
            <w:tcMar>
              <w:top w:w="50" w:type="dxa"/>
              <w:left w:w="100" w:type="dxa"/>
            </w:tcMar>
            <w:vAlign w:val="center"/>
          </w:tcPr>
          <w:p w14:paraId="2F25F864">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1A90EF84">
            <w:pPr>
              <w:spacing w:before="0" w:after="0" w:line="276" w:lineRule="auto"/>
              <w:ind w:left="135"/>
              <w:jc w:val="center"/>
            </w:pPr>
          </w:p>
        </w:tc>
        <w:tc>
          <w:tcPr>
            <w:tcW w:w="1567" w:type="dxa"/>
            <w:tcMar>
              <w:top w:w="50" w:type="dxa"/>
              <w:left w:w="100" w:type="dxa"/>
            </w:tcMar>
            <w:vAlign w:val="center"/>
          </w:tcPr>
          <w:p w14:paraId="60C1934C">
            <w:pPr>
              <w:spacing w:before="0" w:after="0" w:line="276" w:lineRule="auto"/>
              <w:ind w:left="135"/>
              <w:jc w:val="center"/>
            </w:pPr>
          </w:p>
        </w:tc>
        <w:tc>
          <w:tcPr>
            <w:tcW w:w="1102" w:type="dxa"/>
            <w:tcMar>
              <w:top w:w="50" w:type="dxa"/>
              <w:left w:w="100" w:type="dxa"/>
            </w:tcMar>
            <w:vAlign w:val="center"/>
          </w:tcPr>
          <w:p w14:paraId="78D4B17A">
            <w:pPr>
              <w:spacing w:before="0" w:after="0"/>
              <w:ind w:left="135"/>
              <w:jc w:val="left"/>
            </w:pPr>
          </w:p>
        </w:tc>
        <w:tc>
          <w:tcPr>
            <w:tcW w:w="1911" w:type="dxa"/>
            <w:tcMar>
              <w:top w:w="50" w:type="dxa"/>
              <w:left w:w="100" w:type="dxa"/>
            </w:tcMar>
            <w:vAlign w:val="center"/>
          </w:tcPr>
          <w:p w14:paraId="6394477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"https://m.edsoo.ru/863d695c" \h </w:instrText>
            </w:r>
            <w:r>
              <w:fldChar w:fldCharType="separate"/>
            </w:r>
            <w:r>
              <w:rPr>
                <w:rFonts w:ascii="Times New Roman" w:hAnsi="Times New Roman"/>
                <w:b w:val="0"/>
                <w:i w:val="0"/>
                <w:color w:val="0000FF"/>
                <w:sz w:val="22"/>
                <w:u w:val="single"/>
              </w:rPr>
              <w:t>https://m.edsoo.ru/863d695c</w:t>
            </w:r>
            <w:r>
              <w:rPr>
                <w:rFonts w:ascii="Times New Roman" w:hAnsi="Times New Roman"/>
                <w:b w:val="0"/>
                <w:i w:val="0"/>
                <w:color w:val="0000FF"/>
                <w:sz w:val="22"/>
                <w:u w:val="single"/>
              </w:rPr>
              <w:fldChar w:fldCharType="end"/>
            </w:r>
          </w:p>
        </w:tc>
      </w:tr>
      <w:tr w14:paraId="21D3D0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2C8F96C3">
            <w:pPr>
              <w:spacing w:before="0" w:after="0"/>
              <w:ind w:left="0"/>
              <w:jc w:val="left"/>
            </w:pPr>
            <w:r>
              <w:rPr>
                <w:rFonts w:ascii="Times New Roman" w:hAnsi="Times New Roman"/>
                <w:b w:val="0"/>
                <w:i w:val="0"/>
                <w:color w:val="000000"/>
                <w:sz w:val="24"/>
              </w:rPr>
              <w:t>24</w:t>
            </w:r>
          </w:p>
        </w:tc>
        <w:tc>
          <w:tcPr>
            <w:tcW w:w="3696" w:type="dxa"/>
            <w:tcMar>
              <w:top w:w="50" w:type="dxa"/>
              <w:left w:w="100" w:type="dxa"/>
            </w:tcMar>
            <w:vAlign w:val="center"/>
          </w:tcPr>
          <w:p w14:paraId="0329AEA7">
            <w:pPr>
              <w:spacing w:before="0" w:after="0"/>
              <w:ind w:left="135"/>
              <w:jc w:val="left"/>
            </w:pPr>
            <w:r>
              <w:rPr>
                <w:rFonts w:ascii="Times New Roman" w:hAnsi="Times New Roman"/>
                <w:b w:val="0"/>
                <w:i w:val="0"/>
                <w:color w:val="000000"/>
                <w:sz w:val="24"/>
              </w:rPr>
              <w:t>Культурные растения и их происхождение. Культурные растения сельскохозяйственных угодий</w:t>
            </w:r>
          </w:p>
        </w:tc>
        <w:tc>
          <w:tcPr>
            <w:tcW w:w="774" w:type="dxa"/>
            <w:tcMar>
              <w:top w:w="50" w:type="dxa"/>
              <w:left w:w="100" w:type="dxa"/>
            </w:tcMar>
            <w:vAlign w:val="center"/>
          </w:tcPr>
          <w:p w14:paraId="267D9D2D">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2175A7C7">
            <w:pPr>
              <w:spacing w:before="0" w:after="0" w:line="276" w:lineRule="auto"/>
              <w:ind w:left="135"/>
              <w:jc w:val="center"/>
            </w:pPr>
          </w:p>
        </w:tc>
        <w:tc>
          <w:tcPr>
            <w:tcW w:w="1567" w:type="dxa"/>
            <w:tcMar>
              <w:top w:w="50" w:type="dxa"/>
              <w:left w:w="100" w:type="dxa"/>
            </w:tcMar>
            <w:vAlign w:val="center"/>
          </w:tcPr>
          <w:p w14:paraId="17811B44">
            <w:pPr>
              <w:spacing w:before="0" w:after="0" w:line="276" w:lineRule="auto"/>
              <w:ind w:left="135"/>
              <w:jc w:val="center"/>
            </w:pPr>
          </w:p>
        </w:tc>
        <w:tc>
          <w:tcPr>
            <w:tcW w:w="1102" w:type="dxa"/>
            <w:tcMar>
              <w:top w:w="50" w:type="dxa"/>
              <w:left w:w="100" w:type="dxa"/>
            </w:tcMar>
            <w:vAlign w:val="center"/>
          </w:tcPr>
          <w:p w14:paraId="403C79E6">
            <w:pPr>
              <w:spacing w:before="0" w:after="0"/>
              <w:ind w:left="135"/>
              <w:jc w:val="left"/>
            </w:pPr>
          </w:p>
        </w:tc>
        <w:tc>
          <w:tcPr>
            <w:tcW w:w="1911" w:type="dxa"/>
            <w:tcMar>
              <w:top w:w="50" w:type="dxa"/>
              <w:left w:w="100" w:type="dxa"/>
            </w:tcMar>
            <w:vAlign w:val="center"/>
          </w:tcPr>
          <w:p w14:paraId="31BE80A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"https://m.edsoo.ru/863d6cc2" \h </w:instrText>
            </w:r>
            <w:r>
              <w:fldChar w:fldCharType="separate"/>
            </w:r>
            <w:r>
              <w:rPr>
                <w:rFonts w:ascii="Times New Roman" w:hAnsi="Times New Roman"/>
                <w:b w:val="0"/>
                <w:i w:val="0"/>
                <w:color w:val="0000FF"/>
                <w:sz w:val="22"/>
                <w:u w:val="single"/>
              </w:rPr>
              <w:t>https://m.edsoo.ru/863d6cc2</w:t>
            </w:r>
            <w:r>
              <w:rPr>
                <w:rFonts w:ascii="Times New Roman" w:hAnsi="Times New Roman"/>
                <w:b w:val="0"/>
                <w:i w:val="0"/>
                <w:color w:val="0000FF"/>
                <w:sz w:val="22"/>
                <w:u w:val="single"/>
              </w:rPr>
              <w:fldChar w:fldCharType="end"/>
            </w:r>
          </w:p>
        </w:tc>
      </w:tr>
      <w:tr w14:paraId="274A89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5F09C758">
            <w:pPr>
              <w:spacing w:before="0" w:after="0"/>
              <w:ind w:left="0"/>
              <w:jc w:val="left"/>
            </w:pPr>
            <w:r>
              <w:rPr>
                <w:rFonts w:ascii="Times New Roman" w:hAnsi="Times New Roman"/>
                <w:b w:val="0"/>
                <w:i w:val="0"/>
                <w:color w:val="000000"/>
                <w:sz w:val="24"/>
              </w:rPr>
              <w:t>25</w:t>
            </w:r>
          </w:p>
        </w:tc>
        <w:tc>
          <w:tcPr>
            <w:tcW w:w="3696" w:type="dxa"/>
            <w:tcMar>
              <w:top w:w="50" w:type="dxa"/>
              <w:left w:w="100" w:type="dxa"/>
            </w:tcMar>
            <w:vAlign w:val="center"/>
          </w:tcPr>
          <w:p w14:paraId="14A31387">
            <w:pPr>
              <w:spacing w:before="0" w:after="0"/>
              <w:ind w:left="135"/>
              <w:jc w:val="left"/>
            </w:pPr>
            <w:r>
              <w:rPr>
                <w:rFonts w:ascii="Times New Roman" w:hAnsi="Times New Roman"/>
                <w:b w:val="0"/>
                <w:i w:val="0"/>
                <w:color w:val="000000"/>
                <w:sz w:val="24"/>
              </w:rPr>
              <w:t>Растения города. Декоративное цветоводство</w:t>
            </w:r>
          </w:p>
        </w:tc>
        <w:tc>
          <w:tcPr>
            <w:tcW w:w="774" w:type="dxa"/>
            <w:tcMar>
              <w:top w:w="50" w:type="dxa"/>
              <w:left w:w="100" w:type="dxa"/>
            </w:tcMar>
            <w:vAlign w:val="center"/>
          </w:tcPr>
          <w:p w14:paraId="17E12BE3">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1D5F81EF">
            <w:pPr>
              <w:spacing w:before="0" w:after="0" w:line="276" w:lineRule="auto"/>
              <w:ind w:left="135"/>
              <w:jc w:val="center"/>
            </w:pPr>
          </w:p>
        </w:tc>
        <w:tc>
          <w:tcPr>
            <w:tcW w:w="1567" w:type="dxa"/>
            <w:tcMar>
              <w:top w:w="50" w:type="dxa"/>
              <w:left w:w="100" w:type="dxa"/>
            </w:tcMar>
            <w:vAlign w:val="center"/>
          </w:tcPr>
          <w:p w14:paraId="3F70DE9A">
            <w:pPr>
              <w:spacing w:before="0" w:after="0" w:line="276" w:lineRule="auto"/>
              <w:ind w:left="135"/>
              <w:jc w:val="center"/>
            </w:pPr>
          </w:p>
        </w:tc>
        <w:tc>
          <w:tcPr>
            <w:tcW w:w="1102" w:type="dxa"/>
            <w:tcMar>
              <w:top w:w="50" w:type="dxa"/>
              <w:left w:w="100" w:type="dxa"/>
            </w:tcMar>
            <w:vAlign w:val="center"/>
          </w:tcPr>
          <w:p w14:paraId="313B0643">
            <w:pPr>
              <w:spacing w:before="0" w:after="0"/>
              <w:ind w:left="135"/>
              <w:jc w:val="left"/>
            </w:pPr>
          </w:p>
        </w:tc>
        <w:tc>
          <w:tcPr>
            <w:tcW w:w="1911" w:type="dxa"/>
            <w:tcMar>
              <w:top w:w="50" w:type="dxa"/>
              <w:left w:w="100" w:type="dxa"/>
            </w:tcMar>
            <w:vAlign w:val="center"/>
          </w:tcPr>
          <w:p w14:paraId="4137F87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"https://m.edsoo.ru/863d6e2a" \h </w:instrText>
            </w:r>
            <w:r>
              <w:fldChar w:fldCharType="separate"/>
            </w:r>
            <w:r>
              <w:rPr>
                <w:rFonts w:ascii="Times New Roman" w:hAnsi="Times New Roman"/>
                <w:b w:val="0"/>
                <w:i w:val="0"/>
                <w:color w:val="0000FF"/>
                <w:sz w:val="22"/>
                <w:u w:val="single"/>
              </w:rPr>
              <w:t>https://m.edsoo.ru/863d6e2a</w:t>
            </w:r>
            <w:r>
              <w:rPr>
                <w:rFonts w:ascii="Times New Roman" w:hAnsi="Times New Roman"/>
                <w:b w:val="0"/>
                <w:i w:val="0"/>
                <w:color w:val="0000FF"/>
                <w:sz w:val="22"/>
                <w:u w:val="single"/>
              </w:rPr>
              <w:fldChar w:fldCharType="end"/>
            </w:r>
          </w:p>
        </w:tc>
      </w:tr>
      <w:tr w14:paraId="5C8957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503D15BE">
            <w:pPr>
              <w:spacing w:before="0" w:after="0"/>
              <w:ind w:left="0"/>
              <w:jc w:val="left"/>
            </w:pPr>
            <w:r>
              <w:rPr>
                <w:rFonts w:ascii="Times New Roman" w:hAnsi="Times New Roman"/>
                <w:b w:val="0"/>
                <w:i w:val="0"/>
                <w:color w:val="000000"/>
                <w:sz w:val="24"/>
              </w:rPr>
              <w:t>26</w:t>
            </w:r>
          </w:p>
        </w:tc>
        <w:tc>
          <w:tcPr>
            <w:tcW w:w="3696" w:type="dxa"/>
            <w:tcMar>
              <w:top w:w="50" w:type="dxa"/>
              <w:left w:w="100" w:type="dxa"/>
            </w:tcMar>
            <w:vAlign w:val="center"/>
          </w:tcPr>
          <w:p w14:paraId="6B28B978">
            <w:pPr>
              <w:spacing w:before="0" w:after="0"/>
              <w:ind w:left="135"/>
              <w:jc w:val="left"/>
            </w:pPr>
            <w:r>
              <w:rPr>
                <w:rFonts w:ascii="Times New Roman" w:hAnsi="Times New Roman"/>
                <w:b w:val="0"/>
                <w:i w:val="0"/>
                <w:color w:val="000000"/>
                <w:sz w:val="24"/>
              </w:rPr>
              <w:t>Охрана растительного мира / Всероссийская проверочная работа</w:t>
            </w:r>
          </w:p>
        </w:tc>
        <w:tc>
          <w:tcPr>
            <w:tcW w:w="774" w:type="dxa"/>
            <w:tcMar>
              <w:top w:w="50" w:type="dxa"/>
              <w:left w:w="100" w:type="dxa"/>
            </w:tcMar>
            <w:vAlign w:val="center"/>
          </w:tcPr>
          <w:p w14:paraId="12A2F81B">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1805457C">
            <w:pPr>
              <w:spacing w:before="0" w:after="0" w:line="276" w:lineRule="auto"/>
              <w:ind w:left="135"/>
              <w:jc w:val="center"/>
            </w:pPr>
            <w:r>
              <w:rPr>
                <w:rFonts w:ascii="Times New Roman" w:hAnsi="Times New Roman"/>
                <w:b w:val="0"/>
                <w:i w:val="0"/>
                <w:color w:val="000000"/>
                <w:sz w:val="24"/>
              </w:rPr>
              <w:t xml:space="preserve"> 1 </w:t>
            </w:r>
          </w:p>
        </w:tc>
        <w:tc>
          <w:tcPr>
            <w:tcW w:w="1567" w:type="dxa"/>
            <w:tcMar>
              <w:top w:w="50" w:type="dxa"/>
              <w:left w:w="100" w:type="dxa"/>
            </w:tcMar>
            <w:vAlign w:val="center"/>
          </w:tcPr>
          <w:p w14:paraId="37F313CE">
            <w:pPr>
              <w:spacing w:before="0" w:after="0" w:line="276" w:lineRule="auto"/>
              <w:ind w:left="135"/>
              <w:jc w:val="center"/>
            </w:pPr>
          </w:p>
        </w:tc>
        <w:tc>
          <w:tcPr>
            <w:tcW w:w="1102" w:type="dxa"/>
            <w:tcMar>
              <w:top w:w="50" w:type="dxa"/>
              <w:left w:w="100" w:type="dxa"/>
            </w:tcMar>
            <w:vAlign w:val="center"/>
          </w:tcPr>
          <w:p w14:paraId="68A132FE">
            <w:pPr>
              <w:spacing w:before="0" w:after="0"/>
              <w:ind w:left="135"/>
              <w:jc w:val="left"/>
            </w:pPr>
          </w:p>
        </w:tc>
        <w:tc>
          <w:tcPr>
            <w:tcW w:w="1911" w:type="dxa"/>
            <w:tcMar>
              <w:top w:w="50" w:type="dxa"/>
              <w:left w:w="100" w:type="dxa"/>
            </w:tcMar>
            <w:vAlign w:val="center"/>
          </w:tcPr>
          <w:p w14:paraId="37B0F78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"https://m.edsoo.ru/863d6f88" \h </w:instrText>
            </w:r>
            <w:r>
              <w:fldChar w:fldCharType="separate"/>
            </w:r>
            <w:r>
              <w:rPr>
                <w:rFonts w:ascii="Times New Roman" w:hAnsi="Times New Roman"/>
                <w:b w:val="0"/>
                <w:i w:val="0"/>
                <w:color w:val="0000FF"/>
                <w:sz w:val="22"/>
                <w:u w:val="single"/>
              </w:rPr>
              <w:t>https://m.edsoo.ru/863d6f88</w:t>
            </w:r>
            <w:r>
              <w:rPr>
                <w:rFonts w:ascii="Times New Roman" w:hAnsi="Times New Roman"/>
                <w:b w:val="0"/>
                <w:i w:val="0"/>
                <w:color w:val="0000FF"/>
                <w:sz w:val="22"/>
                <w:u w:val="single"/>
              </w:rPr>
              <w:fldChar w:fldCharType="end"/>
            </w:r>
          </w:p>
        </w:tc>
      </w:tr>
      <w:tr w14:paraId="6C862F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7EA76099">
            <w:pPr>
              <w:spacing w:before="0" w:after="0"/>
              <w:ind w:left="0"/>
              <w:jc w:val="left"/>
            </w:pPr>
            <w:r>
              <w:rPr>
                <w:rFonts w:ascii="Times New Roman" w:hAnsi="Times New Roman"/>
                <w:b w:val="0"/>
                <w:i w:val="0"/>
                <w:color w:val="000000"/>
                <w:sz w:val="24"/>
              </w:rPr>
              <w:t>27</w:t>
            </w:r>
          </w:p>
        </w:tc>
        <w:tc>
          <w:tcPr>
            <w:tcW w:w="3696" w:type="dxa"/>
            <w:tcMar>
              <w:top w:w="50" w:type="dxa"/>
              <w:left w:w="100" w:type="dxa"/>
            </w:tcMar>
            <w:vAlign w:val="center"/>
          </w:tcPr>
          <w:p w14:paraId="33255575">
            <w:pPr>
              <w:spacing w:before="0" w:after="0"/>
              <w:ind w:left="135"/>
              <w:jc w:val="left"/>
            </w:pPr>
            <w:r>
              <w:rPr>
                <w:rFonts w:ascii="Times New Roman" w:hAnsi="Times New Roman"/>
                <w:b w:val="0"/>
                <w:i w:val="0"/>
                <w:color w:val="000000"/>
                <w:sz w:val="24"/>
              </w:rPr>
              <w:t>Всероссийская проверочная работа</w:t>
            </w:r>
          </w:p>
        </w:tc>
        <w:tc>
          <w:tcPr>
            <w:tcW w:w="774" w:type="dxa"/>
            <w:tcMar>
              <w:top w:w="50" w:type="dxa"/>
              <w:left w:w="100" w:type="dxa"/>
            </w:tcMar>
            <w:vAlign w:val="center"/>
          </w:tcPr>
          <w:p w14:paraId="5CDB0D72">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699EB828">
            <w:pPr>
              <w:spacing w:before="0" w:after="0" w:line="276" w:lineRule="auto"/>
              <w:ind w:left="135"/>
              <w:jc w:val="center"/>
            </w:pPr>
            <w:r>
              <w:rPr>
                <w:rFonts w:ascii="Times New Roman" w:hAnsi="Times New Roman"/>
                <w:b w:val="0"/>
                <w:i w:val="0"/>
                <w:color w:val="000000"/>
                <w:sz w:val="24"/>
              </w:rPr>
              <w:t xml:space="preserve"> 1 </w:t>
            </w:r>
          </w:p>
        </w:tc>
        <w:tc>
          <w:tcPr>
            <w:tcW w:w="1567" w:type="dxa"/>
            <w:tcMar>
              <w:top w:w="50" w:type="dxa"/>
              <w:left w:w="100" w:type="dxa"/>
            </w:tcMar>
            <w:vAlign w:val="center"/>
          </w:tcPr>
          <w:p w14:paraId="0604CEB6">
            <w:pPr>
              <w:spacing w:before="0" w:after="0" w:line="276" w:lineRule="auto"/>
              <w:ind w:left="135"/>
              <w:jc w:val="center"/>
            </w:pPr>
          </w:p>
        </w:tc>
        <w:tc>
          <w:tcPr>
            <w:tcW w:w="1102" w:type="dxa"/>
            <w:tcMar>
              <w:top w:w="50" w:type="dxa"/>
              <w:left w:w="100" w:type="dxa"/>
            </w:tcMar>
            <w:vAlign w:val="center"/>
          </w:tcPr>
          <w:p w14:paraId="3FD5FE40">
            <w:pPr>
              <w:spacing w:before="0" w:after="0"/>
              <w:ind w:left="135"/>
              <w:jc w:val="left"/>
            </w:pPr>
          </w:p>
        </w:tc>
        <w:tc>
          <w:tcPr>
            <w:tcW w:w="1911" w:type="dxa"/>
            <w:tcMar>
              <w:top w:w="50" w:type="dxa"/>
              <w:left w:w="100" w:type="dxa"/>
            </w:tcMar>
            <w:vAlign w:val="center"/>
          </w:tcPr>
          <w:p w14:paraId="0EF26659">
            <w:pPr>
              <w:spacing w:before="0" w:after="0"/>
              <w:ind w:left="135"/>
              <w:jc w:val="left"/>
            </w:pPr>
          </w:p>
        </w:tc>
      </w:tr>
      <w:tr w14:paraId="5C8768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2571CB14">
            <w:pPr>
              <w:spacing w:before="0" w:after="0"/>
              <w:ind w:left="0"/>
              <w:jc w:val="left"/>
            </w:pPr>
            <w:r>
              <w:rPr>
                <w:rFonts w:ascii="Times New Roman" w:hAnsi="Times New Roman"/>
                <w:b w:val="0"/>
                <w:i w:val="0"/>
                <w:color w:val="000000"/>
                <w:sz w:val="24"/>
              </w:rPr>
              <w:t>28</w:t>
            </w:r>
          </w:p>
        </w:tc>
        <w:tc>
          <w:tcPr>
            <w:tcW w:w="3696" w:type="dxa"/>
            <w:tcMar>
              <w:top w:w="50" w:type="dxa"/>
              <w:left w:w="100" w:type="dxa"/>
            </w:tcMar>
            <w:vAlign w:val="center"/>
          </w:tcPr>
          <w:p w14:paraId="52D1C888">
            <w:pPr>
              <w:spacing w:before="0" w:after="0"/>
              <w:ind w:left="135"/>
              <w:jc w:val="left"/>
            </w:pPr>
            <w:r>
              <w:rPr>
                <w:rFonts w:ascii="Times New Roman" w:hAnsi="Times New Roman"/>
                <w:b w:val="0"/>
                <w:i w:val="0"/>
                <w:color w:val="000000"/>
                <w:sz w:val="24"/>
              </w:rPr>
              <w:t>Бактерии - доядерные организмы. Общая характеристика бактерий. Лабораторная работа «Изучение строения бактерий (на готовых микропрепаратах)»</w:t>
            </w:r>
          </w:p>
        </w:tc>
        <w:tc>
          <w:tcPr>
            <w:tcW w:w="774" w:type="dxa"/>
            <w:tcMar>
              <w:top w:w="50" w:type="dxa"/>
              <w:left w:w="100" w:type="dxa"/>
            </w:tcMar>
            <w:vAlign w:val="center"/>
          </w:tcPr>
          <w:p w14:paraId="1C26D4F4">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54DE214F">
            <w:pPr>
              <w:spacing w:before="0" w:after="0" w:line="276" w:lineRule="auto"/>
              <w:ind w:left="135"/>
              <w:jc w:val="center"/>
            </w:pPr>
          </w:p>
        </w:tc>
        <w:tc>
          <w:tcPr>
            <w:tcW w:w="1567" w:type="dxa"/>
            <w:tcMar>
              <w:top w:w="50" w:type="dxa"/>
              <w:left w:w="100" w:type="dxa"/>
            </w:tcMar>
            <w:vAlign w:val="center"/>
          </w:tcPr>
          <w:p w14:paraId="480197E0">
            <w:pPr>
              <w:spacing w:before="0" w:after="0" w:line="276" w:lineRule="auto"/>
              <w:ind w:left="135"/>
              <w:jc w:val="center"/>
            </w:pPr>
            <w:r>
              <w:rPr>
                <w:rFonts w:ascii="Times New Roman" w:hAnsi="Times New Roman"/>
                <w:b w:val="0"/>
                <w:i w:val="0"/>
                <w:color w:val="000000"/>
                <w:sz w:val="24"/>
              </w:rPr>
              <w:t xml:space="preserve"> 0.5 </w:t>
            </w:r>
          </w:p>
        </w:tc>
        <w:tc>
          <w:tcPr>
            <w:tcW w:w="1102" w:type="dxa"/>
            <w:tcMar>
              <w:top w:w="50" w:type="dxa"/>
              <w:left w:w="100" w:type="dxa"/>
            </w:tcMar>
            <w:vAlign w:val="center"/>
          </w:tcPr>
          <w:p w14:paraId="57C0E43D">
            <w:pPr>
              <w:spacing w:before="0" w:after="0"/>
              <w:ind w:left="135"/>
              <w:jc w:val="left"/>
            </w:pPr>
          </w:p>
        </w:tc>
        <w:tc>
          <w:tcPr>
            <w:tcW w:w="1911" w:type="dxa"/>
            <w:tcMar>
              <w:top w:w="50" w:type="dxa"/>
              <w:left w:w="100" w:type="dxa"/>
            </w:tcMar>
            <w:vAlign w:val="center"/>
          </w:tcPr>
          <w:p w14:paraId="5944151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"https://m.edsoo.ru/863d75f0" \h </w:instrText>
            </w:r>
            <w:r>
              <w:fldChar w:fldCharType="separate"/>
            </w:r>
            <w:r>
              <w:rPr>
                <w:rFonts w:ascii="Times New Roman" w:hAnsi="Times New Roman"/>
                <w:b w:val="0"/>
                <w:i w:val="0"/>
                <w:color w:val="0000FF"/>
                <w:sz w:val="22"/>
                <w:u w:val="single"/>
              </w:rPr>
              <w:t>https://m.edsoo.ru/863d75f0</w:t>
            </w:r>
            <w:r>
              <w:rPr>
                <w:rFonts w:ascii="Times New Roman" w:hAnsi="Times New Roman"/>
                <w:b w:val="0"/>
                <w:i w:val="0"/>
                <w:color w:val="0000FF"/>
                <w:sz w:val="22"/>
                <w:u w:val="single"/>
              </w:rPr>
              <w:fldChar w:fldCharType="end"/>
            </w:r>
          </w:p>
        </w:tc>
      </w:tr>
      <w:tr w14:paraId="62A355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0374E14E">
            <w:pPr>
              <w:spacing w:before="0" w:after="0"/>
              <w:ind w:left="0"/>
              <w:jc w:val="left"/>
            </w:pPr>
            <w:r>
              <w:rPr>
                <w:rFonts w:ascii="Times New Roman" w:hAnsi="Times New Roman"/>
                <w:b w:val="0"/>
                <w:i w:val="0"/>
                <w:color w:val="000000"/>
                <w:sz w:val="24"/>
              </w:rPr>
              <w:t>29</w:t>
            </w:r>
          </w:p>
        </w:tc>
        <w:tc>
          <w:tcPr>
            <w:tcW w:w="3696" w:type="dxa"/>
            <w:tcMar>
              <w:top w:w="50" w:type="dxa"/>
              <w:left w:w="100" w:type="dxa"/>
            </w:tcMar>
            <w:vAlign w:val="center"/>
          </w:tcPr>
          <w:p w14:paraId="078437D1">
            <w:pPr>
              <w:spacing w:before="0" w:after="0"/>
              <w:ind w:left="135"/>
              <w:jc w:val="left"/>
            </w:pPr>
            <w:r>
              <w:rPr>
                <w:rFonts w:ascii="Times New Roman" w:hAnsi="Times New Roman"/>
                <w:b w:val="0"/>
                <w:i w:val="0"/>
                <w:color w:val="000000"/>
                <w:sz w:val="24"/>
              </w:rPr>
              <w:t>Роль бактерий в природе и жизни человека</w:t>
            </w:r>
          </w:p>
        </w:tc>
        <w:tc>
          <w:tcPr>
            <w:tcW w:w="774" w:type="dxa"/>
            <w:tcMar>
              <w:top w:w="50" w:type="dxa"/>
              <w:left w:w="100" w:type="dxa"/>
            </w:tcMar>
            <w:vAlign w:val="center"/>
          </w:tcPr>
          <w:p w14:paraId="4B4C7020">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388ED8F6">
            <w:pPr>
              <w:spacing w:before="0" w:after="0" w:line="276" w:lineRule="auto"/>
              <w:ind w:left="135"/>
              <w:jc w:val="center"/>
            </w:pPr>
          </w:p>
        </w:tc>
        <w:tc>
          <w:tcPr>
            <w:tcW w:w="1567" w:type="dxa"/>
            <w:tcMar>
              <w:top w:w="50" w:type="dxa"/>
              <w:left w:w="100" w:type="dxa"/>
            </w:tcMar>
            <w:vAlign w:val="center"/>
          </w:tcPr>
          <w:p w14:paraId="218F78B1">
            <w:pPr>
              <w:spacing w:before="0" w:after="0" w:line="276" w:lineRule="auto"/>
              <w:ind w:left="135"/>
              <w:jc w:val="center"/>
            </w:pPr>
          </w:p>
        </w:tc>
        <w:tc>
          <w:tcPr>
            <w:tcW w:w="1102" w:type="dxa"/>
            <w:tcMar>
              <w:top w:w="50" w:type="dxa"/>
              <w:left w:w="100" w:type="dxa"/>
            </w:tcMar>
            <w:vAlign w:val="center"/>
          </w:tcPr>
          <w:p w14:paraId="37116F7A">
            <w:pPr>
              <w:spacing w:before="0" w:after="0"/>
              <w:ind w:left="135"/>
              <w:jc w:val="left"/>
            </w:pPr>
          </w:p>
        </w:tc>
        <w:tc>
          <w:tcPr>
            <w:tcW w:w="1911" w:type="dxa"/>
            <w:tcMar>
              <w:top w:w="50" w:type="dxa"/>
              <w:left w:w="100" w:type="dxa"/>
            </w:tcMar>
            <w:vAlign w:val="center"/>
          </w:tcPr>
          <w:p w14:paraId="5362C03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"https://m.edsoo.ru/863d75f0" \h </w:instrText>
            </w:r>
            <w:r>
              <w:fldChar w:fldCharType="separate"/>
            </w:r>
            <w:r>
              <w:rPr>
                <w:rFonts w:ascii="Times New Roman" w:hAnsi="Times New Roman"/>
                <w:b w:val="0"/>
                <w:i w:val="0"/>
                <w:color w:val="0000FF"/>
                <w:sz w:val="22"/>
                <w:u w:val="single"/>
              </w:rPr>
              <w:t>https://m.edsoo.ru/863d75f0</w:t>
            </w:r>
            <w:r>
              <w:rPr>
                <w:rFonts w:ascii="Times New Roman" w:hAnsi="Times New Roman"/>
                <w:b w:val="0"/>
                <w:i w:val="0"/>
                <w:color w:val="0000FF"/>
                <w:sz w:val="22"/>
                <w:u w:val="single"/>
              </w:rPr>
              <w:fldChar w:fldCharType="end"/>
            </w:r>
          </w:p>
        </w:tc>
      </w:tr>
      <w:tr w14:paraId="01794B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6834A2AC">
            <w:pPr>
              <w:spacing w:before="0" w:after="0"/>
              <w:ind w:left="0"/>
              <w:jc w:val="left"/>
            </w:pPr>
            <w:r>
              <w:rPr>
                <w:rFonts w:ascii="Times New Roman" w:hAnsi="Times New Roman"/>
                <w:b w:val="0"/>
                <w:i w:val="0"/>
                <w:color w:val="000000"/>
                <w:sz w:val="24"/>
              </w:rPr>
              <w:t>30</w:t>
            </w:r>
          </w:p>
        </w:tc>
        <w:tc>
          <w:tcPr>
            <w:tcW w:w="3696" w:type="dxa"/>
            <w:tcMar>
              <w:top w:w="50" w:type="dxa"/>
              <w:left w:w="100" w:type="dxa"/>
            </w:tcMar>
            <w:vAlign w:val="center"/>
          </w:tcPr>
          <w:p w14:paraId="25EA949A">
            <w:pPr>
              <w:spacing w:before="0" w:after="0"/>
              <w:ind w:left="135"/>
              <w:jc w:val="left"/>
            </w:pPr>
            <w:r>
              <w:rPr>
                <w:rFonts w:ascii="Times New Roman" w:hAnsi="Times New Roman"/>
                <w:b w:val="0"/>
                <w:i w:val="0"/>
                <w:color w:val="000000"/>
                <w:sz w:val="24"/>
              </w:rPr>
              <w:t>Грибы. Общая характеристика</w:t>
            </w:r>
          </w:p>
        </w:tc>
        <w:tc>
          <w:tcPr>
            <w:tcW w:w="774" w:type="dxa"/>
            <w:tcMar>
              <w:top w:w="50" w:type="dxa"/>
              <w:left w:w="100" w:type="dxa"/>
            </w:tcMar>
            <w:vAlign w:val="center"/>
          </w:tcPr>
          <w:p w14:paraId="7701A83F">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40ADB878">
            <w:pPr>
              <w:spacing w:before="0" w:after="0" w:line="276" w:lineRule="auto"/>
              <w:ind w:left="135"/>
              <w:jc w:val="center"/>
            </w:pPr>
          </w:p>
        </w:tc>
        <w:tc>
          <w:tcPr>
            <w:tcW w:w="1567" w:type="dxa"/>
            <w:tcMar>
              <w:top w:w="50" w:type="dxa"/>
              <w:left w:w="100" w:type="dxa"/>
            </w:tcMar>
            <w:vAlign w:val="center"/>
          </w:tcPr>
          <w:p w14:paraId="3292C623">
            <w:pPr>
              <w:spacing w:before="0" w:after="0" w:line="276" w:lineRule="auto"/>
              <w:ind w:left="135"/>
              <w:jc w:val="center"/>
            </w:pPr>
          </w:p>
        </w:tc>
        <w:tc>
          <w:tcPr>
            <w:tcW w:w="1102" w:type="dxa"/>
            <w:tcMar>
              <w:top w:w="50" w:type="dxa"/>
              <w:left w:w="100" w:type="dxa"/>
            </w:tcMar>
            <w:vAlign w:val="center"/>
          </w:tcPr>
          <w:p w14:paraId="4F7B5D5A">
            <w:pPr>
              <w:spacing w:before="0" w:after="0"/>
              <w:ind w:left="135"/>
              <w:jc w:val="left"/>
            </w:pPr>
          </w:p>
        </w:tc>
        <w:tc>
          <w:tcPr>
            <w:tcW w:w="1911" w:type="dxa"/>
            <w:tcMar>
              <w:top w:w="50" w:type="dxa"/>
              <w:left w:w="100" w:type="dxa"/>
            </w:tcMar>
            <w:vAlign w:val="center"/>
          </w:tcPr>
          <w:p w14:paraId="545A713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"https://m.edsoo.ru/863d70e6" \h </w:instrText>
            </w:r>
            <w:r>
              <w:fldChar w:fldCharType="separate"/>
            </w:r>
            <w:r>
              <w:rPr>
                <w:rFonts w:ascii="Times New Roman" w:hAnsi="Times New Roman"/>
                <w:b w:val="0"/>
                <w:i w:val="0"/>
                <w:color w:val="0000FF"/>
                <w:sz w:val="22"/>
                <w:u w:val="single"/>
              </w:rPr>
              <w:t>https://m.edsoo.ru/863d70e6</w:t>
            </w:r>
            <w:r>
              <w:rPr>
                <w:rFonts w:ascii="Times New Roman" w:hAnsi="Times New Roman"/>
                <w:b w:val="0"/>
                <w:i w:val="0"/>
                <w:color w:val="0000FF"/>
                <w:sz w:val="22"/>
                <w:u w:val="single"/>
              </w:rPr>
              <w:fldChar w:fldCharType="end"/>
            </w:r>
          </w:p>
        </w:tc>
      </w:tr>
      <w:tr w14:paraId="0DBD1A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6A49DFFB">
            <w:pPr>
              <w:spacing w:before="0" w:after="0"/>
              <w:ind w:left="0"/>
              <w:jc w:val="left"/>
            </w:pPr>
            <w:r>
              <w:rPr>
                <w:rFonts w:ascii="Times New Roman" w:hAnsi="Times New Roman"/>
                <w:b w:val="0"/>
                <w:i w:val="0"/>
                <w:color w:val="000000"/>
                <w:sz w:val="24"/>
              </w:rPr>
              <w:t>31</w:t>
            </w:r>
          </w:p>
        </w:tc>
        <w:tc>
          <w:tcPr>
            <w:tcW w:w="3696" w:type="dxa"/>
            <w:tcMar>
              <w:top w:w="50" w:type="dxa"/>
              <w:left w:w="100" w:type="dxa"/>
            </w:tcMar>
            <w:vAlign w:val="center"/>
          </w:tcPr>
          <w:p w14:paraId="74D807E7">
            <w:pPr>
              <w:spacing w:before="0" w:after="0"/>
              <w:ind w:left="135"/>
              <w:jc w:val="left"/>
            </w:pPr>
            <w:r>
              <w:rPr>
                <w:rFonts w:ascii="Times New Roman" w:hAnsi="Times New Roman"/>
                <w:b w:val="0"/>
                <w:i w:val="0"/>
                <w:color w:val="000000"/>
                <w:sz w:val="24"/>
              </w:rPr>
              <w:t>Шляпочные грибы. Практическая работа «Изучение строения плодовых тел шляпочных грибов (или изучение шляпочных грибов на муляжах)»</w:t>
            </w:r>
          </w:p>
        </w:tc>
        <w:tc>
          <w:tcPr>
            <w:tcW w:w="774" w:type="dxa"/>
            <w:tcMar>
              <w:top w:w="50" w:type="dxa"/>
              <w:left w:w="100" w:type="dxa"/>
            </w:tcMar>
            <w:vAlign w:val="center"/>
          </w:tcPr>
          <w:p w14:paraId="2974F1F5">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13340804">
            <w:pPr>
              <w:spacing w:before="0" w:after="0" w:line="276" w:lineRule="auto"/>
              <w:ind w:left="135"/>
              <w:jc w:val="center"/>
            </w:pPr>
          </w:p>
        </w:tc>
        <w:tc>
          <w:tcPr>
            <w:tcW w:w="1567" w:type="dxa"/>
            <w:tcMar>
              <w:top w:w="50" w:type="dxa"/>
              <w:left w:w="100" w:type="dxa"/>
            </w:tcMar>
            <w:vAlign w:val="center"/>
          </w:tcPr>
          <w:p w14:paraId="1D113833">
            <w:pPr>
              <w:spacing w:before="0" w:after="0" w:line="276" w:lineRule="auto"/>
              <w:ind w:left="135"/>
              <w:jc w:val="center"/>
            </w:pPr>
            <w:r>
              <w:rPr>
                <w:rFonts w:ascii="Times New Roman" w:hAnsi="Times New Roman"/>
                <w:b w:val="0"/>
                <w:i w:val="0"/>
                <w:color w:val="000000"/>
                <w:sz w:val="24"/>
              </w:rPr>
              <w:t xml:space="preserve"> 0.5 </w:t>
            </w:r>
          </w:p>
        </w:tc>
        <w:tc>
          <w:tcPr>
            <w:tcW w:w="1102" w:type="dxa"/>
            <w:tcMar>
              <w:top w:w="50" w:type="dxa"/>
              <w:left w:w="100" w:type="dxa"/>
            </w:tcMar>
            <w:vAlign w:val="center"/>
          </w:tcPr>
          <w:p w14:paraId="691B75C3">
            <w:pPr>
              <w:spacing w:before="0" w:after="0"/>
              <w:ind w:left="135"/>
              <w:jc w:val="left"/>
            </w:pPr>
          </w:p>
        </w:tc>
        <w:tc>
          <w:tcPr>
            <w:tcW w:w="1911" w:type="dxa"/>
            <w:tcMar>
              <w:top w:w="50" w:type="dxa"/>
              <w:left w:w="100" w:type="dxa"/>
            </w:tcMar>
            <w:vAlign w:val="center"/>
          </w:tcPr>
          <w:p w14:paraId="71A9448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"https://m.edsoo.ru/863d70e6" \h </w:instrText>
            </w:r>
            <w:r>
              <w:fldChar w:fldCharType="separate"/>
            </w:r>
            <w:r>
              <w:rPr>
                <w:rFonts w:ascii="Times New Roman" w:hAnsi="Times New Roman"/>
                <w:b w:val="0"/>
                <w:i w:val="0"/>
                <w:color w:val="0000FF"/>
                <w:sz w:val="22"/>
                <w:u w:val="single"/>
              </w:rPr>
              <w:t>https://m.edsoo.ru/863d70e6</w:t>
            </w:r>
            <w:r>
              <w:rPr>
                <w:rFonts w:ascii="Times New Roman" w:hAnsi="Times New Roman"/>
                <w:b w:val="0"/>
                <w:i w:val="0"/>
                <w:color w:val="0000FF"/>
                <w:sz w:val="22"/>
                <w:u w:val="single"/>
              </w:rPr>
              <w:fldChar w:fldCharType="end"/>
            </w:r>
          </w:p>
        </w:tc>
      </w:tr>
      <w:tr w14:paraId="32DB01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325A0598">
            <w:pPr>
              <w:spacing w:before="0" w:after="0"/>
              <w:ind w:left="0"/>
              <w:jc w:val="left"/>
            </w:pPr>
            <w:r>
              <w:rPr>
                <w:rFonts w:ascii="Times New Roman" w:hAnsi="Times New Roman"/>
                <w:b w:val="0"/>
                <w:i w:val="0"/>
                <w:color w:val="000000"/>
                <w:sz w:val="24"/>
              </w:rPr>
              <w:t>32</w:t>
            </w:r>
          </w:p>
        </w:tc>
        <w:tc>
          <w:tcPr>
            <w:tcW w:w="3696" w:type="dxa"/>
            <w:tcMar>
              <w:top w:w="50" w:type="dxa"/>
              <w:left w:w="100" w:type="dxa"/>
            </w:tcMar>
            <w:vAlign w:val="center"/>
          </w:tcPr>
          <w:p w14:paraId="3BBAD7B8">
            <w:pPr>
              <w:spacing w:before="0" w:after="0"/>
              <w:ind w:left="135"/>
              <w:jc w:val="left"/>
            </w:pPr>
            <w:r>
              <w:rPr>
                <w:rFonts w:ascii="Times New Roman" w:hAnsi="Times New Roman"/>
                <w:b w:val="0"/>
                <w:i w:val="0"/>
                <w:color w:val="000000"/>
                <w:sz w:val="24"/>
              </w:rPr>
              <w:t>Плесневые и дрожжи. Практическая работа «Изучение строения одноклеточных (мукор) и многоклеточных (пеницилл) плесневых грибов»</w:t>
            </w:r>
          </w:p>
        </w:tc>
        <w:tc>
          <w:tcPr>
            <w:tcW w:w="774" w:type="dxa"/>
            <w:tcMar>
              <w:top w:w="50" w:type="dxa"/>
              <w:left w:w="100" w:type="dxa"/>
            </w:tcMar>
            <w:vAlign w:val="center"/>
          </w:tcPr>
          <w:p w14:paraId="6BCC5B47">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21B6C658">
            <w:pPr>
              <w:spacing w:before="0" w:after="0" w:line="276" w:lineRule="auto"/>
              <w:ind w:left="135"/>
              <w:jc w:val="center"/>
            </w:pPr>
          </w:p>
        </w:tc>
        <w:tc>
          <w:tcPr>
            <w:tcW w:w="1567" w:type="dxa"/>
            <w:tcMar>
              <w:top w:w="50" w:type="dxa"/>
              <w:left w:w="100" w:type="dxa"/>
            </w:tcMar>
            <w:vAlign w:val="center"/>
          </w:tcPr>
          <w:p w14:paraId="180AE057">
            <w:pPr>
              <w:spacing w:before="0" w:after="0" w:line="276" w:lineRule="auto"/>
              <w:ind w:left="135"/>
              <w:jc w:val="center"/>
            </w:pPr>
            <w:r>
              <w:rPr>
                <w:rFonts w:ascii="Times New Roman" w:hAnsi="Times New Roman"/>
                <w:b w:val="0"/>
                <w:i w:val="0"/>
                <w:color w:val="000000"/>
                <w:sz w:val="24"/>
              </w:rPr>
              <w:t xml:space="preserve"> 0.5 </w:t>
            </w:r>
          </w:p>
        </w:tc>
        <w:tc>
          <w:tcPr>
            <w:tcW w:w="1102" w:type="dxa"/>
            <w:tcMar>
              <w:top w:w="50" w:type="dxa"/>
              <w:left w:w="100" w:type="dxa"/>
            </w:tcMar>
            <w:vAlign w:val="center"/>
          </w:tcPr>
          <w:p w14:paraId="3FACF92C">
            <w:pPr>
              <w:spacing w:before="0" w:after="0"/>
              <w:ind w:left="135"/>
              <w:jc w:val="left"/>
            </w:pPr>
          </w:p>
        </w:tc>
        <w:tc>
          <w:tcPr>
            <w:tcW w:w="1911" w:type="dxa"/>
            <w:tcMar>
              <w:top w:w="50" w:type="dxa"/>
              <w:left w:w="100" w:type="dxa"/>
            </w:tcMar>
            <w:vAlign w:val="center"/>
          </w:tcPr>
          <w:p w14:paraId="1FDCB00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"https://m.edsoo.ru/863d72b2" \h </w:instrText>
            </w:r>
            <w:r>
              <w:fldChar w:fldCharType="separate"/>
            </w:r>
            <w:r>
              <w:rPr>
                <w:rFonts w:ascii="Times New Roman" w:hAnsi="Times New Roman"/>
                <w:b w:val="0"/>
                <w:i w:val="0"/>
                <w:color w:val="0000FF"/>
                <w:sz w:val="22"/>
                <w:u w:val="single"/>
              </w:rPr>
              <w:t>https://m.edsoo.ru/863d72b2</w:t>
            </w:r>
            <w:r>
              <w:rPr>
                <w:rFonts w:ascii="Times New Roman" w:hAnsi="Times New Roman"/>
                <w:b w:val="0"/>
                <w:i w:val="0"/>
                <w:color w:val="0000FF"/>
                <w:sz w:val="22"/>
                <w:u w:val="single"/>
              </w:rPr>
              <w:fldChar w:fldCharType="end"/>
            </w:r>
          </w:p>
        </w:tc>
      </w:tr>
      <w:tr w14:paraId="55099C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021B1EE3">
            <w:pPr>
              <w:spacing w:before="0" w:after="0"/>
              <w:ind w:left="0"/>
              <w:jc w:val="left"/>
            </w:pPr>
            <w:r>
              <w:rPr>
                <w:rFonts w:ascii="Times New Roman" w:hAnsi="Times New Roman"/>
                <w:b w:val="0"/>
                <w:i w:val="0"/>
                <w:color w:val="000000"/>
                <w:sz w:val="24"/>
              </w:rPr>
              <w:t>33</w:t>
            </w:r>
          </w:p>
        </w:tc>
        <w:tc>
          <w:tcPr>
            <w:tcW w:w="3696" w:type="dxa"/>
            <w:tcMar>
              <w:top w:w="50" w:type="dxa"/>
              <w:left w:w="100" w:type="dxa"/>
            </w:tcMar>
            <w:vAlign w:val="center"/>
          </w:tcPr>
          <w:p w14:paraId="7C8FD824">
            <w:pPr>
              <w:spacing w:before="0" w:after="0"/>
              <w:ind w:left="135"/>
              <w:jc w:val="left"/>
            </w:pPr>
            <w:r>
              <w:rPr>
                <w:rFonts w:ascii="Times New Roman" w:hAnsi="Times New Roman"/>
                <w:b w:val="0"/>
                <w:i w:val="0"/>
                <w:color w:val="000000"/>
                <w:sz w:val="24"/>
              </w:rPr>
              <w:t>Грибы -паразиты растений, животных и человека</w:t>
            </w:r>
          </w:p>
        </w:tc>
        <w:tc>
          <w:tcPr>
            <w:tcW w:w="774" w:type="dxa"/>
            <w:tcMar>
              <w:top w:w="50" w:type="dxa"/>
              <w:left w:w="100" w:type="dxa"/>
            </w:tcMar>
            <w:vAlign w:val="center"/>
          </w:tcPr>
          <w:p w14:paraId="57169C9F">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0E422C78">
            <w:pPr>
              <w:spacing w:before="0" w:after="0" w:line="276" w:lineRule="auto"/>
              <w:ind w:left="135"/>
              <w:jc w:val="center"/>
            </w:pPr>
          </w:p>
        </w:tc>
        <w:tc>
          <w:tcPr>
            <w:tcW w:w="1567" w:type="dxa"/>
            <w:tcMar>
              <w:top w:w="50" w:type="dxa"/>
              <w:left w:w="100" w:type="dxa"/>
            </w:tcMar>
            <w:vAlign w:val="center"/>
          </w:tcPr>
          <w:p w14:paraId="7C470247">
            <w:pPr>
              <w:spacing w:before="0" w:after="0" w:line="276" w:lineRule="auto"/>
              <w:ind w:left="135"/>
              <w:jc w:val="center"/>
            </w:pPr>
          </w:p>
        </w:tc>
        <w:tc>
          <w:tcPr>
            <w:tcW w:w="1102" w:type="dxa"/>
            <w:tcMar>
              <w:top w:w="50" w:type="dxa"/>
              <w:left w:w="100" w:type="dxa"/>
            </w:tcMar>
            <w:vAlign w:val="center"/>
          </w:tcPr>
          <w:p w14:paraId="1B8CF17A">
            <w:pPr>
              <w:spacing w:before="0" w:after="0"/>
              <w:ind w:left="135"/>
              <w:jc w:val="left"/>
            </w:pPr>
          </w:p>
        </w:tc>
        <w:tc>
          <w:tcPr>
            <w:tcW w:w="1911" w:type="dxa"/>
            <w:tcMar>
              <w:top w:w="50" w:type="dxa"/>
              <w:left w:w="100" w:type="dxa"/>
            </w:tcMar>
            <w:vAlign w:val="center"/>
          </w:tcPr>
          <w:p w14:paraId="5ED469A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"https://m.edsoo.ru/863d72b2" \h </w:instrText>
            </w:r>
            <w:r>
              <w:fldChar w:fldCharType="separate"/>
            </w:r>
            <w:r>
              <w:rPr>
                <w:rFonts w:ascii="Times New Roman" w:hAnsi="Times New Roman"/>
                <w:b w:val="0"/>
                <w:i w:val="0"/>
                <w:color w:val="0000FF"/>
                <w:sz w:val="22"/>
                <w:u w:val="single"/>
              </w:rPr>
              <w:t>https://m.edsoo.ru/863d72b2</w:t>
            </w:r>
            <w:r>
              <w:rPr>
                <w:rFonts w:ascii="Times New Roman" w:hAnsi="Times New Roman"/>
                <w:b w:val="0"/>
                <w:i w:val="0"/>
                <w:color w:val="0000FF"/>
                <w:sz w:val="22"/>
                <w:u w:val="single"/>
              </w:rPr>
              <w:fldChar w:fldCharType="end"/>
            </w:r>
          </w:p>
        </w:tc>
      </w:tr>
      <w:tr w14:paraId="31BF28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0F561566">
            <w:pPr>
              <w:spacing w:before="0" w:after="0"/>
              <w:ind w:left="0"/>
              <w:jc w:val="left"/>
            </w:pPr>
            <w:r>
              <w:rPr>
                <w:rFonts w:ascii="Times New Roman" w:hAnsi="Times New Roman"/>
                <w:b w:val="0"/>
                <w:i w:val="0"/>
                <w:color w:val="000000"/>
                <w:sz w:val="24"/>
              </w:rPr>
              <w:t>34</w:t>
            </w:r>
          </w:p>
        </w:tc>
        <w:tc>
          <w:tcPr>
            <w:tcW w:w="3696" w:type="dxa"/>
            <w:tcMar>
              <w:top w:w="50" w:type="dxa"/>
              <w:left w:w="100" w:type="dxa"/>
            </w:tcMar>
            <w:vAlign w:val="center"/>
          </w:tcPr>
          <w:p w14:paraId="41198FDA">
            <w:pPr>
              <w:spacing w:before="0" w:after="0"/>
              <w:ind w:left="135"/>
              <w:jc w:val="left"/>
            </w:pPr>
            <w:r>
              <w:rPr>
                <w:rFonts w:ascii="Times New Roman" w:hAnsi="Times New Roman"/>
                <w:b w:val="0"/>
                <w:i w:val="0"/>
                <w:color w:val="000000"/>
                <w:sz w:val="24"/>
              </w:rPr>
              <w:t>Лишайники - комплексные организмы. Практическая работа «Изучение строения лишайников»</w:t>
            </w:r>
          </w:p>
        </w:tc>
        <w:tc>
          <w:tcPr>
            <w:tcW w:w="774" w:type="dxa"/>
            <w:tcMar>
              <w:top w:w="50" w:type="dxa"/>
              <w:left w:w="100" w:type="dxa"/>
            </w:tcMar>
            <w:vAlign w:val="center"/>
          </w:tcPr>
          <w:p w14:paraId="3D982D62">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0B6BCAEA">
            <w:pPr>
              <w:spacing w:before="0" w:after="0" w:line="276" w:lineRule="auto"/>
              <w:ind w:left="135"/>
              <w:jc w:val="center"/>
            </w:pPr>
          </w:p>
        </w:tc>
        <w:tc>
          <w:tcPr>
            <w:tcW w:w="1567" w:type="dxa"/>
            <w:tcMar>
              <w:top w:w="50" w:type="dxa"/>
              <w:left w:w="100" w:type="dxa"/>
            </w:tcMar>
            <w:vAlign w:val="center"/>
          </w:tcPr>
          <w:p w14:paraId="56642C73">
            <w:pPr>
              <w:spacing w:before="0" w:after="0" w:line="276" w:lineRule="auto"/>
              <w:ind w:left="135"/>
              <w:jc w:val="center"/>
            </w:pPr>
            <w:r>
              <w:rPr>
                <w:rFonts w:ascii="Times New Roman" w:hAnsi="Times New Roman"/>
                <w:b w:val="0"/>
                <w:i w:val="0"/>
                <w:color w:val="000000"/>
                <w:sz w:val="24"/>
              </w:rPr>
              <w:t xml:space="preserve"> 0.5 </w:t>
            </w:r>
          </w:p>
        </w:tc>
        <w:tc>
          <w:tcPr>
            <w:tcW w:w="1102" w:type="dxa"/>
            <w:tcMar>
              <w:top w:w="50" w:type="dxa"/>
              <w:left w:w="100" w:type="dxa"/>
            </w:tcMar>
            <w:vAlign w:val="center"/>
          </w:tcPr>
          <w:p w14:paraId="7D02C4CC">
            <w:pPr>
              <w:spacing w:before="0" w:after="0"/>
              <w:ind w:left="135"/>
              <w:jc w:val="left"/>
            </w:pPr>
          </w:p>
        </w:tc>
        <w:tc>
          <w:tcPr>
            <w:tcW w:w="1911" w:type="dxa"/>
            <w:tcMar>
              <w:top w:w="50" w:type="dxa"/>
              <w:left w:w="100" w:type="dxa"/>
            </w:tcMar>
            <w:vAlign w:val="center"/>
          </w:tcPr>
          <w:p w14:paraId="7D3B96C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"https://m.edsoo.ru/863d7460" \h </w:instrText>
            </w:r>
            <w:r>
              <w:fldChar w:fldCharType="separate"/>
            </w:r>
            <w:r>
              <w:rPr>
                <w:rFonts w:ascii="Times New Roman" w:hAnsi="Times New Roman"/>
                <w:b w:val="0"/>
                <w:i w:val="0"/>
                <w:color w:val="0000FF"/>
                <w:sz w:val="22"/>
                <w:u w:val="single"/>
              </w:rPr>
              <w:t>https://m.edsoo.ru/863d7460</w:t>
            </w:r>
            <w:r>
              <w:rPr>
                <w:rFonts w:ascii="Times New Roman" w:hAnsi="Times New Roman"/>
                <w:b w:val="0"/>
                <w:i w:val="0"/>
                <w:color w:val="0000FF"/>
                <w:sz w:val="22"/>
                <w:u w:val="single"/>
              </w:rPr>
              <w:fldChar w:fldCharType="end"/>
            </w:r>
          </w:p>
        </w:tc>
      </w:tr>
      <w:tr w14:paraId="5CE108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45A47C3B">
            <w:pPr>
              <w:spacing w:before="0" w:after="0"/>
              <w:ind w:left="135"/>
              <w:jc w:val="left"/>
            </w:pPr>
            <w:r>
              <w:rPr>
                <w:rFonts w:ascii="Times New Roman" w:hAnsi="Times New Roman"/>
                <w:b w:val="0"/>
                <w:i w:val="0"/>
                <w:color w:val="000000"/>
                <w:sz w:val="24"/>
              </w:rPr>
              <w:t>ОБЩЕЕ КОЛИЧЕСТВО ЧАСОВ ПО ПРОГРАММЕ</w:t>
            </w:r>
          </w:p>
        </w:tc>
        <w:tc>
          <w:tcPr>
            <w:tcW w:w="1216" w:type="dxa"/>
            <w:tcMar>
              <w:top w:w="50" w:type="dxa"/>
              <w:left w:w="100" w:type="dxa"/>
            </w:tcMar>
            <w:vAlign w:val="center"/>
          </w:tcPr>
          <w:p w14:paraId="2C4CB6F9">
            <w:pPr>
              <w:spacing w:before="0" w:after="0" w:line="276" w:lineRule="auto"/>
              <w:ind w:left="135"/>
              <w:jc w:val="center"/>
            </w:pPr>
            <w:r>
              <w:rPr>
                <w:rFonts w:ascii="Times New Roman" w:hAnsi="Times New Roman"/>
                <w:b w:val="0"/>
                <w:i w:val="0"/>
                <w:color w:val="000000"/>
                <w:sz w:val="24"/>
              </w:rPr>
              <w:t xml:space="preserve"> 34 </w:t>
            </w:r>
          </w:p>
        </w:tc>
        <w:tc>
          <w:tcPr>
            <w:tcW w:w="1463" w:type="dxa"/>
            <w:tcMar>
              <w:top w:w="50" w:type="dxa"/>
              <w:left w:w="100" w:type="dxa"/>
            </w:tcMar>
            <w:vAlign w:val="center"/>
          </w:tcPr>
          <w:p w14:paraId="0E5C92E4">
            <w:pPr>
              <w:spacing w:before="0" w:after="0" w:line="276" w:lineRule="auto"/>
              <w:ind w:left="135"/>
              <w:jc w:val="center"/>
            </w:pPr>
            <w:r>
              <w:rPr>
                <w:rFonts w:ascii="Times New Roman" w:hAnsi="Times New Roman"/>
                <w:b w:val="0"/>
                <w:i w:val="0"/>
                <w:color w:val="000000"/>
                <w:sz w:val="24"/>
              </w:rPr>
              <w:t xml:space="preserve"> 2 </w:t>
            </w:r>
          </w:p>
        </w:tc>
        <w:tc>
          <w:tcPr>
            <w:tcW w:w="1567" w:type="dxa"/>
            <w:tcMar>
              <w:top w:w="50" w:type="dxa"/>
              <w:left w:w="100" w:type="dxa"/>
            </w:tcMar>
            <w:vAlign w:val="center"/>
          </w:tcPr>
          <w:p w14:paraId="7BE6C08E">
            <w:pPr>
              <w:spacing w:before="0" w:after="0" w:line="276" w:lineRule="auto"/>
              <w:ind w:left="135"/>
              <w:jc w:val="center"/>
            </w:pPr>
            <w:r>
              <w:rPr>
                <w:rFonts w:ascii="Times New Roman" w:hAnsi="Times New Roman"/>
                <w:b w:val="0"/>
                <w:i w:val="0"/>
                <w:color w:val="000000"/>
                <w:sz w:val="24"/>
              </w:rPr>
              <w:t xml:space="preserve"> 6.5 </w:t>
            </w:r>
          </w:p>
        </w:tc>
        <w:tc>
          <w:tcPr>
            <w:tcW w:w="0" w:type="auto"/>
            <w:gridSpan w:val="2"/>
            <w:tcMar>
              <w:top w:w="50" w:type="dxa"/>
              <w:left w:w="100" w:type="dxa"/>
            </w:tcMar>
            <w:vAlign w:val="center"/>
          </w:tcPr>
          <w:p w14:paraId="5BD4FFB7">
            <w:pPr>
              <w:jc w:val="left"/>
            </w:pPr>
          </w:p>
        </w:tc>
      </w:tr>
    </w:tbl>
    <w:p w14:paraId="765C8896">
      <w:pPr>
        <w:sectPr>
          <w:pgSz w:w="16383" w:h="11906" w:orient="landscape"/>
          <w:cols w:space="720" w:num="1"/>
        </w:sectPr>
      </w:pPr>
    </w:p>
    <w:p w14:paraId="2CE7919A">
      <w:pPr>
        <w:spacing w:before="0" w:after="0"/>
        <w:ind w:left="120"/>
        <w:jc w:val="left"/>
      </w:pPr>
      <w:r>
        <w:rPr>
          <w:rFonts w:ascii="Times New Roman" w:hAnsi="Times New Roman"/>
          <w:b/>
          <w:i w:val="0"/>
          <w:color w:val="000000"/>
          <w:sz w:val="28"/>
        </w:rPr>
        <w:t xml:space="preserve"> 8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73"/>
        <w:gridCol w:w="4417"/>
        <w:gridCol w:w="1112"/>
        <w:gridCol w:w="1298"/>
        <w:gridCol w:w="1435"/>
        <w:gridCol w:w="978"/>
        <w:gridCol w:w="2883"/>
      </w:tblGrid>
      <w:tr w14:paraId="5B1084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vMerge w:val="restart"/>
            <w:tcMar>
              <w:top w:w="50" w:type="dxa"/>
              <w:left w:w="100" w:type="dxa"/>
            </w:tcMar>
            <w:vAlign w:val="center"/>
          </w:tcPr>
          <w:p w14:paraId="52A89990">
            <w:pPr>
              <w:spacing w:before="0" w:after="0"/>
              <w:ind w:left="135"/>
              <w:jc w:val="left"/>
            </w:pPr>
            <w:r>
              <w:rPr>
                <w:rFonts w:ascii="Times New Roman" w:hAnsi="Times New Roman"/>
                <w:b/>
                <w:i w:val="0"/>
                <w:color w:val="000000"/>
                <w:sz w:val="24"/>
              </w:rPr>
              <w:t xml:space="preserve">№ п/п </w:t>
            </w:r>
          </w:p>
          <w:p w14:paraId="5C3C519C">
            <w:pPr>
              <w:spacing w:before="0" w:after="0"/>
              <w:ind w:left="135"/>
              <w:jc w:val="left"/>
            </w:pPr>
          </w:p>
        </w:tc>
        <w:tc>
          <w:tcPr>
            <w:tcW w:w="3696" w:type="dxa"/>
            <w:vMerge w:val="restart"/>
            <w:tcMar>
              <w:top w:w="50" w:type="dxa"/>
              <w:left w:w="100" w:type="dxa"/>
            </w:tcMar>
            <w:vAlign w:val="center"/>
          </w:tcPr>
          <w:p w14:paraId="17D2AC2B">
            <w:pPr>
              <w:spacing w:before="0" w:after="0"/>
              <w:ind w:left="135"/>
              <w:jc w:val="left"/>
            </w:pPr>
            <w:r>
              <w:rPr>
                <w:rFonts w:ascii="Times New Roman" w:hAnsi="Times New Roman"/>
                <w:b/>
                <w:i w:val="0"/>
                <w:color w:val="000000"/>
                <w:sz w:val="24"/>
              </w:rPr>
              <w:t xml:space="preserve">Тема урока </w:t>
            </w:r>
          </w:p>
          <w:p w14:paraId="2F67A887">
            <w:pPr>
              <w:spacing w:before="0" w:after="0"/>
              <w:ind w:left="135"/>
              <w:jc w:val="left"/>
            </w:pPr>
          </w:p>
        </w:tc>
        <w:tc>
          <w:tcPr>
            <w:tcW w:w="0" w:type="auto"/>
            <w:gridSpan w:val="3"/>
            <w:tcMar>
              <w:top w:w="50" w:type="dxa"/>
              <w:left w:w="100" w:type="dxa"/>
            </w:tcMar>
            <w:vAlign w:val="center"/>
          </w:tcPr>
          <w:p w14:paraId="0FA8D415">
            <w:pPr>
              <w:spacing w:before="0" w:after="0"/>
              <w:ind w:left="0"/>
              <w:jc w:val="left"/>
            </w:pPr>
            <w:r>
              <w:rPr>
                <w:rFonts w:ascii="Times New Roman" w:hAnsi="Times New Roman"/>
                <w:b/>
                <w:i w:val="0"/>
                <w:color w:val="000000"/>
                <w:sz w:val="24"/>
              </w:rPr>
              <w:t>Количество часов</w:t>
            </w:r>
          </w:p>
        </w:tc>
        <w:tc>
          <w:tcPr>
            <w:tcW w:w="1102" w:type="dxa"/>
            <w:vMerge w:val="restart"/>
            <w:tcMar>
              <w:top w:w="50" w:type="dxa"/>
              <w:left w:w="100" w:type="dxa"/>
            </w:tcMar>
            <w:vAlign w:val="center"/>
          </w:tcPr>
          <w:p w14:paraId="0085F76C">
            <w:pPr>
              <w:spacing w:before="0" w:after="0"/>
              <w:ind w:left="135"/>
              <w:jc w:val="left"/>
            </w:pPr>
            <w:r>
              <w:rPr>
                <w:rFonts w:ascii="Times New Roman" w:hAnsi="Times New Roman"/>
                <w:b/>
                <w:i w:val="0"/>
                <w:color w:val="000000"/>
                <w:sz w:val="24"/>
              </w:rPr>
              <w:t xml:space="preserve">Дата изучения </w:t>
            </w:r>
          </w:p>
          <w:p w14:paraId="6AAA6DEC">
            <w:pPr>
              <w:spacing w:before="0" w:after="0"/>
              <w:ind w:left="135"/>
              <w:jc w:val="left"/>
            </w:pPr>
          </w:p>
        </w:tc>
        <w:tc>
          <w:tcPr>
            <w:tcW w:w="1911" w:type="dxa"/>
            <w:vMerge w:val="restart"/>
            <w:tcMar>
              <w:top w:w="50" w:type="dxa"/>
              <w:left w:w="100" w:type="dxa"/>
            </w:tcMar>
            <w:vAlign w:val="center"/>
          </w:tcPr>
          <w:p w14:paraId="4D82BEA4">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5800B2AD">
            <w:pPr>
              <w:spacing w:before="0" w:after="0"/>
              <w:ind w:left="135"/>
              <w:jc w:val="left"/>
            </w:pPr>
          </w:p>
        </w:tc>
      </w:tr>
      <w:tr w14:paraId="5DA65E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158174A1">
            <w:pPr>
              <w:jc w:val="left"/>
            </w:pPr>
          </w:p>
        </w:tc>
        <w:tc>
          <w:tcPr>
            <w:tcW w:w="0" w:type="auto"/>
            <w:vMerge w:val="continue"/>
            <w:tcBorders>
              <w:top w:val="nil"/>
            </w:tcBorders>
            <w:tcMar>
              <w:top w:w="50" w:type="dxa"/>
              <w:left w:w="100" w:type="dxa"/>
            </w:tcMar>
          </w:tcPr>
          <w:p w14:paraId="220553D0">
            <w:pPr>
              <w:jc w:val="left"/>
            </w:pPr>
          </w:p>
        </w:tc>
        <w:tc>
          <w:tcPr>
            <w:tcW w:w="774" w:type="dxa"/>
            <w:tcMar>
              <w:top w:w="50" w:type="dxa"/>
              <w:left w:w="100" w:type="dxa"/>
            </w:tcMar>
            <w:vAlign w:val="center"/>
          </w:tcPr>
          <w:p w14:paraId="5A3FEB39">
            <w:pPr>
              <w:spacing w:before="0" w:after="0"/>
              <w:ind w:left="135"/>
              <w:jc w:val="left"/>
            </w:pPr>
            <w:r>
              <w:rPr>
                <w:rFonts w:ascii="Times New Roman" w:hAnsi="Times New Roman"/>
                <w:b/>
                <w:i w:val="0"/>
                <w:color w:val="000000"/>
                <w:sz w:val="24"/>
              </w:rPr>
              <w:t xml:space="preserve">Всего </w:t>
            </w:r>
          </w:p>
          <w:p w14:paraId="69D9CC56">
            <w:pPr>
              <w:spacing w:before="0" w:after="0"/>
              <w:ind w:left="135"/>
              <w:jc w:val="left"/>
            </w:pPr>
          </w:p>
        </w:tc>
        <w:tc>
          <w:tcPr>
            <w:tcW w:w="1463" w:type="dxa"/>
            <w:tcMar>
              <w:top w:w="50" w:type="dxa"/>
              <w:left w:w="100" w:type="dxa"/>
            </w:tcMar>
            <w:vAlign w:val="center"/>
          </w:tcPr>
          <w:p w14:paraId="2F9E1207">
            <w:pPr>
              <w:spacing w:before="0" w:after="0"/>
              <w:ind w:left="135"/>
              <w:jc w:val="left"/>
            </w:pPr>
            <w:r>
              <w:rPr>
                <w:rFonts w:ascii="Times New Roman" w:hAnsi="Times New Roman"/>
                <w:b/>
                <w:i w:val="0"/>
                <w:color w:val="000000"/>
                <w:sz w:val="24"/>
              </w:rPr>
              <w:t xml:space="preserve">Контрольные работы </w:t>
            </w:r>
          </w:p>
          <w:p w14:paraId="29CCEB91">
            <w:pPr>
              <w:spacing w:before="0" w:after="0"/>
              <w:ind w:left="135"/>
              <w:jc w:val="left"/>
            </w:pPr>
          </w:p>
        </w:tc>
        <w:tc>
          <w:tcPr>
            <w:tcW w:w="1567" w:type="dxa"/>
            <w:tcMar>
              <w:top w:w="50" w:type="dxa"/>
              <w:left w:w="100" w:type="dxa"/>
            </w:tcMar>
            <w:vAlign w:val="center"/>
          </w:tcPr>
          <w:p w14:paraId="08962DF4">
            <w:pPr>
              <w:spacing w:before="0" w:after="0"/>
              <w:ind w:left="135"/>
              <w:jc w:val="left"/>
            </w:pPr>
            <w:r>
              <w:rPr>
                <w:rFonts w:ascii="Times New Roman" w:hAnsi="Times New Roman"/>
                <w:b/>
                <w:i w:val="0"/>
                <w:color w:val="000000"/>
                <w:sz w:val="24"/>
              </w:rPr>
              <w:t xml:space="preserve">Практические работы </w:t>
            </w:r>
          </w:p>
          <w:p w14:paraId="4C711A44">
            <w:pPr>
              <w:spacing w:before="0" w:after="0"/>
              <w:ind w:left="135"/>
              <w:jc w:val="left"/>
            </w:pPr>
          </w:p>
        </w:tc>
        <w:tc>
          <w:tcPr>
            <w:tcW w:w="0" w:type="auto"/>
            <w:vMerge w:val="continue"/>
            <w:tcBorders>
              <w:top w:val="nil"/>
            </w:tcBorders>
            <w:tcMar>
              <w:top w:w="50" w:type="dxa"/>
              <w:left w:w="100" w:type="dxa"/>
            </w:tcMar>
          </w:tcPr>
          <w:p w14:paraId="1EE375BD">
            <w:pPr>
              <w:jc w:val="left"/>
            </w:pPr>
          </w:p>
        </w:tc>
        <w:tc>
          <w:tcPr>
            <w:tcW w:w="0" w:type="auto"/>
            <w:vMerge w:val="continue"/>
            <w:tcBorders>
              <w:top w:val="nil"/>
            </w:tcBorders>
            <w:tcMar>
              <w:top w:w="50" w:type="dxa"/>
              <w:left w:w="100" w:type="dxa"/>
            </w:tcMar>
          </w:tcPr>
          <w:p w14:paraId="55BB6A9D">
            <w:pPr>
              <w:jc w:val="left"/>
            </w:pPr>
          </w:p>
        </w:tc>
      </w:tr>
      <w:tr w14:paraId="30D0CA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59FEDA85">
            <w:pPr>
              <w:spacing w:before="0" w:after="0"/>
              <w:ind w:left="0"/>
              <w:jc w:val="left"/>
            </w:pPr>
            <w:r>
              <w:rPr>
                <w:rFonts w:ascii="Times New Roman" w:hAnsi="Times New Roman"/>
                <w:b w:val="0"/>
                <w:i w:val="0"/>
                <w:color w:val="000000"/>
                <w:sz w:val="24"/>
              </w:rPr>
              <w:t>1</w:t>
            </w:r>
          </w:p>
        </w:tc>
        <w:tc>
          <w:tcPr>
            <w:tcW w:w="3696" w:type="dxa"/>
            <w:tcMar>
              <w:top w:w="50" w:type="dxa"/>
              <w:left w:w="100" w:type="dxa"/>
            </w:tcMar>
            <w:vAlign w:val="center"/>
          </w:tcPr>
          <w:p w14:paraId="72045841">
            <w:pPr>
              <w:spacing w:before="0" w:after="0"/>
              <w:ind w:left="135"/>
              <w:jc w:val="left"/>
            </w:pPr>
            <w:r>
              <w:rPr>
                <w:rFonts w:ascii="Times New Roman" w:hAnsi="Times New Roman"/>
                <w:b w:val="0"/>
                <w:i w:val="0"/>
                <w:color w:val="000000"/>
                <w:sz w:val="24"/>
              </w:rPr>
              <w:t>Зоология – наука о животных</w:t>
            </w:r>
          </w:p>
        </w:tc>
        <w:tc>
          <w:tcPr>
            <w:tcW w:w="774" w:type="dxa"/>
            <w:tcMar>
              <w:top w:w="50" w:type="dxa"/>
              <w:left w:w="100" w:type="dxa"/>
            </w:tcMar>
            <w:vAlign w:val="center"/>
          </w:tcPr>
          <w:p w14:paraId="40A3D6C7">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4FEF9017">
            <w:pPr>
              <w:spacing w:before="0" w:after="0" w:line="276" w:lineRule="auto"/>
              <w:ind w:left="135"/>
              <w:jc w:val="center"/>
            </w:pPr>
          </w:p>
        </w:tc>
        <w:tc>
          <w:tcPr>
            <w:tcW w:w="1567" w:type="dxa"/>
            <w:tcMar>
              <w:top w:w="50" w:type="dxa"/>
              <w:left w:w="100" w:type="dxa"/>
            </w:tcMar>
            <w:vAlign w:val="center"/>
          </w:tcPr>
          <w:p w14:paraId="682A2455">
            <w:pPr>
              <w:spacing w:before="0" w:after="0" w:line="276" w:lineRule="auto"/>
              <w:ind w:left="135"/>
              <w:jc w:val="center"/>
            </w:pPr>
          </w:p>
        </w:tc>
        <w:tc>
          <w:tcPr>
            <w:tcW w:w="1102" w:type="dxa"/>
            <w:tcMar>
              <w:top w:w="50" w:type="dxa"/>
              <w:left w:w="100" w:type="dxa"/>
            </w:tcMar>
            <w:vAlign w:val="center"/>
          </w:tcPr>
          <w:p w14:paraId="3E10B647">
            <w:pPr>
              <w:spacing w:before="0" w:after="0"/>
              <w:ind w:left="135"/>
              <w:jc w:val="left"/>
            </w:pPr>
          </w:p>
        </w:tc>
        <w:tc>
          <w:tcPr>
            <w:tcW w:w="1911" w:type="dxa"/>
            <w:tcMar>
              <w:top w:w="50" w:type="dxa"/>
              <w:left w:w="100" w:type="dxa"/>
            </w:tcMar>
            <w:vAlign w:val="center"/>
          </w:tcPr>
          <w:p w14:paraId="3EE39EA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"https://m.edsoo.ru/863d7744" \h </w:instrText>
            </w:r>
            <w:r>
              <w:fldChar w:fldCharType="separate"/>
            </w:r>
            <w:r>
              <w:rPr>
                <w:rFonts w:ascii="Times New Roman" w:hAnsi="Times New Roman"/>
                <w:b w:val="0"/>
                <w:i w:val="0"/>
                <w:color w:val="0000FF"/>
                <w:sz w:val="22"/>
                <w:u w:val="single"/>
              </w:rPr>
              <w:t>https://m.edsoo.ru/863d7744</w:t>
            </w:r>
            <w:r>
              <w:rPr>
                <w:rFonts w:ascii="Times New Roman" w:hAnsi="Times New Roman"/>
                <w:b w:val="0"/>
                <w:i w:val="0"/>
                <w:color w:val="0000FF"/>
                <w:sz w:val="22"/>
                <w:u w:val="single"/>
              </w:rPr>
              <w:fldChar w:fldCharType="end"/>
            </w:r>
          </w:p>
        </w:tc>
      </w:tr>
      <w:tr w14:paraId="2E7FC3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0E2F4A4B">
            <w:pPr>
              <w:spacing w:before="0" w:after="0"/>
              <w:ind w:left="0"/>
              <w:jc w:val="left"/>
            </w:pPr>
            <w:r>
              <w:rPr>
                <w:rFonts w:ascii="Times New Roman" w:hAnsi="Times New Roman"/>
                <w:b w:val="0"/>
                <w:i w:val="0"/>
                <w:color w:val="000000"/>
                <w:sz w:val="24"/>
              </w:rPr>
              <w:t>2</w:t>
            </w:r>
          </w:p>
        </w:tc>
        <w:tc>
          <w:tcPr>
            <w:tcW w:w="3696" w:type="dxa"/>
            <w:tcMar>
              <w:top w:w="50" w:type="dxa"/>
              <w:left w:w="100" w:type="dxa"/>
            </w:tcMar>
            <w:vAlign w:val="center"/>
          </w:tcPr>
          <w:p w14:paraId="5F9EB4A5">
            <w:pPr>
              <w:spacing w:before="0" w:after="0"/>
              <w:ind w:left="135"/>
              <w:jc w:val="left"/>
            </w:pPr>
            <w:r>
              <w:rPr>
                <w:rFonts w:ascii="Times New Roman" w:hAnsi="Times New Roman"/>
                <w:b w:val="0"/>
                <w:i w:val="0"/>
                <w:color w:val="000000"/>
                <w:sz w:val="24"/>
              </w:rPr>
              <w:t>Общие признаки животных. Многообразие животного мира</w:t>
            </w:r>
          </w:p>
        </w:tc>
        <w:tc>
          <w:tcPr>
            <w:tcW w:w="774" w:type="dxa"/>
            <w:tcMar>
              <w:top w:w="50" w:type="dxa"/>
              <w:left w:w="100" w:type="dxa"/>
            </w:tcMar>
            <w:vAlign w:val="center"/>
          </w:tcPr>
          <w:p w14:paraId="62A6E3C9">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0EA360CC">
            <w:pPr>
              <w:spacing w:before="0" w:after="0" w:line="276" w:lineRule="auto"/>
              <w:ind w:left="135"/>
              <w:jc w:val="center"/>
            </w:pPr>
          </w:p>
        </w:tc>
        <w:tc>
          <w:tcPr>
            <w:tcW w:w="1567" w:type="dxa"/>
            <w:tcMar>
              <w:top w:w="50" w:type="dxa"/>
              <w:left w:w="100" w:type="dxa"/>
            </w:tcMar>
            <w:vAlign w:val="center"/>
          </w:tcPr>
          <w:p w14:paraId="27AADEC1">
            <w:pPr>
              <w:spacing w:before="0" w:after="0" w:line="276" w:lineRule="auto"/>
              <w:ind w:left="135"/>
              <w:jc w:val="center"/>
            </w:pPr>
          </w:p>
        </w:tc>
        <w:tc>
          <w:tcPr>
            <w:tcW w:w="1102" w:type="dxa"/>
            <w:tcMar>
              <w:top w:w="50" w:type="dxa"/>
              <w:left w:w="100" w:type="dxa"/>
            </w:tcMar>
            <w:vAlign w:val="center"/>
          </w:tcPr>
          <w:p w14:paraId="0D117AA6">
            <w:pPr>
              <w:spacing w:before="0" w:after="0"/>
              <w:ind w:left="135"/>
              <w:jc w:val="left"/>
            </w:pPr>
          </w:p>
        </w:tc>
        <w:tc>
          <w:tcPr>
            <w:tcW w:w="1911" w:type="dxa"/>
            <w:tcMar>
              <w:top w:w="50" w:type="dxa"/>
              <w:left w:w="100" w:type="dxa"/>
            </w:tcMar>
            <w:vAlign w:val="center"/>
          </w:tcPr>
          <w:p w14:paraId="4D5F851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"https://m.edsoo.ru/863d78a2" \h </w:instrText>
            </w:r>
            <w:r>
              <w:fldChar w:fldCharType="separate"/>
            </w:r>
            <w:r>
              <w:rPr>
                <w:rFonts w:ascii="Times New Roman" w:hAnsi="Times New Roman"/>
                <w:b w:val="0"/>
                <w:i w:val="0"/>
                <w:color w:val="0000FF"/>
                <w:sz w:val="22"/>
                <w:u w:val="single"/>
              </w:rPr>
              <w:t>https://m.edsoo.ru/863d78a2</w:t>
            </w:r>
            <w:r>
              <w:rPr>
                <w:rFonts w:ascii="Times New Roman" w:hAnsi="Times New Roman"/>
                <w:b w:val="0"/>
                <w:i w:val="0"/>
                <w:color w:val="0000FF"/>
                <w:sz w:val="22"/>
                <w:u w:val="single"/>
              </w:rPr>
              <w:fldChar w:fldCharType="end"/>
            </w:r>
          </w:p>
        </w:tc>
      </w:tr>
      <w:tr w14:paraId="7D4D2F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3D655145">
            <w:pPr>
              <w:spacing w:before="0" w:after="0"/>
              <w:ind w:left="0"/>
              <w:jc w:val="left"/>
            </w:pPr>
            <w:r>
              <w:rPr>
                <w:rFonts w:ascii="Times New Roman" w:hAnsi="Times New Roman"/>
                <w:b w:val="0"/>
                <w:i w:val="0"/>
                <w:color w:val="000000"/>
                <w:sz w:val="24"/>
              </w:rPr>
              <w:t>3</w:t>
            </w:r>
          </w:p>
        </w:tc>
        <w:tc>
          <w:tcPr>
            <w:tcW w:w="3696" w:type="dxa"/>
            <w:tcMar>
              <w:top w:w="50" w:type="dxa"/>
              <w:left w:w="100" w:type="dxa"/>
            </w:tcMar>
            <w:vAlign w:val="center"/>
          </w:tcPr>
          <w:p w14:paraId="0C5D0BC8">
            <w:pPr>
              <w:spacing w:before="0" w:after="0"/>
              <w:ind w:left="135"/>
              <w:jc w:val="left"/>
            </w:pPr>
            <w:r>
              <w:rPr>
                <w:rFonts w:ascii="Times New Roman" w:hAnsi="Times New Roman"/>
                <w:b w:val="0"/>
                <w:i w:val="0"/>
                <w:color w:val="000000"/>
                <w:sz w:val="24"/>
              </w:rPr>
              <w:t>Строение и жизнедеятельность животной клетки</w:t>
            </w:r>
          </w:p>
        </w:tc>
        <w:tc>
          <w:tcPr>
            <w:tcW w:w="774" w:type="dxa"/>
            <w:tcMar>
              <w:top w:w="50" w:type="dxa"/>
              <w:left w:w="100" w:type="dxa"/>
            </w:tcMar>
            <w:vAlign w:val="center"/>
          </w:tcPr>
          <w:p w14:paraId="5C0EB4CA">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6918E372">
            <w:pPr>
              <w:spacing w:before="0" w:after="0" w:line="276" w:lineRule="auto"/>
              <w:ind w:left="135"/>
              <w:jc w:val="center"/>
            </w:pPr>
          </w:p>
        </w:tc>
        <w:tc>
          <w:tcPr>
            <w:tcW w:w="1567" w:type="dxa"/>
            <w:tcMar>
              <w:top w:w="50" w:type="dxa"/>
              <w:left w:w="100" w:type="dxa"/>
            </w:tcMar>
            <w:vAlign w:val="center"/>
          </w:tcPr>
          <w:p w14:paraId="437ECBE5">
            <w:pPr>
              <w:spacing w:before="0" w:after="0" w:line="276" w:lineRule="auto"/>
              <w:ind w:left="135"/>
              <w:jc w:val="center"/>
            </w:pPr>
          </w:p>
        </w:tc>
        <w:tc>
          <w:tcPr>
            <w:tcW w:w="1102" w:type="dxa"/>
            <w:tcMar>
              <w:top w:w="50" w:type="dxa"/>
              <w:left w:w="100" w:type="dxa"/>
            </w:tcMar>
            <w:vAlign w:val="center"/>
          </w:tcPr>
          <w:p w14:paraId="5142C535">
            <w:pPr>
              <w:spacing w:before="0" w:after="0"/>
              <w:ind w:left="135"/>
              <w:jc w:val="left"/>
            </w:pPr>
          </w:p>
        </w:tc>
        <w:tc>
          <w:tcPr>
            <w:tcW w:w="1911" w:type="dxa"/>
            <w:tcMar>
              <w:top w:w="50" w:type="dxa"/>
              <w:left w:w="100" w:type="dxa"/>
            </w:tcMar>
            <w:vAlign w:val="center"/>
          </w:tcPr>
          <w:p w14:paraId="60DBF49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"https://m.edsoo.ru/863d7c26" \h </w:instrText>
            </w:r>
            <w:r>
              <w:fldChar w:fldCharType="separate"/>
            </w:r>
            <w:r>
              <w:rPr>
                <w:rFonts w:ascii="Times New Roman" w:hAnsi="Times New Roman"/>
                <w:b w:val="0"/>
                <w:i w:val="0"/>
                <w:color w:val="0000FF"/>
                <w:sz w:val="22"/>
                <w:u w:val="single"/>
              </w:rPr>
              <w:t>https://m.edsoo.ru/863d7c26</w:t>
            </w:r>
            <w:r>
              <w:rPr>
                <w:rFonts w:ascii="Times New Roman" w:hAnsi="Times New Roman"/>
                <w:b w:val="0"/>
                <w:i w:val="0"/>
                <w:color w:val="0000FF"/>
                <w:sz w:val="22"/>
                <w:u w:val="single"/>
              </w:rPr>
              <w:fldChar w:fldCharType="end"/>
            </w:r>
          </w:p>
        </w:tc>
      </w:tr>
      <w:tr w14:paraId="6F7316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26B5E693">
            <w:pPr>
              <w:spacing w:before="0" w:after="0"/>
              <w:ind w:left="0"/>
              <w:jc w:val="left"/>
            </w:pPr>
            <w:r>
              <w:rPr>
                <w:rFonts w:ascii="Times New Roman" w:hAnsi="Times New Roman"/>
                <w:b w:val="0"/>
                <w:i w:val="0"/>
                <w:color w:val="000000"/>
                <w:sz w:val="24"/>
              </w:rPr>
              <w:t>4</w:t>
            </w:r>
          </w:p>
        </w:tc>
        <w:tc>
          <w:tcPr>
            <w:tcW w:w="3696" w:type="dxa"/>
            <w:tcMar>
              <w:top w:w="50" w:type="dxa"/>
              <w:left w:w="100" w:type="dxa"/>
            </w:tcMar>
            <w:vAlign w:val="center"/>
          </w:tcPr>
          <w:p w14:paraId="60404200">
            <w:pPr>
              <w:spacing w:before="0" w:after="0"/>
              <w:ind w:left="135"/>
              <w:jc w:val="left"/>
            </w:pPr>
            <w:r>
              <w:rPr>
                <w:rFonts w:ascii="Times New Roman" w:hAnsi="Times New Roman"/>
                <w:b w:val="0"/>
                <w:i w:val="0"/>
                <w:color w:val="000000"/>
                <w:sz w:val="24"/>
              </w:rPr>
              <w:t>Ткани животных. Органы и системы органов животных. Лабораторная работа «Исследование под микроскопом готовых микропрепаратов клеток и тканей животных»</w:t>
            </w:r>
          </w:p>
        </w:tc>
        <w:tc>
          <w:tcPr>
            <w:tcW w:w="774" w:type="dxa"/>
            <w:tcMar>
              <w:top w:w="50" w:type="dxa"/>
              <w:left w:w="100" w:type="dxa"/>
            </w:tcMar>
            <w:vAlign w:val="center"/>
          </w:tcPr>
          <w:p w14:paraId="1661658C">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402C9F2D">
            <w:pPr>
              <w:spacing w:before="0" w:after="0" w:line="276" w:lineRule="auto"/>
              <w:ind w:left="135"/>
              <w:jc w:val="center"/>
            </w:pPr>
          </w:p>
        </w:tc>
        <w:tc>
          <w:tcPr>
            <w:tcW w:w="1567" w:type="dxa"/>
            <w:tcMar>
              <w:top w:w="50" w:type="dxa"/>
              <w:left w:w="100" w:type="dxa"/>
            </w:tcMar>
            <w:vAlign w:val="center"/>
          </w:tcPr>
          <w:p w14:paraId="079E2703">
            <w:pPr>
              <w:spacing w:before="0" w:after="0" w:line="276" w:lineRule="auto"/>
              <w:ind w:left="135"/>
              <w:jc w:val="center"/>
            </w:pPr>
            <w:r>
              <w:rPr>
                <w:rFonts w:ascii="Times New Roman" w:hAnsi="Times New Roman"/>
                <w:b w:val="0"/>
                <w:i w:val="0"/>
                <w:color w:val="000000"/>
                <w:sz w:val="24"/>
              </w:rPr>
              <w:t xml:space="preserve"> 0.5 </w:t>
            </w:r>
          </w:p>
        </w:tc>
        <w:tc>
          <w:tcPr>
            <w:tcW w:w="1102" w:type="dxa"/>
            <w:tcMar>
              <w:top w:w="50" w:type="dxa"/>
              <w:left w:w="100" w:type="dxa"/>
            </w:tcMar>
            <w:vAlign w:val="center"/>
          </w:tcPr>
          <w:p w14:paraId="7D698D5B">
            <w:pPr>
              <w:spacing w:before="0" w:after="0"/>
              <w:ind w:left="135"/>
              <w:jc w:val="left"/>
            </w:pPr>
          </w:p>
        </w:tc>
        <w:tc>
          <w:tcPr>
            <w:tcW w:w="1911" w:type="dxa"/>
            <w:tcMar>
              <w:top w:w="50" w:type="dxa"/>
              <w:left w:w="100" w:type="dxa"/>
            </w:tcMar>
            <w:vAlign w:val="center"/>
          </w:tcPr>
          <w:p w14:paraId="3B6486E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"https://m.edsoo.ru/863d7d98" \h </w:instrText>
            </w:r>
            <w:r>
              <w:fldChar w:fldCharType="separate"/>
            </w:r>
            <w:r>
              <w:rPr>
                <w:rFonts w:ascii="Times New Roman" w:hAnsi="Times New Roman"/>
                <w:b w:val="0"/>
                <w:i w:val="0"/>
                <w:color w:val="0000FF"/>
                <w:sz w:val="22"/>
                <w:u w:val="single"/>
              </w:rPr>
              <w:t>https://m.edsoo.ru/863d7d98</w:t>
            </w:r>
            <w:r>
              <w:rPr>
                <w:rFonts w:ascii="Times New Roman" w:hAnsi="Times New Roman"/>
                <w:b w:val="0"/>
                <w:i w:val="0"/>
                <w:color w:val="0000FF"/>
                <w:sz w:val="22"/>
                <w:u w:val="single"/>
              </w:rPr>
              <w:fldChar w:fldCharType="end"/>
            </w:r>
          </w:p>
        </w:tc>
      </w:tr>
      <w:tr w14:paraId="40A17A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64B053E9">
            <w:pPr>
              <w:spacing w:before="0" w:after="0"/>
              <w:ind w:left="0"/>
              <w:jc w:val="left"/>
            </w:pPr>
            <w:r>
              <w:rPr>
                <w:rFonts w:ascii="Times New Roman" w:hAnsi="Times New Roman"/>
                <w:b w:val="0"/>
                <w:i w:val="0"/>
                <w:color w:val="000000"/>
                <w:sz w:val="24"/>
              </w:rPr>
              <w:t>5</w:t>
            </w:r>
          </w:p>
        </w:tc>
        <w:tc>
          <w:tcPr>
            <w:tcW w:w="3696" w:type="dxa"/>
            <w:tcMar>
              <w:top w:w="50" w:type="dxa"/>
              <w:left w:w="100" w:type="dxa"/>
            </w:tcMar>
            <w:vAlign w:val="center"/>
          </w:tcPr>
          <w:p w14:paraId="41770021">
            <w:pPr>
              <w:spacing w:before="0" w:after="0"/>
              <w:ind w:left="135"/>
              <w:jc w:val="left"/>
            </w:pPr>
            <w:r>
              <w:rPr>
                <w:rFonts w:ascii="Times New Roman" w:hAnsi="Times New Roman"/>
                <w:b w:val="0"/>
                <w:i w:val="0"/>
                <w:color w:val="000000"/>
                <w:sz w:val="24"/>
              </w:rPr>
              <w:t>Опора и движение животных. Практическая работа «Ознакомление с органами опоры и движения у животных»</w:t>
            </w:r>
          </w:p>
        </w:tc>
        <w:tc>
          <w:tcPr>
            <w:tcW w:w="774" w:type="dxa"/>
            <w:tcMar>
              <w:top w:w="50" w:type="dxa"/>
              <w:left w:w="100" w:type="dxa"/>
            </w:tcMar>
            <w:vAlign w:val="center"/>
          </w:tcPr>
          <w:p w14:paraId="1593DBEA">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6F816ED1">
            <w:pPr>
              <w:spacing w:before="0" w:after="0" w:line="276" w:lineRule="auto"/>
              <w:ind w:left="135"/>
              <w:jc w:val="center"/>
            </w:pPr>
          </w:p>
        </w:tc>
        <w:tc>
          <w:tcPr>
            <w:tcW w:w="1567" w:type="dxa"/>
            <w:tcMar>
              <w:top w:w="50" w:type="dxa"/>
              <w:left w:w="100" w:type="dxa"/>
            </w:tcMar>
            <w:vAlign w:val="center"/>
          </w:tcPr>
          <w:p w14:paraId="60AA212E">
            <w:pPr>
              <w:spacing w:before="0" w:after="0" w:line="276" w:lineRule="auto"/>
              <w:ind w:left="135"/>
              <w:jc w:val="center"/>
            </w:pPr>
            <w:r>
              <w:rPr>
                <w:rFonts w:ascii="Times New Roman" w:hAnsi="Times New Roman"/>
                <w:b w:val="0"/>
                <w:i w:val="0"/>
                <w:color w:val="000000"/>
                <w:sz w:val="24"/>
              </w:rPr>
              <w:t xml:space="preserve"> 0.5 </w:t>
            </w:r>
          </w:p>
        </w:tc>
        <w:tc>
          <w:tcPr>
            <w:tcW w:w="1102" w:type="dxa"/>
            <w:tcMar>
              <w:top w:w="50" w:type="dxa"/>
              <w:left w:w="100" w:type="dxa"/>
            </w:tcMar>
            <w:vAlign w:val="center"/>
          </w:tcPr>
          <w:p w14:paraId="545134DA">
            <w:pPr>
              <w:spacing w:before="0" w:after="0"/>
              <w:ind w:left="135"/>
              <w:jc w:val="left"/>
            </w:pPr>
          </w:p>
        </w:tc>
        <w:tc>
          <w:tcPr>
            <w:tcW w:w="1911" w:type="dxa"/>
            <w:tcMar>
              <w:top w:w="50" w:type="dxa"/>
              <w:left w:w="100" w:type="dxa"/>
            </w:tcMar>
            <w:vAlign w:val="center"/>
          </w:tcPr>
          <w:p w14:paraId="1C1518F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"https://m.edsoo.ru/863d7f1e" \h </w:instrText>
            </w:r>
            <w:r>
              <w:fldChar w:fldCharType="separate"/>
            </w:r>
            <w:r>
              <w:rPr>
                <w:rFonts w:ascii="Times New Roman" w:hAnsi="Times New Roman"/>
                <w:b w:val="0"/>
                <w:i w:val="0"/>
                <w:color w:val="0000FF"/>
                <w:sz w:val="22"/>
                <w:u w:val="single"/>
              </w:rPr>
              <w:t>https://m.edsoo.ru/863d7f1e</w:t>
            </w:r>
            <w:r>
              <w:rPr>
                <w:rFonts w:ascii="Times New Roman" w:hAnsi="Times New Roman"/>
                <w:b w:val="0"/>
                <w:i w:val="0"/>
                <w:color w:val="0000FF"/>
                <w:sz w:val="22"/>
                <w:u w:val="single"/>
              </w:rPr>
              <w:fldChar w:fldCharType="end"/>
            </w:r>
          </w:p>
        </w:tc>
      </w:tr>
      <w:tr w14:paraId="4A77A6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418D4B2C">
            <w:pPr>
              <w:spacing w:before="0" w:after="0"/>
              <w:ind w:left="0"/>
              <w:jc w:val="left"/>
            </w:pPr>
            <w:r>
              <w:rPr>
                <w:rFonts w:ascii="Times New Roman" w:hAnsi="Times New Roman"/>
                <w:b w:val="0"/>
                <w:i w:val="0"/>
                <w:color w:val="000000"/>
                <w:sz w:val="24"/>
              </w:rPr>
              <w:t>6</w:t>
            </w:r>
          </w:p>
        </w:tc>
        <w:tc>
          <w:tcPr>
            <w:tcW w:w="3696" w:type="dxa"/>
            <w:tcMar>
              <w:top w:w="50" w:type="dxa"/>
              <w:left w:w="100" w:type="dxa"/>
            </w:tcMar>
            <w:vAlign w:val="center"/>
          </w:tcPr>
          <w:p w14:paraId="1D350EB1">
            <w:pPr>
              <w:spacing w:before="0" w:after="0"/>
              <w:ind w:left="135"/>
              <w:jc w:val="left"/>
            </w:pPr>
            <w:r>
              <w:rPr>
                <w:rFonts w:ascii="Times New Roman" w:hAnsi="Times New Roman"/>
                <w:b w:val="0"/>
                <w:i w:val="0"/>
                <w:color w:val="000000"/>
                <w:sz w:val="24"/>
              </w:rPr>
              <w:t>Питание и пищеварение у простейших и беспозвоночных животных</w:t>
            </w:r>
          </w:p>
        </w:tc>
        <w:tc>
          <w:tcPr>
            <w:tcW w:w="774" w:type="dxa"/>
            <w:tcMar>
              <w:top w:w="50" w:type="dxa"/>
              <w:left w:w="100" w:type="dxa"/>
            </w:tcMar>
            <w:vAlign w:val="center"/>
          </w:tcPr>
          <w:p w14:paraId="16AE0452">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2AEA2CF5">
            <w:pPr>
              <w:spacing w:before="0" w:after="0" w:line="276" w:lineRule="auto"/>
              <w:ind w:left="135"/>
              <w:jc w:val="center"/>
            </w:pPr>
          </w:p>
        </w:tc>
        <w:tc>
          <w:tcPr>
            <w:tcW w:w="1567" w:type="dxa"/>
            <w:tcMar>
              <w:top w:w="50" w:type="dxa"/>
              <w:left w:w="100" w:type="dxa"/>
            </w:tcMar>
            <w:vAlign w:val="center"/>
          </w:tcPr>
          <w:p w14:paraId="3348E83B">
            <w:pPr>
              <w:spacing w:before="0" w:after="0" w:line="276" w:lineRule="auto"/>
              <w:ind w:left="135"/>
              <w:jc w:val="center"/>
            </w:pPr>
          </w:p>
        </w:tc>
        <w:tc>
          <w:tcPr>
            <w:tcW w:w="1102" w:type="dxa"/>
            <w:tcMar>
              <w:top w:w="50" w:type="dxa"/>
              <w:left w:w="100" w:type="dxa"/>
            </w:tcMar>
            <w:vAlign w:val="center"/>
          </w:tcPr>
          <w:p w14:paraId="742101EF">
            <w:pPr>
              <w:spacing w:before="0" w:after="0"/>
              <w:ind w:left="135"/>
              <w:jc w:val="left"/>
            </w:pPr>
          </w:p>
        </w:tc>
        <w:tc>
          <w:tcPr>
            <w:tcW w:w="1911" w:type="dxa"/>
            <w:tcMar>
              <w:top w:w="50" w:type="dxa"/>
              <w:left w:w="100" w:type="dxa"/>
            </w:tcMar>
            <w:vAlign w:val="center"/>
          </w:tcPr>
          <w:p w14:paraId="7C938D2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"https://m.edsoo.ru/863d809a" \h </w:instrText>
            </w:r>
            <w:r>
              <w:fldChar w:fldCharType="separate"/>
            </w:r>
            <w:r>
              <w:rPr>
                <w:rFonts w:ascii="Times New Roman" w:hAnsi="Times New Roman"/>
                <w:b w:val="0"/>
                <w:i w:val="0"/>
                <w:color w:val="0000FF"/>
                <w:sz w:val="22"/>
                <w:u w:val="single"/>
              </w:rPr>
              <w:t>https://m.edsoo.ru/863d809a</w:t>
            </w:r>
            <w:r>
              <w:rPr>
                <w:rFonts w:ascii="Times New Roman" w:hAnsi="Times New Roman"/>
                <w:b w:val="0"/>
                <w:i w:val="0"/>
                <w:color w:val="0000FF"/>
                <w:sz w:val="22"/>
                <w:u w:val="single"/>
              </w:rPr>
              <w:fldChar w:fldCharType="end"/>
            </w:r>
          </w:p>
        </w:tc>
      </w:tr>
      <w:tr w14:paraId="7B27F2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7747FC08">
            <w:pPr>
              <w:spacing w:before="0" w:after="0"/>
              <w:ind w:left="0"/>
              <w:jc w:val="left"/>
            </w:pPr>
            <w:r>
              <w:rPr>
                <w:rFonts w:ascii="Times New Roman" w:hAnsi="Times New Roman"/>
                <w:b w:val="0"/>
                <w:i w:val="0"/>
                <w:color w:val="000000"/>
                <w:sz w:val="24"/>
              </w:rPr>
              <w:t>7</w:t>
            </w:r>
          </w:p>
        </w:tc>
        <w:tc>
          <w:tcPr>
            <w:tcW w:w="3696" w:type="dxa"/>
            <w:tcMar>
              <w:top w:w="50" w:type="dxa"/>
              <w:left w:w="100" w:type="dxa"/>
            </w:tcMar>
            <w:vAlign w:val="center"/>
          </w:tcPr>
          <w:p w14:paraId="550E5813">
            <w:pPr>
              <w:spacing w:before="0" w:after="0"/>
              <w:ind w:left="135"/>
              <w:jc w:val="left"/>
            </w:pPr>
            <w:r>
              <w:rPr>
                <w:rFonts w:ascii="Times New Roman" w:hAnsi="Times New Roman"/>
                <w:b w:val="0"/>
                <w:i w:val="0"/>
                <w:color w:val="000000"/>
                <w:sz w:val="24"/>
              </w:rPr>
              <w:t>Питание и пищеварение у позвоночных животных. Практическая работа «Изучение способов поглощения пищи у животных»</w:t>
            </w:r>
          </w:p>
        </w:tc>
        <w:tc>
          <w:tcPr>
            <w:tcW w:w="774" w:type="dxa"/>
            <w:tcMar>
              <w:top w:w="50" w:type="dxa"/>
              <w:left w:w="100" w:type="dxa"/>
            </w:tcMar>
            <w:vAlign w:val="center"/>
          </w:tcPr>
          <w:p w14:paraId="79E0E534">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10CE1AB6">
            <w:pPr>
              <w:spacing w:before="0" w:after="0" w:line="276" w:lineRule="auto"/>
              <w:ind w:left="135"/>
              <w:jc w:val="center"/>
            </w:pPr>
          </w:p>
        </w:tc>
        <w:tc>
          <w:tcPr>
            <w:tcW w:w="1567" w:type="dxa"/>
            <w:tcMar>
              <w:top w:w="50" w:type="dxa"/>
              <w:left w:w="100" w:type="dxa"/>
            </w:tcMar>
            <w:vAlign w:val="center"/>
          </w:tcPr>
          <w:p w14:paraId="15C63EF9">
            <w:pPr>
              <w:spacing w:before="0" w:after="0" w:line="276" w:lineRule="auto"/>
              <w:ind w:left="135"/>
              <w:jc w:val="center"/>
            </w:pPr>
            <w:r>
              <w:rPr>
                <w:rFonts w:ascii="Times New Roman" w:hAnsi="Times New Roman"/>
                <w:b w:val="0"/>
                <w:i w:val="0"/>
                <w:color w:val="000000"/>
                <w:sz w:val="24"/>
              </w:rPr>
              <w:t xml:space="preserve"> 0.5 </w:t>
            </w:r>
          </w:p>
        </w:tc>
        <w:tc>
          <w:tcPr>
            <w:tcW w:w="1102" w:type="dxa"/>
            <w:tcMar>
              <w:top w:w="50" w:type="dxa"/>
              <w:left w:w="100" w:type="dxa"/>
            </w:tcMar>
            <w:vAlign w:val="center"/>
          </w:tcPr>
          <w:p w14:paraId="6A7CF489">
            <w:pPr>
              <w:spacing w:before="0" w:after="0"/>
              <w:ind w:left="135"/>
              <w:jc w:val="left"/>
            </w:pPr>
          </w:p>
        </w:tc>
        <w:tc>
          <w:tcPr>
            <w:tcW w:w="1911" w:type="dxa"/>
            <w:tcMar>
              <w:top w:w="50" w:type="dxa"/>
              <w:left w:w="100" w:type="dxa"/>
            </w:tcMar>
            <w:vAlign w:val="center"/>
          </w:tcPr>
          <w:p w14:paraId="1D3735D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"https://m.edsoo.ru/863d82ca" \h </w:instrText>
            </w:r>
            <w:r>
              <w:fldChar w:fldCharType="separate"/>
            </w:r>
            <w:r>
              <w:rPr>
                <w:rFonts w:ascii="Times New Roman" w:hAnsi="Times New Roman"/>
                <w:b w:val="0"/>
                <w:i w:val="0"/>
                <w:color w:val="0000FF"/>
                <w:sz w:val="22"/>
                <w:u w:val="single"/>
              </w:rPr>
              <w:t>https://m.edsoo.ru/863d82ca</w:t>
            </w:r>
            <w:r>
              <w:rPr>
                <w:rFonts w:ascii="Times New Roman" w:hAnsi="Times New Roman"/>
                <w:b w:val="0"/>
                <w:i w:val="0"/>
                <w:color w:val="0000FF"/>
                <w:sz w:val="22"/>
                <w:u w:val="single"/>
              </w:rPr>
              <w:fldChar w:fldCharType="end"/>
            </w:r>
          </w:p>
        </w:tc>
      </w:tr>
      <w:tr w14:paraId="047879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0B7A981E">
            <w:pPr>
              <w:spacing w:before="0" w:after="0"/>
              <w:ind w:left="0"/>
              <w:jc w:val="left"/>
            </w:pPr>
            <w:r>
              <w:rPr>
                <w:rFonts w:ascii="Times New Roman" w:hAnsi="Times New Roman"/>
                <w:b w:val="0"/>
                <w:i w:val="0"/>
                <w:color w:val="000000"/>
                <w:sz w:val="24"/>
              </w:rPr>
              <w:t>8</w:t>
            </w:r>
          </w:p>
        </w:tc>
        <w:tc>
          <w:tcPr>
            <w:tcW w:w="3696" w:type="dxa"/>
            <w:tcMar>
              <w:top w:w="50" w:type="dxa"/>
              <w:left w:w="100" w:type="dxa"/>
            </w:tcMar>
            <w:vAlign w:val="center"/>
          </w:tcPr>
          <w:p w14:paraId="6C60C484">
            <w:pPr>
              <w:spacing w:before="0" w:after="0"/>
              <w:ind w:left="135"/>
              <w:jc w:val="left"/>
            </w:pPr>
            <w:r>
              <w:rPr>
                <w:rFonts w:ascii="Times New Roman" w:hAnsi="Times New Roman"/>
                <w:b w:val="0"/>
                <w:i w:val="0"/>
                <w:color w:val="000000"/>
                <w:sz w:val="24"/>
              </w:rPr>
              <w:t>Дыхание животных. Практическая работа «Изучение способов дыхания у животных»</w:t>
            </w:r>
          </w:p>
        </w:tc>
        <w:tc>
          <w:tcPr>
            <w:tcW w:w="774" w:type="dxa"/>
            <w:tcMar>
              <w:top w:w="50" w:type="dxa"/>
              <w:left w:w="100" w:type="dxa"/>
            </w:tcMar>
            <w:vAlign w:val="center"/>
          </w:tcPr>
          <w:p w14:paraId="42D896F0">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227D1D07">
            <w:pPr>
              <w:spacing w:before="0" w:after="0" w:line="276" w:lineRule="auto"/>
              <w:ind w:left="135"/>
              <w:jc w:val="center"/>
            </w:pPr>
          </w:p>
        </w:tc>
        <w:tc>
          <w:tcPr>
            <w:tcW w:w="1567" w:type="dxa"/>
            <w:tcMar>
              <w:top w:w="50" w:type="dxa"/>
              <w:left w:w="100" w:type="dxa"/>
            </w:tcMar>
            <w:vAlign w:val="center"/>
          </w:tcPr>
          <w:p w14:paraId="0806B719">
            <w:pPr>
              <w:spacing w:before="0" w:after="0" w:line="276" w:lineRule="auto"/>
              <w:ind w:left="135"/>
              <w:jc w:val="center"/>
            </w:pPr>
            <w:r>
              <w:rPr>
                <w:rFonts w:ascii="Times New Roman" w:hAnsi="Times New Roman"/>
                <w:b w:val="0"/>
                <w:i w:val="0"/>
                <w:color w:val="000000"/>
                <w:sz w:val="24"/>
              </w:rPr>
              <w:t xml:space="preserve"> 0.5 </w:t>
            </w:r>
          </w:p>
        </w:tc>
        <w:tc>
          <w:tcPr>
            <w:tcW w:w="1102" w:type="dxa"/>
            <w:tcMar>
              <w:top w:w="50" w:type="dxa"/>
              <w:left w:w="100" w:type="dxa"/>
            </w:tcMar>
            <w:vAlign w:val="center"/>
          </w:tcPr>
          <w:p w14:paraId="285E528D">
            <w:pPr>
              <w:spacing w:before="0" w:after="0"/>
              <w:ind w:left="135"/>
              <w:jc w:val="left"/>
            </w:pPr>
          </w:p>
        </w:tc>
        <w:tc>
          <w:tcPr>
            <w:tcW w:w="1911" w:type="dxa"/>
            <w:tcMar>
              <w:top w:w="50" w:type="dxa"/>
              <w:left w:w="100" w:type="dxa"/>
            </w:tcMar>
            <w:vAlign w:val="center"/>
          </w:tcPr>
          <w:p w14:paraId="247E7DB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"https://m.edsoo.ru/863d84fa" \h </w:instrText>
            </w:r>
            <w:r>
              <w:fldChar w:fldCharType="separate"/>
            </w:r>
            <w:r>
              <w:rPr>
                <w:rFonts w:ascii="Times New Roman" w:hAnsi="Times New Roman"/>
                <w:b w:val="0"/>
                <w:i w:val="0"/>
                <w:color w:val="0000FF"/>
                <w:sz w:val="22"/>
                <w:u w:val="single"/>
              </w:rPr>
              <w:t>https://m.edsoo.ru/863d84fa</w:t>
            </w:r>
            <w:r>
              <w:rPr>
                <w:rFonts w:ascii="Times New Roman" w:hAnsi="Times New Roman"/>
                <w:b w:val="0"/>
                <w:i w:val="0"/>
                <w:color w:val="0000FF"/>
                <w:sz w:val="22"/>
                <w:u w:val="single"/>
              </w:rPr>
              <w:fldChar w:fldCharType="end"/>
            </w:r>
          </w:p>
        </w:tc>
      </w:tr>
      <w:tr w14:paraId="3F0206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4F885891">
            <w:pPr>
              <w:spacing w:before="0" w:after="0"/>
              <w:ind w:left="0"/>
              <w:jc w:val="left"/>
            </w:pPr>
            <w:r>
              <w:rPr>
                <w:rFonts w:ascii="Times New Roman" w:hAnsi="Times New Roman"/>
                <w:b w:val="0"/>
                <w:i w:val="0"/>
                <w:color w:val="000000"/>
                <w:sz w:val="24"/>
              </w:rPr>
              <w:t>9</w:t>
            </w:r>
          </w:p>
        </w:tc>
        <w:tc>
          <w:tcPr>
            <w:tcW w:w="3696" w:type="dxa"/>
            <w:tcMar>
              <w:top w:w="50" w:type="dxa"/>
              <w:left w:w="100" w:type="dxa"/>
            </w:tcMar>
            <w:vAlign w:val="center"/>
          </w:tcPr>
          <w:p w14:paraId="7181CB7D">
            <w:pPr>
              <w:spacing w:before="0" w:after="0"/>
              <w:ind w:left="135"/>
              <w:jc w:val="left"/>
            </w:pPr>
            <w:r>
              <w:rPr>
                <w:rFonts w:ascii="Times New Roman" w:hAnsi="Times New Roman"/>
                <w:b w:val="0"/>
                <w:i w:val="0"/>
                <w:color w:val="000000"/>
                <w:sz w:val="24"/>
              </w:rPr>
              <w:t>Транспорт веществ у беспозвоночных животных. Практическая работа «Ознакомление с системами органов транспорта веществ у животных»</w:t>
            </w:r>
          </w:p>
        </w:tc>
        <w:tc>
          <w:tcPr>
            <w:tcW w:w="774" w:type="dxa"/>
            <w:tcMar>
              <w:top w:w="50" w:type="dxa"/>
              <w:left w:w="100" w:type="dxa"/>
            </w:tcMar>
            <w:vAlign w:val="center"/>
          </w:tcPr>
          <w:p w14:paraId="1FEB6E8D">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11574F46">
            <w:pPr>
              <w:spacing w:before="0" w:after="0" w:line="276" w:lineRule="auto"/>
              <w:ind w:left="135"/>
              <w:jc w:val="center"/>
            </w:pPr>
          </w:p>
        </w:tc>
        <w:tc>
          <w:tcPr>
            <w:tcW w:w="1567" w:type="dxa"/>
            <w:tcMar>
              <w:top w:w="50" w:type="dxa"/>
              <w:left w:w="100" w:type="dxa"/>
            </w:tcMar>
            <w:vAlign w:val="center"/>
          </w:tcPr>
          <w:p w14:paraId="44647F01">
            <w:pPr>
              <w:spacing w:before="0" w:after="0" w:line="276" w:lineRule="auto"/>
              <w:ind w:left="135"/>
              <w:jc w:val="center"/>
            </w:pPr>
            <w:r>
              <w:rPr>
                <w:rFonts w:ascii="Times New Roman" w:hAnsi="Times New Roman"/>
                <w:b w:val="0"/>
                <w:i w:val="0"/>
                <w:color w:val="000000"/>
                <w:sz w:val="24"/>
              </w:rPr>
              <w:t xml:space="preserve"> 0.5 </w:t>
            </w:r>
          </w:p>
        </w:tc>
        <w:tc>
          <w:tcPr>
            <w:tcW w:w="1102" w:type="dxa"/>
            <w:tcMar>
              <w:top w:w="50" w:type="dxa"/>
              <w:left w:w="100" w:type="dxa"/>
            </w:tcMar>
            <w:vAlign w:val="center"/>
          </w:tcPr>
          <w:p w14:paraId="6F996C52">
            <w:pPr>
              <w:spacing w:before="0" w:after="0"/>
              <w:ind w:left="135"/>
              <w:jc w:val="left"/>
            </w:pPr>
          </w:p>
        </w:tc>
        <w:tc>
          <w:tcPr>
            <w:tcW w:w="1911" w:type="dxa"/>
            <w:tcMar>
              <w:top w:w="50" w:type="dxa"/>
              <w:left w:w="100" w:type="dxa"/>
            </w:tcMar>
            <w:vAlign w:val="center"/>
          </w:tcPr>
          <w:p w14:paraId="5F9DA6A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"https://m.edsoo.ru/863d86c6" \h </w:instrText>
            </w:r>
            <w:r>
              <w:fldChar w:fldCharType="separate"/>
            </w:r>
            <w:r>
              <w:rPr>
                <w:rFonts w:ascii="Times New Roman" w:hAnsi="Times New Roman"/>
                <w:b w:val="0"/>
                <w:i w:val="0"/>
                <w:color w:val="0000FF"/>
                <w:sz w:val="22"/>
                <w:u w:val="single"/>
              </w:rPr>
              <w:t>https://m.edsoo.ru/863d86c6</w:t>
            </w:r>
            <w:r>
              <w:rPr>
                <w:rFonts w:ascii="Times New Roman" w:hAnsi="Times New Roman"/>
                <w:b w:val="0"/>
                <w:i w:val="0"/>
                <w:color w:val="0000FF"/>
                <w:sz w:val="22"/>
                <w:u w:val="single"/>
              </w:rPr>
              <w:fldChar w:fldCharType="end"/>
            </w:r>
          </w:p>
        </w:tc>
      </w:tr>
      <w:tr w14:paraId="324308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65E0ACB6">
            <w:pPr>
              <w:spacing w:before="0" w:after="0"/>
              <w:ind w:left="0"/>
              <w:jc w:val="left"/>
            </w:pPr>
            <w:r>
              <w:rPr>
                <w:rFonts w:ascii="Times New Roman" w:hAnsi="Times New Roman"/>
                <w:b w:val="0"/>
                <w:i w:val="0"/>
                <w:color w:val="000000"/>
                <w:sz w:val="24"/>
              </w:rPr>
              <w:t>10</w:t>
            </w:r>
          </w:p>
        </w:tc>
        <w:tc>
          <w:tcPr>
            <w:tcW w:w="3696" w:type="dxa"/>
            <w:tcMar>
              <w:top w:w="50" w:type="dxa"/>
              <w:left w:w="100" w:type="dxa"/>
            </w:tcMar>
            <w:vAlign w:val="center"/>
          </w:tcPr>
          <w:p w14:paraId="277C5E8A">
            <w:pPr>
              <w:spacing w:before="0" w:after="0"/>
              <w:ind w:left="135"/>
              <w:jc w:val="left"/>
            </w:pPr>
            <w:r>
              <w:rPr>
                <w:rFonts w:ascii="Times New Roman" w:hAnsi="Times New Roman"/>
                <w:b w:val="0"/>
                <w:i w:val="0"/>
                <w:color w:val="000000"/>
                <w:sz w:val="24"/>
              </w:rPr>
              <w:t>Кровообращение у позвоночных животных</w:t>
            </w:r>
          </w:p>
        </w:tc>
        <w:tc>
          <w:tcPr>
            <w:tcW w:w="774" w:type="dxa"/>
            <w:tcMar>
              <w:top w:w="50" w:type="dxa"/>
              <w:left w:w="100" w:type="dxa"/>
            </w:tcMar>
            <w:vAlign w:val="center"/>
          </w:tcPr>
          <w:p w14:paraId="21990431">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33A0ABDC">
            <w:pPr>
              <w:spacing w:before="0" w:after="0" w:line="276" w:lineRule="auto"/>
              <w:ind w:left="135"/>
              <w:jc w:val="center"/>
            </w:pPr>
          </w:p>
        </w:tc>
        <w:tc>
          <w:tcPr>
            <w:tcW w:w="1567" w:type="dxa"/>
            <w:tcMar>
              <w:top w:w="50" w:type="dxa"/>
              <w:left w:w="100" w:type="dxa"/>
            </w:tcMar>
            <w:vAlign w:val="center"/>
          </w:tcPr>
          <w:p w14:paraId="04576C53">
            <w:pPr>
              <w:spacing w:before="0" w:after="0" w:line="276" w:lineRule="auto"/>
              <w:ind w:left="135"/>
              <w:jc w:val="center"/>
            </w:pPr>
          </w:p>
        </w:tc>
        <w:tc>
          <w:tcPr>
            <w:tcW w:w="1102" w:type="dxa"/>
            <w:tcMar>
              <w:top w:w="50" w:type="dxa"/>
              <w:left w:w="100" w:type="dxa"/>
            </w:tcMar>
            <w:vAlign w:val="center"/>
          </w:tcPr>
          <w:p w14:paraId="49BE23A5">
            <w:pPr>
              <w:spacing w:before="0" w:after="0"/>
              <w:ind w:left="135"/>
              <w:jc w:val="left"/>
            </w:pPr>
          </w:p>
        </w:tc>
        <w:tc>
          <w:tcPr>
            <w:tcW w:w="1911" w:type="dxa"/>
            <w:tcMar>
              <w:top w:w="50" w:type="dxa"/>
              <w:left w:w="100" w:type="dxa"/>
            </w:tcMar>
            <w:vAlign w:val="center"/>
          </w:tcPr>
          <w:p w14:paraId="55A8A4C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"https://m.edsoo.ru/863d8856" \h </w:instrText>
            </w:r>
            <w:r>
              <w:fldChar w:fldCharType="separate"/>
            </w:r>
            <w:r>
              <w:rPr>
                <w:rFonts w:ascii="Times New Roman" w:hAnsi="Times New Roman"/>
                <w:b w:val="0"/>
                <w:i w:val="0"/>
                <w:color w:val="0000FF"/>
                <w:sz w:val="22"/>
                <w:u w:val="single"/>
              </w:rPr>
              <w:t>https://m.edsoo.ru/863d8856</w:t>
            </w:r>
            <w:r>
              <w:rPr>
                <w:rFonts w:ascii="Times New Roman" w:hAnsi="Times New Roman"/>
                <w:b w:val="0"/>
                <w:i w:val="0"/>
                <w:color w:val="0000FF"/>
                <w:sz w:val="22"/>
                <w:u w:val="single"/>
              </w:rPr>
              <w:fldChar w:fldCharType="end"/>
            </w:r>
          </w:p>
        </w:tc>
      </w:tr>
      <w:tr w14:paraId="683844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42653A9E">
            <w:pPr>
              <w:spacing w:before="0" w:after="0"/>
              <w:ind w:left="0"/>
              <w:jc w:val="left"/>
            </w:pPr>
            <w:r>
              <w:rPr>
                <w:rFonts w:ascii="Times New Roman" w:hAnsi="Times New Roman"/>
                <w:b w:val="0"/>
                <w:i w:val="0"/>
                <w:color w:val="000000"/>
                <w:sz w:val="24"/>
              </w:rPr>
              <w:t>11</w:t>
            </w:r>
          </w:p>
        </w:tc>
        <w:tc>
          <w:tcPr>
            <w:tcW w:w="3696" w:type="dxa"/>
            <w:tcMar>
              <w:top w:w="50" w:type="dxa"/>
              <w:left w:w="100" w:type="dxa"/>
            </w:tcMar>
            <w:vAlign w:val="center"/>
          </w:tcPr>
          <w:p w14:paraId="0246244F">
            <w:pPr>
              <w:spacing w:before="0" w:after="0"/>
              <w:ind w:left="135"/>
              <w:jc w:val="left"/>
            </w:pPr>
            <w:r>
              <w:rPr>
                <w:rFonts w:ascii="Times New Roman" w:hAnsi="Times New Roman"/>
                <w:b w:val="0"/>
                <w:i w:val="0"/>
                <w:color w:val="000000"/>
                <w:sz w:val="24"/>
              </w:rPr>
              <w:t>Выделение у животных</w:t>
            </w:r>
          </w:p>
        </w:tc>
        <w:tc>
          <w:tcPr>
            <w:tcW w:w="774" w:type="dxa"/>
            <w:tcMar>
              <w:top w:w="50" w:type="dxa"/>
              <w:left w:w="100" w:type="dxa"/>
            </w:tcMar>
            <w:vAlign w:val="center"/>
          </w:tcPr>
          <w:p w14:paraId="530631CF">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652830CF">
            <w:pPr>
              <w:spacing w:before="0" w:after="0" w:line="276" w:lineRule="auto"/>
              <w:ind w:left="135"/>
              <w:jc w:val="center"/>
            </w:pPr>
          </w:p>
        </w:tc>
        <w:tc>
          <w:tcPr>
            <w:tcW w:w="1567" w:type="dxa"/>
            <w:tcMar>
              <w:top w:w="50" w:type="dxa"/>
              <w:left w:w="100" w:type="dxa"/>
            </w:tcMar>
            <w:vAlign w:val="center"/>
          </w:tcPr>
          <w:p w14:paraId="07746DCE">
            <w:pPr>
              <w:spacing w:before="0" w:after="0" w:line="276" w:lineRule="auto"/>
              <w:ind w:left="135"/>
              <w:jc w:val="center"/>
            </w:pPr>
          </w:p>
        </w:tc>
        <w:tc>
          <w:tcPr>
            <w:tcW w:w="1102" w:type="dxa"/>
            <w:tcMar>
              <w:top w:w="50" w:type="dxa"/>
              <w:left w:w="100" w:type="dxa"/>
            </w:tcMar>
            <w:vAlign w:val="center"/>
          </w:tcPr>
          <w:p w14:paraId="4D923C4C">
            <w:pPr>
              <w:spacing w:before="0" w:after="0"/>
              <w:ind w:left="135"/>
              <w:jc w:val="left"/>
            </w:pPr>
          </w:p>
        </w:tc>
        <w:tc>
          <w:tcPr>
            <w:tcW w:w="1911" w:type="dxa"/>
            <w:tcMar>
              <w:top w:w="50" w:type="dxa"/>
              <w:left w:w="100" w:type="dxa"/>
            </w:tcMar>
            <w:vAlign w:val="center"/>
          </w:tcPr>
          <w:p w14:paraId="2E2B8EE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"https://m.edsoo.ru/863d89d2" \h </w:instrText>
            </w:r>
            <w:r>
              <w:fldChar w:fldCharType="separate"/>
            </w:r>
            <w:r>
              <w:rPr>
                <w:rFonts w:ascii="Times New Roman" w:hAnsi="Times New Roman"/>
                <w:b w:val="0"/>
                <w:i w:val="0"/>
                <w:color w:val="0000FF"/>
                <w:sz w:val="22"/>
                <w:u w:val="single"/>
              </w:rPr>
              <w:t>https://m.edsoo.ru/863d89d2</w:t>
            </w:r>
            <w:r>
              <w:rPr>
                <w:rFonts w:ascii="Times New Roman" w:hAnsi="Times New Roman"/>
                <w:b w:val="0"/>
                <w:i w:val="0"/>
                <w:color w:val="0000FF"/>
                <w:sz w:val="22"/>
                <w:u w:val="single"/>
              </w:rPr>
              <w:fldChar w:fldCharType="end"/>
            </w:r>
          </w:p>
        </w:tc>
      </w:tr>
      <w:tr w14:paraId="36397C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6EDE345E">
            <w:pPr>
              <w:spacing w:before="0" w:after="0"/>
              <w:ind w:left="0"/>
              <w:jc w:val="left"/>
            </w:pPr>
            <w:r>
              <w:rPr>
                <w:rFonts w:ascii="Times New Roman" w:hAnsi="Times New Roman"/>
                <w:b w:val="0"/>
                <w:i w:val="0"/>
                <w:color w:val="000000"/>
                <w:sz w:val="24"/>
              </w:rPr>
              <w:t>12</w:t>
            </w:r>
          </w:p>
        </w:tc>
        <w:tc>
          <w:tcPr>
            <w:tcW w:w="3696" w:type="dxa"/>
            <w:tcMar>
              <w:top w:w="50" w:type="dxa"/>
              <w:left w:w="100" w:type="dxa"/>
            </w:tcMar>
            <w:vAlign w:val="center"/>
          </w:tcPr>
          <w:p w14:paraId="71FD7A80">
            <w:pPr>
              <w:spacing w:before="0" w:after="0"/>
              <w:ind w:left="135"/>
              <w:jc w:val="left"/>
            </w:pPr>
            <w:r>
              <w:rPr>
                <w:rFonts w:ascii="Times New Roman" w:hAnsi="Times New Roman"/>
                <w:b w:val="0"/>
                <w:i w:val="0"/>
                <w:color w:val="000000"/>
                <w:sz w:val="24"/>
              </w:rPr>
              <w:t>Покровы тела у животных. Практическая работа «Изучение покровов тела у животных»</w:t>
            </w:r>
          </w:p>
        </w:tc>
        <w:tc>
          <w:tcPr>
            <w:tcW w:w="774" w:type="dxa"/>
            <w:tcMar>
              <w:top w:w="50" w:type="dxa"/>
              <w:left w:w="100" w:type="dxa"/>
            </w:tcMar>
            <w:vAlign w:val="center"/>
          </w:tcPr>
          <w:p w14:paraId="4EF326DE">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2DF4529B">
            <w:pPr>
              <w:spacing w:before="0" w:after="0" w:line="276" w:lineRule="auto"/>
              <w:ind w:left="135"/>
              <w:jc w:val="center"/>
            </w:pPr>
          </w:p>
        </w:tc>
        <w:tc>
          <w:tcPr>
            <w:tcW w:w="1567" w:type="dxa"/>
            <w:tcMar>
              <w:top w:w="50" w:type="dxa"/>
              <w:left w:w="100" w:type="dxa"/>
            </w:tcMar>
            <w:vAlign w:val="center"/>
          </w:tcPr>
          <w:p w14:paraId="5E71AA04">
            <w:pPr>
              <w:spacing w:before="0" w:after="0" w:line="276" w:lineRule="auto"/>
              <w:ind w:left="135"/>
              <w:jc w:val="center"/>
            </w:pPr>
            <w:r>
              <w:rPr>
                <w:rFonts w:ascii="Times New Roman" w:hAnsi="Times New Roman"/>
                <w:b w:val="0"/>
                <w:i w:val="0"/>
                <w:color w:val="000000"/>
                <w:sz w:val="24"/>
              </w:rPr>
              <w:t xml:space="preserve"> 0.5 </w:t>
            </w:r>
          </w:p>
        </w:tc>
        <w:tc>
          <w:tcPr>
            <w:tcW w:w="1102" w:type="dxa"/>
            <w:tcMar>
              <w:top w:w="50" w:type="dxa"/>
              <w:left w:w="100" w:type="dxa"/>
            </w:tcMar>
            <w:vAlign w:val="center"/>
          </w:tcPr>
          <w:p w14:paraId="63B1A166">
            <w:pPr>
              <w:spacing w:before="0" w:after="0"/>
              <w:ind w:left="135"/>
              <w:jc w:val="left"/>
            </w:pPr>
          </w:p>
        </w:tc>
        <w:tc>
          <w:tcPr>
            <w:tcW w:w="1911" w:type="dxa"/>
            <w:tcMar>
              <w:top w:w="50" w:type="dxa"/>
              <w:left w:w="100" w:type="dxa"/>
            </w:tcMar>
            <w:vAlign w:val="center"/>
          </w:tcPr>
          <w:p w14:paraId="4218B79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"https://m.edsoo.ru/863d8d74" \h </w:instrText>
            </w:r>
            <w:r>
              <w:fldChar w:fldCharType="separate"/>
            </w:r>
            <w:r>
              <w:rPr>
                <w:rFonts w:ascii="Times New Roman" w:hAnsi="Times New Roman"/>
                <w:b w:val="0"/>
                <w:i w:val="0"/>
                <w:color w:val="0000FF"/>
                <w:sz w:val="22"/>
                <w:u w:val="single"/>
              </w:rPr>
              <w:t>https://m.edsoo.ru/863d8d74</w:t>
            </w:r>
            <w:r>
              <w:rPr>
                <w:rFonts w:ascii="Times New Roman" w:hAnsi="Times New Roman"/>
                <w:b w:val="0"/>
                <w:i w:val="0"/>
                <w:color w:val="0000FF"/>
                <w:sz w:val="22"/>
                <w:u w:val="single"/>
              </w:rPr>
              <w:fldChar w:fldCharType="end"/>
            </w:r>
          </w:p>
        </w:tc>
      </w:tr>
      <w:tr w14:paraId="51BA18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49B168B8">
            <w:pPr>
              <w:spacing w:before="0" w:after="0"/>
              <w:ind w:left="0"/>
              <w:jc w:val="left"/>
            </w:pPr>
            <w:r>
              <w:rPr>
                <w:rFonts w:ascii="Times New Roman" w:hAnsi="Times New Roman"/>
                <w:b w:val="0"/>
                <w:i w:val="0"/>
                <w:color w:val="000000"/>
                <w:sz w:val="24"/>
              </w:rPr>
              <w:t>13</w:t>
            </w:r>
          </w:p>
        </w:tc>
        <w:tc>
          <w:tcPr>
            <w:tcW w:w="3696" w:type="dxa"/>
            <w:tcMar>
              <w:top w:w="50" w:type="dxa"/>
              <w:left w:w="100" w:type="dxa"/>
            </w:tcMar>
            <w:vAlign w:val="center"/>
          </w:tcPr>
          <w:p w14:paraId="79ED871B">
            <w:pPr>
              <w:spacing w:before="0" w:after="0"/>
              <w:ind w:left="135"/>
              <w:jc w:val="left"/>
            </w:pPr>
            <w:r>
              <w:rPr>
                <w:rFonts w:ascii="Times New Roman" w:hAnsi="Times New Roman"/>
                <w:b w:val="0"/>
                <w:i w:val="0"/>
                <w:color w:val="000000"/>
                <w:sz w:val="24"/>
              </w:rPr>
              <w:t>Координация и регуляция жизнедеятельности у животных</w:t>
            </w:r>
          </w:p>
        </w:tc>
        <w:tc>
          <w:tcPr>
            <w:tcW w:w="774" w:type="dxa"/>
            <w:tcMar>
              <w:top w:w="50" w:type="dxa"/>
              <w:left w:w="100" w:type="dxa"/>
            </w:tcMar>
            <w:vAlign w:val="center"/>
          </w:tcPr>
          <w:p w14:paraId="5DE97C62">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12F1DC6F">
            <w:pPr>
              <w:spacing w:before="0" w:after="0" w:line="276" w:lineRule="auto"/>
              <w:ind w:left="135"/>
              <w:jc w:val="center"/>
            </w:pPr>
          </w:p>
        </w:tc>
        <w:tc>
          <w:tcPr>
            <w:tcW w:w="1567" w:type="dxa"/>
            <w:tcMar>
              <w:top w:w="50" w:type="dxa"/>
              <w:left w:w="100" w:type="dxa"/>
            </w:tcMar>
            <w:vAlign w:val="center"/>
          </w:tcPr>
          <w:p w14:paraId="783AD180">
            <w:pPr>
              <w:spacing w:before="0" w:after="0" w:line="276" w:lineRule="auto"/>
              <w:ind w:left="135"/>
              <w:jc w:val="center"/>
            </w:pPr>
          </w:p>
        </w:tc>
        <w:tc>
          <w:tcPr>
            <w:tcW w:w="1102" w:type="dxa"/>
            <w:tcMar>
              <w:top w:w="50" w:type="dxa"/>
              <w:left w:w="100" w:type="dxa"/>
            </w:tcMar>
            <w:vAlign w:val="center"/>
          </w:tcPr>
          <w:p w14:paraId="6D26B141">
            <w:pPr>
              <w:spacing w:before="0" w:after="0"/>
              <w:ind w:left="135"/>
              <w:jc w:val="left"/>
            </w:pPr>
          </w:p>
        </w:tc>
        <w:tc>
          <w:tcPr>
            <w:tcW w:w="1911" w:type="dxa"/>
            <w:tcMar>
              <w:top w:w="50" w:type="dxa"/>
              <w:left w:w="100" w:type="dxa"/>
            </w:tcMar>
            <w:vAlign w:val="center"/>
          </w:tcPr>
          <w:p w14:paraId="1A3BA88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"https://m.edsoo.ru/863d8f9a" \h </w:instrText>
            </w:r>
            <w:r>
              <w:fldChar w:fldCharType="separate"/>
            </w:r>
            <w:r>
              <w:rPr>
                <w:rFonts w:ascii="Times New Roman" w:hAnsi="Times New Roman"/>
                <w:b w:val="0"/>
                <w:i w:val="0"/>
                <w:color w:val="0000FF"/>
                <w:sz w:val="22"/>
                <w:u w:val="single"/>
              </w:rPr>
              <w:t>https://m.edsoo.ru/863d8f9a</w:t>
            </w:r>
            <w:r>
              <w:rPr>
                <w:rFonts w:ascii="Times New Roman" w:hAnsi="Times New Roman"/>
                <w:b w:val="0"/>
                <w:i w:val="0"/>
                <w:color w:val="0000FF"/>
                <w:sz w:val="22"/>
                <w:u w:val="single"/>
              </w:rPr>
              <w:fldChar w:fldCharType="end"/>
            </w:r>
          </w:p>
        </w:tc>
      </w:tr>
      <w:tr w14:paraId="4035F5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4A600068">
            <w:pPr>
              <w:spacing w:before="0" w:after="0"/>
              <w:ind w:left="0"/>
              <w:jc w:val="left"/>
            </w:pPr>
            <w:r>
              <w:rPr>
                <w:rFonts w:ascii="Times New Roman" w:hAnsi="Times New Roman"/>
                <w:b w:val="0"/>
                <w:i w:val="0"/>
                <w:color w:val="000000"/>
                <w:sz w:val="24"/>
              </w:rPr>
              <w:t>14</w:t>
            </w:r>
          </w:p>
        </w:tc>
        <w:tc>
          <w:tcPr>
            <w:tcW w:w="3696" w:type="dxa"/>
            <w:tcMar>
              <w:top w:w="50" w:type="dxa"/>
              <w:left w:w="100" w:type="dxa"/>
            </w:tcMar>
            <w:vAlign w:val="center"/>
          </w:tcPr>
          <w:p w14:paraId="15A8D6B2">
            <w:pPr>
              <w:spacing w:before="0" w:after="0"/>
              <w:ind w:left="135"/>
              <w:jc w:val="left"/>
            </w:pPr>
            <w:r>
              <w:rPr>
                <w:rFonts w:ascii="Times New Roman" w:hAnsi="Times New Roman"/>
                <w:b w:val="0"/>
                <w:i w:val="0"/>
                <w:color w:val="000000"/>
                <w:sz w:val="24"/>
              </w:rPr>
              <w:t>Раздражимость и поведение животных</w:t>
            </w:r>
          </w:p>
        </w:tc>
        <w:tc>
          <w:tcPr>
            <w:tcW w:w="774" w:type="dxa"/>
            <w:tcMar>
              <w:top w:w="50" w:type="dxa"/>
              <w:left w:w="100" w:type="dxa"/>
            </w:tcMar>
            <w:vAlign w:val="center"/>
          </w:tcPr>
          <w:p w14:paraId="083877F7">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1CDD0023">
            <w:pPr>
              <w:spacing w:before="0" w:after="0" w:line="276" w:lineRule="auto"/>
              <w:ind w:left="135"/>
              <w:jc w:val="center"/>
            </w:pPr>
          </w:p>
        </w:tc>
        <w:tc>
          <w:tcPr>
            <w:tcW w:w="1567" w:type="dxa"/>
            <w:tcMar>
              <w:top w:w="50" w:type="dxa"/>
              <w:left w:w="100" w:type="dxa"/>
            </w:tcMar>
            <w:vAlign w:val="center"/>
          </w:tcPr>
          <w:p w14:paraId="7B65BE85">
            <w:pPr>
              <w:spacing w:before="0" w:after="0" w:line="276" w:lineRule="auto"/>
              <w:ind w:left="135"/>
              <w:jc w:val="center"/>
            </w:pPr>
          </w:p>
        </w:tc>
        <w:tc>
          <w:tcPr>
            <w:tcW w:w="1102" w:type="dxa"/>
            <w:tcMar>
              <w:top w:w="50" w:type="dxa"/>
              <w:left w:w="100" w:type="dxa"/>
            </w:tcMar>
            <w:vAlign w:val="center"/>
          </w:tcPr>
          <w:p w14:paraId="1FDD3EFC">
            <w:pPr>
              <w:spacing w:before="0" w:after="0"/>
              <w:ind w:left="135"/>
              <w:jc w:val="left"/>
            </w:pPr>
          </w:p>
        </w:tc>
        <w:tc>
          <w:tcPr>
            <w:tcW w:w="1911" w:type="dxa"/>
            <w:tcMar>
              <w:top w:w="50" w:type="dxa"/>
              <w:left w:w="100" w:type="dxa"/>
            </w:tcMar>
            <w:vAlign w:val="center"/>
          </w:tcPr>
          <w:p w14:paraId="00BD084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"https://m.edsoo.ru/863d9260" \h </w:instrText>
            </w:r>
            <w:r>
              <w:fldChar w:fldCharType="separate"/>
            </w:r>
            <w:r>
              <w:rPr>
                <w:rFonts w:ascii="Times New Roman" w:hAnsi="Times New Roman"/>
                <w:b w:val="0"/>
                <w:i w:val="0"/>
                <w:color w:val="0000FF"/>
                <w:sz w:val="22"/>
                <w:u w:val="single"/>
              </w:rPr>
              <w:t>https://m.edsoo.ru/863d9260</w:t>
            </w:r>
            <w:r>
              <w:rPr>
                <w:rFonts w:ascii="Times New Roman" w:hAnsi="Times New Roman"/>
                <w:b w:val="0"/>
                <w:i w:val="0"/>
                <w:color w:val="0000FF"/>
                <w:sz w:val="22"/>
                <w:u w:val="single"/>
              </w:rPr>
              <w:fldChar w:fldCharType="end"/>
            </w:r>
          </w:p>
        </w:tc>
      </w:tr>
      <w:tr w14:paraId="48A6F3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6EA2CD49">
            <w:pPr>
              <w:spacing w:before="0" w:after="0"/>
              <w:ind w:left="0"/>
              <w:jc w:val="left"/>
            </w:pPr>
            <w:r>
              <w:rPr>
                <w:rFonts w:ascii="Times New Roman" w:hAnsi="Times New Roman"/>
                <w:b w:val="0"/>
                <w:i w:val="0"/>
                <w:color w:val="000000"/>
                <w:sz w:val="24"/>
              </w:rPr>
              <w:t>15</w:t>
            </w:r>
          </w:p>
        </w:tc>
        <w:tc>
          <w:tcPr>
            <w:tcW w:w="3696" w:type="dxa"/>
            <w:tcMar>
              <w:top w:w="50" w:type="dxa"/>
              <w:left w:w="100" w:type="dxa"/>
            </w:tcMar>
            <w:vAlign w:val="center"/>
          </w:tcPr>
          <w:p w14:paraId="409334F4">
            <w:pPr>
              <w:spacing w:before="0" w:after="0"/>
              <w:ind w:left="135"/>
              <w:jc w:val="left"/>
            </w:pPr>
            <w:r>
              <w:rPr>
                <w:rFonts w:ascii="Times New Roman" w:hAnsi="Times New Roman"/>
                <w:b w:val="0"/>
                <w:i w:val="0"/>
                <w:color w:val="000000"/>
                <w:sz w:val="24"/>
              </w:rPr>
              <w:t>Формы размножения животных. Практическая работа «Строение яйца и развитие зародыша птицы (курицы)»</w:t>
            </w:r>
          </w:p>
        </w:tc>
        <w:tc>
          <w:tcPr>
            <w:tcW w:w="774" w:type="dxa"/>
            <w:tcMar>
              <w:top w:w="50" w:type="dxa"/>
              <w:left w:w="100" w:type="dxa"/>
            </w:tcMar>
            <w:vAlign w:val="center"/>
          </w:tcPr>
          <w:p w14:paraId="227D2977">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5DD48DE0">
            <w:pPr>
              <w:spacing w:before="0" w:after="0" w:line="276" w:lineRule="auto"/>
              <w:ind w:left="135"/>
              <w:jc w:val="center"/>
            </w:pPr>
          </w:p>
        </w:tc>
        <w:tc>
          <w:tcPr>
            <w:tcW w:w="1567" w:type="dxa"/>
            <w:tcMar>
              <w:top w:w="50" w:type="dxa"/>
              <w:left w:w="100" w:type="dxa"/>
            </w:tcMar>
            <w:vAlign w:val="center"/>
          </w:tcPr>
          <w:p w14:paraId="19861800">
            <w:pPr>
              <w:spacing w:before="0" w:after="0" w:line="276" w:lineRule="auto"/>
              <w:ind w:left="135"/>
              <w:jc w:val="center"/>
            </w:pPr>
            <w:r>
              <w:rPr>
                <w:rFonts w:ascii="Times New Roman" w:hAnsi="Times New Roman"/>
                <w:b w:val="0"/>
                <w:i w:val="0"/>
                <w:color w:val="000000"/>
                <w:sz w:val="24"/>
              </w:rPr>
              <w:t xml:space="preserve"> 0.5 </w:t>
            </w:r>
          </w:p>
        </w:tc>
        <w:tc>
          <w:tcPr>
            <w:tcW w:w="1102" w:type="dxa"/>
            <w:tcMar>
              <w:top w:w="50" w:type="dxa"/>
              <w:left w:w="100" w:type="dxa"/>
            </w:tcMar>
            <w:vAlign w:val="center"/>
          </w:tcPr>
          <w:p w14:paraId="4D9A2281">
            <w:pPr>
              <w:spacing w:before="0" w:after="0"/>
              <w:ind w:left="135"/>
              <w:jc w:val="left"/>
            </w:pPr>
          </w:p>
        </w:tc>
        <w:tc>
          <w:tcPr>
            <w:tcW w:w="1911" w:type="dxa"/>
            <w:tcMar>
              <w:top w:w="50" w:type="dxa"/>
              <w:left w:w="100" w:type="dxa"/>
            </w:tcMar>
            <w:vAlign w:val="center"/>
          </w:tcPr>
          <w:p w14:paraId="5CC1DBE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"https://m.edsoo.ru/863d93b4" \h </w:instrText>
            </w:r>
            <w:r>
              <w:fldChar w:fldCharType="separate"/>
            </w:r>
            <w:r>
              <w:rPr>
                <w:rFonts w:ascii="Times New Roman" w:hAnsi="Times New Roman"/>
                <w:b w:val="0"/>
                <w:i w:val="0"/>
                <w:color w:val="0000FF"/>
                <w:sz w:val="22"/>
                <w:u w:val="single"/>
              </w:rPr>
              <w:t>https://m.edsoo.ru/863d93b4</w:t>
            </w:r>
            <w:r>
              <w:rPr>
                <w:rFonts w:ascii="Times New Roman" w:hAnsi="Times New Roman"/>
                <w:b w:val="0"/>
                <w:i w:val="0"/>
                <w:color w:val="0000FF"/>
                <w:sz w:val="22"/>
                <w:u w:val="single"/>
              </w:rPr>
              <w:fldChar w:fldCharType="end"/>
            </w:r>
          </w:p>
        </w:tc>
      </w:tr>
      <w:tr w14:paraId="0A9498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5C400436">
            <w:pPr>
              <w:spacing w:before="0" w:after="0"/>
              <w:ind w:left="0"/>
              <w:jc w:val="left"/>
            </w:pPr>
            <w:r>
              <w:rPr>
                <w:rFonts w:ascii="Times New Roman" w:hAnsi="Times New Roman"/>
                <w:b w:val="0"/>
                <w:i w:val="0"/>
                <w:color w:val="000000"/>
                <w:sz w:val="24"/>
              </w:rPr>
              <w:t>16</w:t>
            </w:r>
          </w:p>
        </w:tc>
        <w:tc>
          <w:tcPr>
            <w:tcW w:w="3696" w:type="dxa"/>
            <w:tcMar>
              <w:top w:w="50" w:type="dxa"/>
              <w:left w:w="100" w:type="dxa"/>
            </w:tcMar>
            <w:vAlign w:val="center"/>
          </w:tcPr>
          <w:p w14:paraId="1138E161">
            <w:pPr>
              <w:spacing w:before="0" w:after="0"/>
              <w:ind w:left="135"/>
              <w:jc w:val="left"/>
            </w:pPr>
            <w:r>
              <w:rPr>
                <w:rFonts w:ascii="Times New Roman" w:hAnsi="Times New Roman"/>
                <w:b w:val="0"/>
                <w:i w:val="0"/>
                <w:color w:val="000000"/>
                <w:sz w:val="24"/>
              </w:rPr>
              <w:t>Рост и развитие животных</w:t>
            </w:r>
          </w:p>
        </w:tc>
        <w:tc>
          <w:tcPr>
            <w:tcW w:w="774" w:type="dxa"/>
            <w:tcMar>
              <w:top w:w="50" w:type="dxa"/>
              <w:left w:w="100" w:type="dxa"/>
            </w:tcMar>
            <w:vAlign w:val="center"/>
          </w:tcPr>
          <w:p w14:paraId="60779D56">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3EB33875">
            <w:pPr>
              <w:spacing w:before="0" w:after="0" w:line="276" w:lineRule="auto"/>
              <w:ind w:left="135"/>
              <w:jc w:val="center"/>
            </w:pPr>
          </w:p>
        </w:tc>
        <w:tc>
          <w:tcPr>
            <w:tcW w:w="1567" w:type="dxa"/>
            <w:tcMar>
              <w:top w:w="50" w:type="dxa"/>
              <w:left w:w="100" w:type="dxa"/>
            </w:tcMar>
            <w:vAlign w:val="center"/>
          </w:tcPr>
          <w:p w14:paraId="32E70922">
            <w:pPr>
              <w:spacing w:before="0" w:after="0" w:line="276" w:lineRule="auto"/>
              <w:ind w:left="135"/>
              <w:jc w:val="center"/>
            </w:pPr>
          </w:p>
        </w:tc>
        <w:tc>
          <w:tcPr>
            <w:tcW w:w="1102" w:type="dxa"/>
            <w:tcMar>
              <w:top w:w="50" w:type="dxa"/>
              <w:left w:w="100" w:type="dxa"/>
            </w:tcMar>
            <w:vAlign w:val="center"/>
          </w:tcPr>
          <w:p w14:paraId="01B0B572">
            <w:pPr>
              <w:spacing w:before="0" w:after="0"/>
              <w:ind w:left="135"/>
              <w:jc w:val="left"/>
            </w:pPr>
          </w:p>
        </w:tc>
        <w:tc>
          <w:tcPr>
            <w:tcW w:w="1911" w:type="dxa"/>
            <w:tcMar>
              <w:top w:w="50" w:type="dxa"/>
              <w:left w:w="100" w:type="dxa"/>
            </w:tcMar>
            <w:vAlign w:val="center"/>
          </w:tcPr>
          <w:p w14:paraId="62963D0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"https://m.edsoo.ru/863d93b4" \h </w:instrText>
            </w:r>
            <w:r>
              <w:fldChar w:fldCharType="separate"/>
            </w:r>
            <w:r>
              <w:rPr>
                <w:rFonts w:ascii="Times New Roman" w:hAnsi="Times New Roman"/>
                <w:b w:val="0"/>
                <w:i w:val="0"/>
                <w:color w:val="0000FF"/>
                <w:sz w:val="22"/>
                <w:u w:val="single"/>
              </w:rPr>
              <w:t>https://m.edsoo.ru/863d93b4</w:t>
            </w:r>
            <w:r>
              <w:rPr>
                <w:rFonts w:ascii="Times New Roman" w:hAnsi="Times New Roman"/>
                <w:b w:val="0"/>
                <w:i w:val="0"/>
                <w:color w:val="0000FF"/>
                <w:sz w:val="22"/>
                <w:u w:val="single"/>
              </w:rPr>
              <w:fldChar w:fldCharType="end"/>
            </w:r>
          </w:p>
        </w:tc>
      </w:tr>
      <w:tr w14:paraId="588AF6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5890A1B8">
            <w:pPr>
              <w:spacing w:before="0" w:after="0"/>
              <w:ind w:left="0"/>
              <w:jc w:val="left"/>
            </w:pPr>
            <w:r>
              <w:rPr>
                <w:rFonts w:ascii="Times New Roman" w:hAnsi="Times New Roman"/>
                <w:b w:val="0"/>
                <w:i w:val="0"/>
                <w:color w:val="000000"/>
                <w:sz w:val="24"/>
              </w:rPr>
              <w:t>17</w:t>
            </w:r>
          </w:p>
        </w:tc>
        <w:tc>
          <w:tcPr>
            <w:tcW w:w="3696" w:type="dxa"/>
            <w:tcMar>
              <w:top w:w="50" w:type="dxa"/>
              <w:left w:w="100" w:type="dxa"/>
            </w:tcMar>
            <w:vAlign w:val="center"/>
          </w:tcPr>
          <w:p w14:paraId="37B6ACD6">
            <w:pPr>
              <w:spacing w:before="0" w:after="0"/>
              <w:ind w:left="135"/>
              <w:jc w:val="left"/>
            </w:pPr>
            <w:r>
              <w:rPr>
                <w:rFonts w:ascii="Times New Roman" w:hAnsi="Times New Roman"/>
                <w:b w:val="0"/>
                <w:i w:val="0"/>
                <w:color w:val="000000"/>
                <w:sz w:val="24"/>
              </w:rPr>
              <w:t>Основные систематические категории животных</w:t>
            </w:r>
          </w:p>
        </w:tc>
        <w:tc>
          <w:tcPr>
            <w:tcW w:w="774" w:type="dxa"/>
            <w:tcMar>
              <w:top w:w="50" w:type="dxa"/>
              <w:left w:w="100" w:type="dxa"/>
            </w:tcMar>
            <w:vAlign w:val="center"/>
          </w:tcPr>
          <w:p w14:paraId="46C26036">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7309D02F">
            <w:pPr>
              <w:spacing w:before="0" w:after="0" w:line="276" w:lineRule="auto"/>
              <w:ind w:left="135"/>
              <w:jc w:val="center"/>
            </w:pPr>
          </w:p>
        </w:tc>
        <w:tc>
          <w:tcPr>
            <w:tcW w:w="1567" w:type="dxa"/>
            <w:tcMar>
              <w:top w:w="50" w:type="dxa"/>
              <w:left w:w="100" w:type="dxa"/>
            </w:tcMar>
            <w:vAlign w:val="center"/>
          </w:tcPr>
          <w:p w14:paraId="280B264F">
            <w:pPr>
              <w:spacing w:before="0" w:after="0" w:line="276" w:lineRule="auto"/>
              <w:ind w:left="135"/>
              <w:jc w:val="center"/>
            </w:pPr>
          </w:p>
        </w:tc>
        <w:tc>
          <w:tcPr>
            <w:tcW w:w="1102" w:type="dxa"/>
            <w:tcMar>
              <w:top w:w="50" w:type="dxa"/>
              <w:left w:w="100" w:type="dxa"/>
            </w:tcMar>
            <w:vAlign w:val="center"/>
          </w:tcPr>
          <w:p w14:paraId="7024BDF9">
            <w:pPr>
              <w:spacing w:before="0" w:after="0"/>
              <w:ind w:left="135"/>
              <w:jc w:val="left"/>
            </w:pPr>
          </w:p>
        </w:tc>
        <w:tc>
          <w:tcPr>
            <w:tcW w:w="1911" w:type="dxa"/>
            <w:tcMar>
              <w:top w:w="50" w:type="dxa"/>
              <w:left w:w="100" w:type="dxa"/>
            </w:tcMar>
            <w:vAlign w:val="center"/>
          </w:tcPr>
          <w:p w14:paraId="4DE53A0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"https://m.edsoo.ru/863d9526" \h </w:instrText>
            </w:r>
            <w:r>
              <w:fldChar w:fldCharType="separate"/>
            </w:r>
            <w:r>
              <w:rPr>
                <w:rFonts w:ascii="Times New Roman" w:hAnsi="Times New Roman"/>
                <w:b w:val="0"/>
                <w:i w:val="0"/>
                <w:color w:val="0000FF"/>
                <w:sz w:val="22"/>
                <w:u w:val="single"/>
              </w:rPr>
              <w:t>https://m.edsoo.ru/863d9526</w:t>
            </w:r>
            <w:r>
              <w:rPr>
                <w:rFonts w:ascii="Times New Roman" w:hAnsi="Times New Roman"/>
                <w:b w:val="0"/>
                <w:i w:val="0"/>
                <w:color w:val="0000FF"/>
                <w:sz w:val="22"/>
                <w:u w:val="single"/>
              </w:rPr>
              <w:fldChar w:fldCharType="end"/>
            </w:r>
          </w:p>
        </w:tc>
      </w:tr>
      <w:tr w14:paraId="6702D1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28C85F7B">
            <w:pPr>
              <w:spacing w:before="0" w:after="0"/>
              <w:ind w:left="0"/>
              <w:jc w:val="left"/>
            </w:pPr>
            <w:r>
              <w:rPr>
                <w:rFonts w:ascii="Times New Roman" w:hAnsi="Times New Roman"/>
                <w:b w:val="0"/>
                <w:i w:val="0"/>
                <w:color w:val="000000"/>
                <w:sz w:val="24"/>
              </w:rPr>
              <w:t>18</w:t>
            </w:r>
          </w:p>
        </w:tc>
        <w:tc>
          <w:tcPr>
            <w:tcW w:w="3696" w:type="dxa"/>
            <w:tcMar>
              <w:top w:w="50" w:type="dxa"/>
              <w:left w:w="100" w:type="dxa"/>
            </w:tcMar>
            <w:vAlign w:val="center"/>
          </w:tcPr>
          <w:p w14:paraId="2E3A3767">
            <w:pPr>
              <w:spacing w:before="0" w:after="0"/>
              <w:ind w:left="135"/>
              <w:jc w:val="left"/>
            </w:pPr>
            <w:r>
              <w:rPr>
                <w:rFonts w:ascii="Times New Roman" w:hAnsi="Times New Roman"/>
                <w:b w:val="0"/>
                <w:i w:val="0"/>
                <w:color w:val="000000"/>
                <w:sz w:val="24"/>
              </w:rPr>
              <w:t>Общая характеристика простейших. Лабораторная работа «Исследование строения инфузории-туфельки и наблюдение за её передвижением. Изучение хемотаксиса»</w:t>
            </w:r>
          </w:p>
        </w:tc>
        <w:tc>
          <w:tcPr>
            <w:tcW w:w="774" w:type="dxa"/>
            <w:tcMar>
              <w:top w:w="50" w:type="dxa"/>
              <w:left w:w="100" w:type="dxa"/>
            </w:tcMar>
            <w:vAlign w:val="center"/>
          </w:tcPr>
          <w:p w14:paraId="2BC84D60">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29F9E5F2">
            <w:pPr>
              <w:spacing w:before="0" w:after="0" w:line="276" w:lineRule="auto"/>
              <w:ind w:left="135"/>
              <w:jc w:val="center"/>
            </w:pPr>
          </w:p>
        </w:tc>
        <w:tc>
          <w:tcPr>
            <w:tcW w:w="1567" w:type="dxa"/>
            <w:tcMar>
              <w:top w:w="50" w:type="dxa"/>
              <w:left w:w="100" w:type="dxa"/>
            </w:tcMar>
            <w:vAlign w:val="center"/>
          </w:tcPr>
          <w:p w14:paraId="680BB847">
            <w:pPr>
              <w:spacing w:before="0" w:after="0" w:line="276" w:lineRule="auto"/>
              <w:ind w:left="135"/>
              <w:jc w:val="center"/>
            </w:pPr>
            <w:r>
              <w:rPr>
                <w:rFonts w:ascii="Times New Roman" w:hAnsi="Times New Roman"/>
                <w:b w:val="0"/>
                <w:i w:val="0"/>
                <w:color w:val="000000"/>
                <w:sz w:val="24"/>
              </w:rPr>
              <w:t xml:space="preserve"> 0.5 </w:t>
            </w:r>
          </w:p>
        </w:tc>
        <w:tc>
          <w:tcPr>
            <w:tcW w:w="1102" w:type="dxa"/>
            <w:tcMar>
              <w:top w:w="50" w:type="dxa"/>
              <w:left w:w="100" w:type="dxa"/>
            </w:tcMar>
            <w:vAlign w:val="center"/>
          </w:tcPr>
          <w:p w14:paraId="5EAAF595">
            <w:pPr>
              <w:spacing w:before="0" w:after="0"/>
              <w:ind w:left="135"/>
              <w:jc w:val="left"/>
            </w:pPr>
          </w:p>
        </w:tc>
        <w:tc>
          <w:tcPr>
            <w:tcW w:w="1911" w:type="dxa"/>
            <w:tcMar>
              <w:top w:w="50" w:type="dxa"/>
              <w:left w:w="100" w:type="dxa"/>
            </w:tcMar>
            <w:vAlign w:val="center"/>
          </w:tcPr>
          <w:p w14:paraId="5432DFD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"https://m.edsoo.ru/863d974c" \h </w:instrText>
            </w:r>
            <w:r>
              <w:fldChar w:fldCharType="separate"/>
            </w:r>
            <w:r>
              <w:rPr>
                <w:rFonts w:ascii="Times New Roman" w:hAnsi="Times New Roman"/>
                <w:b w:val="0"/>
                <w:i w:val="0"/>
                <w:color w:val="0000FF"/>
                <w:sz w:val="22"/>
                <w:u w:val="single"/>
              </w:rPr>
              <w:t>https://m.edsoo.ru/863d974c</w:t>
            </w:r>
            <w:r>
              <w:rPr>
                <w:rFonts w:ascii="Times New Roman" w:hAnsi="Times New Roman"/>
                <w:b w:val="0"/>
                <w:i w:val="0"/>
                <w:color w:val="0000FF"/>
                <w:sz w:val="22"/>
                <w:u w:val="single"/>
              </w:rPr>
              <w:fldChar w:fldCharType="end"/>
            </w:r>
          </w:p>
        </w:tc>
      </w:tr>
      <w:tr w14:paraId="2E86F0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29C72998">
            <w:pPr>
              <w:spacing w:before="0" w:after="0"/>
              <w:ind w:left="0"/>
              <w:jc w:val="left"/>
            </w:pPr>
            <w:r>
              <w:rPr>
                <w:rFonts w:ascii="Times New Roman" w:hAnsi="Times New Roman"/>
                <w:b w:val="0"/>
                <w:i w:val="0"/>
                <w:color w:val="000000"/>
                <w:sz w:val="24"/>
              </w:rPr>
              <w:t>19</w:t>
            </w:r>
          </w:p>
        </w:tc>
        <w:tc>
          <w:tcPr>
            <w:tcW w:w="3696" w:type="dxa"/>
            <w:tcMar>
              <w:top w:w="50" w:type="dxa"/>
              <w:left w:w="100" w:type="dxa"/>
            </w:tcMar>
            <w:vAlign w:val="center"/>
          </w:tcPr>
          <w:p w14:paraId="6A31D9A1">
            <w:pPr>
              <w:spacing w:before="0" w:after="0"/>
              <w:ind w:left="135"/>
              <w:jc w:val="left"/>
            </w:pPr>
            <w:r>
              <w:rPr>
                <w:rFonts w:ascii="Times New Roman" w:hAnsi="Times New Roman"/>
                <w:b w:val="0"/>
                <w:i w:val="0"/>
                <w:color w:val="000000"/>
                <w:sz w:val="24"/>
              </w:rPr>
              <w:t>Жгутиконосцы и Инфузории</w:t>
            </w:r>
          </w:p>
        </w:tc>
        <w:tc>
          <w:tcPr>
            <w:tcW w:w="774" w:type="dxa"/>
            <w:tcMar>
              <w:top w:w="50" w:type="dxa"/>
              <w:left w:w="100" w:type="dxa"/>
            </w:tcMar>
            <w:vAlign w:val="center"/>
          </w:tcPr>
          <w:p w14:paraId="749E8EF1">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556CC7BE">
            <w:pPr>
              <w:spacing w:before="0" w:after="0" w:line="276" w:lineRule="auto"/>
              <w:ind w:left="135"/>
              <w:jc w:val="center"/>
            </w:pPr>
          </w:p>
        </w:tc>
        <w:tc>
          <w:tcPr>
            <w:tcW w:w="1567" w:type="dxa"/>
            <w:tcMar>
              <w:top w:w="50" w:type="dxa"/>
              <w:left w:w="100" w:type="dxa"/>
            </w:tcMar>
            <w:vAlign w:val="center"/>
          </w:tcPr>
          <w:p w14:paraId="2A37F519">
            <w:pPr>
              <w:spacing w:before="0" w:after="0" w:line="276" w:lineRule="auto"/>
              <w:ind w:left="135"/>
              <w:jc w:val="center"/>
            </w:pPr>
          </w:p>
        </w:tc>
        <w:tc>
          <w:tcPr>
            <w:tcW w:w="1102" w:type="dxa"/>
            <w:tcMar>
              <w:top w:w="50" w:type="dxa"/>
              <w:left w:w="100" w:type="dxa"/>
            </w:tcMar>
            <w:vAlign w:val="center"/>
          </w:tcPr>
          <w:p w14:paraId="7975D2CE">
            <w:pPr>
              <w:spacing w:before="0" w:after="0"/>
              <w:ind w:left="135"/>
              <w:jc w:val="left"/>
            </w:pPr>
          </w:p>
        </w:tc>
        <w:tc>
          <w:tcPr>
            <w:tcW w:w="1911" w:type="dxa"/>
            <w:tcMar>
              <w:top w:w="50" w:type="dxa"/>
              <w:left w:w="100" w:type="dxa"/>
            </w:tcMar>
            <w:vAlign w:val="center"/>
          </w:tcPr>
          <w:p w14:paraId="41116DC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"https://m.edsoo.ru/863d974c" \h </w:instrText>
            </w:r>
            <w:r>
              <w:fldChar w:fldCharType="separate"/>
            </w:r>
            <w:r>
              <w:rPr>
                <w:rFonts w:ascii="Times New Roman" w:hAnsi="Times New Roman"/>
                <w:b w:val="0"/>
                <w:i w:val="0"/>
                <w:color w:val="0000FF"/>
                <w:sz w:val="22"/>
                <w:u w:val="single"/>
              </w:rPr>
              <w:t>https://m.edsoo.ru/863d974c</w:t>
            </w:r>
            <w:r>
              <w:rPr>
                <w:rFonts w:ascii="Times New Roman" w:hAnsi="Times New Roman"/>
                <w:b w:val="0"/>
                <w:i w:val="0"/>
                <w:color w:val="0000FF"/>
                <w:sz w:val="22"/>
                <w:u w:val="single"/>
              </w:rPr>
              <w:fldChar w:fldCharType="end"/>
            </w:r>
          </w:p>
        </w:tc>
      </w:tr>
      <w:tr w14:paraId="1C7CAD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4D83CE12">
            <w:pPr>
              <w:spacing w:before="0" w:after="0"/>
              <w:ind w:left="0"/>
              <w:jc w:val="left"/>
            </w:pPr>
            <w:r>
              <w:rPr>
                <w:rFonts w:ascii="Times New Roman" w:hAnsi="Times New Roman"/>
                <w:b w:val="0"/>
                <w:i w:val="0"/>
                <w:color w:val="000000"/>
                <w:sz w:val="24"/>
              </w:rPr>
              <w:t>20</w:t>
            </w:r>
          </w:p>
        </w:tc>
        <w:tc>
          <w:tcPr>
            <w:tcW w:w="3696" w:type="dxa"/>
            <w:tcMar>
              <w:top w:w="50" w:type="dxa"/>
              <w:left w:w="100" w:type="dxa"/>
            </w:tcMar>
            <w:vAlign w:val="center"/>
          </w:tcPr>
          <w:p w14:paraId="1CC91765">
            <w:pPr>
              <w:spacing w:before="0" w:after="0"/>
              <w:ind w:left="135"/>
              <w:jc w:val="left"/>
            </w:pPr>
            <w:r>
              <w:rPr>
                <w:rFonts w:ascii="Times New Roman" w:hAnsi="Times New Roman"/>
                <w:b w:val="0"/>
                <w:i w:val="0"/>
                <w:color w:val="000000"/>
                <w:sz w:val="24"/>
              </w:rPr>
              <w:t>Многообразие простейших. Значение простейших в природе и жизни человека. Лабораторная работа «Многообразие простейших (на готовых препаратах)»</w:t>
            </w:r>
          </w:p>
        </w:tc>
        <w:tc>
          <w:tcPr>
            <w:tcW w:w="774" w:type="dxa"/>
            <w:tcMar>
              <w:top w:w="50" w:type="dxa"/>
              <w:left w:w="100" w:type="dxa"/>
            </w:tcMar>
            <w:vAlign w:val="center"/>
          </w:tcPr>
          <w:p w14:paraId="49D06FFA">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63F62FFB">
            <w:pPr>
              <w:spacing w:before="0" w:after="0" w:line="276" w:lineRule="auto"/>
              <w:ind w:left="135"/>
              <w:jc w:val="center"/>
            </w:pPr>
          </w:p>
        </w:tc>
        <w:tc>
          <w:tcPr>
            <w:tcW w:w="1567" w:type="dxa"/>
            <w:tcMar>
              <w:top w:w="50" w:type="dxa"/>
              <w:left w:w="100" w:type="dxa"/>
            </w:tcMar>
            <w:vAlign w:val="center"/>
          </w:tcPr>
          <w:p w14:paraId="4138613B">
            <w:pPr>
              <w:spacing w:before="0" w:after="0" w:line="276" w:lineRule="auto"/>
              <w:ind w:left="135"/>
              <w:jc w:val="center"/>
            </w:pPr>
            <w:r>
              <w:rPr>
                <w:rFonts w:ascii="Times New Roman" w:hAnsi="Times New Roman"/>
                <w:b w:val="0"/>
                <w:i w:val="0"/>
                <w:color w:val="000000"/>
                <w:sz w:val="24"/>
              </w:rPr>
              <w:t xml:space="preserve"> 0.5 </w:t>
            </w:r>
          </w:p>
        </w:tc>
        <w:tc>
          <w:tcPr>
            <w:tcW w:w="1102" w:type="dxa"/>
            <w:tcMar>
              <w:top w:w="50" w:type="dxa"/>
              <w:left w:w="100" w:type="dxa"/>
            </w:tcMar>
            <w:vAlign w:val="center"/>
          </w:tcPr>
          <w:p w14:paraId="350A7FE3">
            <w:pPr>
              <w:spacing w:before="0" w:after="0"/>
              <w:ind w:left="135"/>
              <w:jc w:val="left"/>
            </w:pPr>
          </w:p>
        </w:tc>
        <w:tc>
          <w:tcPr>
            <w:tcW w:w="1911" w:type="dxa"/>
            <w:tcMar>
              <w:top w:w="50" w:type="dxa"/>
              <w:left w:w="100" w:type="dxa"/>
            </w:tcMar>
            <w:vAlign w:val="center"/>
          </w:tcPr>
          <w:p w14:paraId="185AA13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"https://m.edsoo.ru/863d974c" \h </w:instrText>
            </w:r>
            <w:r>
              <w:fldChar w:fldCharType="separate"/>
            </w:r>
            <w:r>
              <w:rPr>
                <w:rFonts w:ascii="Times New Roman" w:hAnsi="Times New Roman"/>
                <w:b w:val="0"/>
                <w:i w:val="0"/>
                <w:color w:val="0000FF"/>
                <w:sz w:val="22"/>
                <w:u w:val="single"/>
              </w:rPr>
              <w:t>https://m.edsoo.ru/863d974c</w:t>
            </w:r>
            <w:r>
              <w:rPr>
                <w:rFonts w:ascii="Times New Roman" w:hAnsi="Times New Roman"/>
                <w:b w:val="0"/>
                <w:i w:val="0"/>
                <w:color w:val="0000FF"/>
                <w:sz w:val="22"/>
                <w:u w:val="single"/>
              </w:rPr>
              <w:fldChar w:fldCharType="end"/>
            </w:r>
          </w:p>
        </w:tc>
      </w:tr>
      <w:tr w14:paraId="39C972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7632EB56">
            <w:pPr>
              <w:spacing w:before="0" w:after="0"/>
              <w:ind w:left="0"/>
              <w:jc w:val="left"/>
            </w:pPr>
            <w:r>
              <w:rPr>
                <w:rFonts w:ascii="Times New Roman" w:hAnsi="Times New Roman"/>
                <w:b w:val="0"/>
                <w:i w:val="0"/>
                <w:color w:val="000000"/>
                <w:sz w:val="24"/>
              </w:rPr>
              <w:t>21</w:t>
            </w:r>
          </w:p>
        </w:tc>
        <w:tc>
          <w:tcPr>
            <w:tcW w:w="3696" w:type="dxa"/>
            <w:tcMar>
              <w:top w:w="50" w:type="dxa"/>
              <w:left w:w="100" w:type="dxa"/>
            </w:tcMar>
            <w:vAlign w:val="center"/>
          </w:tcPr>
          <w:p w14:paraId="4845D656">
            <w:pPr>
              <w:spacing w:before="0" w:after="0"/>
              <w:ind w:left="135"/>
              <w:jc w:val="left"/>
            </w:pPr>
            <w:r>
              <w:rPr>
                <w:rFonts w:ascii="Times New Roman" w:hAnsi="Times New Roman"/>
                <w:b w:val="0"/>
                <w:i w:val="0"/>
                <w:color w:val="000000"/>
                <w:sz w:val="24"/>
              </w:rPr>
              <w:t>Общая характеристика кишечнополостных. Практическая работа «Исследование строения пресноводной гидры и её передвижения (школьный аквариум)»</w:t>
            </w:r>
          </w:p>
        </w:tc>
        <w:tc>
          <w:tcPr>
            <w:tcW w:w="774" w:type="dxa"/>
            <w:tcMar>
              <w:top w:w="50" w:type="dxa"/>
              <w:left w:w="100" w:type="dxa"/>
            </w:tcMar>
            <w:vAlign w:val="center"/>
          </w:tcPr>
          <w:p w14:paraId="3C871E4D">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66077669">
            <w:pPr>
              <w:spacing w:before="0" w:after="0" w:line="276" w:lineRule="auto"/>
              <w:ind w:left="135"/>
              <w:jc w:val="center"/>
            </w:pPr>
          </w:p>
        </w:tc>
        <w:tc>
          <w:tcPr>
            <w:tcW w:w="1567" w:type="dxa"/>
            <w:tcMar>
              <w:top w:w="50" w:type="dxa"/>
              <w:left w:w="100" w:type="dxa"/>
            </w:tcMar>
            <w:vAlign w:val="center"/>
          </w:tcPr>
          <w:p w14:paraId="4F92B701">
            <w:pPr>
              <w:spacing w:before="0" w:after="0" w:line="276" w:lineRule="auto"/>
              <w:ind w:left="135"/>
              <w:jc w:val="center"/>
            </w:pPr>
            <w:r>
              <w:rPr>
                <w:rFonts w:ascii="Times New Roman" w:hAnsi="Times New Roman"/>
                <w:b w:val="0"/>
                <w:i w:val="0"/>
                <w:color w:val="000000"/>
                <w:sz w:val="24"/>
              </w:rPr>
              <w:t xml:space="preserve"> 0.5 </w:t>
            </w:r>
          </w:p>
        </w:tc>
        <w:tc>
          <w:tcPr>
            <w:tcW w:w="1102" w:type="dxa"/>
            <w:tcMar>
              <w:top w:w="50" w:type="dxa"/>
              <w:left w:w="100" w:type="dxa"/>
            </w:tcMar>
            <w:vAlign w:val="center"/>
          </w:tcPr>
          <w:p w14:paraId="00FA4232">
            <w:pPr>
              <w:spacing w:before="0" w:after="0"/>
              <w:ind w:left="135"/>
              <w:jc w:val="left"/>
            </w:pPr>
          </w:p>
        </w:tc>
        <w:tc>
          <w:tcPr>
            <w:tcW w:w="1911" w:type="dxa"/>
            <w:tcMar>
              <w:top w:w="50" w:type="dxa"/>
              <w:left w:w="100" w:type="dxa"/>
            </w:tcMar>
            <w:vAlign w:val="center"/>
          </w:tcPr>
          <w:p w14:paraId="05CC32B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"https://m.edsoo.ru/863d9a30" \h </w:instrText>
            </w:r>
            <w:r>
              <w:fldChar w:fldCharType="separate"/>
            </w:r>
            <w:r>
              <w:rPr>
                <w:rFonts w:ascii="Times New Roman" w:hAnsi="Times New Roman"/>
                <w:b w:val="0"/>
                <w:i w:val="0"/>
                <w:color w:val="0000FF"/>
                <w:sz w:val="22"/>
                <w:u w:val="single"/>
              </w:rPr>
              <w:t>https://m.edsoo.ru/863d9a30</w:t>
            </w:r>
            <w:r>
              <w:rPr>
                <w:rFonts w:ascii="Times New Roman" w:hAnsi="Times New Roman"/>
                <w:b w:val="0"/>
                <w:i w:val="0"/>
                <w:color w:val="0000FF"/>
                <w:sz w:val="22"/>
                <w:u w:val="single"/>
              </w:rPr>
              <w:fldChar w:fldCharType="end"/>
            </w:r>
          </w:p>
        </w:tc>
      </w:tr>
      <w:tr w14:paraId="23A5EB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124B69A8">
            <w:pPr>
              <w:spacing w:before="0" w:after="0"/>
              <w:ind w:left="0"/>
              <w:jc w:val="left"/>
            </w:pPr>
            <w:r>
              <w:rPr>
                <w:rFonts w:ascii="Times New Roman" w:hAnsi="Times New Roman"/>
                <w:b w:val="0"/>
                <w:i w:val="0"/>
                <w:color w:val="000000"/>
                <w:sz w:val="24"/>
              </w:rPr>
              <w:t>22</w:t>
            </w:r>
          </w:p>
        </w:tc>
        <w:tc>
          <w:tcPr>
            <w:tcW w:w="3696" w:type="dxa"/>
            <w:tcMar>
              <w:top w:w="50" w:type="dxa"/>
              <w:left w:w="100" w:type="dxa"/>
            </w:tcMar>
            <w:vAlign w:val="center"/>
          </w:tcPr>
          <w:p w14:paraId="1C2A5D99">
            <w:pPr>
              <w:spacing w:before="0" w:after="0"/>
              <w:ind w:left="135"/>
              <w:jc w:val="left"/>
            </w:pPr>
            <w:r>
              <w:rPr>
                <w:rFonts w:ascii="Times New Roman" w:hAnsi="Times New Roman"/>
                <w:b w:val="0"/>
                <w:i w:val="0"/>
                <w:color w:val="000000"/>
                <w:sz w:val="24"/>
              </w:rPr>
              <w:t>Многообразие кишечнополостных. Значение кишечнополостных в природе и жизни человека. Практическая работа «Исследование питания гидры дафниями и циклопами (школьный аквариум)»</w:t>
            </w:r>
          </w:p>
        </w:tc>
        <w:tc>
          <w:tcPr>
            <w:tcW w:w="774" w:type="dxa"/>
            <w:tcMar>
              <w:top w:w="50" w:type="dxa"/>
              <w:left w:w="100" w:type="dxa"/>
            </w:tcMar>
            <w:vAlign w:val="center"/>
          </w:tcPr>
          <w:p w14:paraId="690EB113">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44488CC4">
            <w:pPr>
              <w:spacing w:before="0" w:after="0" w:line="276" w:lineRule="auto"/>
              <w:ind w:left="135"/>
              <w:jc w:val="center"/>
            </w:pPr>
          </w:p>
        </w:tc>
        <w:tc>
          <w:tcPr>
            <w:tcW w:w="1567" w:type="dxa"/>
            <w:tcMar>
              <w:top w:w="50" w:type="dxa"/>
              <w:left w:w="100" w:type="dxa"/>
            </w:tcMar>
            <w:vAlign w:val="center"/>
          </w:tcPr>
          <w:p w14:paraId="2F36DF26">
            <w:pPr>
              <w:spacing w:before="0" w:after="0" w:line="276" w:lineRule="auto"/>
              <w:ind w:left="135"/>
              <w:jc w:val="center"/>
            </w:pPr>
            <w:r>
              <w:rPr>
                <w:rFonts w:ascii="Times New Roman" w:hAnsi="Times New Roman"/>
                <w:b w:val="0"/>
                <w:i w:val="0"/>
                <w:color w:val="000000"/>
                <w:sz w:val="24"/>
              </w:rPr>
              <w:t xml:space="preserve"> 0.5 </w:t>
            </w:r>
          </w:p>
        </w:tc>
        <w:tc>
          <w:tcPr>
            <w:tcW w:w="1102" w:type="dxa"/>
            <w:tcMar>
              <w:top w:w="50" w:type="dxa"/>
              <w:left w:w="100" w:type="dxa"/>
            </w:tcMar>
            <w:vAlign w:val="center"/>
          </w:tcPr>
          <w:p w14:paraId="36F32893">
            <w:pPr>
              <w:spacing w:before="0" w:after="0"/>
              <w:ind w:left="135"/>
              <w:jc w:val="left"/>
            </w:pPr>
          </w:p>
        </w:tc>
        <w:tc>
          <w:tcPr>
            <w:tcW w:w="1911" w:type="dxa"/>
            <w:tcMar>
              <w:top w:w="50" w:type="dxa"/>
              <w:left w:w="100" w:type="dxa"/>
            </w:tcMar>
            <w:vAlign w:val="center"/>
          </w:tcPr>
          <w:p w14:paraId="4ED4C3F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"https://m.edsoo.ru/863d9ba2" \h </w:instrText>
            </w:r>
            <w:r>
              <w:fldChar w:fldCharType="separate"/>
            </w:r>
            <w:r>
              <w:rPr>
                <w:rFonts w:ascii="Times New Roman" w:hAnsi="Times New Roman"/>
                <w:b w:val="0"/>
                <w:i w:val="0"/>
                <w:color w:val="0000FF"/>
                <w:sz w:val="22"/>
                <w:u w:val="single"/>
              </w:rPr>
              <w:t>https://m.edsoo.ru/863d9ba2</w:t>
            </w:r>
            <w:r>
              <w:rPr>
                <w:rFonts w:ascii="Times New Roman" w:hAnsi="Times New Roman"/>
                <w:b w:val="0"/>
                <w:i w:val="0"/>
                <w:color w:val="0000FF"/>
                <w:sz w:val="22"/>
                <w:u w:val="single"/>
              </w:rPr>
              <w:fldChar w:fldCharType="end"/>
            </w:r>
          </w:p>
        </w:tc>
      </w:tr>
      <w:tr w14:paraId="0B6AD5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2F4F593F">
            <w:pPr>
              <w:spacing w:before="0" w:after="0"/>
              <w:ind w:left="0"/>
              <w:jc w:val="left"/>
            </w:pPr>
            <w:r>
              <w:rPr>
                <w:rFonts w:ascii="Times New Roman" w:hAnsi="Times New Roman"/>
                <w:b w:val="0"/>
                <w:i w:val="0"/>
                <w:color w:val="000000"/>
                <w:sz w:val="24"/>
              </w:rPr>
              <w:t>23</w:t>
            </w:r>
          </w:p>
        </w:tc>
        <w:tc>
          <w:tcPr>
            <w:tcW w:w="3696" w:type="dxa"/>
            <w:tcMar>
              <w:top w:w="50" w:type="dxa"/>
              <w:left w:w="100" w:type="dxa"/>
            </w:tcMar>
            <w:vAlign w:val="center"/>
          </w:tcPr>
          <w:p w14:paraId="47FB55DD">
            <w:pPr>
              <w:spacing w:before="0" w:after="0"/>
              <w:ind w:left="135"/>
              <w:jc w:val="left"/>
            </w:pPr>
            <w:r>
              <w:rPr>
                <w:rFonts w:ascii="Times New Roman" w:hAnsi="Times New Roman"/>
                <w:b w:val="0"/>
                <w:i w:val="0"/>
                <w:color w:val="000000"/>
                <w:sz w:val="24"/>
              </w:rPr>
              <w:t>Черви. Плоские черви</w:t>
            </w:r>
          </w:p>
        </w:tc>
        <w:tc>
          <w:tcPr>
            <w:tcW w:w="774" w:type="dxa"/>
            <w:tcMar>
              <w:top w:w="50" w:type="dxa"/>
              <w:left w:w="100" w:type="dxa"/>
            </w:tcMar>
            <w:vAlign w:val="center"/>
          </w:tcPr>
          <w:p w14:paraId="049F32A3">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0D9E0ABC">
            <w:pPr>
              <w:spacing w:before="0" w:after="0" w:line="276" w:lineRule="auto"/>
              <w:ind w:left="135"/>
              <w:jc w:val="center"/>
            </w:pPr>
          </w:p>
        </w:tc>
        <w:tc>
          <w:tcPr>
            <w:tcW w:w="1567" w:type="dxa"/>
            <w:tcMar>
              <w:top w:w="50" w:type="dxa"/>
              <w:left w:w="100" w:type="dxa"/>
            </w:tcMar>
            <w:vAlign w:val="center"/>
          </w:tcPr>
          <w:p w14:paraId="4B778456">
            <w:pPr>
              <w:spacing w:before="0" w:after="0" w:line="276" w:lineRule="auto"/>
              <w:ind w:left="135"/>
              <w:jc w:val="center"/>
            </w:pPr>
          </w:p>
        </w:tc>
        <w:tc>
          <w:tcPr>
            <w:tcW w:w="1102" w:type="dxa"/>
            <w:tcMar>
              <w:top w:w="50" w:type="dxa"/>
              <w:left w:w="100" w:type="dxa"/>
            </w:tcMar>
            <w:vAlign w:val="center"/>
          </w:tcPr>
          <w:p w14:paraId="52B18A99">
            <w:pPr>
              <w:spacing w:before="0" w:after="0"/>
              <w:ind w:left="135"/>
              <w:jc w:val="left"/>
            </w:pPr>
          </w:p>
        </w:tc>
        <w:tc>
          <w:tcPr>
            <w:tcW w:w="1911" w:type="dxa"/>
            <w:tcMar>
              <w:top w:w="50" w:type="dxa"/>
              <w:left w:w="100" w:type="dxa"/>
            </w:tcMar>
            <w:vAlign w:val="center"/>
          </w:tcPr>
          <w:p w14:paraId="3FF7608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"https://m.edsoo.ru/863d9d50" \h </w:instrText>
            </w:r>
            <w:r>
              <w:fldChar w:fldCharType="separate"/>
            </w:r>
            <w:r>
              <w:rPr>
                <w:rFonts w:ascii="Times New Roman" w:hAnsi="Times New Roman"/>
                <w:b w:val="0"/>
                <w:i w:val="0"/>
                <w:color w:val="0000FF"/>
                <w:sz w:val="22"/>
                <w:u w:val="single"/>
              </w:rPr>
              <w:t>https://m.edsoo.ru/863d9d50</w:t>
            </w:r>
            <w:r>
              <w:rPr>
                <w:rFonts w:ascii="Times New Roman" w:hAnsi="Times New Roman"/>
                <w:b w:val="0"/>
                <w:i w:val="0"/>
                <w:color w:val="0000FF"/>
                <w:sz w:val="22"/>
                <w:u w:val="single"/>
              </w:rPr>
              <w:fldChar w:fldCharType="end"/>
            </w:r>
          </w:p>
        </w:tc>
      </w:tr>
      <w:tr w14:paraId="122C5C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4C0CD311">
            <w:pPr>
              <w:spacing w:before="0" w:after="0"/>
              <w:ind w:left="0"/>
              <w:jc w:val="left"/>
            </w:pPr>
            <w:r>
              <w:rPr>
                <w:rFonts w:ascii="Times New Roman" w:hAnsi="Times New Roman"/>
                <w:b w:val="0"/>
                <w:i w:val="0"/>
                <w:color w:val="000000"/>
                <w:sz w:val="24"/>
              </w:rPr>
              <w:t>24</w:t>
            </w:r>
          </w:p>
        </w:tc>
        <w:tc>
          <w:tcPr>
            <w:tcW w:w="3696" w:type="dxa"/>
            <w:tcMar>
              <w:top w:w="50" w:type="dxa"/>
              <w:left w:w="100" w:type="dxa"/>
            </w:tcMar>
            <w:vAlign w:val="center"/>
          </w:tcPr>
          <w:p w14:paraId="0727358D">
            <w:pPr>
              <w:spacing w:before="0" w:after="0"/>
              <w:ind w:left="135"/>
              <w:jc w:val="left"/>
            </w:pPr>
            <w:r>
              <w:rPr>
                <w:rFonts w:ascii="Times New Roman" w:hAnsi="Times New Roman"/>
                <w:b w:val="0"/>
                <w:i w:val="0"/>
                <w:color w:val="000000"/>
                <w:sz w:val="24"/>
              </w:rPr>
              <w:t>Паразитические плоские черви. Лабораторная работа «Изучение приспособлений паразитических червей к паразитизму (на готовых влажных и микропрепаратах)»</w:t>
            </w:r>
          </w:p>
        </w:tc>
        <w:tc>
          <w:tcPr>
            <w:tcW w:w="774" w:type="dxa"/>
            <w:tcMar>
              <w:top w:w="50" w:type="dxa"/>
              <w:left w:w="100" w:type="dxa"/>
            </w:tcMar>
            <w:vAlign w:val="center"/>
          </w:tcPr>
          <w:p w14:paraId="6466583B">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1429818E">
            <w:pPr>
              <w:spacing w:before="0" w:after="0" w:line="276" w:lineRule="auto"/>
              <w:ind w:left="135"/>
              <w:jc w:val="center"/>
            </w:pPr>
          </w:p>
        </w:tc>
        <w:tc>
          <w:tcPr>
            <w:tcW w:w="1567" w:type="dxa"/>
            <w:tcMar>
              <w:top w:w="50" w:type="dxa"/>
              <w:left w:w="100" w:type="dxa"/>
            </w:tcMar>
            <w:vAlign w:val="center"/>
          </w:tcPr>
          <w:p w14:paraId="3413B652">
            <w:pPr>
              <w:spacing w:before="0" w:after="0" w:line="276" w:lineRule="auto"/>
              <w:ind w:left="135"/>
              <w:jc w:val="center"/>
            </w:pPr>
            <w:r>
              <w:rPr>
                <w:rFonts w:ascii="Times New Roman" w:hAnsi="Times New Roman"/>
                <w:b w:val="0"/>
                <w:i w:val="0"/>
                <w:color w:val="000000"/>
                <w:sz w:val="24"/>
              </w:rPr>
              <w:t xml:space="preserve"> 0.5 </w:t>
            </w:r>
          </w:p>
        </w:tc>
        <w:tc>
          <w:tcPr>
            <w:tcW w:w="1102" w:type="dxa"/>
            <w:tcMar>
              <w:top w:w="50" w:type="dxa"/>
              <w:left w:w="100" w:type="dxa"/>
            </w:tcMar>
            <w:vAlign w:val="center"/>
          </w:tcPr>
          <w:p w14:paraId="6D7CE1C5">
            <w:pPr>
              <w:spacing w:before="0" w:after="0"/>
              <w:ind w:left="135"/>
              <w:jc w:val="left"/>
            </w:pPr>
          </w:p>
        </w:tc>
        <w:tc>
          <w:tcPr>
            <w:tcW w:w="1911" w:type="dxa"/>
            <w:tcMar>
              <w:top w:w="50" w:type="dxa"/>
              <w:left w:w="100" w:type="dxa"/>
            </w:tcMar>
            <w:vAlign w:val="center"/>
          </w:tcPr>
          <w:p w14:paraId="15881D4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"https://m.edsoo.ru/863da070" \h </w:instrText>
            </w:r>
            <w:r>
              <w:fldChar w:fldCharType="separate"/>
            </w:r>
            <w:r>
              <w:rPr>
                <w:rFonts w:ascii="Times New Roman" w:hAnsi="Times New Roman"/>
                <w:b w:val="0"/>
                <w:i w:val="0"/>
                <w:color w:val="0000FF"/>
                <w:sz w:val="22"/>
                <w:u w:val="single"/>
              </w:rPr>
              <w:t>https://m.edsoo.ru/863da070</w:t>
            </w:r>
            <w:r>
              <w:rPr>
                <w:rFonts w:ascii="Times New Roman" w:hAnsi="Times New Roman"/>
                <w:b w:val="0"/>
                <w:i w:val="0"/>
                <w:color w:val="0000FF"/>
                <w:sz w:val="22"/>
                <w:u w:val="single"/>
              </w:rPr>
              <w:fldChar w:fldCharType="end"/>
            </w:r>
          </w:p>
        </w:tc>
      </w:tr>
      <w:tr w14:paraId="1D036D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57A98624">
            <w:pPr>
              <w:spacing w:before="0" w:after="0"/>
              <w:ind w:left="0"/>
              <w:jc w:val="left"/>
            </w:pPr>
            <w:r>
              <w:rPr>
                <w:rFonts w:ascii="Times New Roman" w:hAnsi="Times New Roman"/>
                <w:b w:val="0"/>
                <w:i w:val="0"/>
                <w:color w:val="000000"/>
                <w:sz w:val="24"/>
              </w:rPr>
              <w:t>25</w:t>
            </w:r>
          </w:p>
        </w:tc>
        <w:tc>
          <w:tcPr>
            <w:tcW w:w="3696" w:type="dxa"/>
            <w:tcMar>
              <w:top w:w="50" w:type="dxa"/>
              <w:left w:w="100" w:type="dxa"/>
            </w:tcMar>
            <w:vAlign w:val="center"/>
          </w:tcPr>
          <w:p w14:paraId="7346598C">
            <w:pPr>
              <w:spacing w:before="0" w:after="0"/>
              <w:ind w:left="135"/>
              <w:jc w:val="left"/>
            </w:pPr>
            <w:r>
              <w:rPr>
                <w:rFonts w:ascii="Times New Roman" w:hAnsi="Times New Roman"/>
                <w:b w:val="0"/>
                <w:i w:val="0"/>
                <w:color w:val="000000"/>
                <w:sz w:val="24"/>
              </w:rPr>
              <w:t>Круглые черви</w:t>
            </w:r>
          </w:p>
        </w:tc>
        <w:tc>
          <w:tcPr>
            <w:tcW w:w="774" w:type="dxa"/>
            <w:tcMar>
              <w:top w:w="50" w:type="dxa"/>
              <w:left w:w="100" w:type="dxa"/>
            </w:tcMar>
            <w:vAlign w:val="center"/>
          </w:tcPr>
          <w:p w14:paraId="54C713B2">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69434616">
            <w:pPr>
              <w:spacing w:before="0" w:after="0" w:line="276" w:lineRule="auto"/>
              <w:ind w:left="135"/>
              <w:jc w:val="center"/>
            </w:pPr>
          </w:p>
        </w:tc>
        <w:tc>
          <w:tcPr>
            <w:tcW w:w="1567" w:type="dxa"/>
            <w:tcMar>
              <w:top w:w="50" w:type="dxa"/>
              <w:left w:w="100" w:type="dxa"/>
            </w:tcMar>
            <w:vAlign w:val="center"/>
          </w:tcPr>
          <w:p w14:paraId="6A90FD9A">
            <w:pPr>
              <w:spacing w:before="0" w:after="0" w:line="276" w:lineRule="auto"/>
              <w:ind w:left="135"/>
              <w:jc w:val="center"/>
            </w:pPr>
          </w:p>
        </w:tc>
        <w:tc>
          <w:tcPr>
            <w:tcW w:w="1102" w:type="dxa"/>
            <w:tcMar>
              <w:top w:w="50" w:type="dxa"/>
              <w:left w:w="100" w:type="dxa"/>
            </w:tcMar>
            <w:vAlign w:val="center"/>
          </w:tcPr>
          <w:p w14:paraId="0CE71736">
            <w:pPr>
              <w:spacing w:before="0" w:after="0"/>
              <w:ind w:left="135"/>
              <w:jc w:val="left"/>
            </w:pPr>
          </w:p>
        </w:tc>
        <w:tc>
          <w:tcPr>
            <w:tcW w:w="1911" w:type="dxa"/>
            <w:tcMar>
              <w:top w:w="50" w:type="dxa"/>
              <w:left w:w="100" w:type="dxa"/>
            </w:tcMar>
            <w:vAlign w:val="center"/>
          </w:tcPr>
          <w:p w14:paraId="0FEAC36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"https://m.edsoo.ru/863d9efe" \h </w:instrText>
            </w:r>
            <w:r>
              <w:fldChar w:fldCharType="separate"/>
            </w:r>
            <w:r>
              <w:rPr>
                <w:rFonts w:ascii="Times New Roman" w:hAnsi="Times New Roman"/>
                <w:b w:val="0"/>
                <w:i w:val="0"/>
                <w:color w:val="0000FF"/>
                <w:sz w:val="22"/>
                <w:u w:val="single"/>
              </w:rPr>
              <w:t>https://m.edsoo.ru/863d9efe</w:t>
            </w:r>
            <w:r>
              <w:rPr>
                <w:rFonts w:ascii="Times New Roman" w:hAnsi="Times New Roman"/>
                <w:b w:val="0"/>
                <w:i w:val="0"/>
                <w:color w:val="0000FF"/>
                <w:sz w:val="22"/>
                <w:u w:val="single"/>
              </w:rPr>
              <w:fldChar w:fldCharType="end"/>
            </w:r>
          </w:p>
        </w:tc>
      </w:tr>
      <w:tr w14:paraId="0A6593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6611F530">
            <w:pPr>
              <w:spacing w:before="0" w:after="0"/>
              <w:ind w:left="0"/>
              <w:jc w:val="left"/>
            </w:pPr>
            <w:r>
              <w:rPr>
                <w:rFonts w:ascii="Times New Roman" w:hAnsi="Times New Roman"/>
                <w:b w:val="0"/>
                <w:i w:val="0"/>
                <w:color w:val="000000"/>
                <w:sz w:val="24"/>
              </w:rPr>
              <w:t>26</w:t>
            </w:r>
          </w:p>
        </w:tc>
        <w:tc>
          <w:tcPr>
            <w:tcW w:w="3696" w:type="dxa"/>
            <w:tcMar>
              <w:top w:w="50" w:type="dxa"/>
              <w:left w:w="100" w:type="dxa"/>
            </w:tcMar>
            <w:vAlign w:val="center"/>
          </w:tcPr>
          <w:p w14:paraId="3763A89F">
            <w:pPr>
              <w:spacing w:before="0" w:after="0"/>
              <w:ind w:left="135"/>
              <w:jc w:val="left"/>
            </w:pPr>
            <w:r>
              <w:rPr>
                <w:rFonts w:ascii="Times New Roman" w:hAnsi="Times New Roman"/>
                <w:b w:val="0"/>
                <w:i w:val="0"/>
                <w:color w:val="000000"/>
                <w:sz w:val="24"/>
              </w:rPr>
              <w:t>Кольчатые черви. Практическая работа «Исследование внутреннего строения дождевого червя (на готовом влажном препарате и микропрепарате)»</w:t>
            </w:r>
          </w:p>
        </w:tc>
        <w:tc>
          <w:tcPr>
            <w:tcW w:w="774" w:type="dxa"/>
            <w:tcMar>
              <w:top w:w="50" w:type="dxa"/>
              <w:left w:w="100" w:type="dxa"/>
            </w:tcMar>
            <w:vAlign w:val="center"/>
          </w:tcPr>
          <w:p w14:paraId="61040DBD">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1F97A27C">
            <w:pPr>
              <w:spacing w:before="0" w:after="0" w:line="276" w:lineRule="auto"/>
              <w:ind w:left="135"/>
              <w:jc w:val="center"/>
            </w:pPr>
          </w:p>
        </w:tc>
        <w:tc>
          <w:tcPr>
            <w:tcW w:w="1567" w:type="dxa"/>
            <w:tcMar>
              <w:top w:w="50" w:type="dxa"/>
              <w:left w:w="100" w:type="dxa"/>
            </w:tcMar>
            <w:vAlign w:val="center"/>
          </w:tcPr>
          <w:p w14:paraId="18FE47CA">
            <w:pPr>
              <w:spacing w:before="0" w:after="0" w:line="276" w:lineRule="auto"/>
              <w:ind w:left="135"/>
              <w:jc w:val="center"/>
            </w:pPr>
            <w:r>
              <w:rPr>
                <w:rFonts w:ascii="Times New Roman" w:hAnsi="Times New Roman"/>
                <w:b w:val="0"/>
                <w:i w:val="0"/>
                <w:color w:val="000000"/>
                <w:sz w:val="24"/>
              </w:rPr>
              <w:t xml:space="preserve"> 0.5 </w:t>
            </w:r>
          </w:p>
        </w:tc>
        <w:tc>
          <w:tcPr>
            <w:tcW w:w="1102" w:type="dxa"/>
            <w:tcMar>
              <w:top w:w="50" w:type="dxa"/>
              <w:left w:w="100" w:type="dxa"/>
            </w:tcMar>
            <w:vAlign w:val="center"/>
          </w:tcPr>
          <w:p w14:paraId="5E20709B">
            <w:pPr>
              <w:spacing w:before="0" w:after="0"/>
              <w:ind w:left="135"/>
              <w:jc w:val="left"/>
            </w:pPr>
          </w:p>
        </w:tc>
        <w:tc>
          <w:tcPr>
            <w:tcW w:w="1911" w:type="dxa"/>
            <w:tcMar>
              <w:top w:w="50" w:type="dxa"/>
              <w:left w:w="100" w:type="dxa"/>
            </w:tcMar>
            <w:vAlign w:val="center"/>
          </w:tcPr>
          <w:p w14:paraId="1A7076C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"https://m.edsoo.ru/863d9efe" \h </w:instrText>
            </w:r>
            <w:r>
              <w:fldChar w:fldCharType="separate"/>
            </w:r>
            <w:r>
              <w:rPr>
                <w:rFonts w:ascii="Times New Roman" w:hAnsi="Times New Roman"/>
                <w:b w:val="0"/>
                <w:i w:val="0"/>
                <w:color w:val="0000FF"/>
                <w:sz w:val="22"/>
                <w:u w:val="single"/>
              </w:rPr>
              <w:t>https://m.edsoo.ru/863d9efe</w:t>
            </w:r>
            <w:r>
              <w:rPr>
                <w:rFonts w:ascii="Times New Roman" w:hAnsi="Times New Roman"/>
                <w:b w:val="0"/>
                <w:i w:val="0"/>
                <w:color w:val="0000FF"/>
                <w:sz w:val="22"/>
                <w:u w:val="single"/>
              </w:rPr>
              <w:fldChar w:fldCharType="end"/>
            </w:r>
          </w:p>
        </w:tc>
      </w:tr>
      <w:tr w14:paraId="0CD86B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0E2DA308">
            <w:pPr>
              <w:spacing w:before="0" w:after="0"/>
              <w:ind w:left="0"/>
              <w:jc w:val="left"/>
            </w:pPr>
            <w:r>
              <w:rPr>
                <w:rFonts w:ascii="Times New Roman" w:hAnsi="Times New Roman"/>
                <w:b w:val="0"/>
                <w:i w:val="0"/>
                <w:color w:val="000000"/>
                <w:sz w:val="24"/>
              </w:rPr>
              <w:t>27</w:t>
            </w:r>
          </w:p>
        </w:tc>
        <w:tc>
          <w:tcPr>
            <w:tcW w:w="3696" w:type="dxa"/>
            <w:tcMar>
              <w:top w:w="50" w:type="dxa"/>
              <w:left w:w="100" w:type="dxa"/>
            </w:tcMar>
            <w:vAlign w:val="center"/>
          </w:tcPr>
          <w:p w14:paraId="13EFDDAB">
            <w:pPr>
              <w:spacing w:before="0" w:after="0"/>
              <w:ind w:left="135"/>
              <w:jc w:val="left"/>
            </w:pPr>
            <w:r>
              <w:rPr>
                <w:rFonts w:ascii="Times New Roman" w:hAnsi="Times New Roman"/>
                <w:b w:val="0"/>
                <w:i w:val="0"/>
                <w:color w:val="000000"/>
                <w:sz w:val="24"/>
              </w:rPr>
              <w:t>Общая характеристика членистоногих</w:t>
            </w:r>
          </w:p>
        </w:tc>
        <w:tc>
          <w:tcPr>
            <w:tcW w:w="774" w:type="dxa"/>
            <w:tcMar>
              <w:top w:w="50" w:type="dxa"/>
              <w:left w:w="100" w:type="dxa"/>
            </w:tcMar>
            <w:vAlign w:val="center"/>
          </w:tcPr>
          <w:p w14:paraId="772CD1C0">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4BFCC753">
            <w:pPr>
              <w:spacing w:before="0" w:after="0" w:line="276" w:lineRule="auto"/>
              <w:ind w:left="135"/>
              <w:jc w:val="center"/>
            </w:pPr>
          </w:p>
        </w:tc>
        <w:tc>
          <w:tcPr>
            <w:tcW w:w="1567" w:type="dxa"/>
            <w:tcMar>
              <w:top w:w="50" w:type="dxa"/>
              <w:left w:w="100" w:type="dxa"/>
            </w:tcMar>
            <w:vAlign w:val="center"/>
          </w:tcPr>
          <w:p w14:paraId="2C27D93B">
            <w:pPr>
              <w:spacing w:before="0" w:after="0" w:line="276" w:lineRule="auto"/>
              <w:ind w:left="135"/>
              <w:jc w:val="center"/>
            </w:pPr>
          </w:p>
        </w:tc>
        <w:tc>
          <w:tcPr>
            <w:tcW w:w="1102" w:type="dxa"/>
            <w:tcMar>
              <w:top w:w="50" w:type="dxa"/>
              <w:left w:w="100" w:type="dxa"/>
            </w:tcMar>
            <w:vAlign w:val="center"/>
          </w:tcPr>
          <w:p w14:paraId="0E1BCF1A">
            <w:pPr>
              <w:spacing w:before="0" w:after="0"/>
              <w:ind w:left="135"/>
              <w:jc w:val="left"/>
            </w:pPr>
          </w:p>
        </w:tc>
        <w:tc>
          <w:tcPr>
            <w:tcW w:w="1911" w:type="dxa"/>
            <w:tcMar>
              <w:top w:w="50" w:type="dxa"/>
              <w:left w:w="100" w:type="dxa"/>
            </w:tcMar>
            <w:vAlign w:val="center"/>
          </w:tcPr>
          <w:p w14:paraId="0AEAE7C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"https://m.edsoo.ru/863da3c2" \h </w:instrText>
            </w:r>
            <w:r>
              <w:fldChar w:fldCharType="separate"/>
            </w:r>
            <w:r>
              <w:rPr>
                <w:rFonts w:ascii="Times New Roman" w:hAnsi="Times New Roman"/>
                <w:b w:val="0"/>
                <w:i w:val="0"/>
                <w:color w:val="0000FF"/>
                <w:sz w:val="22"/>
                <w:u w:val="single"/>
              </w:rPr>
              <w:t>https://m.edsoo.ru/863da3c2</w:t>
            </w:r>
            <w:r>
              <w:rPr>
                <w:rFonts w:ascii="Times New Roman" w:hAnsi="Times New Roman"/>
                <w:b w:val="0"/>
                <w:i w:val="0"/>
                <w:color w:val="0000FF"/>
                <w:sz w:val="22"/>
                <w:u w:val="single"/>
              </w:rPr>
              <w:fldChar w:fldCharType="end"/>
            </w:r>
          </w:p>
        </w:tc>
      </w:tr>
      <w:tr w14:paraId="224D84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43ACEB4B">
            <w:pPr>
              <w:spacing w:before="0" w:after="0"/>
              <w:ind w:left="0"/>
              <w:jc w:val="left"/>
            </w:pPr>
            <w:r>
              <w:rPr>
                <w:rFonts w:ascii="Times New Roman" w:hAnsi="Times New Roman"/>
                <w:b w:val="0"/>
                <w:i w:val="0"/>
                <w:color w:val="000000"/>
                <w:sz w:val="24"/>
              </w:rPr>
              <w:t>28</w:t>
            </w:r>
          </w:p>
        </w:tc>
        <w:tc>
          <w:tcPr>
            <w:tcW w:w="3696" w:type="dxa"/>
            <w:tcMar>
              <w:top w:w="50" w:type="dxa"/>
              <w:left w:w="100" w:type="dxa"/>
            </w:tcMar>
            <w:vAlign w:val="center"/>
          </w:tcPr>
          <w:p w14:paraId="503F70B2">
            <w:pPr>
              <w:spacing w:before="0" w:after="0"/>
              <w:ind w:left="135"/>
              <w:jc w:val="left"/>
            </w:pPr>
            <w:r>
              <w:rPr>
                <w:rFonts w:ascii="Times New Roman" w:hAnsi="Times New Roman"/>
                <w:b w:val="0"/>
                <w:i w:val="0"/>
                <w:color w:val="000000"/>
                <w:sz w:val="24"/>
              </w:rPr>
              <w:t>Ракообразные. Особенности строения и жизнедеятельности</w:t>
            </w:r>
          </w:p>
        </w:tc>
        <w:tc>
          <w:tcPr>
            <w:tcW w:w="774" w:type="dxa"/>
            <w:tcMar>
              <w:top w:w="50" w:type="dxa"/>
              <w:left w:w="100" w:type="dxa"/>
            </w:tcMar>
            <w:vAlign w:val="center"/>
          </w:tcPr>
          <w:p w14:paraId="41159B2C">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72E60E84">
            <w:pPr>
              <w:spacing w:before="0" w:after="0" w:line="276" w:lineRule="auto"/>
              <w:ind w:left="135"/>
              <w:jc w:val="center"/>
            </w:pPr>
          </w:p>
        </w:tc>
        <w:tc>
          <w:tcPr>
            <w:tcW w:w="1567" w:type="dxa"/>
            <w:tcMar>
              <w:top w:w="50" w:type="dxa"/>
              <w:left w:w="100" w:type="dxa"/>
            </w:tcMar>
            <w:vAlign w:val="center"/>
          </w:tcPr>
          <w:p w14:paraId="5BB77471">
            <w:pPr>
              <w:spacing w:before="0" w:after="0" w:line="276" w:lineRule="auto"/>
              <w:ind w:left="135"/>
              <w:jc w:val="center"/>
            </w:pPr>
          </w:p>
        </w:tc>
        <w:tc>
          <w:tcPr>
            <w:tcW w:w="1102" w:type="dxa"/>
            <w:tcMar>
              <w:top w:w="50" w:type="dxa"/>
              <w:left w:w="100" w:type="dxa"/>
            </w:tcMar>
            <w:vAlign w:val="center"/>
          </w:tcPr>
          <w:p w14:paraId="6E0F8540">
            <w:pPr>
              <w:spacing w:before="0" w:after="0"/>
              <w:ind w:left="135"/>
              <w:jc w:val="left"/>
            </w:pPr>
          </w:p>
        </w:tc>
        <w:tc>
          <w:tcPr>
            <w:tcW w:w="1911" w:type="dxa"/>
            <w:tcMar>
              <w:top w:w="50" w:type="dxa"/>
              <w:left w:w="100" w:type="dxa"/>
            </w:tcMar>
            <w:vAlign w:val="center"/>
          </w:tcPr>
          <w:p w14:paraId="3C07480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"https://m.edsoo.ru/863da53e" \h </w:instrText>
            </w:r>
            <w:r>
              <w:fldChar w:fldCharType="separate"/>
            </w:r>
            <w:r>
              <w:rPr>
                <w:rFonts w:ascii="Times New Roman" w:hAnsi="Times New Roman"/>
                <w:b w:val="0"/>
                <w:i w:val="0"/>
                <w:color w:val="0000FF"/>
                <w:sz w:val="22"/>
                <w:u w:val="single"/>
              </w:rPr>
              <w:t>https://m.edsoo.ru/863da53e</w:t>
            </w:r>
            <w:r>
              <w:rPr>
                <w:rFonts w:ascii="Times New Roman" w:hAnsi="Times New Roman"/>
                <w:b w:val="0"/>
                <w:i w:val="0"/>
                <w:color w:val="0000FF"/>
                <w:sz w:val="22"/>
                <w:u w:val="single"/>
              </w:rPr>
              <w:fldChar w:fldCharType="end"/>
            </w:r>
          </w:p>
        </w:tc>
      </w:tr>
      <w:tr w14:paraId="1DD89E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0CBC25D4">
            <w:pPr>
              <w:spacing w:before="0" w:after="0"/>
              <w:ind w:left="0"/>
              <w:jc w:val="left"/>
            </w:pPr>
            <w:r>
              <w:rPr>
                <w:rFonts w:ascii="Times New Roman" w:hAnsi="Times New Roman"/>
                <w:b w:val="0"/>
                <w:i w:val="0"/>
                <w:color w:val="000000"/>
                <w:sz w:val="24"/>
              </w:rPr>
              <w:t>29</w:t>
            </w:r>
          </w:p>
        </w:tc>
        <w:tc>
          <w:tcPr>
            <w:tcW w:w="3696" w:type="dxa"/>
            <w:tcMar>
              <w:top w:w="50" w:type="dxa"/>
              <w:left w:w="100" w:type="dxa"/>
            </w:tcMar>
            <w:vAlign w:val="center"/>
          </w:tcPr>
          <w:p w14:paraId="4160DBB4">
            <w:pPr>
              <w:spacing w:before="0" w:after="0"/>
              <w:ind w:left="135"/>
              <w:jc w:val="left"/>
            </w:pPr>
            <w:r>
              <w:rPr>
                <w:rFonts w:ascii="Times New Roman" w:hAnsi="Times New Roman"/>
                <w:b w:val="0"/>
                <w:i w:val="0"/>
                <w:color w:val="000000"/>
                <w:sz w:val="24"/>
              </w:rPr>
              <w:t>Паукообразные. Особенности строения и жизнедеятельности</w:t>
            </w:r>
          </w:p>
        </w:tc>
        <w:tc>
          <w:tcPr>
            <w:tcW w:w="774" w:type="dxa"/>
            <w:tcMar>
              <w:top w:w="50" w:type="dxa"/>
              <w:left w:w="100" w:type="dxa"/>
            </w:tcMar>
            <w:vAlign w:val="center"/>
          </w:tcPr>
          <w:p w14:paraId="450FAC9C">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2C60AD7D">
            <w:pPr>
              <w:spacing w:before="0" w:after="0" w:line="276" w:lineRule="auto"/>
              <w:ind w:left="135"/>
              <w:jc w:val="center"/>
            </w:pPr>
          </w:p>
        </w:tc>
        <w:tc>
          <w:tcPr>
            <w:tcW w:w="1567" w:type="dxa"/>
            <w:tcMar>
              <w:top w:w="50" w:type="dxa"/>
              <w:left w:w="100" w:type="dxa"/>
            </w:tcMar>
            <w:vAlign w:val="center"/>
          </w:tcPr>
          <w:p w14:paraId="33C9A12C">
            <w:pPr>
              <w:spacing w:before="0" w:after="0" w:line="276" w:lineRule="auto"/>
              <w:ind w:left="135"/>
              <w:jc w:val="center"/>
            </w:pPr>
          </w:p>
        </w:tc>
        <w:tc>
          <w:tcPr>
            <w:tcW w:w="1102" w:type="dxa"/>
            <w:tcMar>
              <w:top w:w="50" w:type="dxa"/>
              <w:left w:w="100" w:type="dxa"/>
            </w:tcMar>
            <w:vAlign w:val="center"/>
          </w:tcPr>
          <w:p w14:paraId="3AA86346">
            <w:pPr>
              <w:spacing w:before="0" w:after="0"/>
              <w:ind w:left="135"/>
              <w:jc w:val="left"/>
            </w:pPr>
          </w:p>
        </w:tc>
        <w:tc>
          <w:tcPr>
            <w:tcW w:w="1911" w:type="dxa"/>
            <w:tcMar>
              <w:top w:w="50" w:type="dxa"/>
              <w:left w:w="100" w:type="dxa"/>
            </w:tcMar>
            <w:vAlign w:val="center"/>
          </w:tcPr>
          <w:p w14:paraId="1B640C3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"https://m.edsoo.ru/863da6a6" \h </w:instrText>
            </w:r>
            <w:r>
              <w:fldChar w:fldCharType="separate"/>
            </w:r>
            <w:r>
              <w:rPr>
                <w:rFonts w:ascii="Times New Roman" w:hAnsi="Times New Roman"/>
                <w:b w:val="0"/>
                <w:i w:val="0"/>
                <w:color w:val="0000FF"/>
                <w:sz w:val="22"/>
                <w:u w:val="single"/>
              </w:rPr>
              <w:t>https://m.edsoo.ru/863da6a6</w:t>
            </w:r>
            <w:r>
              <w:rPr>
                <w:rFonts w:ascii="Times New Roman" w:hAnsi="Times New Roman"/>
                <w:b w:val="0"/>
                <w:i w:val="0"/>
                <w:color w:val="0000FF"/>
                <w:sz w:val="22"/>
                <w:u w:val="single"/>
              </w:rPr>
              <w:fldChar w:fldCharType="end"/>
            </w:r>
          </w:p>
        </w:tc>
      </w:tr>
      <w:tr w14:paraId="6C44EC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29DE85DE">
            <w:pPr>
              <w:spacing w:before="0" w:after="0"/>
              <w:ind w:left="0"/>
              <w:jc w:val="left"/>
            </w:pPr>
            <w:r>
              <w:rPr>
                <w:rFonts w:ascii="Times New Roman" w:hAnsi="Times New Roman"/>
                <w:b w:val="0"/>
                <w:i w:val="0"/>
                <w:color w:val="000000"/>
                <w:sz w:val="24"/>
              </w:rPr>
              <w:t>30</w:t>
            </w:r>
          </w:p>
        </w:tc>
        <w:tc>
          <w:tcPr>
            <w:tcW w:w="3696" w:type="dxa"/>
            <w:tcMar>
              <w:top w:w="50" w:type="dxa"/>
              <w:left w:w="100" w:type="dxa"/>
            </w:tcMar>
            <w:vAlign w:val="center"/>
          </w:tcPr>
          <w:p w14:paraId="3D276EF8">
            <w:pPr>
              <w:spacing w:before="0" w:after="0"/>
              <w:ind w:left="135"/>
              <w:jc w:val="left"/>
            </w:pPr>
            <w:r>
              <w:rPr>
                <w:rFonts w:ascii="Times New Roman" w:hAnsi="Times New Roman"/>
                <w:b w:val="0"/>
                <w:i w:val="0"/>
                <w:color w:val="000000"/>
                <w:sz w:val="24"/>
              </w:rPr>
              <w:t>Насекомые. Особенности строения и жизнедеятельности. Практическая работа «Исследование внешнего строения насекомого (на примере майского жука или других крупных насекомых-вредителей)»</w:t>
            </w:r>
          </w:p>
        </w:tc>
        <w:tc>
          <w:tcPr>
            <w:tcW w:w="774" w:type="dxa"/>
            <w:tcMar>
              <w:top w:w="50" w:type="dxa"/>
              <w:left w:w="100" w:type="dxa"/>
            </w:tcMar>
            <w:vAlign w:val="center"/>
          </w:tcPr>
          <w:p w14:paraId="079B224B">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02C18FCB">
            <w:pPr>
              <w:spacing w:before="0" w:after="0" w:line="276" w:lineRule="auto"/>
              <w:ind w:left="135"/>
              <w:jc w:val="center"/>
            </w:pPr>
          </w:p>
        </w:tc>
        <w:tc>
          <w:tcPr>
            <w:tcW w:w="1567" w:type="dxa"/>
            <w:tcMar>
              <w:top w:w="50" w:type="dxa"/>
              <w:left w:w="100" w:type="dxa"/>
            </w:tcMar>
            <w:vAlign w:val="center"/>
          </w:tcPr>
          <w:p w14:paraId="46B735D7">
            <w:pPr>
              <w:spacing w:before="0" w:after="0" w:line="276" w:lineRule="auto"/>
              <w:ind w:left="135"/>
              <w:jc w:val="center"/>
            </w:pPr>
            <w:r>
              <w:rPr>
                <w:rFonts w:ascii="Times New Roman" w:hAnsi="Times New Roman"/>
                <w:b w:val="0"/>
                <w:i w:val="0"/>
                <w:color w:val="000000"/>
                <w:sz w:val="24"/>
              </w:rPr>
              <w:t xml:space="preserve"> 0.5 </w:t>
            </w:r>
          </w:p>
        </w:tc>
        <w:tc>
          <w:tcPr>
            <w:tcW w:w="1102" w:type="dxa"/>
            <w:tcMar>
              <w:top w:w="50" w:type="dxa"/>
              <w:left w:w="100" w:type="dxa"/>
            </w:tcMar>
            <w:vAlign w:val="center"/>
          </w:tcPr>
          <w:p w14:paraId="628A913F">
            <w:pPr>
              <w:spacing w:before="0" w:after="0"/>
              <w:ind w:left="135"/>
              <w:jc w:val="left"/>
            </w:pPr>
          </w:p>
        </w:tc>
        <w:tc>
          <w:tcPr>
            <w:tcW w:w="1911" w:type="dxa"/>
            <w:tcMar>
              <w:top w:w="50" w:type="dxa"/>
              <w:left w:w="100" w:type="dxa"/>
            </w:tcMar>
            <w:vAlign w:val="center"/>
          </w:tcPr>
          <w:p w14:paraId="0265F96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"https://m.edsoo.ru/863da89a" \h </w:instrText>
            </w:r>
            <w:r>
              <w:fldChar w:fldCharType="separate"/>
            </w:r>
            <w:r>
              <w:rPr>
                <w:rFonts w:ascii="Times New Roman" w:hAnsi="Times New Roman"/>
                <w:b w:val="0"/>
                <w:i w:val="0"/>
                <w:color w:val="0000FF"/>
                <w:sz w:val="22"/>
                <w:u w:val="single"/>
              </w:rPr>
              <w:t>https://m.edsoo.ru/863da89a</w:t>
            </w:r>
            <w:r>
              <w:rPr>
                <w:rFonts w:ascii="Times New Roman" w:hAnsi="Times New Roman"/>
                <w:b w:val="0"/>
                <w:i w:val="0"/>
                <w:color w:val="0000FF"/>
                <w:sz w:val="22"/>
                <w:u w:val="single"/>
              </w:rPr>
              <w:fldChar w:fldCharType="end"/>
            </w:r>
          </w:p>
        </w:tc>
      </w:tr>
      <w:tr w14:paraId="614BA8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4DD21DD5">
            <w:pPr>
              <w:spacing w:before="0" w:after="0"/>
              <w:ind w:left="0"/>
              <w:jc w:val="left"/>
            </w:pPr>
            <w:r>
              <w:rPr>
                <w:rFonts w:ascii="Times New Roman" w:hAnsi="Times New Roman"/>
                <w:b w:val="0"/>
                <w:i w:val="0"/>
                <w:color w:val="000000"/>
                <w:sz w:val="24"/>
              </w:rPr>
              <w:t>31</w:t>
            </w:r>
          </w:p>
        </w:tc>
        <w:tc>
          <w:tcPr>
            <w:tcW w:w="3696" w:type="dxa"/>
            <w:tcMar>
              <w:top w:w="50" w:type="dxa"/>
              <w:left w:w="100" w:type="dxa"/>
            </w:tcMar>
            <w:vAlign w:val="center"/>
          </w:tcPr>
          <w:p w14:paraId="67B83209">
            <w:pPr>
              <w:spacing w:before="0" w:after="0"/>
              <w:ind w:left="135"/>
              <w:jc w:val="left"/>
            </w:pPr>
            <w:r>
              <w:rPr>
                <w:rFonts w:ascii="Times New Roman" w:hAnsi="Times New Roman"/>
                <w:b w:val="0"/>
                <w:i w:val="0"/>
                <w:color w:val="000000"/>
                <w:sz w:val="24"/>
              </w:rPr>
              <w:t>Насекомые с неполным превращением. Практическая работа «Ознакомление с различными типами развития насекомых (на примере коллекций)»</w:t>
            </w:r>
          </w:p>
        </w:tc>
        <w:tc>
          <w:tcPr>
            <w:tcW w:w="774" w:type="dxa"/>
            <w:tcMar>
              <w:top w:w="50" w:type="dxa"/>
              <w:left w:w="100" w:type="dxa"/>
            </w:tcMar>
            <w:vAlign w:val="center"/>
          </w:tcPr>
          <w:p w14:paraId="3D66047C">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45D7B63B">
            <w:pPr>
              <w:spacing w:before="0" w:after="0" w:line="276" w:lineRule="auto"/>
              <w:ind w:left="135"/>
              <w:jc w:val="center"/>
            </w:pPr>
          </w:p>
        </w:tc>
        <w:tc>
          <w:tcPr>
            <w:tcW w:w="1567" w:type="dxa"/>
            <w:tcMar>
              <w:top w:w="50" w:type="dxa"/>
              <w:left w:w="100" w:type="dxa"/>
            </w:tcMar>
            <w:vAlign w:val="center"/>
          </w:tcPr>
          <w:p w14:paraId="00591DB4">
            <w:pPr>
              <w:spacing w:before="0" w:after="0" w:line="276" w:lineRule="auto"/>
              <w:ind w:left="135"/>
              <w:jc w:val="center"/>
            </w:pPr>
            <w:r>
              <w:rPr>
                <w:rFonts w:ascii="Times New Roman" w:hAnsi="Times New Roman"/>
                <w:b w:val="0"/>
                <w:i w:val="0"/>
                <w:color w:val="000000"/>
                <w:sz w:val="24"/>
              </w:rPr>
              <w:t xml:space="preserve"> 0.5 </w:t>
            </w:r>
          </w:p>
        </w:tc>
        <w:tc>
          <w:tcPr>
            <w:tcW w:w="1102" w:type="dxa"/>
            <w:tcMar>
              <w:top w:w="50" w:type="dxa"/>
              <w:left w:w="100" w:type="dxa"/>
            </w:tcMar>
            <w:vAlign w:val="center"/>
          </w:tcPr>
          <w:p w14:paraId="7705991C">
            <w:pPr>
              <w:spacing w:before="0" w:after="0"/>
              <w:ind w:left="135"/>
              <w:jc w:val="left"/>
            </w:pPr>
          </w:p>
        </w:tc>
        <w:tc>
          <w:tcPr>
            <w:tcW w:w="1911" w:type="dxa"/>
            <w:tcMar>
              <w:top w:w="50" w:type="dxa"/>
              <w:left w:w="100" w:type="dxa"/>
            </w:tcMar>
            <w:vAlign w:val="center"/>
          </w:tcPr>
          <w:p w14:paraId="5990032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"https://m.edsoo.ru/863da89a" \h </w:instrText>
            </w:r>
            <w:r>
              <w:fldChar w:fldCharType="separate"/>
            </w:r>
            <w:r>
              <w:rPr>
                <w:rFonts w:ascii="Times New Roman" w:hAnsi="Times New Roman"/>
                <w:b w:val="0"/>
                <w:i w:val="0"/>
                <w:color w:val="0000FF"/>
                <w:sz w:val="22"/>
                <w:u w:val="single"/>
              </w:rPr>
              <w:t>https://m.edsoo.ru/863da89a</w:t>
            </w:r>
            <w:r>
              <w:rPr>
                <w:rFonts w:ascii="Times New Roman" w:hAnsi="Times New Roman"/>
                <w:b w:val="0"/>
                <w:i w:val="0"/>
                <w:color w:val="0000FF"/>
                <w:sz w:val="22"/>
                <w:u w:val="single"/>
              </w:rPr>
              <w:fldChar w:fldCharType="end"/>
            </w:r>
          </w:p>
        </w:tc>
      </w:tr>
      <w:tr w14:paraId="3FF611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68A1E107">
            <w:pPr>
              <w:spacing w:before="0" w:after="0"/>
              <w:ind w:left="0"/>
              <w:jc w:val="left"/>
            </w:pPr>
            <w:r>
              <w:rPr>
                <w:rFonts w:ascii="Times New Roman" w:hAnsi="Times New Roman"/>
                <w:b w:val="0"/>
                <w:i w:val="0"/>
                <w:color w:val="000000"/>
                <w:sz w:val="24"/>
              </w:rPr>
              <w:t>32</w:t>
            </w:r>
          </w:p>
        </w:tc>
        <w:tc>
          <w:tcPr>
            <w:tcW w:w="3696" w:type="dxa"/>
            <w:tcMar>
              <w:top w:w="50" w:type="dxa"/>
              <w:left w:w="100" w:type="dxa"/>
            </w:tcMar>
            <w:vAlign w:val="center"/>
          </w:tcPr>
          <w:p w14:paraId="3D3808E0">
            <w:pPr>
              <w:spacing w:before="0" w:after="0"/>
              <w:ind w:left="135"/>
              <w:jc w:val="left"/>
            </w:pPr>
            <w:r>
              <w:rPr>
                <w:rFonts w:ascii="Times New Roman" w:hAnsi="Times New Roman"/>
                <w:b w:val="0"/>
                <w:i w:val="0"/>
                <w:color w:val="000000"/>
                <w:sz w:val="24"/>
              </w:rPr>
              <w:t>Насекомые с полным превращением</w:t>
            </w:r>
          </w:p>
        </w:tc>
        <w:tc>
          <w:tcPr>
            <w:tcW w:w="774" w:type="dxa"/>
            <w:tcMar>
              <w:top w:w="50" w:type="dxa"/>
              <w:left w:w="100" w:type="dxa"/>
            </w:tcMar>
            <w:vAlign w:val="center"/>
          </w:tcPr>
          <w:p w14:paraId="1F16E9BF">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6FF1EC6D">
            <w:pPr>
              <w:spacing w:before="0" w:after="0" w:line="276" w:lineRule="auto"/>
              <w:ind w:left="135"/>
              <w:jc w:val="center"/>
            </w:pPr>
          </w:p>
        </w:tc>
        <w:tc>
          <w:tcPr>
            <w:tcW w:w="1567" w:type="dxa"/>
            <w:tcMar>
              <w:top w:w="50" w:type="dxa"/>
              <w:left w:w="100" w:type="dxa"/>
            </w:tcMar>
            <w:vAlign w:val="center"/>
          </w:tcPr>
          <w:p w14:paraId="10BB0C49">
            <w:pPr>
              <w:spacing w:before="0" w:after="0" w:line="276" w:lineRule="auto"/>
              <w:ind w:left="135"/>
              <w:jc w:val="center"/>
            </w:pPr>
          </w:p>
        </w:tc>
        <w:tc>
          <w:tcPr>
            <w:tcW w:w="1102" w:type="dxa"/>
            <w:tcMar>
              <w:top w:w="50" w:type="dxa"/>
              <w:left w:w="100" w:type="dxa"/>
            </w:tcMar>
            <w:vAlign w:val="center"/>
          </w:tcPr>
          <w:p w14:paraId="11412A48">
            <w:pPr>
              <w:spacing w:before="0" w:after="0"/>
              <w:ind w:left="135"/>
              <w:jc w:val="left"/>
            </w:pPr>
          </w:p>
        </w:tc>
        <w:tc>
          <w:tcPr>
            <w:tcW w:w="1911" w:type="dxa"/>
            <w:tcMar>
              <w:top w:w="50" w:type="dxa"/>
              <w:left w:w="100" w:type="dxa"/>
            </w:tcMar>
            <w:vAlign w:val="center"/>
          </w:tcPr>
          <w:p w14:paraId="17670C1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"https://m.edsoo.ru/863da89a" \h </w:instrText>
            </w:r>
            <w:r>
              <w:fldChar w:fldCharType="separate"/>
            </w:r>
            <w:r>
              <w:rPr>
                <w:rFonts w:ascii="Times New Roman" w:hAnsi="Times New Roman"/>
                <w:b w:val="0"/>
                <w:i w:val="0"/>
                <w:color w:val="0000FF"/>
                <w:sz w:val="22"/>
                <w:u w:val="single"/>
              </w:rPr>
              <w:t>https://m.edsoo.ru/863da89a</w:t>
            </w:r>
            <w:r>
              <w:rPr>
                <w:rFonts w:ascii="Times New Roman" w:hAnsi="Times New Roman"/>
                <w:b w:val="0"/>
                <w:i w:val="0"/>
                <w:color w:val="0000FF"/>
                <w:sz w:val="22"/>
                <w:u w:val="single"/>
              </w:rPr>
              <w:fldChar w:fldCharType="end"/>
            </w:r>
          </w:p>
        </w:tc>
      </w:tr>
      <w:tr w14:paraId="22F21C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14B0FFCD">
            <w:pPr>
              <w:spacing w:before="0" w:after="0"/>
              <w:ind w:left="0"/>
              <w:jc w:val="left"/>
            </w:pPr>
            <w:r>
              <w:rPr>
                <w:rFonts w:ascii="Times New Roman" w:hAnsi="Times New Roman"/>
                <w:b w:val="0"/>
                <w:i w:val="0"/>
                <w:color w:val="000000"/>
                <w:sz w:val="24"/>
              </w:rPr>
              <w:t>33</w:t>
            </w:r>
          </w:p>
        </w:tc>
        <w:tc>
          <w:tcPr>
            <w:tcW w:w="3696" w:type="dxa"/>
            <w:tcMar>
              <w:top w:w="50" w:type="dxa"/>
              <w:left w:w="100" w:type="dxa"/>
            </w:tcMar>
            <w:vAlign w:val="center"/>
          </w:tcPr>
          <w:p w14:paraId="278B2B3A">
            <w:pPr>
              <w:spacing w:before="0" w:after="0"/>
              <w:ind w:left="135"/>
              <w:jc w:val="left"/>
            </w:pPr>
            <w:r>
              <w:rPr>
                <w:rFonts w:ascii="Times New Roman" w:hAnsi="Times New Roman"/>
                <w:b w:val="0"/>
                <w:i w:val="0"/>
                <w:color w:val="000000"/>
                <w:sz w:val="24"/>
              </w:rPr>
              <w:t>Общая характеристика моллюсков. Практическая работа «Исследование внешнего строения раковин пресноводных и морских моллюсков (раковины беззубки, перловицы, прудовика, катушки и др.)»</w:t>
            </w:r>
          </w:p>
        </w:tc>
        <w:tc>
          <w:tcPr>
            <w:tcW w:w="774" w:type="dxa"/>
            <w:tcMar>
              <w:top w:w="50" w:type="dxa"/>
              <w:left w:w="100" w:type="dxa"/>
            </w:tcMar>
            <w:vAlign w:val="center"/>
          </w:tcPr>
          <w:p w14:paraId="3B0CA907">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32592D4E">
            <w:pPr>
              <w:spacing w:before="0" w:after="0" w:line="276" w:lineRule="auto"/>
              <w:ind w:left="135"/>
              <w:jc w:val="center"/>
            </w:pPr>
          </w:p>
        </w:tc>
        <w:tc>
          <w:tcPr>
            <w:tcW w:w="1567" w:type="dxa"/>
            <w:tcMar>
              <w:top w:w="50" w:type="dxa"/>
              <w:left w:w="100" w:type="dxa"/>
            </w:tcMar>
            <w:vAlign w:val="center"/>
          </w:tcPr>
          <w:p w14:paraId="51F1E043">
            <w:pPr>
              <w:spacing w:before="0" w:after="0" w:line="276" w:lineRule="auto"/>
              <w:ind w:left="135"/>
              <w:jc w:val="center"/>
            </w:pPr>
            <w:r>
              <w:rPr>
                <w:rFonts w:ascii="Times New Roman" w:hAnsi="Times New Roman"/>
                <w:b w:val="0"/>
                <w:i w:val="0"/>
                <w:color w:val="000000"/>
                <w:sz w:val="24"/>
              </w:rPr>
              <w:t xml:space="preserve"> 0.5 </w:t>
            </w:r>
          </w:p>
        </w:tc>
        <w:tc>
          <w:tcPr>
            <w:tcW w:w="1102" w:type="dxa"/>
            <w:tcMar>
              <w:top w:w="50" w:type="dxa"/>
              <w:left w:w="100" w:type="dxa"/>
            </w:tcMar>
            <w:vAlign w:val="center"/>
          </w:tcPr>
          <w:p w14:paraId="33D8D451">
            <w:pPr>
              <w:spacing w:before="0" w:after="0"/>
              <w:ind w:left="135"/>
              <w:jc w:val="left"/>
            </w:pPr>
          </w:p>
        </w:tc>
        <w:tc>
          <w:tcPr>
            <w:tcW w:w="1911" w:type="dxa"/>
            <w:tcMar>
              <w:top w:w="50" w:type="dxa"/>
              <w:left w:w="100" w:type="dxa"/>
            </w:tcMar>
            <w:vAlign w:val="center"/>
          </w:tcPr>
          <w:p w14:paraId="4076F73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"https://m.edsoo.ru/863dab7e" \h </w:instrText>
            </w:r>
            <w:r>
              <w:fldChar w:fldCharType="separate"/>
            </w:r>
            <w:r>
              <w:rPr>
                <w:rFonts w:ascii="Times New Roman" w:hAnsi="Times New Roman"/>
                <w:b w:val="0"/>
                <w:i w:val="0"/>
                <w:color w:val="0000FF"/>
                <w:sz w:val="22"/>
                <w:u w:val="single"/>
              </w:rPr>
              <w:t>https://m.edsoo.ru/863dab7e</w:t>
            </w:r>
            <w:r>
              <w:rPr>
                <w:rFonts w:ascii="Times New Roman" w:hAnsi="Times New Roman"/>
                <w:b w:val="0"/>
                <w:i w:val="0"/>
                <w:color w:val="0000FF"/>
                <w:sz w:val="22"/>
                <w:u w:val="single"/>
              </w:rPr>
              <w:fldChar w:fldCharType="end"/>
            </w:r>
          </w:p>
        </w:tc>
      </w:tr>
      <w:tr w14:paraId="4FA812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74F82B33">
            <w:pPr>
              <w:spacing w:before="0" w:after="0"/>
              <w:ind w:left="0"/>
              <w:jc w:val="left"/>
            </w:pPr>
            <w:r>
              <w:rPr>
                <w:rFonts w:ascii="Times New Roman" w:hAnsi="Times New Roman"/>
                <w:b w:val="0"/>
                <w:i w:val="0"/>
                <w:color w:val="000000"/>
                <w:sz w:val="24"/>
              </w:rPr>
              <w:t>34</w:t>
            </w:r>
          </w:p>
        </w:tc>
        <w:tc>
          <w:tcPr>
            <w:tcW w:w="3696" w:type="dxa"/>
            <w:tcMar>
              <w:top w:w="50" w:type="dxa"/>
              <w:left w:w="100" w:type="dxa"/>
            </w:tcMar>
            <w:vAlign w:val="center"/>
          </w:tcPr>
          <w:p w14:paraId="6478BE96">
            <w:pPr>
              <w:spacing w:before="0" w:after="0"/>
              <w:ind w:left="135"/>
              <w:jc w:val="left"/>
            </w:pPr>
            <w:r>
              <w:rPr>
                <w:rFonts w:ascii="Times New Roman" w:hAnsi="Times New Roman"/>
                <w:b w:val="0"/>
                <w:i w:val="0"/>
                <w:color w:val="000000"/>
                <w:sz w:val="24"/>
              </w:rPr>
              <w:t>Многообразие моллюсков. Значение моллюсков в природе и жизни человека</w:t>
            </w:r>
          </w:p>
        </w:tc>
        <w:tc>
          <w:tcPr>
            <w:tcW w:w="774" w:type="dxa"/>
            <w:tcMar>
              <w:top w:w="50" w:type="dxa"/>
              <w:left w:w="100" w:type="dxa"/>
            </w:tcMar>
            <w:vAlign w:val="center"/>
          </w:tcPr>
          <w:p w14:paraId="2660FC6B">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631A4A27">
            <w:pPr>
              <w:spacing w:before="0" w:after="0" w:line="276" w:lineRule="auto"/>
              <w:ind w:left="135"/>
              <w:jc w:val="center"/>
            </w:pPr>
          </w:p>
        </w:tc>
        <w:tc>
          <w:tcPr>
            <w:tcW w:w="1567" w:type="dxa"/>
            <w:tcMar>
              <w:top w:w="50" w:type="dxa"/>
              <w:left w:w="100" w:type="dxa"/>
            </w:tcMar>
            <w:vAlign w:val="center"/>
          </w:tcPr>
          <w:p w14:paraId="541777FD">
            <w:pPr>
              <w:spacing w:before="0" w:after="0" w:line="276" w:lineRule="auto"/>
              <w:ind w:left="135"/>
              <w:jc w:val="center"/>
            </w:pPr>
          </w:p>
        </w:tc>
        <w:tc>
          <w:tcPr>
            <w:tcW w:w="1102" w:type="dxa"/>
            <w:tcMar>
              <w:top w:w="50" w:type="dxa"/>
              <w:left w:w="100" w:type="dxa"/>
            </w:tcMar>
            <w:vAlign w:val="center"/>
          </w:tcPr>
          <w:p w14:paraId="42F3ED9F">
            <w:pPr>
              <w:spacing w:before="0" w:after="0"/>
              <w:ind w:left="135"/>
              <w:jc w:val="left"/>
            </w:pPr>
          </w:p>
        </w:tc>
        <w:tc>
          <w:tcPr>
            <w:tcW w:w="1911" w:type="dxa"/>
            <w:tcMar>
              <w:top w:w="50" w:type="dxa"/>
              <w:left w:w="100" w:type="dxa"/>
            </w:tcMar>
            <w:vAlign w:val="center"/>
          </w:tcPr>
          <w:p w14:paraId="1D26C00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"https://m.edsoo.ru/863dacd2" \h </w:instrText>
            </w:r>
            <w:r>
              <w:fldChar w:fldCharType="separate"/>
            </w:r>
            <w:r>
              <w:rPr>
                <w:rFonts w:ascii="Times New Roman" w:hAnsi="Times New Roman"/>
                <w:b w:val="0"/>
                <w:i w:val="0"/>
                <w:color w:val="0000FF"/>
                <w:sz w:val="22"/>
                <w:u w:val="single"/>
              </w:rPr>
              <w:t>https://m.edsoo.ru/863dacd2</w:t>
            </w:r>
            <w:r>
              <w:rPr>
                <w:rFonts w:ascii="Times New Roman" w:hAnsi="Times New Roman"/>
                <w:b w:val="0"/>
                <w:i w:val="0"/>
                <w:color w:val="0000FF"/>
                <w:sz w:val="22"/>
                <w:u w:val="single"/>
              </w:rPr>
              <w:fldChar w:fldCharType="end"/>
            </w:r>
          </w:p>
        </w:tc>
      </w:tr>
      <w:tr w14:paraId="5CC1F4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1AFADDA3">
            <w:pPr>
              <w:spacing w:before="0" w:after="0"/>
              <w:ind w:left="0"/>
              <w:jc w:val="left"/>
            </w:pPr>
            <w:r>
              <w:rPr>
                <w:rFonts w:ascii="Times New Roman" w:hAnsi="Times New Roman"/>
                <w:b w:val="0"/>
                <w:i w:val="0"/>
                <w:color w:val="000000"/>
                <w:sz w:val="24"/>
              </w:rPr>
              <w:t>35</w:t>
            </w:r>
          </w:p>
        </w:tc>
        <w:tc>
          <w:tcPr>
            <w:tcW w:w="3696" w:type="dxa"/>
            <w:tcMar>
              <w:top w:w="50" w:type="dxa"/>
              <w:left w:w="100" w:type="dxa"/>
            </w:tcMar>
            <w:vAlign w:val="center"/>
          </w:tcPr>
          <w:p w14:paraId="582FDB3E">
            <w:pPr>
              <w:spacing w:before="0" w:after="0"/>
              <w:ind w:left="135"/>
              <w:jc w:val="left"/>
            </w:pPr>
            <w:r>
              <w:rPr>
                <w:rFonts w:ascii="Times New Roman" w:hAnsi="Times New Roman"/>
                <w:b w:val="0"/>
                <w:i w:val="0"/>
                <w:color w:val="000000"/>
                <w:sz w:val="24"/>
              </w:rPr>
              <w:t>Общая характеристика хордовых животных</w:t>
            </w:r>
          </w:p>
        </w:tc>
        <w:tc>
          <w:tcPr>
            <w:tcW w:w="774" w:type="dxa"/>
            <w:tcMar>
              <w:top w:w="50" w:type="dxa"/>
              <w:left w:w="100" w:type="dxa"/>
            </w:tcMar>
            <w:vAlign w:val="center"/>
          </w:tcPr>
          <w:p w14:paraId="656AEDC3">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5F8D46CA">
            <w:pPr>
              <w:spacing w:before="0" w:after="0" w:line="276" w:lineRule="auto"/>
              <w:ind w:left="135"/>
              <w:jc w:val="center"/>
            </w:pPr>
          </w:p>
        </w:tc>
        <w:tc>
          <w:tcPr>
            <w:tcW w:w="1567" w:type="dxa"/>
            <w:tcMar>
              <w:top w:w="50" w:type="dxa"/>
              <w:left w:w="100" w:type="dxa"/>
            </w:tcMar>
            <w:vAlign w:val="center"/>
          </w:tcPr>
          <w:p w14:paraId="789DE5F7">
            <w:pPr>
              <w:spacing w:before="0" w:after="0" w:line="276" w:lineRule="auto"/>
              <w:ind w:left="135"/>
              <w:jc w:val="center"/>
            </w:pPr>
          </w:p>
        </w:tc>
        <w:tc>
          <w:tcPr>
            <w:tcW w:w="1102" w:type="dxa"/>
            <w:tcMar>
              <w:top w:w="50" w:type="dxa"/>
              <w:left w:w="100" w:type="dxa"/>
            </w:tcMar>
            <w:vAlign w:val="center"/>
          </w:tcPr>
          <w:p w14:paraId="1B13A367">
            <w:pPr>
              <w:spacing w:before="0" w:after="0"/>
              <w:ind w:left="135"/>
              <w:jc w:val="left"/>
            </w:pPr>
          </w:p>
        </w:tc>
        <w:tc>
          <w:tcPr>
            <w:tcW w:w="1911" w:type="dxa"/>
            <w:tcMar>
              <w:top w:w="50" w:type="dxa"/>
              <w:left w:w="100" w:type="dxa"/>
            </w:tcMar>
            <w:vAlign w:val="center"/>
          </w:tcPr>
          <w:p w14:paraId="5CD0481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"https://m.edsoo.ru/863dae44" \h </w:instrText>
            </w:r>
            <w:r>
              <w:fldChar w:fldCharType="separate"/>
            </w:r>
            <w:r>
              <w:rPr>
                <w:rFonts w:ascii="Times New Roman" w:hAnsi="Times New Roman"/>
                <w:b w:val="0"/>
                <w:i w:val="0"/>
                <w:color w:val="0000FF"/>
                <w:sz w:val="22"/>
                <w:u w:val="single"/>
              </w:rPr>
              <w:t>https://m.edsoo.ru/863dae44</w:t>
            </w:r>
            <w:r>
              <w:rPr>
                <w:rFonts w:ascii="Times New Roman" w:hAnsi="Times New Roman"/>
                <w:b w:val="0"/>
                <w:i w:val="0"/>
                <w:color w:val="0000FF"/>
                <w:sz w:val="22"/>
                <w:u w:val="single"/>
              </w:rPr>
              <w:fldChar w:fldCharType="end"/>
            </w:r>
          </w:p>
        </w:tc>
      </w:tr>
      <w:tr w14:paraId="0AA4BA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7F4D3564">
            <w:pPr>
              <w:spacing w:before="0" w:after="0"/>
              <w:ind w:left="0"/>
              <w:jc w:val="left"/>
            </w:pPr>
            <w:r>
              <w:rPr>
                <w:rFonts w:ascii="Times New Roman" w:hAnsi="Times New Roman"/>
                <w:b w:val="0"/>
                <w:i w:val="0"/>
                <w:color w:val="000000"/>
                <w:sz w:val="24"/>
              </w:rPr>
              <w:t>36</w:t>
            </w:r>
          </w:p>
        </w:tc>
        <w:tc>
          <w:tcPr>
            <w:tcW w:w="3696" w:type="dxa"/>
            <w:tcMar>
              <w:top w:w="50" w:type="dxa"/>
              <w:left w:w="100" w:type="dxa"/>
            </w:tcMar>
            <w:vAlign w:val="center"/>
          </w:tcPr>
          <w:p w14:paraId="6245AAD7">
            <w:pPr>
              <w:spacing w:before="0" w:after="0"/>
              <w:ind w:left="135"/>
              <w:jc w:val="left"/>
            </w:pPr>
            <w:r>
              <w:rPr>
                <w:rFonts w:ascii="Times New Roman" w:hAnsi="Times New Roman"/>
                <w:b w:val="0"/>
                <w:i w:val="0"/>
                <w:color w:val="000000"/>
                <w:sz w:val="24"/>
              </w:rPr>
              <w:t>Общая характеристика рыб. Практическая работа «Исследование внешнего строения и особенностей передвижения рыбы (на примере живой рыбы в банке с водой)»</w:t>
            </w:r>
          </w:p>
        </w:tc>
        <w:tc>
          <w:tcPr>
            <w:tcW w:w="774" w:type="dxa"/>
            <w:tcMar>
              <w:top w:w="50" w:type="dxa"/>
              <w:left w:w="100" w:type="dxa"/>
            </w:tcMar>
            <w:vAlign w:val="center"/>
          </w:tcPr>
          <w:p w14:paraId="2314AFF4">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5E5CA5B1">
            <w:pPr>
              <w:spacing w:before="0" w:after="0" w:line="276" w:lineRule="auto"/>
              <w:ind w:left="135"/>
              <w:jc w:val="center"/>
            </w:pPr>
          </w:p>
        </w:tc>
        <w:tc>
          <w:tcPr>
            <w:tcW w:w="1567" w:type="dxa"/>
            <w:tcMar>
              <w:top w:w="50" w:type="dxa"/>
              <w:left w:w="100" w:type="dxa"/>
            </w:tcMar>
            <w:vAlign w:val="center"/>
          </w:tcPr>
          <w:p w14:paraId="06DF8C2B">
            <w:pPr>
              <w:spacing w:before="0" w:after="0" w:line="276" w:lineRule="auto"/>
              <w:ind w:left="135"/>
              <w:jc w:val="center"/>
            </w:pPr>
            <w:r>
              <w:rPr>
                <w:rFonts w:ascii="Times New Roman" w:hAnsi="Times New Roman"/>
                <w:b w:val="0"/>
                <w:i w:val="0"/>
                <w:color w:val="000000"/>
                <w:sz w:val="24"/>
              </w:rPr>
              <w:t xml:space="preserve"> 0.5 </w:t>
            </w:r>
          </w:p>
        </w:tc>
        <w:tc>
          <w:tcPr>
            <w:tcW w:w="1102" w:type="dxa"/>
            <w:tcMar>
              <w:top w:w="50" w:type="dxa"/>
              <w:left w:w="100" w:type="dxa"/>
            </w:tcMar>
            <w:vAlign w:val="center"/>
          </w:tcPr>
          <w:p w14:paraId="266AB777">
            <w:pPr>
              <w:spacing w:before="0" w:after="0"/>
              <w:ind w:left="135"/>
              <w:jc w:val="left"/>
            </w:pPr>
          </w:p>
        </w:tc>
        <w:tc>
          <w:tcPr>
            <w:tcW w:w="1911" w:type="dxa"/>
            <w:tcMar>
              <w:top w:w="50" w:type="dxa"/>
              <w:left w:w="100" w:type="dxa"/>
            </w:tcMar>
            <w:vAlign w:val="center"/>
          </w:tcPr>
          <w:p w14:paraId="702A4A7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"https://m.edsoo.ru/863db010" \h </w:instrText>
            </w:r>
            <w:r>
              <w:fldChar w:fldCharType="separate"/>
            </w:r>
            <w:r>
              <w:rPr>
                <w:rFonts w:ascii="Times New Roman" w:hAnsi="Times New Roman"/>
                <w:b w:val="0"/>
                <w:i w:val="0"/>
                <w:color w:val="0000FF"/>
                <w:sz w:val="22"/>
                <w:u w:val="single"/>
              </w:rPr>
              <w:t>https://m.edsoo.ru/863db010</w:t>
            </w:r>
            <w:r>
              <w:rPr>
                <w:rFonts w:ascii="Times New Roman" w:hAnsi="Times New Roman"/>
                <w:b w:val="0"/>
                <w:i w:val="0"/>
                <w:color w:val="0000FF"/>
                <w:sz w:val="22"/>
                <w:u w:val="single"/>
              </w:rPr>
              <w:fldChar w:fldCharType="end"/>
            </w:r>
          </w:p>
        </w:tc>
      </w:tr>
      <w:tr w14:paraId="3BB87A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164F7293">
            <w:pPr>
              <w:spacing w:before="0" w:after="0"/>
              <w:ind w:left="0"/>
              <w:jc w:val="left"/>
            </w:pPr>
            <w:r>
              <w:rPr>
                <w:rFonts w:ascii="Times New Roman" w:hAnsi="Times New Roman"/>
                <w:b w:val="0"/>
                <w:i w:val="0"/>
                <w:color w:val="000000"/>
                <w:sz w:val="24"/>
              </w:rPr>
              <w:t>37</w:t>
            </w:r>
          </w:p>
        </w:tc>
        <w:tc>
          <w:tcPr>
            <w:tcW w:w="3696" w:type="dxa"/>
            <w:tcMar>
              <w:top w:w="50" w:type="dxa"/>
              <w:left w:w="100" w:type="dxa"/>
            </w:tcMar>
            <w:vAlign w:val="center"/>
          </w:tcPr>
          <w:p w14:paraId="1F529617">
            <w:pPr>
              <w:spacing w:before="0" w:after="0"/>
              <w:ind w:left="135"/>
              <w:jc w:val="left"/>
            </w:pPr>
            <w:r>
              <w:rPr>
                <w:rFonts w:ascii="Times New Roman" w:hAnsi="Times New Roman"/>
                <w:b w:val="0"/>
                <w:i w:val="0"/>
                <w:color w:val="000000"/>
                <w:sz w:val="24"/>
              </w:rPr>
              <w:t>Особенности внутреннего строения и процессов жизнедеятельности рыб. Лабораторная работа «Исследование внутреннего строения рыбы (на примере готового влажного препарата)»</w:t>
            </w:r>
          </w:p>
        </w:tc>
        <w:tc>
          <w:tcPr>
            <w:tcW w:w="774" w:type="dxa"/>
            <w:tcMar>
              <w:top w:w="50" w:type="dxa"/>
              <w:left w:w="100" w:type="dxa"/>
            </w:tcMar>
            <w:vAlign w:val="center"/>
          </w:tcPr>
          <w:p w14:paraId="42559411">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7A7849EF">
            <w:pPr>
              <w:spacing w:before="0" w:after="0" w:line="276" w:lineRule="auto"/>
              <w:ind w:left="135"/>
              <w:jc w:val="center"/>
            </w:pPr>
          </w:p>
        </w:tc>
        <w:tc>
          <w:tcPr>
            <w:tcW w:w="1567" w:type="dxa"/>
            <w:tcMar>
              <w:top w:w="50" w:type="dxa"/>
              <w:left w:w="100" w:type="dxa"/>
            </w:tcMar>
            <w:vAlign w:val="center"/>
          </w:tcPr>
          <w:p w14:paraId="056E9EDC">
            <w:pPr>
              <w:spacing w:before="0" w:after="0" w:line="276" w:lineRule="auto"/>
              <w:ind w:left="135"/>
              <w:jc w:val="center"/>
            </w:pPr>
            <w:r>
              <w:rPr>
                <w:rFonts w:ascii="Times New Roman" w:hAnsi="Times New Roman"/>
                <w:b w:val="0"/>
                <w:i w:val="0"/>
                <w:color w:val="000000"/>
                <w:sz w:val="24"/>
              </w:rPr>
              <w:t xml:space="preserve"> 0.5 </w:t>
            </w:r>
          </w:p>
        </w:tc>
        <w:tc>
          <w:tcPr>
            <w:tcW w:w="1102" w:type="dxa"/>
            <w:tcMar>
              <w:top w:w="50" w:type="dxa"/>
              <w:left w:w="100" w:type="dxa"/>
            </w:tcMar>
            <w:vAlign w:val="center"/>
          </w:tcPr>
          <w:p w14:paraId="6B503E6B">
            <w:pPr>
              <w:spacing w:before="0" w:after="0"/>
              <w:ind w:left="135"/>
              <w:jc w:val="left"/>
            </w:pPr>
          </w:p>
        </w:tc>
        <w:tc>
          <w:tcPr>
            <w:tcW w:w="1911" w:type="dxa"/>
            <w:tcMar>
              <w:top w:w="50" w:type="dxa"/>
              <w:left w:w="100" w:type="dxa"/>
            </w:tcMar>
            <w:vAlign w:val="center"/>
          </w:tcPr>
          <w:p w14:paraId="0EEEF0F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"https://m.edsoo.ru/863db010" \h </w:instrText>
            </w:r>
            <w:r>
              <w:fldChar w:fldCharType="separate"/>
            </w:r>
            <w:r>
              <w:rPr>
                <w:rFonts w:ascii="Times New Roman" w:hAnsi="Times New Roman"/>
                <w:b w:val="0"/>
                <w:i w:val="0"/>
                <w:color w:val="0000FF"/>
                <w:sz w:val="22"/>
                <w:u w:val="single"/>
              </w:rPr>
              <w:t>https://m.edsoo.ru/863db010</w:t>
            </w:r>
            <w:r>
              <w:rPr>
                <w:rFonts w:ascii="Times New Roman" w:hAnsi="Times New Roman"/>
                <w:b w:val="0"/>
                <w:i w:val="0"/>
                <w:color w:val="0000FF"/>
                <w:sz w:val="22"/>
                <w:u w:val="single"/>
              </w:rPr>
              <w:fldChar w:fldCharType="end"/>
            </w:r>
          </w:p>
        </w:tc>
      </w:tr>
      <w:tr w14:paraId="557C44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3B83A492">
            <w:pPr>
              <w:spacing w:before="0" w:after="0"/>
              <w:ind w:left="0"/>
              <w:jc w:val="left"/>
            </w:pPr>
            <w:r>
              <w:rPr>
                <w:rFonts w:ascii="Times New Roman" w:hAnsi="Times New Roman"/>
                <w:b w:val="0"/>
                <w:i w:val="0"/>
                <w:color w:val="000000"/>
                <w:sz w:val="24"/>
              </w:rPr>
              <w:t>38</w:t>
            </w:r>
          </w:p>
        </w:tc>
        <w:tc>
          <w:tcPr>
            <w:tcW w:w="3696" w:type="dxa"/>
            <w:tcMar>
              <w:top w:w="50" w:type="dxa"/>
              <w:left w:w="100" w:type="dxa"/>
            </w:tcMar>
            <w:vAlign w:val="center"/>
          </w:tcPr>
          <w:p w14:paraId="6991DC81">
            <w:pPr>
              <w:spacing w:before="0" w:after="0"/>
              <w:ind w:left="135"/>
              <w:jc w:val="left"/>
            </w:pPr>
            <w:r>
              <w:rPr>
                <w:rFonts w:ascii="Times New Roman" w:hAnsi="Times New Roman"/>
                <w:b w:val="0"/>
                <w:i w:val="0"/>
                <w:color w:val="000000"/>
                <w:sz w:val="24"/>
              </w:rPr>
              <w:t>Хрящевые и костные рыбы</w:t>
            </w:r>
          </w:p>
        </w:tc>
        <w:tc>
          <w:tcPr>
            <w:tcW w:w="774" w:type="dxa"/>
            <w:tcMar>
              <w:top w:w="50" w:type="dxa"/>
              <w:left w:w="100" w:type="dxa"/>
            </w:tcMar>
            <w:vAlign w:val="center"/>
          </w:tcPr>
          <w:p w14:paraId="34FC99F7">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31312873">
            <w:pPr>
              <w:spacing w:before="0" w:after="0" w:line="276" w:lineRule="auto"/>
              <w:ind w:left="135"/>
              <w:jc w:val="center"/>
            </w:pPr>
          </w:p>
        </w:tc>
        <w:tc>
          <w:tcPr>
            <w:tcW w:w="1567" w:type="dxa"/>
            <w:tcMar>
              <w:top w:w="50" w:type="dxa"/>
              <w:left w:w="100" w:type="dxa"/>
            </w:tcMar>
            <w:vAlign w:val="center"/>
          </w:tcPr>
          <w:p w14:paraId="0DF31AC0">
            <w:pPr>
              <w:spacing w:before="0" w:after="0" w:line="276" w:lineRule="auto"/>
              <w:ind w:left="135"/>
              <w:jc w:val="center"/>
            </w:pPr>
          </w:p>
        </w:tc>
        <w:tc>
          <w:tcPr>
            <w:tcW w:w="1102" w:type="dxa"/>
            <w:tcMar>
              <w:top w:w="50" w:type="dxa"/>
              <w:left w:w="100" w:type="dxa"/>
            </w:tcMar>
            <w:vAlign w:val="center"/>
          </w:tcPr>
          <w:p w14:paraId="0C963DCA">
            <w:pPr>
              <w:spacing w:before="0" w:after="0"/>
              <w:ind w:left="135"/>
              <w:jc w:val="left"/>
            </w:pPr>
          </w:p>
        </w:tc>
        <w:tc>
          <w:tcPr>
            <w:tcW w:w="1911" w:type="dxa"/>
            <w:tcMar>
              <w:top w:w="50" w:type="dxa"/>
              <w:left w:w="100" w:type="dxa"/>
            </w:tcMar>
            <w:vAlign w:val="center"/>
          </w:tcPr>
          <w:p w14:paraId="535CC00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"https://m.edsoo.ru/863db16e" \h </w:instrText>
            </w:r>
            <w:r>
              <w:fldChar w:fldCharType="separate"/>
            </w:r>
            <w:r>
              <w:rPr>
                <w:rFonts w:ascii="Times New Roman" w:hAnsi="Times New Roman"/>
                <w:b w:val="0"/>
                <w:i w:val="0"/>
                <w:color w:val="0000FF"/>
                <w:sz w:val="22"/>
                <w:u w:val="single"/>
              </w:rPr>
              <w:t>https://m.edsoo.ru/863db16e</w:t>
            </w:r>
            <w:r>
              <w:rPr>
                <w:rFonts w:ascii="Times New Roman" w:hAnsi="Times New Roman"/>
                <w:b w:val="0"/>
                <w:i w:val="0"/>
                <w:color w:val="0000FF"/>
                <w:sz w:val="22"/>
                <w:u w:val="single"/>
              </w:rPr>
              <w:fldChar w:fldCharType="end"/>
            </w:r>
          </w:p>
        </w:tc>
      </w:tr>
      <w:tr w14:paraId="558978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135D9B71">
            <w:pPr>
              <w:spacing w:before="0" w:after="0"/>
              <w:ind w:left="0"/>
              <w:jc w:val="left"/>
            </w:pPr>
            <w:r>
              <w:rPr>
                <w:rFonts w:ascii="Times New Roman" w:hAnsi="Times New Roman"/>
                <w:b w:val="0"/>
                <w:i w:val="0"/>
                <w:color w:val="000000"/>
                <w:sz w:val="24"/>
              </w:rPr>
              <w:t>39</w:t>
            </w:r>
          </w:p>
        </w:tc>
        <w:tc>
          <w:tcPr>
            <w:tcW w:w="3696" w:type="dxa"/>
            <w:tcMar>
              <w:top w:w="50" w:type="dxa"/>
              <w:left w:w="100" w:type="dxa"/>
            </w:tcMar>
            <w:vAlign w:val="center"/>
          </w:tcPr>
          <w:p w14:paraId="368F3BD0">
            <w:pPr>
              <w:spacing w:before="0" w:after="0"/>
              <w:ind w:left="135"/>
              <w:jc w:val="left"/>
            </w:pPr>
            <w:r>
              <w:rPr>
                <w:rFonts w:ascii="Times New Roman" w:hAnsi="Times New Roman"/>
                <w:b w:val="0"/>
                <w:i w:val="0"/>
                <w:color w:val="000000"/>
                <w:sz w:val="24"/>
              </w:rPr>
              <w:t>Многообразие рыб. Значение рыб в природе и жизни человека</w:t>
            </w:r>
          </w:p>
        </w:tc>
        <w:tc>
          <w:tcPr>
            <w:tcW w:w="774" w:type="dxa"/>
            <w:tcMar>
              <w:top w:w="50" w:type="dxa"/>
              <w:left w:w="100" w:type="dxa"/>
            </w:tcMar>
            <w:vAlign w:val="center"/>
          </w:tcPr>
          <w:p w14:paraId="6B151C23">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1DF2DCDF">
            <w:pPr>
              <w:spacing w:before="0" w:after="0" w:line="276" w:lineRule="auto"/>
              <w:ind w:left="135"/>
              <w:jc w:val="center"/>
            </w:pPr>
          </w:p>
        </w:tc>
        <w:tc>
          <w:tcPr>
            <w:tcW w:w="1567" w:type="dxa"/>
            <w:tcMar>
              <w:top w:w="50" w:type="dxa"/>
              <w:left w:w="100" w:type="dxa"/>
            </w:tcMar>
            <w:vAlign w:val="center"/>
          </w:tcPr>
          <w:p w14:paraId="0094284C">
            <w:pPr>
              <w:spacing w:before="0" w:after="0" w:line="276" w:lineRule="auto"/>
              <w:ind w:left="135"/>
              <w:jc w:val="center"/>
            </w:pPr>
          </w:p>
        </w:tc>
        <w:tc>
          <w:tcPr>
            <w:tcW w:w="1102" w:type="dxa"/>
            <w:tcMar>
              <w:top w:w="50" w:type="dxa"/>
              <w:left w:w="100" w:type="dxa"/>
            </w:tcMar>
            <w:vAlign w:val="center"/>
          </w:tcPr>
          <w:p w14:paraId="13D2E900">
            <w:pPr>
              <w:spacing w:before="0" w:after="0"/>
              <w:ind w:left="135"/>
              <w:jc w:val="left"/>
            </w:pPr>
          </w:p>
        </w:tc>
        <w:tc>
          <w:tcPr>
            <w:tcW w:w="1911" w:type="dxa"/>
            <w:tcMar>
              <w:top w:w="50" w:type="dxa"/>
              <w:left w:w="100" w:type="dxa"/>
            </w:tcMar>
            <w:vAlign w:val="center"/>
          </w:tcPr>
          <w:p w14:paraId="0DB14D6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"https://m.edsoo.ru/863db2ea" \h </w:instrText>
            </w:r>
            <w:r>
              <w:fldChar w:fldCharType="separate"/>
            </w:r>
            <w:r>
              <w:rPr>
                <w:rFonts w:ascii="Times New Roman" w:hAnsi="Times New Roman"/>
                <w:b w:val="0"/>
                <w:i w:val="0"/>
                <w:color w:val="0000FF"/>
                <w:sz w:val="22"/>
                <w:u w:val="single"/>
              </w:rPr>
              <w:t>https://m.edsoo.ru/863db2ea</w:t>
            </w:r>
            <w:r>
              <w:rPr>
                <w:rFonts w:ascii="Times New Roman" w:hAnsi="Times New Roman"/>
                <w:b w:val="0"/>
                <w:i w:val="0"/>
                <w:color w:val="0000FF"/>
                <w:sz w:val="22"/>
                <w:u w:val="single"/>
              </w:rPr>
              <w:fldChar w:fldCharType="end"/>
            </w:r>
          </w:p>
        </w:tc>
      </w:tr>
      <w:tr w14:paraId="122B92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5F6825B4">
            <w:pPr>
              <w:spacing w:before="0" w:after="0"/>
              <w:ind w:left="0"/>
              <w:jc w:val="left"/>
            </w:pPr>
            <w:r>
              <w:rPr>
                <w:rFonts w:ascii="Times New Roman" w:hAnsi="Times New Roman"/>
                <w:b w:val="0"/>
                <w:i w:val="0"/>
                <w:color w:val="000000"/>
                <w:sz w:val="24"/>
              </w:rPr>
              <w:t>40</w:t>
            </w:r>
          </w:p>
        </w:tc>
        <w:tc>
          <w:tcPr>
            <w:tcW w:w="3696" w:type="dxa"/>
            <w:tcMar>
              <w:top w:w="50" w:type="dxa"/>
              <w:left w:w="100" w:type="dxa"/>
            </w:tcMar>
            <w:vAlign w:val="center"/>
          </w:tcPr>
          <w:p w14:paraId="142276E5">
            <w:pPr>
              <w:spacing w:before="0" w:after="0"/>
              <w:ind w:left="135"/>
              <w:jc w:val="left"/>
            </w:pPr>
            <w:r>
              <w:rPr>
                <w:rFonts w:ascii="Times New Roman" w:hAnsi="Times New Roman"/>
                <w:b w:val="0"/>
                <w:i w:val="0"/>
                <w:color w:val="000000"/>
                <w:sz w:val="24"/>
              </w:rPr>
              <w:t>Общая характеристика земноводных</w:t>
            </w:r>
          </w:p>
        </w:tc>
        <w:tc>
          <w:tcPr>
            <w:tcW w:w="774" w:type="dxa"/>
            <w:tcMar>
              <w:top w:w="50" w:type="dxa"/>
              <w:left w:w="100" w:type="dxa"/>
            </w:tcMar>
            <w:vAlign w:val="center"/>
          </w:tcPr>
          <w:p w14:paraId="5965E4F6">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1C8EAF56">
            <w:pPr>
              <w:spacing w:before="0" w:after="0" w:line="276" w:lineRule="auto"/>
              <w:ind w:left="135"/>
              <w:jc w:val="center"/>
            </w:pPr>
          </w:p>
        </w:tc>
        <w:tc>
          <w:tcPr>
            <w:tcW w:w="1567" w:type="dxa"/>
            <w:tcMar>
              <w:top w:w="50" w:type="dxa"/>
              <w:left w:w="100" w:type="dxa"/>
            </w:tcMar>
            <w:vAlign w:val="center"/>
          </w:tcPr>
          <w:p w14:paraId="7D349BED">
            <w:pPr>
              <w:spacing w:before="0" w:after="0" w:line="276" w:lineRule="auto"/>
              <w:ind w:left="135"/>
              <w:jc w:val="center"/>
            </w:pPr>
          </w:p>
        </w:tc>
        <w:tc>
          <w:tcPr>
            <w:tcW w:w="1102" w:type="dxa"/>
            <w:tcMar>
              <w:top w:w="50" w:type="dxa"/>
              <w:left w:w="100" w:type="dxa"/>
            </w:tcMar>
            <w:vAlign w:val="center"/>
          </w:tcPr>
          <w:p w14:paraId="17CEE067">
            <w:pPr>
              <w:spacing w:before="0" w:after="0"/>
              <w:ind w:left="135"/>
              <w:jc w:val="left"/>
            </w:pPr>
          </w:p>
        </w:tc>
        <w:tc>
          <w:tcPr>
            <w:tcW w:w="1911" w:type="dxa"/>
            <w:tcMar>
              <w:top w:w="50" w:type="dxa"/>
              <w:left w:w="100" w:type="dxa"/>
            </w:tcMar>
            <w:vAlign w:val="center"/>
          </w:tcPr>
          <w:p w14:paraId="276DA21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"https://m.edsoo.ru/863db6be" \h </w:instrText>
            </w:r>
            <w:r>
              <w:fldChar w:fldCharType="separate"/>
            </w:r>
            <w:r>
              <w:rPr>
                <w:rFonts w:ascii="Times New Roman" w:hAnsi="Times New Roman"/>
                <w:b w:val="0"/>
                <w:i w:val="0"/>
                <w:color w:val="0000FF"/>
                <w:sz w:val="22"/>
                <w:u w:val="single"/>
              </w:rPr>
              <w:t>https://m.edsoo.ru/863db6be</w:t>
            </w:r>
            <w:r>
              <w:rPr>
                <w:rFonts w:ascii="Times New Roman" w:hAnsi="Times New Roman"/>
                <w:b w:val="0"/>
                <w:i w:val="0"/>
                <w:color w:val="0000FF"/>
                <w:sz w:val="22"/>
                <w:u w:val="single"/>
              </w:rPr>
              <w:fldChar w:fldCharType="end"/>
            </w:r>
          </w:p>
        </w:tc>
      </w:tr>
      <w:tr w14:paraId="0CDFE6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2FA73901">
            <w:pPr>
              <w:spacing w:before="0" w:after="0"/>
              <w:ind w:left="0"/>
              <w:jc w:val="left"/>
            </w:pPr>
            <w:r>
              <w:rPr>
                <w:rFonts w:ascii="Times New Roman" w:hAnsi="Times New Roman"/>
                <w:b w:val="0"/>
                <w:i w:val="0"/>
                <w:color w:val="000000"/>
                <w:sz w:val="24"/>
              </w:rPr>
              <w:t>41</w:t>
            </w:r>
          </w:p>
        </w:tc>
        <w:tc>
          <w:tcPr>
            <w:tcW w:w="3696" w:type="dxa"/>
            <w:tcMar>
              <w:top w:w="50" w:type="dxa"/>
              <w:left w:w="100" w:type="dxa"/>
            </w:tcMar>
            <w:vAlign w:val="center"/>
          </w:tcPr>
          <w:p w14:paraId="57FD8D22">
            <w:pPr>
              <w:spacing w:before="0" w:after="0"/>
              <w:ind w:left="135"/>
              <w:jc w:val="left"/>
            </w:pPr>
            <w:r>
              <w:rPr>
                <w:rFonts w:ascii="Times New Roman" w:hAnsi="Times New Roman"/>
                <w:b w:val="0"/>
                <w:i w:val="0"/>
                <w:color w:val="000000"/>
                <w:sz w:val="24"/>
              </w:rPr>
              <w:t>Особенности внутреннего строения и процессов жизнедеятельности земноводных.</w:t>
            </w:r>
          </w:p>
        </w:tc>
        <w:tc>
          <w:tcPr>
            <w:tcW w:w="774" w:type="dxa"/>
            <w:tcMar>
              <w:top w:w="50" w:type="dxa"/>
              <w:left w:w="100" w:type="dxa"/>
            </w:tcMar>
            <w:vAlign w:val="center"/>
          </w:tcPr>
          <w:p w14:paraId="7D48618E">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21BF357A">
            <w:pPr>
              <w:spacing w:before="0" w:after="0" w:line="276" w:lineRule="auto"/>
              <w:ind w:left="135"/>
              <w:jc w:val="center"/>
            </w:pPr>
          </w:p>
        </w:tc>
        <w:tc>
          <w:tcPr>
            <w:tcW w:w="1567" w:type="dxa"/>
            <w:tcMar>
              <w:top w:w="50" w:type="dxa"/>
              <w:left w:w="100" w:type="dxa"/>
            </w:tcMar>
            <w:vAlign w:val="center"/>
          </w:tcPr>
          <w:p w14:paraId="0FB20EB0">
            <w:pPr>
              <w:spacing w:before="0" w:after="0" w:line="276" w:lineRule="auto"/>
              <w:ind w:left="135"/>
              <w:jc w:val="center"/>
            </w:pPr>
          </w:p>
        </w:tc>
        <w:tc>
          <w:tcPr>
            <w:tcW w:w="1102" w:type="dxa"/>
            <w:tcMar>
              <w:top w:w="50" w:type="dxa"/>
              <w:left w:w="100" w:type="dxa"/>
            </w:tcMar>
            <w:vAlign w:val="center"/>
          </w:tcPr>
          <w:p w14:paraId="5C9B53A5">
            <w:pPr>
              <w:spacing w:before="0" w:after="0"/>
              <w:ind w:left="135"/>
              <w:jc w:val="left"/>
            </w:pPr>
          </w:p>
        </w:tc>
        <w:tc>
          <w:tcPr>
            <w:tcW w:w="1911" w:type="dxa"/>
            <w:tcMar>
              <w:top w:w="50" w:type="dxa"/>
              <w:left w:w="100" w:type="dxa"/>
            </w:tcMar>
            <w:vAlign w:val="center"/>
          </w:tcPr>
          <w:p w14:paraId="1C8B3E3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"https://m.edsoo.ru/863db6be" \h </w:instrText>
            </w:r>
            <w:r>
              <w:fldChar w:fldCharType="separate"/>
            </w:r>
            <w:r>
              <w:rPr>
                <w:rFonts w:ascii="Times New Roman" w:hAnsi="Times New Roman"/>
                <w:b w:val="0"/>
                <w:i w:val="0"/>
                <w:color w:val="0000FF"/>
                <w:sz w:val="22"/>
                <w:u w:val="single"/>
              </w:rPr>
              <w:t>https://m.edsoo.ru/863db6be</w:t>
            </w:r>
            <w:r>
              <w:rPr>
                <w:rFonts w:ascii="Times New Roman" w:hAnsi="Times New Roman"/>
                <w:b w:val="0"/>
                <w:i w:val="0"/>
                <w:color w:val="0000FF"/>
                <w:sz w:val="22"/>
                <w:u w:val="single"/>
              </w:rPr>
              <w:fldChar w:fldCharType="end"/>
            </w:r>
          </w:p>
        </w:tc>
      </w:tr>
      <w:tr w14:paraId="2D89DA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0C44E8FE">
            <w:pPr>
              <w:spacing w:before="0" w:after="0"/>
              <w:ind w:left="0"/>
              <w:jc w:val="left"/>
            </w:pPr>
            <w:r>
              <w:rPr>
                <w:rFonts w:ascii="Times New Roman" w:hAnsi="Times New Roman"/>
                <w:b w:val="0"/>
                <w:i w:val="0"/>
                <w:color w:val="000000"/>
                <w:sz w:val="24"/>
              </w:rPr>
              <w:t>42</w:t>
            </w:r>
          </w:p>
        </w:tc>
        <w:tc>
          <w:tcPr>
            <w:tcW w:w="3696" w:type="dxa"/>
            <w:tcMar>
              <w:top w:w="50" w:type="dxa"/>
              <w:left w:w="100" w:type="dxa"/>
            </w:tcMar>
            <w:vAlign w:val="center"/>
          </w:tcPr>
          <w:p w14:paraId="0C72104A">
            <w:pPr>
              <w:spacing w:before="0" w:after="0"/>
              <w:ind w:left="135"/>
              <w:jc w:val="left"/>
            </w:pPr>
            <w:r>
              <w:rPr>
                <w:rFonts w:ascii="Times New Roman" w:hAnsi="Times New Roman"/>
                <w:b w:val="0"/>
                <w:i w:val="0"/>
                <w:color w:val="000000"/>
                <w:sz w:val="24"/>
              </w:rPr>
              <w:t>Многообразие земноводных и их охрана. Значение земноводных в природе и жизни человека</w:t>
            </w:r>
          </w:p>
        </w:tc>
        <w:tc>
          <w:tcPr>
            <w:tcW w:w="774" w:type="dxa"/>
            <w:tcMar>
              <w:top w:w="50" w:type="dxa"/>
              <w:left w:w="100" w:type="dxa"/>
            </w:tcMar>
            <w:vAlign w:val="center"/>
          </w:tcPr>
          <w:p w14:paraId="73321914">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6303997A">
            <w:pPr>
              <w:spacing w:before="0" w:after="0" w:line="276" w:lineRule="auto"/>
              <w:ind w:left="135"/>
              <w:jc w:val="center"/>
            </w:pPr>
          </w:p>
        </w:tc>
        <w:tc>
          <w:tcPr>
            <w:tcW w:w="1567" w:type="dxa"/>
            <w:tcMar>
              <w:top w:w="50" w:type="dxa"/>
              <w:left w:w="100" w:type="dxa"/>
            </w:tcMar>
            <w:vAlign w:val="center"/>
          </w:tcPr>
          <w:p w14:paraId="557E2513">
            <w:pPr>
              <w:spacing w:before="0" w:after="0" w:line="276" w:lineRule="auto"/>
              <w:ind w:left="135"/>
              <w:jc w:val="center"/>
            </w:pPr>
          </w:p>
        </w:tc>
        <w:tc>
          <w:tcPr>
            <w:tcW w:w="1102" w:type="dxa"/>
            <w:tcMar>
              <w:top w:w="50" w:type="dxa"/>
              <w:left w:w="100" w:type="dxa"/>
            </w:tcMar>
            <w:vAlign w:val="center"/>
          </w:tcPr>
          <w:p w14:paraId="354901BC">
            <w:pPr>
              <w:spacing w:before="0" w:after="0"/>
              <w:ind w:left="135"/>
              <w:jc w:val="left"/>
            </w:pPr>
          </w:p>
        </w:tc>
        <w:tc>
          <w:tcPr>
            <w:tcW w:w="1911" w:type="dxa"/>
            <w:tcMar>
              <w:top w:w="50" w:type="dxa"/>
              <w:left w:w="100" w:type="dxa"/>
            </w:tcMar>
            <w:vAlign w:val="center"/>
          </w:tcPr>
          <w:p w14:paraId="3441263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"https://m.edsoo.ru/863dba1a" \h </w:instrText>
            </w:r>
            <w:r>
              <w:fldChar w:fldCharType="separate"/>
            </w:r>
            <w:r>
              <w:rPr>
                <w:rFonts w:ascii="Times New Roman" w:hAnsi="Times New Roman"/>
                <w:b w:val="0"/>
                <w:i w:val="0"/>
                <w:color w:val="0000FF"/>
                <w:sz w:val="22"/>
                <w:u w:val="single"/>
              </w:rPr>
              <w:t>https://m.edsoo.ru/863dba1a</w:t>
            </w:r>
            <w:r>
              <w:rPr>
                <w:rFonts w:ascii="Times New Roman" w:hAnsi="Times New Roman"/>
                <w:b w:val="0"/>
                <w:i w:val="0"/>
                <w:color w:val="0000FF"/>
                <w:sz w:val="22"/>
                <w:u w:val="single"/>
              </w:rPr>
              <w:fldChar w:fldCharType="end"/>
            </w:r>
          </w:p>
        </w:tc>
      </w:tr>
      <w:tr w14:paraId="6CEB73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0E9574CE">
            <w:pPr>
              <w:spacing w:before="0" w:after="0"/>
              <w:ind w:left="0"/>
              <w:jc w:val="left"/>
            </w:pPr>
            <w:r>
              <w:rPr>
                <w:rFonts w:ascii="Times New Roman" w:hAnsi="Times New Roman"/>
                <w:b w:val="0"/>
                <w:i w:val="0"/>
                <w:color w:val="000000"/>
                <w:sz w:val="24"/>
              </w:rPr>
              <w:t>43</w:t>
            </w:r>
          </w:p>
        </w:tc>
        <w:tc>
          <w:tcPr>
            <w:tcW w:w="3696" w:type="dxa"/>
            <w:tcMar>
              <w:top w:w="50" w:type="dxa"/>
              <w:left w:w="100" w:type="dxa"/>
            </w:tcMar>
            <w:vAlign w:val="center"/>
          </w:tcPr>
          <w:p w14:paraId="3592104A">
            <w:pPr>
              <w:spacing w:before="0" w:after="0"/>
              <w:ind w:left="135"/>
              <w:jc w:val="left"/>
            </w:pPr>
            <w:r>
              <w:rPr>
                <w:rFonts w:ascii="Times New Roman" w:hAnsi="Times New Roman"/>
                <w:b w:val="0"/>
                <w:i w:val="0"/>
                <w:color w:val="000000"/>
                <w:sz w:val="24"/>
              </w:rPr>
              <w:t>Общая характеристика пресмыкающихся</w:t>
            </w:r>
          </w:p>
        </w:tc>
        <w:tc>
          <w:tcPr>
            <w:tcW w:w="774" w:type="dxa"/>
            <w:tcMar>
              <w:top w:w="50" w:type="dxa"/>
              <w:left w:w="100" w:type="dxa"/>
            </w:tcMar>
            <w:vAlign w:val="center"/>
          </w:tcPr>
          <w:p w14:paraId="280D9736">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7F47F0D0">
            <w:pPr>
              <w:spacing w:before="0" w:after="0" w:line="276" w:lineRule="auto"/>
              <w:ind w:left="135"/>
              <w:jc w:val="center"/>
            </w:pPr>
          </w:p>
        </w:tc>
        <w:tc>
          <w:tcPr>
            <w:tcW w:w="1567" w:type="dxa"/>
            <w:tcMar>
              <w:top w:w="50" w:type="dxa"/>
              <w:left w:w="100" w:type="dxa"/>
            </w:tcMar>
            <w:vAlign w:val="center"/>
          </w:tcPr>
          <w:p w14:paraId="5BBE7250">
            <w:pPr>
              <w:spacing w:before="0" w:after="0" w:line="276" w:lineRule="auto"/>
              <w:ind w:left="135"/>
              <w:jc w:val="center"/>
            </w:pPr>
          </w:p>
        </w:tc>
        <w:tc>
          <w:tcPr>
            <w:tcW w:w="1102" w:type="dxa"/>
            <w:tcMar>
              <w:top w:w="50" w:type="dxa"/>
              <w:left w:w="100" w:type="dxa"/>
            </w:tcMar>
            <w:vAlign w:val="center"/>
          </w:tcPr>
          <w:p w14:paraId="4F2DF115">
            <w:pPr>
              <w:spacing w:before="0" w:after="0"/>
              <w:ind w:left="135"/>
              <w:jc w:val="left"/>
            </w:pPr>
          </w:p>
        </w:tc>
        <w:tc>
          <w:tcPr>
            <w:tcW w:w="1911" w:type="dxa"/>
            <w:tcMar>
              <w:top w:w="50" w:type="dxa"/>
              <w:left w:w="100" w:type="dxa"/>
            </w:tcMar>
            <w:vAlign w:val="center"/>
          </w:tcPr>
          <w:p w14:paraId="4DBCEA7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"https://m.edsoo.ru/863dbb78" \h </w:instrText>
            </w:r>
            <w:r>
              <w:fldChar w:fldCharType="separate"/>
            </w:r>
            <w:r>
              <w:rPr>
                <w:rFonts w:ascii="Times New Roman" w:hAnsi="Times New Roman"/>
                <w:b w:val="0"/>
                <w:i w:val="0"/>
                <w:color w:val="0000FF"/>
                <w:sz w:val="22"/>
                <w:u w:val="single"/>
              </w:rPr>
              <w:t>https://m.edsoo.ru/863dbb78</w:t>
            </w:r>
            <w:r>
              <w:rPr>
                <w:rFonts w:ascii="Times New Roman" w:hAnsi="Times New Roman"/>
                <w:b w:val="0"/>
                <w:i w:val="0"/>
                <w:color w:val="0000FF"/>
                <w:sz w:val="22"/>
                <w:u w:val="single"/>
              </w:rPr>
              <w:fldChar w:fldCharType="end"/>
            </w:r>
          </w:p>
        </w:tc>
      </w:tr>
      <w:tr w14:paraId="3DA27B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75896512">
            <w:pPr>
              <w:spacing w:before="0" w:after="0"/>
              <w:ind w:left="0"/>
              <w:jc w:val="left"/>
            </w:pPr>
            <w:r>
              <w:rPr>
                <w:rFonts w:ascii="Times New Roman" w:hAnsi="Times New Roman"/>
                <w:b w:val="0"/>
                <w:i w:val="0"/>
                <w:color w:val="000000"/>
                <w:sz w:val="24"/>
              </w:rPr>
              <w:t>44</w:t>
            </w:r>
          </w:p>
        </w:tc>
        <w:tc>
          <w:tcPr>
            <w:tcW w:w="3696" w:type="dxa"/>
            <w:tcMar>
              <w:top w:w="50" w:type="dxa"/>
              <w:left w:w="100" w:type="dxa"/>
            </w:tcMar>
            <w:vAlign w:val="center"/>
          </w:tcPr>
          <w:p w14:paraId="53589F8B">
            <w:pPr>
              <w:spacing w:before="0" w:after="0"/>
              <w:ind w:left="135"/>
              <w:jc w:val="left"/>
            </w:pPr>
            <w:r>
              <w:rPr>
                <w:rFonts w:ascii="Times New Roman" w:hAnsi="Times New Roman"/>
                <w:b w:val="0"/>
                <w:i w:val="0"/>
                <w:color w:val="000000"/>
                <w:sz w:val="24"/>
              </w:rPr>
              <w:t>Особенности внутреннего строения и процессов жизнедеятельности пресмыкающихся</w:t>
            </w:r>
          </w:p>
        </w:tc>
        <w:tc>
          <w:tcPr>
            <w:tcW w:w="774" w:type="dxa"/>
            <w:tcMar>
              <w:top w:w="50" w:type="dxa"/>
              <w:left w:w="100" w:type="dxa"/>
            </w:tcMar>
            <w:vAlign w:val="center"/>
          </w:tcPr>
          <w:p w14:paraId="6EEFF6D6">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6643DD6F">
            <w:pPr>
              <w:spacing w:before="0" w:after="0" w:line="276" w:lineRule="auto"/>
              <w:ind w:left="135"/>
              <w:jc w:val="center"/>
            </w:pPr>
          </w:p>
        </w:tc>
        <w:tc>
          <w:tcPr>
            <w:tcW w:w="1567" w:type="dxa"/>
            <w:tcMar>
              <w:top w:w="50" w:type="dxa"/>
              <w:left w:w="100" w:type="dxa"/>
            </w:tcMar>
            <w:vAlign w:val="center"/>
          </w:tcPr>
          <w:p w14:paraId="7E432213">
            <w:pPr>
              <w:spacing w:before="0" w:after="0" w:line="276" w:lineRule="auto"/>
              <w:ind w:left="135"/>
              <w:jc w:val="center"/>
            </w:pPr>
          </w:p>
        </w:tc>
        <w:tc>
          <w:tcPr>
            <w:tcW w:w="1102" w:type="dxa"/>
            <w:tcMar>
              <w:top w:w="50" w:type="dxa"/>
              <w:left w:w="100" w:type="dxa"/>
            </w:tcMar>
            <w:vAlign w:val="center"/>
          </w:tcPr>
          <w:p w14:paraId="5473290D">
            <w:pPr>
              <w:spacing w:before="0" w:after="0"/>
              <w:ind w:left="135"/>
              <w:jc w:val="left"/>
            </w:pPr>
          </w:p>
        </w:tc>
        <w:tc>
          <w:tcPr>
            <w:tcW w:w="1911" w:type="dxa"/>
            <w:tcMar>
              <w:top w:w="50" w:type="dxa"/>
              <w:left w:w="100" w:type="dxa"/>
            </w:tcMar>
            <w:vAlign w:val="center"/>
          </w:tcPr>
          <w:p w14:paraId="16F4286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"https://m.edsoo.ru/863dbcc2" \h </w:instrText>
            </w:r>
            <w:r>
              <w:fldChar w:fldCharType="separate"/>
            </w:r>
            <w:r>
              <w:rPr>
                <w:rFonts w:ascii="Times New Roman" w:hAnsi="Times New Roman"/>
                <w:b w:val="0"/>
                <w:i w:val="0"/>
                <w:color w:val="0000FF"/>
                <w:sz w:val="22"/>
                <w:u w:val="single"/>
              </w:rPr>
              <w:t>https://m.edsoo.ru/863dbcc2</w:t>
            </w:r>
            <w:r>
              <w:rPr>
                <w:rFonts w:ascii="Times New Roman" w:hAnsi="Times New Roman"/>
                <w:b w:val="0"/>
                <w:i w:val="0"/>
                <w:color w:val="0000FF"/>
                <w:sz w:val="22"/>
                <w:u w:val="single"/>
              </w:rPr>
              <w:fldChar w:fldCharType="end"/>
            </w:r>
          </w:p>
        </w:tc>
      </w:tr>
      <w:tr w14:paraId="761201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6148CFED">
            <w:pPr>
              <w:spacing w:before="0" w:after="0"/>
              <w:ind w:left="0"/>
              <w:jc w:val="left"/>
            </w:pPr>
            <w:r>
              <w:rPr>
                <w:rFonts w:ascii="Times New Roman" w:hAnsi="Times New Roman"/>
                <w:b w:val="0"/>
                <w:i w:val="0"/>
                <w:color w:val="000000"/>
                <w:sz w:val="24"/>
              </w:rPr>
              <w:t>45</w:t>
            </w:r>
          </w:p>
        </w:tc>
        <w:tc>
          <w:tcPr>
            <w:tcW w:w="3696" w:type="dxa"/>
            <w:tcMar>
              <w:top w:w="50" w:type="dxa"/>
              <w:left w:w="100" w:type="dxa"/>
            </w:tcMar>
            <w:vAlign w:val="center"/>
          </w:tcPr>
          <w:p w14:paraId="61C59D0C">
            <w:pPr>
              <w:spacing w:before="0" w:after="0"/>
              <w:ind w:left="135"/>
              <w:jc w:val="left"/>
            </w:pPr>
            <w:r>
              <w:rPr>
                <w:rFonts w:ascii="Times New Roman" w:hAnsi="Times New Roman"/>
                <w:b w:val="0"/>
                <w:i w:val="0"/>
                <w:color w:val="000000"/>
                <w:sz w:val="24"/>
              </w:rPr>
              <w:t>Многообразие пресмыкающихся и их охрана. Значение пресмыкающихся в природе и жизни человека</w:t>
            </w:r>
          </w:p>
        </w:tc>
        <w:tc>
          <w:tcPr>
            <w:tcW w:w="774" w:type="dxa"/>
            <w:tcMar>
              <w:top w:w="50" w:type="dxa"/>
              <w:left w:w="100" w:type="dxa"/>
            </w:tcMar>
            <w:vAlign w:val="center"/>
          </w:tcPr>
          <w:p w14:paraId="5B990A6F">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33AD465F">
            <w:pPr>
              <w:spacing w:before="0" w:after="0" w:line="276" w:lineRule="auto"/>
              <w:ind w:left="135"/>
              <w:jc w:val="center"/>
            </w:pPr>
          </w:p>
        </w:tc>
        <w:tc>
          <w:tcPr>
            <w:tcW w:w="1567" w:type="dxa"/>
            <w:tcMar>
              <w:top w:w="50" w:type="dxa"/>
              <w:left w:w="100" w:type="dxa"/>
            </w:tcMar>
            <w:vAlign w:val="center"/>
          </w:tcPr>
          <w:p w14:paraId="497C5177">
            <w:pPr>
              <w:spacing w:before="0" w:after="0" w:line="276" w:lineRule="auto"/>
              <w:ind w:left="135"/>
              <w:jc w:val="center"/>
            </w:pPr>
          </w:p>
        </w:tc>
        <w:tc>
          <w:tcPr>
            <w:tcW w:w="1102" w:type="dxa"/>
            <w:tcMar>
              <w:top w:w="50" w:type="dxa"/>
              <w:left w:w="100" w:type="dxa"/>
            </w:tcMar>
            <w:vAlign w:val="center"/>
          </w:tcPr>
          <w:p w14:paraId="6CCF8BC8">
            <w:pPr>
              <w:spacing w:before="0" w:after="0"/>
              <w:ind w:left="135"/>
              <w:jc w:val="left"/>
            </w:pPr>
          </w:p>
        </w:tc>
        <w:tc>
          <w:tcPr>
            <w:tcW w:w="1911" w:type="dxa"/>
            <w:tcMar>
              <w:top w:w="50" w:type="dxa"/>
              <w:left w:w="100" w:type="dxa"/>
            </w:tcMar>
            <w:vAlign w:val="center"/>
          </w:tcPr>
          <w:p w14:paraId="2D5EEDB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"https://m.edsoo.ru/863dbef2" \h </w:instrText>
            </w:r>
            <w:r>
              <w:fldChar w:fldCharType="separate"/>
            </w:r>
            <w:r>
              <w:rPr>
                <w:rFonts w:ascii="Times New Roman" w:hAnsi="Times New Roman"/>
                <w:b w:val="0"/>
                <w:i w:val="0"/>
                <w:color w:val="0000FF"/>
                <w:sz w:val="22"/>
                <w:u w:val="single"/>
              </w:rPr>
              <w:t>https://m.edsoo.ru/863dbef2</w:t>
            </w:r>
            <w:r>
              <w:rPr>
                <w:rFonts w:ascii="Times New Roman" w:hAnsi="Times New Roman"/>
                <w:b w:val="0"/>
                <w:i w:val="0"/>
                <w:color w:val="0000FF"/>
                <w:sz w:val="22"/>
                <w:u w:val="single"/>
              </w:rPr>
              <w:fldChar w:fldCharType="end"/>
            </w:r>
          </w:p>
        </w:tc>
      </w:tr>
      <w:tr w14:paraId="61F868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27BDC903">
            <w:pPr>
              <w:spacing w:before="0" w:after="0"/>
              <w:ind w:left="0"/>
              <w:jc w:val="left"/>
            </w:pPr>
            <w:r>
              <w:rPr>
                <w:rFonts w:ascii="Times New Roman" w:hAnsi="Times New Roman"/>
                <w:b w:val="0"/>
                <w:i w:val="0"/>
                <w:color w:val="000000"/>
                <w:sz w:val="24"/>
              </w:rPr>
              <w:t>46</w:t>
            </w:r>
          </w:p>
        </w:tc>
        <w:tc>
          <w:tcPr>
            <w:tcW w:w="3696" w:type="dxa"/>
            <w:tcMar>
              <w:top w:w="50" w:type="dxa"/>
              <w:left w:w="100" w:type="dxa"/>
            </w:tcMar>
            <w:vAlign w:val="center"/>
          </w:tcPr>
          <w:p w14:paraId="2B8BE9D0">
            <w:pPr>
              <w:spacing w:before="0" w:after="0"/>
              <w:ind w:left="135"/>
              <w:jc w:val="left"/>
            </w:pPr>
            <w:r>
              <w:rPr>
                <w:rFonts w:ascii="Times New Roman" w:hAnsi="Times New Roman"/>
                <w:b w:val="0"/>
                <w:i w:val="0"/>
                <w:color w:val="000000"/>
                <w:sz w:val="24"/>
              </w:rPr>
              <w:t>Общая характеристика птиц. Практическая работа «Исследование внешнего строения и перьевого покрова птиц (на примере чучела птиц и набора перьев: контурных, пуховых и пуха)»</w:t>
            </w:r>
          </w:p>
        </w:tc>
        <w:tc>
          <w:tcPr>
            <w:tcW w:w="774" w:type="dxa"/>
            <w:tcMar>
              <w:top w:w="50" w:type="dxa"/>
              <w:left w:w="100" w:type="dxa"/>
            </w:tcMar>
            <w:vAlign w:val="center"/>
          </w:tcPr>
          <w:p w14:paraId="491F9582">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7C367ED9">
            <w:pPr>
              <w:spacing w:before="0" w:after="0" w:line="276" w:lineRule="auto"/>
              <w:ind w:left="135"/>
              <w:jc w:val="center"/>
            </w:pPr>
          </w:p>
        </w:tc>
        <w:tc>
          <w:tcPr>
            <w:tcW w:w="1567" w:type="dxa"/>
            <w:tcMar>
              <w:top w:w="50" w:type="dxa"/>
              <w:left w:w="100" w:type="dxa"/>
            </w:tcMar>
            <w:vAlign w:val="center"/>
          </w:tcPr>
          <w:p w14:paraId="0DD92A07">
            <w:pPr>
              <w:spacing w:before="0" w:after="0" w:line="276" w:lineRule="auto"/>
              <w:ind w:left="135"/>
              <w:jc w:val="center"/>
            </w:pPr>
            <w:r>
              <w:rPr>
                <w:rFonts w:ascii="Times New Roman" w:hAnsi="Times New Roman"/>
                <w:b w:val="0"/>
                <w:i w:val="0"/>
                <w:color w:val="000000"/>
                <w:sz w:val="24"/>
              </w:rPr>
              <w:t xml:space="preserve"> 0.5 </w:t>
            </w:r>
          </w:p>
        </w:tc>
        <w:tc>
          <w:tcPr>
            <w:tcW w:w="1102" w:type="dxa"/>
            <w:tcMar>
              <w:top w:w="50" w:type="dxa"/>
              <w:left w:w="100" w:type="dxa"/>
            </w:tcMar>
            <w:vAlign w:val="center"/>
          </w:tcPr>
          <w:p w14:paraId="749723A3">
            <w:pPr>
              <w:spacing w:before="0" w:after="0"/>
              <w:ind w:left="135"/>
              <w:jc w:val="left"/>
            </w:pPr>
          </w:p>
        </w:tc>
        <w:tc>
          <w:tcPr>
            <w:tcW w:w="1911" w:type="dxa"/>
            <w:tcMar>
              <w:top w:w="50" w:type="dxa"/>
              <w:left w:w="100" w:type="dxa"/>
            </w:tcMar>
            <w:vAlign w:val="center"/>
          </w:tcPr>
          <w:p w14:paraId="7E63B48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"https://m.edsoo.ru/863dc1ea" \h </w:instrText>
            </w:r>
            <w:r>
              <w:fldChar w:fldCharType="separate"/>
            </w:r>
            <w:r>
              <w:rPr>
                <w:rFonts w:ascii="Times New Roman" w:hAnsi="Times New Roman"/>
                <w:b w:val="0"/>
                <w:i w:val="0"/>
                <w:color w:val="0000FF"/>
                <w:sz w:val="22"/>
                <w:u w:val="single"/>
              </w:rPr>
              <w:t>https://m.edsoo.ru/863dc1ea</w:t>
            </w:r>
            <w:r>
              <w:rPr>
                <w:rFonts w:ascii="Times New Roman" w:hAnsi="Times New Roman"/>
                <w:b w:val="0"/>
                <w:i w:val="0"/>
                <w:color w:val="0000FF"/>
                <w:sz w:val="22"/>
                <w:u w:val="single"/>
              </w:rPr>
              <w:fldChar w:fldCharType="end"/>
            </w:r>
          </w:p>
        </w:tc>
      </w:tr>
      <w:tr w14:paraId="5E4D80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530651EB">
            <w:pPr>
              <w:spacing w:before="0" w:after="0"/>
              <w:ind w:left="0"/>
              <w:jc w:val="left"/>
            </w:pPr>
            <w:r>
              <w:rPr>
                <w:rFonts w:ascii="Times New Roman" w:hAnsi="Times New Roman"/>
                <w:b w:val="0"/>
                <w:i w:val="0"/>
                <w:color w:val="000000"/>
                <w:sz w:val="24"/>
              </w:rPr>
              <w:t>47</w:t>
            </w:r>
          </w:p>
        </w:tc>
        <w:tc>
          <w:tcPr>
            <w:tcW w:w="3696" w:type="dxa"/>
            <w:tcMar>
              <w:top w:w="50" w:type="dxa"/>
              <w:left w:w="100" w:type="dxa"/>
            </w:tcMar>
            <w:vAlign w:val="center"/>
          </w:tcPr>
          <w:p w14:paraId="15CC3853">
            <w:pPr>
              <w:spacing w:before="0" w:after="0"/>
              <w:ind w:left="135"/>
              <w:jc w:val="left"/>
            </w:pPr>
            <w:r>
              <w:rPr>
                <w:rFonts w:ascii="Times New Roman" w:hAnsi="Times New Roman"/>
                <w:b w:val="0"/>
                <w:i w:val="0"/>
                <w:color w:val="000000"/>
                <w:sz w:val="24"/>
              </w:rPr>
              <w:t>Особенности строения и процессов жизнедеятельности птиц. Практическая работа «Исследование особенностей скелета птицы»</w:t>
            </w:r>
          </w:p>
        </w:tc>
        <w:tc>
          <w:tcPr>
            <w:tcW w:w="774" w:type="dxa"/>
            <w:tcMar>
              <w:top w:w="50" w:type="dxa"/>
              <w:left w:w="100" w:type="dxa"/>
            </w:tcMar>
            <w:vAlign w:val="center"/>
          </w:tcPr>
          <w:p w14:paraId="5EB7139D">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500C0670">
            <w:pPr>
              <w:spacing w:before="0" w:after="0" w:line="276" w:lineRule="auto"/>
              <w:ind w:left="135"/>
              <w:jc w:val="center"/>
            </w:pPr>
          </w:p>
        </w:tc>
        <w:tc>
          <w:tcPr>
            <w:tcW w:w="1567" w:type="dxa"/>
            <w:tcMar>
              <w:top w:w="50" w:type="dxa"/>
              <w:left w:w="100" w:type="dxa"/>
            </w:tcMar>
            <w:vAlign w:val="center"/>
          </w:tcPr>
          <w:p w14:paraId="4D2E217D">
            <w:pPr>
              <w:spacing w:before="0" w:after="0" w:line="276" w:lineRule="auto"/>
              <w:ind w:left="135"/>
              <w:jc w:val="center"/>
            </w:pPr>
            <w:r>
              <w:rPr>
                <w:rFonts w:ascii="Times New Roman" w:hAnsi="Times New Roman"/>
                <w:b w:val="0"/>
                <w:i w:val="0"/>
                <w:color w:val="000000"/>
                <w:sz w:val="24"/>
              </w:rPr>
              <w:t xml:space="preserve"> 0.5 </w:t>
            </w:r>
          </w:p>
        </w:tc>
        <w:tc>
          <w:tcPr>
            <w:tcW w:w="1102" w:type="dxa"/>
            <w:tcMar>
              <w:top w:w="50" w:type="dxa"/>
              <w:left w:w="100" w:type="dxa"/>
            </w:tcMar>
            <w:vAlign w:val="center"/>
          </w:tcPr>
          <w:p w14:paraId="2D8BA814">
            <w:pPr>
              <w:spacing w:before="0" w:after="0"/>
              <w:ind w:left="135"/>
              <w:jc w:val="left"/>
            </w:pPr>
          </w:p>
        </w:tc>
        <w:tc>
          <w:tcPr>
            <w:tcW w:w="1911" w:type="dxa"/>
            <w:tcMar>
              <w:top w:w="50" w:type="dxa"/>
              <w:left w:w="100" w:type="dxa"/>
            </w:tcMar>
            <w:vAlign w:val="center"/>
          </w:tcPr>
          <w:p w14:paraId="3CFDA3B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"https://m.edsoo.ru/863dc352" \h </w:instrText>
            </w:r>
            <w:r>
              <w:fldChar w:fldCharType="separate"/>
            </w:r>
            <w:r>
              <w:rPr>
                <w:rFonts w:ascii="Times New Roman" w:hAnsi="Times New Roman"/>
                <w:b w:val="0"/>
                <w:i w:val="0"/>
                <w:color w:val="0000FF"/>
                <w:sz w:val="22"/>
                <w:u w:val="single"/>
              </w:rPr>
              <w:t>https://m.edsoo.ru/863dc352</w:t>
            </w:r>
            <w:r>
              <w:rPr>
                <w:rFonts w:ascii="Times New Roman" w:hAnsi="Times New Roman"/>
                <w:b w:val="0"/>
                <w:i w:val="0"/>
                <w:color w:val="0000FF"/>
                <w:sz w:val="22"/>
                <w:u w:val="single"/>
              </w:rPr>
              <w:fldChar w:fldCharType="end"/>
            </w:r>
          </w:p>
        </w:tc>
      </w:tr>
      <w:tr w14:paraId="26CAE7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3AB1178F">
            <w:pPr>
              <w:spacing w:before="0" w:after="0"/>
              <w:ind w:left="0"/>
              <w:jc w:val="left"/>
            </w:pPr>
            <w:r>
              <w:rPr>
                <w:rFonts w:ascii="Times New Roman" w:hAnsi="Times New Roman"/>
                <w:b w:val="0"/>
                <w:i w:val="0"/>
                <w:color w:val="000000"/>
                <w:sz w:val="24"/>
              </w:rPr>
              <w:t>48</w:t>
            </w:r>
          </w:p>
        </w:tc>
        <w:tc>
          <w:tcPr>
            <w:tcW w:w="3696" w:type="dxa"/>
            <w:tcMar>
              <w:top w:w="50" w:type="dxa"/>
              <w:left w:w="100" w:type="dxa"/>
            </w:tcMar>
            <w:vAlign w:val="center"/>
          </w:tcPr>
          <w:p w14:paraId="20A25D8F">
            <w:pPr>
              <w:spacing w:before="0" w:after="0"/>
              <w:ind w:left="135"/>
              <w:jc w:val="left"/>
            </w:pPr>
            <w:r>
              <w:rPr>
                <w:rFonts w:ascii="Times New Roman" w:hAnsi="Times New Roman"/>
                <w:b w:val="0"/>
                <w:i w:val="0"/>
                <w:color w:val="000000"/>
                <w:sz w:val="24"/>
              </w:rPr>
              <w:t>Поведение птиц. Сезонные явления в жизни птиц</w:t>
            </w:r>
          </w:p>
        </w:tc>
        <w:tc>
          <w:tcPr>
            <w:tcW w:w="774" w:type="dxa"/>
            <w:tcMar>
              <w:top w:w="50" w:type="dxa"/>
              <w:left w:w="100" w:type="dxa"/>
            </w:tcMar>
            <w:vAlign w:val="center"/>
          </w:tcPr>
          <w:p w14:paraId="411E5D32">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3F4D9687">
            <w:pPr>
              <w:spacing w:before="0" w:after="0" w:line="276" w:lineRule="auto"/>
              <w:ind w:left="135"/>
              <w:jc w:val="center"/>
            </w:pPr>
          </w:p>
        </w:tc>
        <w:tc>
          <w:tcPr>
            <w:tcW w:w="1567" w:type="dxa"/>
            <w:tcMar>
              <w:top w:w="50" w:type="dxa"/>
              <w:left w:w="100" w:type="dxa"/>
            </w:tcMar>
            <w:vAlign w:val="center"/>
          </w:tcPr>
          <w:p w14:paraId="4142A31A">
            <w:pPr>
              <w:spacing w:before="0" w:after="0" w:line="276" w:lineRule="auto"/>
              <w:ind w:left="135"/>
              <w:jc w:val="center"/>
            </w:pPr>
          </w:p>
        </w:tc>
        <w:tc>
          <w:tcPr>
            <w:tcW w:w="1102" w:type="dxa"/>
            <w:tcMar>
              <w:top w:w="50" w:type="dxa"/>
              <w:left w:w="100" w:type="dxa"/>
            </w:tcMar>
            <w:vAlign w:val="center"/>
          </w:tcPr>
          <w:p w14:paraId="27510EEE">
            <w:pPr>
              <w:spacing w:before="0" w:after="0"/>
              <w:ind w:left="135"/>
              <w:jc w:val="left"/>
            </w:pPr>
          </w:p>
        </w:tc>
        <w:tc>
          <w:tcPr>
            <w:tcW w:w="1911" w:type="dxa"/>
            <w:tcMar>
              <w:top w:w="50" w:type="dxa"/>
              <w:left w:w="100" w:type="dxa"/>
            </w:tcMar>
            <w:vAlign w:val="center"/>
          </w:tcPr>
          <w:p w14:paraId="51E2B19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"https://m.edsoo.ru/863dc62c" \h </w:instrText>
            </w:r>
            <w:r>
              <w:fldChar w:fldCharType="separate"/>
            </w:r>
            <w:r>
              <w:rPr>
                <w:rFonts w:ascii="Times New Roman" w:hAnsi="Times New Roman"/>
                <w:b w:val="0"/>
                <w:i w:val="0"/>
                <w:color w:val="0000FF"/>
                <w:sz w:val="22"/>
                <w:u w:val="single"/>
              </w:rPr>
              <w:t>https://m.edsoo.ru/863dc62c</w:t>
            </w:r>
            <w:r>
              <w:rPr>
                <w:rFonts w:ascii="Times New Roman" w:hAnsi="Times New Roman"/>
                <w:b w:val="0"/>
                <w:i w:val="0"/>
                <w:color w:val="0000FF"/>
                <w:sz w:val="22"/>
                <w:u w:val="single"/>
              </w:rPr>
              <w:fldChar w:fldCharType="end"/>
            </w:r>
          </w:p>
        </w:tc>
      </w:tr>
      <w:tr w14:paraId="7C0A08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5D095E30">
            <w:pPr>
              <w:spacing w:before="0" w:after="0"/>
              <w:ind w:left="0"/>
              <w:jc w:val="left"/>
            </w:pPr>
            <w:r>
              <w:rPr>
                <w:rFonts w:ascii="Times New Roman" w:hAnsi="Times New Roman"/>
                <w:b w:val="0"/>
                <w:i w:val="0"/>
                <w:color w:val="000000"/>
                <w:sz w:val="24"/>
              </w:rPr>
              <w:t>49</w:t>
            </w:r>
          </w:p>
        </w:tc>
        <w:tc>
          <w:tcPr>
            <w:tcW w:w="3696" w:type="dxa"/>
            <w:tcMar>
              <w:top w:w="50" w:type="dxa"/>
              <w:left w:w="100" w:type="dxa"/>
            </w:tcMar>
            <w:vAlign w:val="center"/>
          </w:tcPr>
          <w:p w14:paraId="534EF418">
            <w:pPr>
              <w:spacing w:before="0" w:after="0"/>
              <w:ind w:left="135"/>
              <w:jc w:val="left"/>
            </w:pPr>
            <w:r>
              <w:rPr>
                <w:rFonts w:ascii="Times New Roman" w:hAnsi="Times New Roman"/>
                <w:b w:val="0"/>
                <w:i w:val="0"/>
                <w:color w:val="000000"/>
                <w:sz w:val="24"/>
              </w:rPr>
              <w:t>Значение птиц в природе и жизни человека</w:t>
            </w:r>
          </w:p>
        </w:tc>
        <w:tc>
          <w:tcPr>
            <w:tcW w:w="774" w:type="dxa"/>
            <w:tcMar>
              <w:top w:w="50" w:type="dxa"/>
              <w:left w:w="100" w:type="dxa"/>
            </w:tcMar>
            <w:vAlign w:val="center"/>
          </w:tcPr>
          <w:p w14:paraId="07DB56D8">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5E324865">
            <w:pPr>
              <w:spacing w:before="0" w:after="0" w:line="276" w:lineRule="auto"/>
              <w:ind w:left="135"/>
              <w:jc w:val="center"/>
            </w:pPr>
          </w:p>
        </w:tc>
        <w:tc>
          <w:tcPr>
            <w:tcW w:w="1567" w:type="dxa"/>
            <w:tcMar>
              <w:top w:w="50" w:type="dxa"/>
              <w:left w:w="100" w:type="dxa"/>
            </w:tcMar>
            <w:vAlign w:val="center"/>
          </w:tcPr>
          <w:p w14:paraId="507392C4">
            <w:pPr>
              <w:spacing w:before="0" w:after="0" w:line="276" w:lineRule="auto"/>
              <w:ind w:left="135"/>
              <w:jc w:val="center"/>
            </w:pPr>
          </w:p>
        </w:tc>
        <w:tc>
          <w:tcPr>
            <w:tcW w:w="1102" w:type="dxa"/>
            <w:tcMar>
              <w:top w:w="50" w:type="dxa"/>
              <w:left w:w="100" w:type="dxa"/>
            </w:tcMar>
            <w:vAlign w:val="center"/>
          </w:tcPr>
          <w:p w14:paraId="4AD603F7">
            <w:pPr>
              <w:spacing w:before="0" w:after="0"/>
              <w:ind w:left="135"/>
              <w:jc w:val="left"/>
            </w:pPr>
          </w:p>
        </w:tc>
        <w:tc>
          <w:tcPr>
            <w:tcW w:w="1911" w:type="dxa"/>
            <w:tcMar>
              <w:top w:w="50" w:type="dxa"/>
              <w:left w:w="100" w:type="dxa"/>
            </w:tcMar>
            <w:vAlign w:val="center"/>
          </w:tcPr>
          <w:p w14:paraId="57CEF59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"https://m.edsoo.ru/863dc8a2" \h </w:instrText>
            </w:r>
            <w:r>
              <w:fldChar w:fldCharType="separate"/>
            </w:r>
            <w:r>
              <w:rPr>
                <w:rFonts w:ascii="Times New Roman" w:hAnsi="Times New Roman"/>
                <w:b w:val="0"/>
                <w:i w:val="0"/>
                <w:color w:val="0000FF"/>
                <w:sz w:val="22"/>
                <w:u w:val="single"/>
              </w:rPr>
              <w:t>https://m.edsoo.ru/863dc8a2</w:t>
            </w:r>
            <w:r>
              <w:rPr>
                <w:rFonts w:ascii="Times New Roman" w:hAnsi="Times New Roman"/>
                <w:b w:val="0"/>
                <w:i w:val="0"/>
                <w:color w:val="0000FF"/>
                <w:sz w:val="22"/>
                <w:u w:val="single"/>
              </w:rPr>
              <w:fldChar w:fldCharType="end"/>
            </w:r>
          </w:p>
        </w:tc>
      </w:tr>
      <w:tr w14:paraId="2386E7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1CD49ED1">
            <w:pPr>
              <w:spacing w:before="0" w:after="0"/>
              <w:ind w:left="0"/>
              <w:jc w:val="left"/>
            </w:pPr>
            <w:r>
              <w:rPr>
                <w:rFonts w:ascii="Times New Roman" w:hAnsi="Times New Roman"/>
                <w:b w:val="0"/>
                <w:i w:val="0"/>
                <w:color w:val="000000"/>
                <w:sz w:val="24"/>
              </w:rPr>
              <w:t>50</w:t>
            </w:r>
          </w:p>
        </w:tc>
        <w:tc>
          <w:tcPr>
            <w:tcW w:w="3696" w:type="dxa"/>
            <w:tcMar>
              <w:top w:w="50" w:type="dxa"/>
              <w:left w:w="100" w:type="dxa"/>
            </w:tcMar>
            <w:vAlign w:val="center"/>
          </w:tcPr>
          <w:p w14:paraId="63A2371F">
            <w:pPr>
              <w:spacing w:before="0" w:after="0"/>
              <w:ind w:left="135"/>
              <w:jc w:val="left"/>
            </w:pPr>
            <w:r>
              <w:rPr>
                <w:rFonts w:ascii="Times New Roman" w:hAnsi="Times New Roman"/>
                <w:b w:val="0"/>
                <w:i w:val="0"/>
                <w:color w:val="000000"/>
                <w:sz w:val="24"/>
              </w:rPr>
              <w:t>Общая характеристика и среды жизни млекопитающих</w:t>
            </w:r>
          </w:p>
        </w:tc>
        <w:tc>
          <w:tcPr>
            <w:tcW w:w="774" w:type="dxa"/>
            <w:tcMar>
              <w:top w:w="50" w:type="dxa"/>
              <w:left w:w="100" w:type="dxa"/>
            </w:tcMar>
            <w:vAlign w:val="center"/>
          </w:tcPr>
          <w:p w14:paraId="35FFA96F">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06C4F630">
            <w:pPr>
              <w:spacing w:before="0" w:after="0" w:line="276" w:lineRule="auto"/>
              <w:ind w:left="135"/>
              <w:jc w:val="center"/>
            </w:pPr>
          </w:p>
        </w:tc>
        <w:tc>
          <w:tcPr>
            <w:tcW w:w="1567" w:type="dxa"/>
            <w:tcMar>
              <w:top w:w="50" w:type="dxa"/>
              <w:left w:w="100" w:type="dxa"/>
            </w:tcMar>
            <w:vAlign w:val="center"/>
          </w:tcPr>
          <w:p w14:paraId="1AD8D10E">
            <w:pPr>
              <w:spacing w:before="0" w:after="0" w:line="276" w:lineRule="auto"/>
              <w:ind w:left="135"/>
              <w:jc w:val="center"/>
            </w:pPr>
          </w:p>
        </w:tc>
        <w:tc>
          <w:tcPr>
            <w:tcW w:w="1102" w:type="dxa"/>
            <w:tcMar>
              <w:top w:w="50" w:type="dxa"/>
              <w:left w:w="100" w:type="dxa"/>
            </w:tcMar>
            <w:vAlign w:val="center"/>
          </w:tcPr>
          <w:p w14:paraId="7317ECCE">
            <w:pPr>
              <w:spacing w:before="0" w:after="0"/>
              <w:ind w:left="135"/>
              <w:jc w:val="left"/>
            </w:pPr>
          </w:p>
        </w:tc>
        <w:tc>
          <w:tcPr>
            <w:tcW w:w="1911" w:type="dxa"/>
            <w:tcMar>
              <w:top w:w="50" w:type="dxa"/>
              <w:left w:w="100" w:type="dxa"/>
            </w:tcMar>
            <w:vAlign w:val="center"/>
          </w:tcPr>
          <w:p w14:paraId="6750B73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"https://m.edsoo.ru/863dca3c" \h </w:instrText>
            </w:r>
            <w:r>
              <w:fldChar w:fldCharType="separate"/>
            </w:r>
            <w:r>
              <w:rPr>
                <w:rFonts w:ascii="Times New Roman" w:hAnsi="Times New Roman"/>
                <w:b w:val="0"/>
                <w:i w:val="0"/>
                <w:color w:val="0000FF"/>
                <w:sz w:val="22"/>
                <w:u w:val="single"/>
              </w:rPr>
              <w:t>https://m.edsoo.ru/863dca3c</w:t>
            </w:r>
            <w:r>
              <w:rPr>
                <w:rFonts w:ascii="Times New Roman" w:hAnsi="Times New Roman"/>
                <w:b w:val="0"/>
                <w:i w:val="0"/>
                <w:color w:val="0000FF"/>
                <w:sz w:val="22"/>
                <w:u w:val="single"/>
              </w:rPr>
              <w:fldChar w:fldCharType="end"/>
            </w:r>
          </w:p>
        </w:tc>
      </w:tr>
      <w:tr w14:paraId="1792AE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5D2F5F0A">
            <w:pPr>
              <w:spacing w:before="0" w:after="0"/>
              <w:ind w:left="0"/>
              <w:jc w:val="left"/>
            </w:pPr>
            <w:r>
              <w:rPr>
                <w:rFonts w:ascii="Times New Roman" w:hAnsi="Times New Roman"/>
                <w:b w:val="0"/>
                <w:i w:val="0"/>
                <w:color w:val="000000"/>
                <w:sz w:val="24"/>
              </w:rPr>
              <w:t>51</w:t>
            </w:r>
          </w:p>
        </w:tc>
        <w:tc>
          <w:tcPr>
            <w:tcW w:w="3696" w:type="dxa"/>
            <w:tcMar>
              <w:top w:w="50" w:type="dxa"/>
              <w:left w:w="100" w:type="dxa"/>
            </w:tcMar>
            <w:vAlign w:val="center"/>
          </w:tcPr>
          <w:p w14:paraId="17DD08E2">
            <w:pPr>
              <w:spacing w:before="0" w:after="0"/>
              <w:ind w:left="135"/>
              <w:jc w:val="left"/>
            </w:pPr>
            <w:r>
              <w:rPr>
                <w:rFonts w:ascii="Times New Roman" w:hAnsi="Times New Roman"/>
                <w:b w:val="0"/>
                <w:i w:val="0"/>
                <w:color w:val="000000"/>
                <w:sz w:val="24"/>
              </w:rPr>
              <w:t>Особенности строения млекопитающих. Практическая работа «Исследование особенностей скелета млекопитающих»</w:t>
            </w:r>
          </w:p>
        </w:tc>
        <w:tc>
          <w:tcPr>
            <w:tcW w:w="774" w:type="dxa"/>
            <w:tcMar>
              <w:top w:w="50" w:type="dxa"/>
              <w:left w:w="100" w:type="dxa"/>
            </w:tcMar>
            <w:vAlign w:val="center"/>
          </w:tcPr>
          <w:p w14:paraId="521F6B2D">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1F03A106">
            <w:pPr>
              <w:spacing w:before="0" w:after="0" w:line="276" w:lineRule="auto"/>
              <w:ind w:left="135"/>
              <w:jc w:val="center"/>
            </w:pPr>
          </w:p>
        </w:tc>
        <w:tc>
          <w:tcPr>
            <w:tcW w:w="1567" w:type="dxa"/>
            <w:tcMar>
              <w:top w:w="50" w:type="dxa"/>
              <w:left w:w="100" w:type="dxa"/>
            </w:tcMar>
            <w:vAlign w:val="center"/>
          </w:tcPr>
          <w:p w14:paraId="22D37C2C">
            <w:pPr>
              <w:spacing w:before="0" w:after="0" w:line="276" w:lineRule="auto"/>
              <w:ind w:left="135"/>
              <w:jc w:val="center"/>
            </w:pPr>
            <w:r>
              <w:rPr>
                <w:rFonts w:ascii="Times New Roman" w:hAnsi="Times New Roman"/>
                <w:b w:val="0"/>
                <w:i w:val="0"/>
                <w:color w:val="000000"/>
                <w:sz w:val="24"/>
              </w:rPr>
              <w:t xml:space="preserve"> 0.5 </w:t>
            </w:r>
          </w:p>
        </w:tc>
        <w:tc>
          <w:tcPr>
            <w:tcW w:w="1102" w:type="dxa"/>
            <w:tcMar>
              <w:top w:w="50" w:type="dxa"/>
              <w:left w:w="100" w:type="dxa"/>
            </w:tcMar>
            <w:vAlign w:val="center"/>
          </w:tcPr>
          <w:p w14:paraId="619D9802">
            <w:pPr>
              <w:spacing w:before="0" w:after="0"/>
              <w:ind w:left="135"/>
              <w:jc w:val="left"/>
            </w:pPr>
          </w:p>
        </w:tc>
        <w:tc>
          <w:tcPr>
            <w:tcW w:w="1911" w:type="dxa"/>
            <w:tcMar>
              <w:top w:w="50" w:type="dxa"/>
              <w:left w:w="100" w:type="dxa"/>
            </w:tcMar>
            <w:vAlign w:val="center"/>
          </w:tcPr>
          <w:p w14:paraId="2932FEE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"https://m.edsoo.ru/863dca3c" \h </w:instrText>
            </w:r>
            <w:r>
              <w:fldChar w:fldCharType="separate"/>
            </w:r>
            <w:r>
              <w:rPr>
                <w:rFonts w:ascii="Times New Roman" w:hAnsi="Times New Roman"/>
                <w:b w:val="0"/>
                <w:i w:val="0"/>
                <w:color w:val="0000FF"/>
                <w:sz w:val="22"/>
                <w:u w:val="single"/>
              </w:rPr>
              <w:t>https://m.edsoo.ru/863dca3c</w:t>
            </w:r>
            <w:r>
              <w:rPr>
                <w:rFonts w:ascii="Times New Roman" w:hAnsi="Times New Roman"/>
                <w:b w:val="0"/>
                <w:i w:val="0"/>
                <w:color w:val="0000FF"/>
                <w:sz w:val="22"/>
                <w:u w:val="single"/>
              </w:rPr>
              <w:fldChar w:fldCharType="end"/>
            </w:r>
          </w:p>
        </w:tc>
      </w:tr>
      <w:tr w14:paraId="6F1CA6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6B4848EF">
            <w:pPr>
              <w:spacing w:before="0" w:after="0"/>
              <w:ind w:left="0"/>
              <w:jc w:val="left"/>
            </w:pPr>
            <w:r>
              <w:rPr>
                <w:rFonts w:ascii="Times New Roman" w:hAnsi="Times New Roman"/>
                <w:b w:val="0"/>
                <w:i w:val="0"/>
                <w:color w:val="000000"/>
                <w:sz w:val="24"/>
              </w:rPr>
              <w:t>52</w:t>
            </w:r>
          </w:p>
        </w:tc>
        <w:tc>
          <w:tcPr>
            <w:tcW w:w="3696" w:type="dxa"/>
            <w:tcMar>
              <w:top w:w="50" w:type="dxa"/>
              <w:left w:w="100" w:type="dxa"/>
            </w:tcMar>
            <w:vAlign w:val="center"/>
          </w:tcPr>
          <w:p w14:paraId="42646A96">
            <w:pPr>
              <w:spacing w:before="0" w:after="0"/>
              <w:ind w:left="135"/>
              <w:jc w:val="left"/>
            </w:pPr>
            <w:r>
              <w:rPr>
                <w:rFonts w:ascii="Times New Roman" w:hAnsi="Times New Roman"/>
                <w:b w:val="0"/>
                <w:i w:val="0"/>
                <w:color w:val="000000"/>
                <w:sz w:val="24"/>
              </w:rPr>
              <w:t>Процессы жизнедеятельности млекопитающих. Практическая работа «Исследование особенностей зубной системы млекопитающих»</w:t>
            </w:r>
          </w:p>
        </w:tc>
        <w:tc>
          <w:tcPr>
            <w:tcW w:w="774" w:type="dxa"/>
            <w:tcMar>
              <w:top w:w="50" w:type="dxa"/>
              <w:left w:w="100" w:type="dxa"/>
            </w:tcMar>
            <w:vAlign w:val="center"/>
          </w:tcPr>
          <w:p w14:paraId="1F83394F">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3550DEBF">
            <w:pPr>
              <w:spacing w:before="0" w:after="0" w:line="276" w:lineRule="auto"/>
              <w:ind w:left="135"/>
              <w:jc w:val="center"/>
            </w:pPr>
          </w:p>
        </w:tc>
        <w:tc>
          <w:tcPr>
            <w:tcW w:w="1567" w:type="dxa"/>
            <w:tcMar>
              <w:top w:w="50" w:type="dxa"/>
              <w:left w:w="100" w:type="dxa"/>
            </w:tcMar>
            <w:vAlign w:val="center"/>
          </w:tcPr>
          <w:p w14:paraId="138D5CAD">
            <w:pPr>
              <w:spacing w:before="0" w:after="0" w:line="276" w:lineRule="auto"/>
              <w:ind w:left="135"/>
              <w:jc w:val="center"/>
            </w:pPr>
            <w:r>
              <w:rPr>
                <w:rFonts w:ascii="Times New Roman" w:hAnsi="Times New Roman"/>
                <w:b w:val="0"/>
                <w:i w:val="0"/>
                <w:color w:val="000000"/>
                <w:sz w:val="24"/>
              </w:rPr>
              <w:t xml:space="preserve"> 0.5 </w:t>
            </w:r>
          </w:p>
        </w:tc>
        <w:tc>
          <w:tcPr>
            <w:tcW w:w="1102" w:type="dxa"/>
            <w:tcMar>
              <w:top w:w="50" w:type="dxa"/>
              <w:left w:w="100" w:type="dxa"/>
            </w:tcMar>
            <w:vAlign w:val="center"/>
          </w:tcPr>
          <w:p w14:paraId="1243A8B0">
            <w:pPr>
              <w:spacing w:before="0" w:after="0"/>
              <w:ind w:left="135"/>
              <w:jc w:val="left"/>
            </w:pPr>
          </w:p>
        </w:tc>
        <w:tc>
          <w:tcPr>
            <w:tcW w:w="1911" w:type="dxa"/>
            <w:tcMar>
              <w:top w:w="50" w:type="dxa"/>
              <w:left w:w="100" w:type="dxa"/>
            </w:tcMar>
            <w:vAlign w:val="center"/>
          </w:tcPr>
          <w:p w14:paraId="7E4BFC4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"https://m.edsoo.ru/863dccda" \h </w:instrText>
            </w:r>
            <w:r>
              <w:fldChar w:fldCharType="separate"/>
            </w:r>
            <w:r>
              <w:rPr>
                <w:rFonts w:ascii="Times New Roman" w:hAnsi="Times New Roman"/>
                <w:b w:val="0"/>
                <w:i w:val="0"/>
                <w:color w:val="0000FF"/>
                <w:sz w:val="22"/>
                <w:u w:val="single"/>
              </w:rPr>
              <w:t>https://m.edsoo.ru/863dccda</w:t>
            </w:r>
            <w:r>
              <w:rPr>
                <w:rFonts w:ascii="Times New Roman" w:hAnsi="Times New Roman"/>
                <w:b w:val="0"/>
                <w:i w:val="0"/>
                <w:color w:val="0000FF"/>
                <w:sz w:val="22"/>
                <w:u w:val="single"/>
              </w:rPr>
              <w:fldChar w:fldCharType="end"/>
            </w:r>
          </w:p>
        </w:tc>
      </w:tr>
      <w:tr w14:paraId="2E8CA0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6E700950">
            <w:pPr>
              <w:spacing w:before="0" w:after="0"/>
              <w:ind w:left="0"/>
              <w:jc w:val="left"/>
            </w:pPr>
            <w:r>
              <w:rPr>
                <w:rFonts w:ascii="Times New Roman" w:hAnsi="Times New Roman"/>
                <w:b w:val="0"/>
                <w:i w:val="0"/>
                <w:color w:val="000000"/>
                <w:sz w:val="24"/>
              </w:rPr>
              <w:t>53</w:t>
            </w:r>
          </w:p>
        </w:tc>
        <w:tc>
          <w:tcPr>
            <w:tcW w:w="3696" w:type="dxa"/>
            <w:tcMar>
              <w:top w:w="50" w:type="dxa"/>
              <w:left w:w="100" w:type="dxa"/>
            </w:tcMar>
            <w:vAlign w:val="center"/>
          </w:tcPr>
          <w:p w14:paraId="6C361F51">
            <w:pPr>
              <w:spacing w:before="0" w:after="0"/>
              <w:ind w:left="135"/>
              <w:jc w:val="left"/>
            </w:pPr>
            <w:r>
              <w:rPr>
                <w:rFonts w:ascii="Times New Roman" w:hAnsi="Times New Roman"/>
                <w:b w:val="0"/>
                <w:i w:val="0"/>
                <w:color w:val="000000"/>
                <w:sz w:val="24"/>
              </w:rPr>
              <w:t>Поведение млекопитающих. Размножение и развитие млекопитающих</w:t>
            </w:r>
          </w:p>
        </w:tc>
        <w:tc>
          <w:tcPr>
            <w:tcW w:w="774" w:type="dxa"/>
            <w:tcMar>
              <w:top w:w="50" w:type="dxa"/>
              <w:left w:w="100" w:type="dxa"/>
            </w:tcMar>
            <w:vAlign w:val="center"/>
          </w:tcPr>
          <w:p w14:paraId="17AF51D4">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4D52A9AE">
            <w:pPr>
              <w:spacing w:before="0" w:after="0" w:line="276" w:lineRule="auto"/>
              <w:ind w:left="135"/>
              <w:jc w:val="center"/>
            </w:pPr>
          </w:p>
        </w:tc>
        <w:tc>
          <w:tcPr>
            <w:tcW w:w="1567" w:type="dxa"/>
            <w:tcMar>
              <w:top w:w="50" w:type="dxa"/>
              <w:left w:w="100" w:type="dxa"/>
            </w:tcMar>
            <w:vAlign w:val="center"/>
          </w:tcPr>
          <w:p w14:paraId="6BF9A614">
            <w:pPr>
              <w:spacing w:before="0" w:after="0" w:line="276" w:lineRule="auto"/>
              <w:ind w:left="135"/>
              <w:jc w:val="center"/>
            </w:pPr>
          </w:p>
        </w:tc>
        <w:tc>
          <w:tcPr>
            <w:tcW w:w="1102" w:type="dxa"/>
            <w:tcMar>
              <w:top w:w="50" w:type="dxa"/>
              <w:left w:w="100" w:type="dxa"/>
            </w:tcMar>
            <w:vAlign w:val="center"/>
          </w:tcPr>
          <w:p w14:paraId="67D22072">
            <w:pPr>
              <w:spacing w:before="0" w:after="0"/>
              <w:ind w:left="135"/>
              <w:jc w:val="left"/>
            </w:pPr>
          </w:p>
        </w:tc>
        <w:tc>
          <w:tcPr>
            <w:tcW w:w="1911" w:type="dxa"/>
            <w:tcMar>
              <w:top w:w="50" w:type="dxa"/>
              <w:left w:w="100" w:type="dxa"/>
            </w:tcMar>
            <w:vAlign w:val="center"/>
          </w:tcPr>
          <w:p w14:paraId="02DE78E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"https://m.edsoo.ru/863dce9c" \h </w:instrText>
            </w:r>
            <w:r>
              <w:fldChar w:fldCharType="separate"/>
            </w:r>
            <w:r>
              <w:rPr>
                <w:rFonts w:ascii="Times New Roman" w:hAnsi="Times New Roman"/>
                <w:b w:val="0"/>
                <w:i w:val="0"/>
                <w:color w:val="0000FF"/>
                <w:sz w:val="22"/>
                <w:u w:val="single"/>
              </w:rPr>
              <w:t>https://m.edsoo.ru/863dce9c</w:t>
            </w:r>
            <w:r>
              <w:rPr>
                <w:rFonts w:ascii="Times New Roman" w:hAnsi="Times New Roman"/>
                <w:b w:val="0"/>
                <w:i w:val="0"/>
                <w:color w:val="0000FF"/>
                <w:sz w:val="22"/>
                <w:u w:val="single"/>
              </w:rPr>
              <w:fldChar w:fldCharType="end"/>
            </w:r>
          </w:p>
        </w:tc>
      </w:tr>
      <w:tr w14:paraId="038C5B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2492C45C">
            <w:pPr>
              <w:spacing w:before="0" w:after="0"/>
              <w:ind w:left="0"/>
              <w:jc w:val="left"/>
            </w:pPr>
            <w:r>
              <w:rPr>
                <w:rFonts w:ascii="Times New Roman" w:hAnsi="Times New Roman"/>
                <w:b w:val="0"/>
                <w:i w:val="0"/>
                <w:color w:val="000000"/>
                <w:sz w:val="24"/>
              </w:rPr>
              <w:t>54</w:t>
            </w:r>
          </w:p>
        </w:tc>
        <w:tc>
          <w:tcPr>
            <w:tcW w:w="3696" w:type="dxa"/>
            <w:tcMar>
              <w:top w:w="50" w:type="dxa"/>
              <w:left w:w="100" w:type="dxa"/>
            </w:tcMar>
            <w:vAlign w:val="center"/>
          </w:tcPr>
          <w:p w14:paraId="2A4678DB">
            <w:pPr>
              <w:spacing w:before="0" w:after="0"/>
              <w:ind w:left="135"/>
              <w:jc w:val="left"/>
            </w:pPr>
            <w:r>
              <w:rPr>
                <w:rFonts w:ascii="Times New Roman" w:hAnsi="Times New Roman"/>
                <w:b w:val="0"/>
                <w:i w:val="0"/>
                <w:color w:val="000000"/>
                <w:sz w:val="24"/>
              </w:rPr>
              <w:t>Многообразие млекопитающих</w:t>
            </w:r>
          </w:p>
        </w:tc>
        <w:tc>
          <w:tcPr>
            <w:tcW w:w="774" w:type="dxa"/>
            <w:tcMar>
              <w:top w:w="50" w:type="dxa"/>
              <w:left w:w="100" w:type="dxa"/>
            </w:tcMar>
            <w:vAlign w:val="center"/>
          </w:tcPr>
          <w:p w14:paraId="104138A3">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7F1A17D6">
            <w:pPr>
              <w:spacing w:before="0" w:after="0" w:line="276" w:lineRule="auto"/>
              <w:ind w:left="135"/>
              <w:jc w:val="center"/>
            </w:pPr>
          </w:p>
        </w:tc>
        <w:tc>
          <w:tcPr>
            <w:tcW w:w="1567" w:type="dxa"/>
            <w:tcMar>
              <w:top w:w="50" w:type="dxa"/>
              <w:left w:w="100" w:type="dxa"/>
            </w:tcMar>
            <w:vAlign w:val="center"/>
          </w:tcPr>
          <w:p w14:paraId="702E31FA">
            <w:pPr>
              <w:spacing w:before="0" w:after="0" w:line="276" w:lineRule="auto"/>
              <w:ind w:left="135"/>
              <w:jc w:val="center"/>
            </w:pPr>
          </w:p>
        </w:tc>
        <w:tc>
          <w:tcPr>
            <w:tcW w:w="1102" w:type="dxa"/>
            <w:tcMar>
              <w:top w:w="50" w:type="dxa"/>
              <w:left w:w="100" w:type="dxa"/>
            </w:tcMar>
            <w:vAlign w:val="center"/>
          </w:tcPr>
          <w:p w14:paraId="7F77FADF">
            <w:pPr>
              <w:spacing w:before="0" w:after="0"/>
              <w:ind w:left="135"/>
              <w:jc w:val="left"/>
            </w:pPr>
          </w:p>
        </w:tc>
        <w:tc>
          <w:tcPr>
            <w:tcW w:w="1911" w:type="dxa"/>
            <w:tcMar>
              <w:top w:w="50" w:type="dxa"/>
              <w:left w:w="100" w:type="dxa"/>
            </w:tcMar>
            <w:vAlign w:val="center"/>
          </w:tcPr>
          <w:p w14:paraId="696C7ED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"https://m.edsoo.ru/863dd374" \h </w:instrText>
            </w:r>
            <w:r>
              <w:fldChar w:fldCharType="separate"/>
            </w:r>
            <w:r>
              <w:rPr>
                <w:rFonts w:ascii="Times New Roman" w:hAnsi="Times New Roman"/>
                <w:b w:val="0"/>
                <w:i w:val="0"/>
                <w:color w:val="0000FF"/>
                <w:sz w:val="22"/>
                <w:u w:val="single"/>
              </w:rPr>
              <w:t>https://m.edsoo.ru/863dd374</w:t>
            </w:r>
            <w:r>
              <w:rPr>
                <w:rFonts w:ascii="Times New Roman" w:hAnsi="Times New Roman"/>
                <w:b w:val="0"/>
                <w:i w:val="0"/>
                <w:color w:val="0000FF"/>
                <w:sz w:val="22"/>
                <w:u w:val="single"/>
              </w:rPr>
              <w:fldChar w:fldCharType="end"/>
            </w:r>
          </w:p>
        </w:tc>
      </w:tr>
      <w:tr w14:paraId="047AA1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05C90338">
            <w:pPr>
              <w:spacing w:before="0" w:after="0"/>
              <w:ind w:left="0"/>
              <w:jc w:val="left"/>
            </w:pPr>
            <w:r>
              <w:rPr>
                <w:rFonts w:ascii="Times New Roman" w:hAnsi="Times New Roman"/>
                <w:b w:val="0"/>
                <w:i w:val="0"/>
                <w:color w:val="000000"/>
                <w:sz w:val="24"/>
              </w:rPr>
              <w:t>55</w:t>
            </w:r>
          </w:p>
        </w:tc>
        <w:tc>
          <w:tcPr>
            <w:tcW w:w="3696" w:type="dxa"/>
            <w:tcMar>
              <w:top w:w="50" w:type="dxa"/>
              <w:left w:w="100" w:type="dxa"/>
            </w:tcMar>
            <w:vAlign w:val="center"/>
          </w:tcPr>
          <w:p w14:paraId="61F95398">
            <w:pPr>
              <w:spacing w:before="0" w:after="0"/>
              <w:ind w:left="135"/>
              <w:jc w:val="left"/>
            </w:pPr>
            <w:r>
              <w:rPr>
                <w:rFonts w:ascii="Times New Roman" w:hAnsi="Times New Roman"/>
                <w:b w:val="0"/>
                <w:i w:val="0"/>
                <w:color w:val="000000"/>
                <w:sz w:val="24"/>
              </w:rPr>
              <w:t>Значение млекопитающих в природе и жизни человека</w:t>
            </w:r>
          </w:p>
        </w:tc>
        <w:tc>
          <w:tcPr>
            <w:tcW w:w="774" w:type="dxa"/>
            <w:tcMar>
              <w:top w:w="50" w:type="dxa"/>
              <w:left w:w="100" w:type="dxa"/>
            </w:tcMar>
            <w:vAlign w:val="center"/>
          </w:tcPr>
          <w:p w14:paraId="6A2B0176">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495FCD7F">
            <w:pPr>
              <w:spacing w:before="0" w:after="0" w:line="276" w:lineRule="auto"/>
              <w:ind w:left="135"/>
              <w:jc w:val="center"/>
            </w:pPr>
          </w:p>
        </w:tc>
        <w:tc>
          <w:tcPr>
            <w:tcW w:w="1567" w:type="dxa"/>
            <w:tcMar>
              <w:top w:w="50" w:type="dxa"/>
              <w:left w:w="100" w:type="dxa"/>
            </w:tcMar>
            <w:vAlign w:val="center"/>
          </w:tcPr>
          <w:p w14:paraId="02F163A9">
            <w:pPr>
              <w:spacing w:before="0" w:after="0" w:line="276" w:lineRule="auto"/>
              <w:ind w:left="135"/>
              <w:jc w:val="center"/>
            </w:pPr>
          </w:p>
        </w:tc>
        <w:tc>
          <w:tcPr>
            <w:tcW w:w="1102" w:type="dxa"/>
            <w:tcMar>
              <w:top w:w="50" w:type="dxa"/>
              <w:left w:w="100" w:type="dxa"/>
            </w:tcMar>
            <w:vAlign w:val="center"/>
          </w:tcPr>
          <w:p w14:paraId="406C27D9">
            <w:pPr>
              <w:spacing w:before="0" w:after="0"/>
              <w:ind w:left="135"/>
              <w:jc w:val="left"/>
            </w:pPr>
          </w:p>
        </w:tc>
        <w:tc>
          <w:tcPr>
            <w:tcW w:w="1911" w:type="dxa"/>
            <w:tcMar>
              <w:top w:w="50" w:type="dxa"/>
              <w:left w:w="100" w:type="dxa"/>
            </w:tcMar>
            <w:vAlign w:val="center"/>
          </w:tcPr>
          <w:p w14:paraId="3CBDF83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"https://m.edsoo.ru/863dd4e6" \h </w:instrText>
            </w:r>
            <w:r>
              <w:fldChar w:fldCharType="separate"/>
            </w:r>
            <w:r>
              <w:rPr>
                <w:rFonts w:ascii="Times New Roman" w:hAnsi="Times New Roman"/>
                <w:b w:val="0"/>
                <w:i w:val="0"/>
                <w:color w:val="0000FF"/>
                <w:sz w:val="22"/>
                <w:u w:val="single"/>
              </w:rPr>
              <w:t>https://m.edsoo.ru/863dd4e6</w:t>
            </w:r>
            <w:r>
              <w:rPr>
                <w:rFonts w:ascii="Times New Roman" w:hAnsi="Times New Roman"/>
                <w:b w:val="0"/>
                <w:i w:val="0"/>
                <w:color w:val="0000FF"/>
                <w:sz w:val="22"/>
                <w:u w:val="single"/>
              </w:rPr>
              <w:fldChar w:fldCharType="end"/>
            </w:r>
          </w:p>
        </w:tc>
      </w:tr>
      <w:tr w14:paraId="051AC1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6F41F6DB">
            <w:pPr>
              <w:spacing w:before="0" w:after="0"/>
              <w:ind w:left="0"/>
              <w:jc w:val="left"/>
            </w:pPr>
            <w:r>
              <w:rPr>
                <w:rFonts w:ascii="Times New Roman" w:hAnsi="Times New Roman"/>
                <w:b w:val="0"/>
                <w:i w:val="0"/>
                <w:color w:val="000000"/>
                <w:sz w:val="24"/>
              </w:rPr>
              <w:t>56</w:t>
            </w:r>
          </w:p>
        </w:tc>
        <w:tc>
          <w:tcPr>
            <w:tcW w:w="3696" w:type="dxa"/>
            <w:tcMar>
              <w:top w:w="50" w:type="dxa"/>
              <w:left w:w="100" w:type="dxa"/>
            </w:tcMar>
            <w:vAlign w:val="center"/>
          </w:tcPr>
          <w:p w14:paraId="608BF5FD">
            <w:pPr>
              <w:spacing w:before="0" w:after="0"/>
              <w:ind w:left="135"/>
              <w:jc w:val="left"/>
            </w:pPr>
            <w:r>
              <w:rPr>
                <w:rFonts w:ascii="Times New Roman" w:hAnsi="Times New Roman"/>
                <w:b w:val="0"/>
                <w:i w:val="0"/>
                <w:color w:val="000000"/>
                <w:sz w:val="24"/>
              </w:rPr>
              <w:t>Обобщающий урок по теме «Позвоночные животные» / Всероссийская проверочная работа</w:t>
            </w:r>
          </w:p>
        </w:tc>
        <w:tc>
          <w:tcPr>
            <w:tcW w:w="774" w:type="dxa"/>
            <w:tcMar>
              <w:top w:w="50" w:type="dxa"/>
              <w:left w:w="100" w:type="dxa"/>
            </w:tcMar>
            <w:vAlign w:val="center"/>
          </w:tcPr>
          <w:p w14:paraId="1328BFE3">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47DF8329">
            <w:pPr>
              <w:spacing w:before="0" w:after="0" w:line="276" w:lineRule="auto"/>
              <w:ind w:left="135"/>
              <w:jc w:val="center"/>
            </w:pPr>
            <w:r>
              <w:rPr>
                <w:rFonts w:ascii="Times New Roman" w:hAnsi="Times New Roman"/>
                <w:b w:val="0"/>
                <w:i w:val="0"/>
                <w:color w:val="000000"/>
                <w:sz w:val="24"/>
              </w:rPr>
              <w:t xml:space="preserve"> 1 </w:t>
            </w:r>
          </w:p>
        </w:tc>
        <w:tc>
          <w:tcPr>
            <w:tcW w:w="1567" w:type="dxa"/>
            <w:tcMar>
              <w:top w:w="50" w:type="dxa"/>
              <w:left w:w="100" w:type="dxa"/>
            </w:tcMar>
            <w:vAlign w:val="center"/>
          </w:tcPr>
          <w:p w14:paraId="38EE9A52">
            <w:pPr>
              <w:spacing w:before="0" w:after="0" w:line="276" w:lineRule="auto"/>
              <w:ind w:left="135"/>
              <w:jc w:val="center"/>
            </w:pPr>
          </w:p>
        </w:tc>
        <w:tc>
          <w:tcPr>
            <w:tcW w:w="1102" w:type="dxa"/>
            <w:tcMar>
              <w:top w:w="50" w:type="dxa"/>
              <w:left w:w="100" w:type="dxa"/>
            </w:tcMar>
            <w:vAlign w:val="center"/>
          </w:tcPr>
          <w:p w14:paraId="4E5EE8BD">
            <w:pPr>
              <w:spacing w:before="0" w:after="0"/>
              <w:ind w:left="135"/>
              <w:jc w:val="left"/>
            </w:pPr>
          </w:p>
        </w:tc>
        <w:tc>
          <w:tcPr>
            <w:tcW w:w="1911" w:type="dxa"/>
            <w:tcMar>
              <w:top w:w="50" w:type="dxa"/>
              <w:left w:w="100" w:type="dxa"/>
            </w:tcMar>
            <w:vAlign w:val="center"/>
          </w:tcPr>
          <w:p w14:paraId="32E20856">
            <w:pPr>
              <w:spacing w:before="0" w:after="0"/>
              <w:ind w:left="135"/>
              <w:jc w:val="left"/>
            </w:pPr>
          </w:p>
        </w:tc>
      </w:tr>
      <w:tr w14:paraId="588E26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47E4AD36">
            <w:pPr>
              <w:spacing w:before="0" w:after="0"/>
              <w:ind w:left="0"/>
              <w:jc w:val="left"/>
            </w:pPr>
            <w:r>
              <w:rPr>
                <w:rFonts w:ascii="Times New Roman" w:hAnsi="Times New Roman"/>
                <w:b w:val="0"/>
                <w:i w:val="0"/>
                <w:color w:val="000000"/>
                <w:sz w:val="24"/>
              </w:rPr>
              <w:t>57</w:t>
            </w:r>
          </w:p>
        </w:tc>
        <w:tc>
          <w:tcPr>
            <w:tcW w:w="3696" w:type="dxa"/>
            <w:tcMar>
              <w:top w:w="50" w:type="dxa"/>
              <w:left w:w="100" w:type="dxa"/>
            </w:tcMar>
            <w:vAlign w:val="center"/>
          </w:tcPr>
          <w:p w14:paraId="3FDD16CF">
            <w:pPr>
              <w:spacing w:before="0" w:after="0"/>
              <w:ind w:left="135"/>
              <w:jc w:val="left"/>
            </w:pPr>
            <w:r>
              <w:rPr>
                <w:rFonts w:ascii="Times New Roman" w:hAnsi="Times New Roman"/>
                <w:b w:val="0"/>
                <w:i w:val="0"/>
                <w:color w:val="000000"/>
                <w:sz w:val="24"/>
              </w:rPr>
              <w:t>Резервный урок. Обобщающий урок по теме «Строение и жизнедеятельность организма животного» / Всероссийская проверочная работа</w:t>
            </w:r>
          </w:p>
        </w:tc>
        <w:tc>
          <w:tcPr>
            <w:tcW w:w="774" w:type="dxa"/>
            <w:tcMar>
              <w:top w:w="50" w:type="dxa"/>
              <w:left w:w="100" w:type="dxa"/>
            </w:tcMar>
            <w:vAlign w:val="center"/>
          </w:tcPr>
          <w:p w14:paraId="0C183E6B">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2DD078AA">
            <w:pPr>
              <w:spacing w:before="0" w:after="0" w:line="276" w:lineRule="auto"/>
              <w:ind w:left="135"/>
              <w:jc w:val="center"/>
            </w:pPr>
            <w:r>
              <w:rPr>
                <w:rFonts w:ascii="Times New Roman" w:hAnsi="Times New Roman"/>
                <w:b w:val="0"/>
                <w:i w:val="0"/>
                <w:color w:val="000000"/>
                <w:sz w:val="24"/>
              </w:rPr>
              <w:t xml:space="preserve"> 1 </w:t>
            </w:r>
          </w:p>
        </w:tc>
        <w:tc>
          <w:tcPr>
            <w:tcW w:w="1567" w:type="dxa"/>
            <w:tcMar>
              <w:top w:w="50" w:type="dxa"/>
              <w:left w:w="100" w:type="dxa"/>
            </w:tcMar>
            <w:vAlign w:val="center"/>
          </w:tcPr>
          <w:p w14:paraId="16CECE88">
            <w:pPr>
              <w:spacing w:before="0" w:after="0" w:line="276" w:lineRule="auto"/>
              <w:ind w:left="135"/>
              <w:jc w:val="center"/>
            </w:pPr>
          </w:p>
        </w:tc>
        <w:tc>
          <w:tcPr>
            <w:tcW w:w="1102" w:type="dxa"/>
            <w:tcMar>
              <w:top w:w="50" w:type="dxa"/>
              <w:left w:w="100" w:type="dxa"/>
            </w:tcMar>
            <w:vAlign w:val="center"/>
          </w:tcPr>
          <w:p w14:paraId="4299E9E7">
            <w:pPr>
              <w:spacing w:before="0" w:after="0"/>
              <w:ind w:left="135"/>
              <w:jc w:val="left"/>
            </w:pPr>
          </w:p>
        </w:tc>
        <w:tc>
          <w:tcPr>
            <w:tcW w:w="1911" w:type="dxa"/>
            <w:tcMar>
              <w:top w:w="50" w:type="dxa"/>
              <w:left w:w="100" w:type="dxa"/>
            </w:tcMar>
            <w:vAlign w:val="center"/>
          </w:tcPr>
          <w:p w14:paraId="2AC56291">
            <w:pPr>
              <w:spacing w:before="0" w:after="0"/>
              <w:ind w:left="135"/>
              <w:jc w:val="left"/>
            </w:pPr>
          </w:p>
        </w:tc>
      </w:tr>
      <w:tr w14:paraId="70F2E2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57ADA3C4">
            <w:pPr>
              <w:spacing w:before="0" w:after="0"/>
              <w:ind w:left="0"/>
              <w:jc w:val="left"/>
            </w:pPr>
            <w:r>
              <w:rPr>
                <w:rFonts w:ascii="Times New Roman" w:hAnsi="Times New Roman"/>
                <w:b w:val="0"/>
                <w:i w:val="0"/>
                <w:color w:val="000000"/>
                <w:sz w:val="24"/>
              </w:rPr>
              <w:t>58</w:t>
            </w:r>
          </w:p>
        </w:tc>
        <w:tc>
          <w:tcPr>
            <w:tcW w:w="3696" w:type="dxa"/>
            <w:tcMar>
              <w:top w:w="50" w:type="dxa"/>
              <w:left w:w="100" w:type="dxa"/>
            </w:tcMar>
            <w:vAlign w:val="center"/>
          </w:tcPr>
          <w:p w14:paraId="6846D214">
            <w:pPr>
              <w:spacing w:before="0" w:after="0"/>
              <w:ind w:left="135"/>
              <w:jc w:val="left"/>
            </w:pPr>
            <w:r>
              <w:rPr>
                <w:rFonts w:ascii="Times New Roman" w:hAnsi="Times New Roman"/>
                <w:b w:val="0"/>
                <w:i w:val="0"/>
                <w:color w:val="000000"/>
                <w:sz w:val="24"/>
              </w:rPr>
              <w:t>Эволюционное развитие животного мира на Земле</w:t>
            </w:r>
          </w:p>
        </w:tc>
        <w:tc>
          <w:tcPr>
            <w:tcW w:w="774" w:type="dxa"/>
            <w:tcMar>
              <w:top w:w="50" w:type="dxa"/>
              <w:left w:w="100" w:type="dxa"/>
            </w:tcMar>
            <w:vAlign w:val="center"/>
          </w:tcPr>
          <w:p w14:paraId="626D93FC">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26439770">
            <w:pPr>
              <w:spacing w:before="0" w:after="0" w:line="276" w:lineRule="auto"/>
              <w:ind w:left="135"/>
              <w:jc w:val="center"/>
            </w:pPr>
          </w:p>
        </w:tc>
        <w:tc>
          <w:tcPr>
            <w:tcW w:w="1567" w:type="dxa"/>
            <w:tcMar>
              <w:top w:w="50" w:type="dxa"/>
              <w:left w:w="100" w:type="dxa"/>
            </w:tcMar>
            <w:vAlign w:val="center"/>
          </w:tcPr>
          <w:p w14:paraId="277EC89B">
            <w:pPr>
              <w:spacing w:before="0" w:after="0" w:line="276" w:lineRule="auto"/>
              <w:ind w:left="135"/>
              <w:jc w:val="center"/>
            </w:pPr>
          </w:p>
        </w:tc>
        <w:tc>
          <w:tcPr>
            <w:tcW w:w="1102" w:type="dxa"/>
            <w:tcMar>
              <w:top w:w="50" w:type="dxa"/>
              <w:left w:w="100" w:type="dxa"/>
            </w:tcMar>
            <w:vAlign w:val="center"/>
          </w:tcPr>
          <w:p w14:paraId="70D790B3">
            <w:pPr>
              <w:spacing w:before="0" w:after="0"/>
              <w:ind w:left="135"/>
              <w:jc w:val="left"/>
            </w:pPr>
          </w:p>
        </w:tc>
        <w:tc>
          <w:tcPr>
            <w:tcW w:w="1911" w:type="dxa"/>
            <w:tcMar>
              <w:top w:w="50" w:type="dxa"/>
              <w:left w:w="100" w:type="dxa"/>
            </w:tcMar>
            <w:vAlign w:val="center"/>
          </w:tcPr>
          <w:p w14:paraId="53D64AC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"https://m.edsoo.ru/863dd8ba" \h </w:instrText>
            </w:r>
            <w:r>
              <w:fldChar w:fldCharType="separate"/>
            </w:r>
            <w:r>
              <w:rPr>
                <w:rFonts w:ascii="Times New Roman" w:hAnsi="Times New Roman"/>
                <w:b w:val="0"/>
                <w:i w:val="0"/>
                <w:color w:val="0000FF"/>
                <w:sz w:val="22"/>
                <w:u w:val="single"/>
              </w:rPr>
              <w:t>https://m.edsoo.ru/863dd8ba</w:t>
            </w:r>
            <w:r>
              <w:rPr>
                <w:rFonts w:ascii="Times New Roman" w:hAnsi="Times New Roman"/>
                <w:b w:val="0"/>
                <w:i w:val="0"/>
                <w:color w:val="0000FF"/>
                <w:sz w:val="22"/>
                <w:u w:val="single"/>
              </w:rPr>
              <w:fldChar w:fldCharType="end"/>
            </w:r>
          </w:p>
        </w:tc>
      </w:tr>
      <w:tr w14:paraId="57BD9E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5295D988">
            <w:pPr>
              <w:spacing w:before="0" w:after="0"/>
              <w:ind w:left="0"/>
              <w:jc w:val="left"/>
            </w:pPr>
            <w:r>
              <w:rPr>
                <w:rFonts w:ascii="Times New Roman" w:hAnsi="Times New Roman"/>
                <w:b w:val="0"/>
                <w:i w:val="0"/>
                <w:color w:val="000000"/>
                <w:sz w:val="24"/>
              </w:rPr>
              <w:t>59</w:t>
            </w:r>
          </w:p>
        </w:tc>
        <w:tc>
          <w:tcPr>
            <w:tcW w:w="3696" w:type="dxa"/>
            <w:tcMar>
              <w:top w:w="50" w:type="dxa"/>
              <w:left w:w="100" w:type="dxa"/>
            </w:tcMar>
            <w:vAlign w:val="center"/>
          </w:tcPr>
          <w:p w14:paraId="5F83D9F2">
            <w:pPr>
              <w:spacing w:before="0" w:after="0"/>
              <w:ind w:left="135"/>
              <w:jc w:val="left"/>
            </w:pPr>
            <w:r>
              <w:rPr>
                <w:rFonts w:ascii="Times New Roman" w:hAnsi="Times New Roman"/>
                <w:b w:val="0"/>
                <w:i w:val="0"/>
                <w:color w:val="000000"/>
                <w:sz w:val="24"/>
              </w:rPr>
              <w:t>Палеонтология – наука о древних обитателях Земли. Практическая работа «Исследование ископаемых остатков вымерших животных»</w:t>
            </w:r>
          </w:p>
        </w:tc>
        <w:tc>
          <w:tcPr>
            <w:tcW w:w="774" w:type="dxa"/>
            <w:tcMar>
              <w:top w:w="50" w:type="dxa"/>
              <w:left w:w="100" w:type="dxa"/>
            </w:tcMar>
            <w:vAlign w:val="center"/>
          </w:tcPr>
          <w:p w14:paraId="4D6F66D7">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4104EC2F">
            <w:pPr>
              <w:spacing w:before="0" w:after="0" w:line="276" w:lineRule="auto"/>
              <w:ind w:left="135"/>
              <w:jc w:val="center"/>
            </w:pPr>
          </w:p>
        </w:tc>
        <w:tc>
          <w:tcPr>
            <w:tcW w:w="1567" w:type="dxa"/>
            <w:tcMar>
              <w:top w:w="50" w:type="dxa"/>
              <w:left w:w="100" w:type="dxa"/>
            </w:tcMar>
            <w:vAlign w:val="center"/>
          </w:tcPr>
          <w:p w14:paraId="6AAE76D8">
            <w:pPr>
              <w:spacing w:before="0" w:after="0" w:line="276" w:lineRule="auto"/>
              <w:ind w:left="135"/>
              <w:jc w:val="center"/>
            </w:pPr>
            <w:r>
              <w:rPr>
                <w:rFonts w:ascii="Times New Roman" w:hAnsi="Times New Roman"/>
                <w:b w:val="0"/>
                <w:i w:val="0"/>
                <w:color w:val="000000"/>
                <w:sz w:val="24"/>
              </w:rPr>
              <w:t xml:space="preserve"> 0.5 </w:t>
            </w:r>
          </w:p>
        </w:tc>
        <w:tc>
          <w:tcPr>
            <w:tcW w:w="1102" w:type="dxa"/>
            <w:tcMar>
              <w:top w:w="50" w:type="dxa"/>
              <w:left w:w="100" w:type="dxa"/>
            </w:tcMar>
            <w:vAlign w:val="center"/>
          </w:tcPr>
          <w:p w14:paraId="20036924">
            <w:pPr>
              <w:spacing w:before="0" w:after="0"/>
              <w:ind w:left="135"/>
              <w:jc w:val="left"/>
            </w:pPr>
          </w:p>
        </w:tc>
        <w:tc>
          <w:tcPr>
            <w:tcW w:w="1911" w:type="dxa"/>
            <w:tcMar>
              <w:top w:w="50" w:type="dxa"/>
              <w:left w:w="100" w:type="dxa"/>
            </w:tcMar>
            <w:vAlign w:val="center"/>
          </w:tcPr>
          <w:p w14:paraId="3E8502C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"https://m.edsoo.ru/863dda2c" \h </w:instrText>
            </w:r>
            <w:r>
              <w:fldChar w:fldCharType="separate"/>
            </w:r>
            <w:r>
              <w:rPr>
                <w:rFonts w:ascii="Times New Roman" w:hAnsi="Times New Roman"/>
                <w:b w:val="0"/>
                <w:i w:val="0"/>
                <w:color w:val="0000FF"/>
                <w:sz w:val="22"/>
                <w:u w:val="single"/>
              </w:rPr>
              <w:t>https://m.edsoo.ru/863dda2c</w:t>
            </w:r>
            <w:r>
              <w:rPr>
                <w:rFonts w:ascii="Times New Roman" w:hAnsi="Times New Roman"/>
                <w:b w:val="0"/>
                <w:i w:val="0"/>
                <w:color w:val="0000FF"/>
                <w:sz w:val="22"/>
                <w:u w:val="single"/>
              </w:rPr>
              <w:fldChar w:fldCharType="end"/>
            </w:r>
          </w:p>
        </w:tc>
      </w:tr>
      <w:tr w14:paraId="4716CB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4F29C890">
            <w:pPr>
              <w:spacing w:before="0" w:after="0"/>
              <w:ind w:left="0"/>
              <w:jc w:val="left"/>
            </w:pPr>
            <w:r>
              <w:rPr>
                <w:rFonts w:ascii="Times New Roman" w:hAnsi="Times New Roman"/>
                <w:b w:val="0"/>
                <w:i w:val="0"/>
                <w:color w:val="000000"/>
                <w:sz w:val="24"/>
              </w:rPr>
              <w:t>60</w:t>
            </w:r>
          </w:p>
        </w:tc>
        <w:tc>
          <w:tcPr>
            <w:tcW w:w="3696" w:type="dxa"/>
            <w:tcMar>
              <w:top w:w="50" w:type="dxa"/>
              <w:left w:w="100" w:type="dxa"/>
            </w:tcMar>
            <w:vAlign w:val="center"/>
          </w:tcPr>
          <w:p w14:paraId="13601BDE">
            <w:pPr>
              <w:spacing w:before="0" w:after="0"/>
              <w:ind w:left="135"/>
              <w:jc w:val="left"/>
            </w:pPr>
            <w:r>
              <w:rPr>
                <w:rFonts w:ascii="Times New Roman" w:hAnsi="Times New Roman"/>
                <w:b w:val="0"/>
                <w:i w:val="0"/>
                <w:color w:val="000000"/>
                <w:sz w:val="24"/>
              </w:rPr>
              <w:t>Основные этапы эволюции беспозвоночных животных</w:t>
            </w:r>
          </w:p>
        </w:tc>
        <w:tc>
          <w:tcPr>
            <w:tcW w:w="774" w:type="dxa"/>
            <w:tcMar>
              <w:top w:w="50" w:type="dxa"/>
              <w:left w:w="100" w:type="dxa"/>
            </w:tcMar>
            <w:vAlign w:val="center"/>
          </w:tcPr>
          <w:p w14:paraId="1082752A">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266485DB">
            <w:pPr>
              <w:spacing w:before="0" w:after="0" w:line="276" w:lineRule="auto"/>
              <w:ind w:left="135"/>
              <w:jc w:val="center"/>
            </w:pPr>
          </w:p>
        </w:tc>
        <w:tc>
          <w:tcPr>
            <w:tcW w:w="1567" w:type="dxa"/>
            <w:tcMar>
              <w:top w:w="50" w:type="dxa"/>
              <w:left w:w="100" w:type="dxa"/>
            </w:tcMar>
            <w:vAlign w:val="center"/>
          </w:tcPr>
          <w:p w14:paraId="089FB6B5">
            <w:pPr>
              <w:spacing w:before="0" w:after="0" w:line="276" w:lineRule="auto"/>
              <w:ind w:left="135"/>
              <w:jc w:val="center"/>
            </w:pPr>
          </w:p>
        </w:tc>
        <w:tc>
          <w:tcPr>
            <w:tcW w:w="1102" w:type="dxa"/>
            <w:tcMar>
              <w:top w:w="50" w:type="dxa"/>
              <w:left w:w="100" w:type="dxa"/>
            </w:tcMar>
            <w:vAlign w:val="center"/>
          </w:tcPr>
          <w:p w14:paraId="6B87D0BF">
            <w:pPr>
              <w:spacing w:before="0" w:after="0"/>
              <w:ind w:left="135"/>
              <w:jc w:val="left"/>
            </w:pPr>
          </w:p>
        </w:tc>
        <w:tc>
          <w:tcPr>
            <w:tcW w:w="1911" w:type="dxa"/>
            <w:tcMar>
              <w:top w:w="50" w:type="dxa"/>
              <w:left w:w="100" w:type="dxa"/>
            </w:tcMar>
            <w:vAlign w:val="center"/>
          </w:tcPr>
          <w:p w14:paraId="14E4A62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"https://m.edsoo.ru/863ddb94" \h </w:instrText>
            </w:r>
            <w:r>
              <w:fldChar w:fldCharType="separate"/>
            </w:r>
            <w:r>
              <w:rPr>
                <w:rFonts w:ascii="Times New Roman" w:hAnsi="Times New Roman"/>
                <w:b w:val="0"/>
                <w:i w:val="0"/>
                <w:color w:val="0000FF"/>
                <w:sz w:val="22"/>
                <w:u w:val="single"/>
              </w:rPr>
              <w:t>https://m.edsoo.ru/863ddb94</w:t>
            </w:r>
            <w:r>
              <w:rPr>
                <w:rFonts w:ascii="Times New Roman" w:hAnsi="Times New Roman"/>
                <w:b w:val="0"/>
                <w:i w:val="0"/>
                <w:color w:val="0000FF"/>
                <w:sz w:val="22"/>
                <w:u w:val="single"/>
              </w:rPr>
              <w:fldChar w:fldCharType="end"/>
            </w:r>
          </w:p>
        </w:tc>
      </w:tr>
      <w:tr w14:paraId="40EC35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1F77485E">
            <w:pPr>
              <w:spacing w:before="0" w:after="0"/>
              <w:ind w:left="0"/>
              <w:jc w:val="left"/>
            </w:pPr>
            <w:r>
              <w:rPr>
                <w:rFonts w:ascii="Times New Roman" w:hAnsi="Times New Roman"/>
                <w:b w:val="0"/>
                <w:i w:val="0"/>
                <w:color w:val="000000"/>
                <w:sz w:val="24"/>
              </w:rPr>
              <w:t>61</w:t>
            </w:r>
          </w:p>
        </w:tc>
        <w:tc>
          <w:tcPr>
            <w:tcW w:w="3696" w:type="dxa"/>
            <w:tcMar>
              <w:top w:w="50" w:type="dxa"/>
              <w:left w:w="100" w:type="dxa"/>
            </w:tcMar>
            <w:vAlign w:val="center"/>
          </w:tcPr>
          <w:p w14:paraId="760B5FB0">
            <w:pPr>
              <w:spacing w:before="0" w:after="0"/>
              <w:ind w:left="135"/>
              <w:jc w:val="left"/>
            </w:pPr>
            <w:r>
              <w:rPr>
                <w:rFonts w:ascii="Times New Roman" w:hAnsi="Times New Roman"/>
                <w:b w:val="0"/>
                <w:i w:val="0"/>
                <w:color w:val="000000"/>
                <w:sz w:val="24"/>
              </w:rPr>
              <w:t>Основные этапы эволюции позвоночных животных</w:t>
            </w:r>
          </w:p>
        </w:tc>
        <w:tc>
          <w:tcPr>
            <w:tcW w:w="774" w:type="dxa"/>
            <w:tcMar>
              <w:top w:w="50" w:type="dxa"/>
              <w:left w:w="100" w:type="dxa"/>
            </w:tcMar>
            <w:vAlign w:val="center"/>
          </w:tcPr>
          <w:p w14:paraId="0AC232DC">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2A962031">
            <w:pPr>
              <w:spacing w:before="0" w:after="0" w:line="276" w:lineRule="auto"/>
              <w:ind w:left="135"/>
              <w:jc w:val="center"/>
            </w:pPr>
          </w:p>
        </w:tc>
        <w:tc>
          <w:tcPr>
            <w:tcW w:w="1567" w:type="dxa"/>
            <w:tcMar>
              <w:top w:w="50" w:type="dxa"/>
              <w:left w:w="100" w:type="dxa"/>
            </w:tcMar>
            <w:vAlign w:val="center"/>
          </w:tcPr>
          <w:p w14:paraId="409C1E4B">
            <w:pPr>
              <w:spacing w:before="0" w:after="0" w:line="276" w:lineRule="auto"/>
              <w:ind w:left="135"/>
              <w:jc w:val="center"/>
            </w:pPr>
          </w:p>
        </w:tc>
        <w:tc>
          <w:tcPr>
            <w:tcW w:w="1102" w:type="dxa"/>
            <w:tcMar>
              <w:top w:w="50" w:type="dxa"/>
              <w:left w:w="100" w:type="dxa"/>
            </w:tcMar>
            <w:vAlign w:val="center"/>
          </w:tcPr>
          <w:p w14:paraId="595BBF17">
            <w:pPr>
              <w:spacing w:before="0" w:after="0"/>
              <w:ind w:left="135"/>
              <w:jc w:val="left"/>
            </w:pPr>
          </w:p>
        </w:tc>
        <w:tc>
          <w:tcPr>
            <w:tcW w:w="1911" w:type="dxa"/>
            <w:tcMar>
              <w:top w:w="50" w:type="dxa"/>
              <w:left w:w="100" w:type="dxa"/>
            </w:tcMar>
            <w:vAlign w:val="center"/>
          </w:tcPr>
          <w:p w14:paraId="768420F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"https://m.edsoo.ru/863ddd60" \h </w:instrText>
            </w:r>
            <w:r>
              <w:fldChar w:fldCharType="separate"/>
            </w:r>
            <w:r>
              <w:rPr>
                <w:rFonts w:ascii="Times New Roman" w:hAnsi="Times New Roman"/>
                <w:b w:val="0"/>
                <w:i w:val="0"/>
                <w:color w:val="0000FF"/>
                <w:sz w:val="22"/>
                <w:u w:val="single"/>
              </w:rPr>
              <w:t>https://m.edsoo.ru/863ddd60</w:t>
            </w:r>
            <w:r>
              <w:rPr>
                <w:rFonts w:ascii="Times New Roman" w:hAnsi="Times New Roman"/>
                <w:b w:val="0"/>
                <w:i w:val="0"/>
                <w:color w:val="0000FF"/>
                <w:sz w:val="22"/>
                <w:u w:val="single"/>
              </w:rPr>
              <w:fldChar w:fldCharType="end"/>
            </w:r>
          </w:p>
        </w:tc>
      </w:tr>
      <w:tr w14:paraId="1354F6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5325060C">
            <w:pPr>
              <w:spacing w:before="0" w:after="0"/>
              <w:ind w:left="0"/>
              <w:jc w:val="left"/>
            </w:pPr>
            <w:r>
              <w:rPr>
                <w:rFonts w:ascii="Times New Roman" w:hAnsi="Times New Roman"/>
                <w:b w:val="0"/>
                <w:i w:val="0"/>
                <w:color w:val="000000"/>
                <w:sz w:val="24"/>
              </w:rPr>
              <w:t>62</w:t>
            </w:r>
          </w:p>
        </w:tc>
        <w:tc>
          <w:tcPr>
            <w:tcW w:w="3696" w:type="dxa"/>
            <w:tcMar>
              <w:top w:w="50" w:type="dxa"/>
              <w:left w:w="100" w:type="dxa"/>
            </w:tcMar>
            <w:vAlign w:val="center"/>
          </w:tcPr>
          <w:p w14:paraId="51EF8A6C">
            <w:pPr>
              <w:spacing w:before="0" w:after="0"/>
              <w:ind w:left="135"/>
              <w:jc w:val="left"/>
            </w:pPr>
            <w:r>
              <w:rPr>
                <w:rFonts w:ascii="Times New Roman" w:hAnsi="Times New Roman"/>
                <w:b w:val="0"/>
                <w:i w:val="0"/>
                <w:color w:val="000000"/>
                <w:sz w:val="24"/>
              </w:rPr>
              <w:t>Животные и среда обитания</w:t>
            </w:r>
          </w:p>
        </w:tc>
        <w:tc>
          <w:tcPr>
            <w:tcW w:w="774" w:type="dxa"/>
            <w:tcMar>
              <w:top w:w="50" w:type="dxa"/>
              <w:left w:w="100" w:type="dxa"/>
            </w:tcMar>
            <w:vAlign w:val="center"/>
          </w:tcPr>
          <w:p w14:paraId="09E9E7F5">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07DAF2CC">
            <w:pPr>
              <w:spacing w:before="0" w:after="0" w:line="276" w:lineRule="auto"/>
              <w:ind w:left="135"/>
              <w:jc w:val="center"/>
            </w:pPr>
          </w:p>
        </w:tc>
        <w:tc>
          <w:tcPr>
            <w:tcW w:w="1567" w:type="dxa"/>
            <w:tcMar>
              <w:top w:w="50" w:type="dxa"/>
              <w:left w:w="100" w:type="dxa"/>
            </w:tcMar>
            <w:vAlign w:val="center"/>
          </w:tcPr>
          <w:p w14:paraId="1C0C72B7">
            <w:pPr>
              <w:spacing w:before="0" w:after="0" w:line="276" w:lineRule="auto"/>
              <w:ind w:left="135"/>
              <w:jc w:val="center"/>
            </w:pPr>
          </w:p>
        </w:tc>
        <w:tc>
          <w:tcPr>
            <w:tcW w:w="1102" w:type="dxa"/>
            <w:tcMar>
              <w:top w:w="50" w:type="dxa"/>
              <w:left w:w="100" w:type="dxa"/>
            </w:tcMar>
            <w:vAlign w:val="center"/>
          </w:tcPr>
          <w:p w14:paraId="3642B4C1">
            <w:pPr>
              <w:spacing w:before="0" w:after="0"/>
              <w:ind w:left="135"/>
              <w:jc w:val="left"/>
            </w:pPr>
          </w:p>
        </w:tc>
        <w:tc>
          <w:tcPr>
            <w:tcW w:w="1911" w:type="dxa"/>
            <w:tcMar>
              <w:top w:w="50" w:type="dxa"/>
              <w:left w:w="100" w:type="dxa"/>
            </w:tcMar>
            <w:vAlign w:val="center"/>
          </w:tcPr>
          <w:p w14:paraId="5C4EA51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"https://m.edsoo.ru/863de058" \h </w:instrText>
            </w:r>
            <w:r>
              <w:fldChar w:fldCharType="separate"/>
            </w:r>
            <w:r>
              <w:rPr>
                <w:rFonts w:ascii="Times New Roman" w:hAnsi="Times New Roman"/>
                <w:b w:val="0"/>
                <w:i w:val="0"/>
                <w:color w:val="0000FF"/>
                <w:sz w:val="22"/>
                <w:u w:val="single"/>
              </w:rPr>
              <w:t>https://m.edsoo.ru/863de058</w:t>
            </w:r>
            <w:r>
              <w:rPr>
                <w:rFonts w:ascii="Times New Roman" w:hAnsi="Times New Roman"/>
                <w:b w:val="0"/>
                <w:i w:val="0"/>
                <w:color w:val="0000FF"/>
                <w:sz w:val="22"/>
                <w:u w:val="single"/>
              </w:rPr>
              <w:fldChar w:fldCharType="end"/>
            </w:r>
          </w:p>
        </w:tc>
      </w:tr>
      <w:tr w14:paraId="4E7E21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6F4CE3E8">
            <w:pPr>
              <w:spacing w:before="0" w:after="0"/>
              <w:ind w:left="0"/>
              <w:jc w:val="left"/>
            </w:pPr>
            <w:r>
              <w:rPr>
                <w:rFonts w:ascii="Times New Roman" w:hAnsi="Times New Roman"/>
                <w:b w:val="0"/>
                <w:i w:val="0"/>
                <w:color w:val="000000"/>
                <w:sz w:val="24"/>
              </w:rPr>
              <w:t>63</w:t>
            </w:r>
          </w:p>
        </w:tc>
        <w:tc>
          <w:tcPr>
            <w:tcW w:w="3696" w:type="dxa"/>
            <w:tcMar>
              <w:top w:w="50" w:type="dxa"/>
              <w:left w:w="100" w:type="dxa"/>
            </w:tcMar>
            <w:vAlign w:val="center"/>
          </w:tcPr>
          <w:p w14:paraId="15C5F68E">
            <w:pPr>
              <w:spacing w:before="0" w:after="0"/>
              <w:ind w:left="135"/>
              <w:jc w:val="left"/>
            </w:pPr>
            <w:r>
              <w:rPr>
                <w:rFonts w:ascii="Times New Roman" w:hAnsi="Times New Roman"/>
                <w:b w:val="0"/>
                <w:i w:val="0"/>
                <w:color w:val="000000"/>
                <w:sz w:val="24"/>
              </w:rPr>
              <w:t>Популяции животных, их характеристики. Пищевые связи в природном сообществе</w:t>
            </w:r>
          </w:p>
        </w:tc>
        <w:tc>
          <w:tcPr>
            <w:tcW w:w="774" w:type="dxa"/>
            <w:tcMar>
              <w:top w:w="50" w:type="dxa"/>
              <w:left w:w="100" w:type="dxa"/>
            </w:tcMar>
            <w:vAlign w:val="center"/>
          </w:tcPr>
          <w:p w14:paraId="6FC8A3BA">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3F5DFD1C">
            <w:pPr>
              <w:spacing w:before="0" w:after="0" w:line="276" w:lineRule="auto"/>
              <w:ind w:left="135"/>
              <w:jc w:val="center"/>
            </w:pPr>
          </w:p>
        </w:tc>
        <w:tc>
          <w:tcPr>
            <w:tcW w:w="1567" w:type="dxa"/>
            <w:tcMar>
              <w:top w:w="50" w:type="dxa"/>
              <w:left w:w="100" w:type="dxa"/>
            </w:tcMar>
            <w:vAlign w:val="center"/>
          </w:tcPr>
          <w:p w14:paraId="0BE2FE21">
            <w:pPr>
              <w:spacing w:before="0" w:after="0" w:line="276" w:lineRule="auto"/>
              <w:ind w:left="135"/>
              <w:jc w:val="center"/>
            </w:pPr>
          </w:p>
        </w:tc>
        <w:tc>
          <w:tcPr>
            <w:tcW w:w="1102" w:type="dxa"/>
            <w:tcMar>
              <w:top w:w="50" w:type="dxa"/>
              <w:left w:w="100" w:type="dxa"/>
            </w:tcMar>
            <w:vAlign w:val="center"/>
          </w:tcPr>
          <w:p w14:paraId="5ED4B972">
            <w:pPr>
              <w:spacing w:before="0" w:after="0"/>
              <w:ind w:left="135"/>
              <w:jc w:val="left"/>
            </w:pPr>
          </w:p>
        </w:tc>
        <w:tc>
          <w:tcPr>
            <w:tcW w:w="1911" w:type="dxa"/>
            <w:tcMar>
              <w:top w:w="50" w:type="dxa"/>
              <w:left w:w="100" w:type="dxa"/>
            </w:tcMar>
            <w:vAlign w:val="center"/>
          </w:tcPr>
          <w:p w14:paraId="7E1F9D9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"https://m.edsoo.ru/863de1ca" \h </w:instrText>
            </w:r>
            <w:r>
              <w:fldChar w:fldCharType="separate"/>
            </w:r>
            <w:r>
              <w:rPr>
                <w:rFonts w:ascii="Times New Roman" w:hAnsi="Times New Roman"/>
                <w:b w:val="0"/>
                <w:i w:val="0"/>
                <w:color w:val="0000FF"/>
                <w:sz w:val="22"/>
                <w:u w:val="single"/>
              </w:rPr>
              <w:t>https://m.edsoo.ru/863de1ca</w:t>
            </w:r>
            <w:r>
              <w:rPr>
                <w:rFonts w:ascii="Times New Roman" w:hAnsi="Times New Roman"/>
                <w:b w:val="0"/>
                <w:i w:val="0"/>
                <w:color w:val="0000FF"/>
                <w:sz w:val="22"/>
                <w:u w:val="single"/>
              </w:rPr>
              <w:fldChar w:fldCharType="end"/>
            </w:r>
          </w:p>
        </w:tc>
      </w:tr>
      <w:tr w14:paraId="7097E0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41418220">
            <w:pPr>
              <w:spacing w:before="0" w:after="0"/>
              <w:ind w:left="0"/>
              <w:jc w:val="left"/>
            </w:pPr>
            <w:r>
              <w:rPr>
                <w:rFonts w:ascii="Times New Roman" w:hAnsi="Times New Roman"/>
                <w:b w:val="0"/>
                <w:i w:val="0"/>
                <w:color w:val="000000"/>
                <w:sz w:val="24"/>
              </w:rPr>
              <w:t>64</w:t>
            </w:r>
          </w:p>
        </w:tc>
        <w:tc>
          <w:tcPr>
            <w:tcW w:w="3696" w:type="dxa"/>
            <w:tcMar>
              <w:top w:w="50" w:type="dxa"/>
              <w:left w:w="100" w:type="dxa"/>
            </w:tcMar>
            <w:vAlign w:val="center"/>
          </w:tcPr>
          <w:p w14:paraId="5C846F01">
            <w:pPr>
              <w:spacing w:before="0" w:after="0"/>
              <w:ind w:left="135"/>
              <w:jc w:val="left"/>
            </w:pPr>
            <w:r>
              <w:rPr>
                <w:rFonts w:ascii="Times New Roman" w:hAnsi="Times New Roman"/>
                <w:b w:val="0"/>
                <w:i w:val="0"/>
                <w:color w:val="000000"/>
                <w:sz w:val="24"/>
              </w:rPr>
              <w:t>Животный мир природных зон Земли</w:t>
            </w:r>
          </w:p>
        </w:tc>
        <w:tc>
          <w:tcPr>
            <w:tcW w:w="774" w:type="dxa"/>
            <w:tcMar>
              <w:top w:w="50" w:type="dxa"/>
              <w:left w:w="100" w:type="dxa"/>
            </w:tcMar>
            <w:vAlign w:val="center"/>
          </w:tcPr>
          <w:p w14:paraId="7F56AA9D">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15087219">
            <w:pPr>
              <w:spacing w:before="0" w:after="0" w:line="276" w:lineRule="auto"/>
              <w:ind w:left="135"/>
              <w:jc w:val="center"/>
            </w:pPr>
          </w:p>
        </w:tc>
        <w:tc>
          <w:tcPr>
            <w:tcW w:w="1567" w:type="dxa"/>
            <w:tcMar>
              <w:top w:w="50" w:type="dxa"/>
              <w:left w:w="100" w:type="dxa"/>
            </w:tcMar>
            <w:vAlign w:val="center"/>
          </w:tcPr>
          <w:p w14:paraId="3F18D23B">
            <w:pPr>
              <w:spacing w:before="0" w:after="0" w:line="276" w:lineRule="auto"/>
              <w:ind w:left="135"/>
              <w:jc w:val="center"/>
            </w:pPr>
          </w:p>
        </w:tc>
        <w:tc>
          <w:tcPr>
            <w:tcW w:w="1102" w:type="dxa"/>
            <w:tcMar>
              <w:top w:w="50" w:type="dxa"/>
              <w:left w:w="100" w:type="dxa"/>
            </w:tcMar>
            <w:vAlign w:val="center"/>
          </w:tcPr>
          <w:p w14:paraId="3D605BD8">
            <w:pPr>
              <w:spacing w:before="0" w:after="0"/>
              <w:ind w:left="135"/>
              <w:jc w:val="left"/>
            </w:pPr>
          </w:p>
        </w:tc>
        <w:tc>
          <w:tcPr>
            <w:tcW w:w="1911" w:type="dxa"/>
            <w:tcMar>
              <w:top w:w="50" w:type="dxa"/>
              <w:left w:w="100" w:type="dxa"/>
            </w:tcMar>
            <w:vAlign w:val="center"/>
          </w:tcPr>
          <w:p w14:paraId="1BBF55C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"https://m.edsoo.ru/863de6c0" \h </w:instrText>
            </w:r>
            <w:r>
              <w:fldChar w:fldCharType="separate"/>
            </w:r>
            <w:r>
              <w:rPr>
                <w:rFonts w:ascii="Times New Roman" w:hAnsi="Times New Roman"/>
                <w:b w:val="0"/>
                <w:i w:val="0"/>
                <w:color w:val="0000FF"/>
                <w:sz w:val="22"/>
                <w:u w:val="single"/>
              </w:rPr>
              <w:t>https://m.edsoo.ru/863de6c0</w:t>
            </w:r>
            <w:r>
              <w:rPr>
                <w:rFonts w:ascii="Times New Roman" w:hAnsi="Times New Roman"/>
                <w:b w:val="0"/>
                <w:i w:val="0"/>
                <w:color w:val="0000FF"/>
                <w:sz w:val="22"/>
                <w:u w:val="single"/>
              </w:rPr>
              <w:fldChar w:fldCharType="end"/>
            </w:r>
          </w:p>
        </w:tc>
      </w:tr>
      <w:tr w14:paraId="22E44F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670576E4">
            <w:pPr>
              <w:spacing w:before="0" w:after="0"/>
              <w:ind w:left="0"/>
              <w:jc w:val="left"/>
            </w:pPr>
            <w:r>
              <w:rPr>
                <w:rFonts w:ascii="Times New Roman" w:hAnsi="Times New Roman"/>
                <w:b w:val="0"/>
                <w:i w:val="0"/>
                <w:color w:val="000000"/>
                <w:sz w:val="24"/>
              </w:rPr>
              <w:t>65</w:t>
            </w:r>
          </w:p>
        </w:tc>
        <w:tc>
          <w:tcPr>
            <w:tcW w:w="3696" w:type="dxa"/>
            <w:tcMar>
              <w:top w:w="50" w:type="dxa"/>
              <w:left w:w="100" w:type="dxa"/>
            </w:tcMar>
            <w:vAlign w:val="center"/>
          </w:tcPr>
          <w:p w14:paraId="73B1E0FD">
            <w:pPr>
              <w:spacing w:before="0" w:after="0"/>
              <w:ind w:left="135"/>
              <w:jc w:val="left"/>
            </w:pPr>
            <w:r>
              <w:rPr>
                <w:rFonts w:ascii="Times New Roman" w:hAnsi="Times New Roman"/>
                <w:b w:val="0"/>
                <w:i w:val="0"/>
                <w:color w:val="000000"/>
                <w:sz w:val="24"/>
              </w:rPr>
              <w:t>Воздействие человека на животных в природе</w:t>
            </w:r>
          </w:p>
        </w:tc>
        <w:tc>
          <w:tcPr>
            <w:tcW w:w="774" w:type="dxa"/>
            <w:tcMar>
              <w:top w:w="50" w:type="dxa"/>
              <w:left w:w="100" w:type="dxa"/>
            </w:tcMar>
            <w:vAlign w:val="center"/>
          </w:tcPr>
          <w:p w14:paraId="43DEBC35">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4DA8432B">
            <w:pPr>
              <w:spacing w:before="0" w:after="0" w:line="276" w:lineRule="auto"/>
              <w:ind w:left="135"/>
              <w:jc w:val="center"/>
            </w:pPr>
          </w:p>
        </w:tc>
        <w:tc>
          <w:tcPr>
            <w:tcW w:w="1567" w:type="dxa"/>
            <w:tcMar>
              <w:top w:w="50" w:type="dxa"/>
              <w:left w:w="100" w:type="dxa"/>
            </w:tcMar>
            <w:vAlign w:val="center"/>
          </w:tcPr>
          <w:p w14:paraId="6C4224AC">
            <w:pPr>
              <w:spacing w:before="0" w:after="0" w:line="276" w:lineRule="auto"/>
              <w:ind w:left="135"/>
              <w:jc w:val="center"/>
            </w:pPr>
          </w:p>
        </w:tc>
        <w:tc>
          <w:tcPr>
            <w:tcW w:w="1102" w:type="dxa"/>
            <w:tcMar>
              <w:top w:w="50" w:type="dxa"/>
              <w:left w:w="100" w:type="dxa"/>
            </w:tcMar>
            <w:vAlign w:val="center"/>
          </w:tcPr>
          <w:p w14:paraId="26C892BC">
            <w:pPr>
              <w:spacing w:before="0" w:after="0"/>
              <w:ind w:left="135"/>
              <w:jc w:val="left"/>
            </w:pPr>
          </w:p>
        </w:tc>
        <w:tc>
          <w:tcPr>
            <w:tcW w:w="1911" w:type="dxa"/>
            <w:tcMar>
              <w:top w:w="50" w:type="dxa"/>
              <w:left w:w="100" w:type="dxa"/>
            </w:tcMar>
            <w:vAlign w:val="center"/>
          </w:tcPr>
          <w:p w14:paraId="2DF944C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"https://m.edsoo.ru/863de846" \h </w:instrText>
            </w:r>
            <w:r>
              <w:fldChar w:fldCharType="separate"/>
            </w:r>
            <w:r>
              <w:rPr>
                <w:rFonts w:ascii="Times New Roman" w:hAnsi="Times New Roman"/>
                <w:b w:val="0"/>
                <w:i w:val="0"/>
                <w:color w:val="0000FF"/>
                <w:sz w:val="22"/>
                <w:u w:val="single"/>
              </w:rPr>
              <w:t>https://m.edsoo.ru/863de846</w:t>
            </w:r>
            <w:r>
              <w:rPr>
                <w:rFonts w:ascii="Times New Roman" w:hAnsi="Times New Roman"/>
                <w:b w:val="0"/>
                <w:i w:val="0"/>
                <w:color w:val="0000FF"/>
                <w:sz w:val="22"/>
                <w:u w:val="single"/>
              </w:rPr>
              <w:fldChar w:fldCharType="end"/>
            </w:r>
          </w:p>
        </w:tc>
      </w:tr>
      <w:tr w14:paraId="347773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09F34386">
            <w:pPr>
              <w:spacing w:before="0" w:after="0"/>
              <w:ind w:left="0"/>
              <w:jc w:val="left"/>
            </w:pPr>
            <w:r>
              <w:rPr>
                <w:rFonts w:ascii="Times New Roman" w:hAnsi="Times New Roman"/>
                <w:b w:val="0"/>
                <w:i w:val="0"/>
                <w:color w:val="000000"/>
                <w:sz w:val="24"/>
              </w:rPr>
              <w:t>66</w:t>
            </w:r>
          </w:p>
        </w:tc>
        <w:tc>
          <w:tcPr>
            <w:tcW w:w="3696" w:type="dxa"/>
            <w:tcMar>
              <w:top w:w="50" w:type="dxa"/>
              <w:left w:w="100" w:type="dxa"/>
            </w:tcMar>
            <w:vAlign w:val="center"/>
          </w:tcPr>
          <w:p w14:paraId="16A9B18B">
            <w:pPr>
              <w:spacing w:before="0" w:after="0"/>
              <w:ind w:left="135"/>
              <w:jc w:val="left"/>
            </w:pPr>
            <w:r>
              <w:rPr>
                <w:rFonts w:ascii="Times New Roman" w:hAnsi="Times New Roman"/>
                <w:b w:val="0"/>
                <w:i w:val="0"/>
                <w:color w:val="000000"/>
                <w:sz w:val="24"/>
              </w:rPr>
              <w:t>Сельскохозяйственные животные</w:t>
            </w:r>
          </w:p>
        </w:tc>
        <w:tc>
          <w:tcPr>
            <w:tcW w:w="774" w:type="dxa"/>
            <w:tcMar>
              <w:top w:w="50" w:type="dxa"/>
              <w:left w:w="100" w:type="dxa"/>
            </w:tcMar>
            <w:vAlign w:val="center"/>
          </w:tcPr>
          <w:p w14:paraId="661302EC">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251046AA">
            <w:pPr>
              <w:spacing w:before="0" w:after="0" w:line="276" w:lineRule="auto"/>
              <w:ind w:left="135"/>
              <w:jc w:val="center"/>
            </w:pPr>
          </w:p>
        </w:tc>
        <w:tc>
          <w:tcPr>
            <w:tcW w:w="1567" w:type="dxa"/>
            <w:tcMar>
              <w:top w:w="50" w:type="dxa"/>
              <w:left w:w="100" w:type="dxa"/>
            </w:tcMar>
            <w:vAlign w:val="center"/>
          </w:tcPr>
          <w:p w14:paraId="50CB3419">
            <w:pPr>
              <w:spacing w:before="0" w:after="0" w:line="276" w:lineRule="auto"/>
              <w:ind w:left="135"/>
              <w:jc w:val="center"/>
            </w:pPr>
          </w:p>
        </w:tc>
        <w:tc>
          <w:tcPr>
            <w:tcW w:w="1102" w:type="dxa"/>
            <w:tcMar>
              <w:top w:w="50" w:type="dxa"/>
              <w:left w:w="100" w:type="dxa"/>
            </w:tcMar>
            <w:vAlign w:val="center"/>
          </w:tcPr>
          <w:p w14:paraId="427AA058">
            <w:pPr>
              <w:spacing w:before="0" w:after="0"/>
              <w:ind w:left="135"/>
              <w:jc w:val="left"/>
            </w:pPr>
          </w:p>
        </w:tc>
        <w:tc>
          <w:tcPr>
            <w:tcW w:w="1911" w:type="dxa"/>
            <w:tcMar>
              <w:top w:w="50" w:type="dxa"/>
              <w:left w:w="100" w:type="dxa"/>
            </w:tcMar>
            <w:vAlign w:val="center"/>
          </w:tcPr>
          <w:p w14:paraId="19D9D5E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"https://m.edsoo.ru/863de9a4" \h </w:instrText>
            </w:r>
            <w:r>
              <w:fldChar w:fldCharType="separate"/>
            </w:r>
            <w:r>
              <w:rPr>
                <w:rFonts w:ascii="Times New Roman" w:hAnsi="Times New Roman"/>
                <w:b w:val="0"/>
                <w:i w:val="0"/>
                <w:color w:val="0000FF"/>
                <w:sz w:val="22"/>
                <w:u w:val="single"/>
              </w:rPr>
              <w:t>https://m.edsoo.ru/863de9a4</w:t>
            </w:r>
            <w:r>
              <w:rPr>
                <w:rFonts w:ascii="Times New Roman" w:hAnsi="Times New Roman"/>
                <w:b w:val="0"/>
                <w:i w:val="0"/>
                <w:color w:val="0000FF"/>
                <w:sz w:val="22"/>
                <w:u w:val="single"/>
              </w:rPr>
              <w:fldChar w:fldCharType="end"/>
            </w:r>
          </w:p>
        </w:tc>
      </w:tr>
      <w:tr w14:paraId="2CD0A2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37AE5B69">
            <w:pPr>
              <w:spacing w:before="0" w:after="0"/>
              <w:ind w:left="0"/>
              <w:jc w:val="left"/>
            </w:pPr>
            <w:r>
              <w:rPr>
                <w:rFonts w:ascii="Times New Roman" w:hAnsi="Times New Roman"/>
                <w:b w:val="0"/>
                <w:i w:val="0"/>
                <w:color w:val="000000"/>
                <w:sz w:val="24"/>
              </w:rPr>
              <w:t>67</w:t>
            </w:r>
          </w:p>
        </w:tc>
        <w:tc>
          <w:tcPr>
            <w:tcW w:w="3696" w:type="dxa"/>
            <w:tcMar>
              <w:top w:w="50" w:type="dxa"/>
              <w:left w:w="100" w:type="dxa"/>
            </w:tcMar>
            <w:vAlign w:val="center"/>
          </w:tcPr>
          <w:p w14:paraId="3BD433B8">
            <w:pPr>
              <w:spacing w:before="0" w:after="0"/>
              <w:ind w:left="135"/>
              <w:jc w:val="left"/>
            </w:pPr>
            <w:r>
              <w:rPr>
                <w:rFonts w:ascii="Times New Roman" w:hAnsi="Times New Roman"/>
                <w:b w:val="0"/>
                <w:i w:val="0"/>
                <w:color w:val="000000"/>
                <w:sz w:val="24"/>
              </w:rPr>
              <w:t>Животные в городе. Меры сохранения животного мира</w:t>
            </w:r>
          </w:p>
        </w:tc>
        <w:tc>
          <w:tcPr>
            <w:tcW w:w="774" w:type="dxa"/>
            <w:tcMar>
              <w:top w:w="50" w:type="dxa"/>
              <w:left w:w="100" w:type="dxa"/>
            </w:tcMar>
            <w:vAlign w:val="center"/>
          </w:tcPr>
          <w:p w14:paraId="7013A1BC">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1DAD2BBD">
            <w:pPr>
              <w:spacing w:before="0" w:after="0" w:line="276" w:lineRule="auto"/>
              <w:ind w:left="135"/>
              <w:jc w:val="center"/>
            </w:pPr>
          </w:p>
        </w:tc>
        <w:tc>
          <w:tcPr>
            <w:tcW w:w="1567" w:type="dxa"/>
            <w:tcMar>
              <w:top w:w="50" w:type="dxa"/>
              <w:left w:w="100" w:type="dxa"/>
            </w:tcMar>
            <w:vAlign w:val="center"/>
          </w:tcPr>
          <w:p w14:paraId="3E2FFE7C">
            <w:pPr>
              <w:spacing w:before="0" w:after="0" w:line="276" w:lineRule="auto"/>
              <w:ind w:left="135"/>
              <w:jc w:val="center"/>
            </w:pPr>
          </w:p>
        </w:tc>
        <w:tc>
          <w:tcPr>
            <w:tcW w:w="1102" w:type="dxa"/>
            <w:tcMar>
              <w:top w:w="50" w:type="dxa"/>
              <w:left w:w="100" w:type="dxa"/>
            </w:tcMar>
            <w:vAlign w:val="center"/>
          </w:tcPr>
          <w:p w14:paraId="16D4B08B">
            <w:pPr>
              <w:spacing w:before="0" w:after="0"/>
              <w:ind w:left="135"/>
              <w:jc w:val="left"/>
            </w:pPr>
          </w:p>
        </w:tc>
        <w:tc>
          <w:tcPr>
            <w:tcW w:w="1911" w:type="dxa"/>
            <w:tcMar>
              <w:top w:w="50" w:type="dxa"/>
              <w:left w:w="100" w:type="dxa"/>
            </w:tcMar>
            <w:vAlign w:val="center"/>
          </w:tcPr>
          <w:p w14:paraId="4F230CB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"https://m.edsoo.ru/863dec7e" \h </w:instrText>
            </w:r>
            <w:r>
              <w:fldChar w:fldCharType="separate"/>
            </w:r>
            <w:r>
              <w:rPr>
                <w:rFonts w:ascii="Times New Roman" w:hAnsi="Times New Roman"/>
                <w:b w:val="0"/>
                <w:i w:val="0"/>
                <w:color w:val="0000FF"/>
                <w:sz w:val="22"/>
                <w:u w:val="single"/>
              </w:rPr>
              <w:t>https://m.edsoo.ru/863dec7e</w:t>
            </w:r>
            <w:r>
              <w:rPr>
                <w:rFonts w:ascii="Times New Roman" w:hAnsi="Times New Roman"/>
                <w:b w:val="0"/>
                <w:i w:val="0"/>
                <w:color w:val="0000FF"/>
                <w:sz w:val="22"/>
                <w:u w:val="single"/>
              </w:rPr>
              <w:fldChar w:fldCharType="end"/>
            </w:r>
          </w:p>
        </w:tc>
      </w:tr>
      <w:tr w14:paraId="494F10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08A09A55">
            <w:pPr>
              <w:spacing w:before="0" w:after="0"/>
              <w:ind w:left="0"/>
              <w:jc w:val="left"/>
            </w:pPr>
            <w:r>
              <w:rPr>
                <w:rFonts w:ascii="Times New Roman" w:hAnsi="Times New Roman"/>
                <w:b w:val="0"/>
                <w:i w:val="0"/>
                <w:color w:val="000000"/>
                <w:sz w:val="24"/>
              </w:rPr>
              <w:t>68</w:t>
            </w:r>
          </w:p>
        </w:tc>
        <w:tc>
          <w:tcPr>
            <w:tcW w:w="3696" w:type="dxa"/>
            <w:tcMar>
              <w:top w:w="50" w:type="dxa"/>
              <w:left w:w="100" w:type="dxa"/>
            </w:tcMar>
            <w:vAlign w:val="center"/>
          </w:tcPr>
          <w:p w14:paraId="498521A9">
            <w:pPr>
              <w:spacing w:before="0" w:after="0"/>
              <w:ind w:left="135"/>
              <w:jc w:val="left"/>
            </w:pPr>
            <w:r>
              <w:rPr>
                <w:rFonts w:ascii="Times New Roman" w:hAnsi="Times New Roman"/>
                <w:b w:val="0"/>
                <w:i w:val="0"/>
                <w:color w:val="000000"/>
                <w:sz w:val="24"/>
              </w:rPr>
              <w:t>Резервный урок. Обобщающий урок по теме «Систематические группы животных»</w:t>
            </w:r>
          </w:p>
        </w:tc>
        <w:tc>
          <w:tcPr>
            <w:tcW w:w="774" w:type="dxa"/>
            <w:tcMar>
              <w:top w:w="50" w:type="dxa"/>
              <w:left w:w="100" w:type="dxa"/>
            </w:tcMar>
            <w:vAlign w:val="center"/>
          </w:tcPr>
          <w:p w14:paraId="7E72B678">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3F51D604">
            <w:pPr>
              <w:spacing w:before="0" w:after="0" w:line="276" w:lineRule="auto"/>
              <w:ind w:left="135"/>
              <w:jc w:val="center"/>
            </w:pPr>
          </w:p>
        </w:tc>
        <w:tc>
          <w:tcPr>
            <w:tcW w:w="1567" w:type="dxa"/>
            <w:tcMar>
              <w:top w:w="50" w:type="dxa"/>
              <w:left w:w="100" w:type="dxa"/>
            </w:tcMar>
            <w:vAlign w:val="center"/>
          </w:tcPr>
          <w:p w14:paraId="00BC9167">
            <w:pPr>
              <w:spacing w:before="0" w:after="0" w:line="276" w:lineRule="auto"/>
              <w:ind w:left="135"/>
              <w:jc w:val="center"/>
            </w:pPr>
          </w:p>
        </w:tc>
        <w:tc>
          <w:tcPr>
            <w:tcW w:w="1102" w:type="dxa"/>
            <w:tcMar>
              <w:top w:w="50" w:type="dxa"/>
              <w:left w:w="100" w:type="dxa"/>
            </w:tcMar>
            <w:vAlign w:val="center"/>
          </w:tcPr>
          <w:p w14:paraId="3F1B4D0E">
            <w:pPr>
              <w:spacing w:before="0" w:after="0"/>
              <w:ind w:left="135"/>
              <w:jc w:val="left"/>
            </w:pPr>
          </w:p>
        </w:tc>
        <w:tc>
          <w:tcPr>
            <w:tcW w:w="1911" w:type="dxa"/>
            <w:tcMar>
              <w:top w:w="50" w:type="dxa"/>
              <w:left w:w="100" w:type="dxa"/>
            </w:tcMar>
            <w:vAlign w:val="center"/>
          </w:tcPr>
          <w:p w14:paraId="29006A02">
            <w:pPr>
              <w:spacing w:before="0" w:after="0"/>
              <w:ind w:left="135"/>
              <w:jc w:val="left"/>
            </w:pPr>
          </w:p>
        </w:tc>
      </w:tr>
      <w:tr w14:paraId="1EF612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2FE3D645">
            <w:pPr>
              <w:spacing w:before="0" w:after="0"/>
              <w:ind w:left="135"/>
              <w:jc w:val="left"/>
            </w:pPr>
            <w:r>
              <w:rPr>
                <w:rFonts w:ascii="Times New Roman" w:hAnsi="Times New Roman"/>
                <w:b w:val="0"/>
                <w:i w:val="0"/>
                <w:color w:val="000000"/>
                <w:sz w:val="24"/>
              </w:rPr>
              <w:t>ОБЩЕЕ КОЛИЧЕСТВО ЧАСОВ ПО ПРОГРАММЕ</w:t>
            </w:r>
          </w:p>
        </w:tc>
        <w:tc>
          <w:tcPr>
            <w:tcW w:w="1216" w:type="dxa"/>
            <w:tcMar>
              <w:top w:w="50" w:type="dxa"/>
              <w:left w:w="100" w:type="dxa"/>
            </w:tcMar>
            <w:vAlign w:val="center"/>
          </w:tcPr>
          <w:p w14:paraId="265E76F9">
            <w:pPr>
              <w:spacing w:before="0" w:after="0" w:line="276" w:lineRule="auto"/>
              <w:ind w:left="135"/>
              <w:jc w:val="center"/>
            </w:pPr>
            <w:r>
              <w:rPr>
                <w:rFonts w:ascii="Times New Roman" w:hAnsi="Times New Roman"/>
                <w:b w:val="0"/>
                <w:i w:val="0"/>
                <w:color w:val="000000"/>
                <w:sz w:val="24"/>
              </w:rPr>
              <w:t xml:space="preserve"> 68 </w:t>
            </w:r>
          </w:p>
        </w:tc>
        <w:tc>
          <w:tcPr>
            <w:tcW w:w="1463" w:type="dxa"/>
            <w:tcMar>
              <w:top w:w="50" w:type="dxa"/>
              <w:left w:w="100" w:type="dxa"/>
            </w:tcMar>
            <w:vAlign w:val="center"/>
          </w:tcPr>
          <w:p w14:paraId="580F38F2">
            <w:pPr>
              <w:spacing w:before="0" w:after="0" w:line="276" w:lineRule="auto"/>
              <w:ind w:left="135"/>
              <w:jc w:val="center"/>
            </w:pPr>
            <w:r>
              <w:rPr>
                <w:rFonts w:ascii="Times New Roman" w:hAnsi="Times New Roman"/>
                <w:b w:val="0"/>
                <w:i w:val="0"/>
                <w:color w:val="000000"/>
                <w:sz w:val="24"/>
              </w:rPr>
              <w:t xml:space="preserve"> 2 </w:t>
            </w:r>
          </w:p>
        </w:tc>
        <w:tc>
          <w:tcPr>
            <w:tcW w:w="1567" w:type="dxa"/>
            <w:tcMar>
              <w:top w:w="50" w:type="dxa"/>
              <w:left w:w="100" w:type="dxa"/>
            </w:tcMar>
            <w:vAlign w:val="center"/>
          </w:tcPr>
          <w:p w14:paraId="08270201">
            <w:pPr>
              <w:spacing w:before="0" w:after="0" w:line="276" w:lineRule="auto"/>
              <w:ind w:left="135"/>
              <w:jc w:val="center"/>
            </w:pPr>
            <w:r>
              <w:rPr>
                <w:rFonts w:ascii="Times New Roman" w:hAnsi="Times New Roman"/>
                <w:b w:val="0"/>
                <w:i w:val="0"/>
                <w:color w:val="000000"/>
                <w:sz w:val="24"/>
              </w:rPr>
              <w:t xml:space="preserve"> 11.5 </w:t>
            </w:r>
          </w:p>
        </w:tc>
        <w:tc>
          <w:tcPr>
            <w:tcW w:w="0" w:type="auto"/>
            <w:gridSpan w:val="2"/>
            <w:tcMar>
              <w:top w:w="50" w:type="dxa"/>
              <w:left w:w="100" w:type="dxa"/>
            </w:tcMar>
            <w:vAlign w:val="center"/>
          </w:tcPr>
          <w:p w14:paraId="2DAAE974">
            <w:pPr>
              <w:jc w:val="left"/>
            </w:pPr>
          </w:p>
        </w:tc>
      </w:tr>
    </w:tbl>
    <w:p w14:paraId="4DD4390D">
      <w:pPr>
        <w:sectPr>
          <w:pgSz w:w="16383" w:h="11906" w:orient="landscape"/>
          <w:cols w:space="720" w:num="1"/>
        </w:sectPr>
      </w:pPr>
    </w:p>
    <w:p w14:paraId="09020F5A">
      <w:pPr>
        <w:spacing w:before="0" w:after="0"/>
        <w:ind w:left="120"/>
        <w:jc w:val="left"/>
      </w:pPr>
      <w:r>
        <w:rPr>
          <w:rFonts w:ascii="Times New Roman" w:hAnsi="Times New Roman"/>
          <w:b/>
          <w:i w:val="0"/>
          <w:color w:val="000000"/>
          <w:sz w:val="28"/>
        </w:rPr>
        <w:t xml:space="preserve"> 9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67"/>
        <w:gridCol w:w="4231"/>
        <w:gridCol w:w="1166"/>
        <w:gridCol w:w="1323"/>
        <w:gridCol w:w="1438"/>
        <w:gridCol w:w="999"/>
        <w:gridCol w:w="2872"/>
      </w:tblGrid>
      <w:tr w14:paraId="16EE42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vMerge w:val="restart"/>
            <w:tcMar>
              <w:top w:w="50" w:type="dxa"/>
              <w:left w:w="100" w:type="dxa"/>
            </w:tcMar>
            <w:vAlign w:val="center"/>
          </w:tcPr>
          <w:p w14:paraId="6204C361">
            <w:pPr>
              <w:spacing w:before="0" w:after="0"/>
              <w:ind w:left="135"/>
              <w:jc w:val="left"/>
            </w:pPr>
            <w:r>
              <w:rPr>
                <w:rFonts w:ascii="Times New Roman" w:hAnsi="Times New Roman"/>
                <w:b/>
                <w:i w:val="0"/>
                <w:color w:val="000000"/>
                <w:sz w:val="24"/>
              </w:rPr>
              <w:t xml:space="preserve">№ п/п </w:t>
            </w:r>
          </w:p>
          <w:p w14:paraId="72ED0142">
            <w:pPr>
              <w:spacing w:before="0" w:after="0"/>
              <w:ind w:left="135"/>
              <w:jc w:val="left"/>
            </w:pPr>
          </w:p>
        </w:tc>
        <w:tc>
          <w:tcPr>
            <w:tcW w:w="3168" w:type="dxa"/>
            <w:vMerge w:val="restart"/>
            <w:tcMar>
              <w:top w:w="50" w:type="dxa"/>
              <w:left w:w="100" w:type="dxa"/>
            </w:tcMar>
            <w:vAlign w:val="center"/>
          </w:tcPr>
          <w:p w14:paraId="11AB5D67">
            <w:pPr>
              <w:spacing w:before="0" w:after="0"/>
              <w:ind w:left="135"/>
              <w:jc w:val="left"/>
            </w:pPr>
            <w:r>
              <w:rPr>
                <w:rFonts w:ascii="Times New Roman" w:hAnsi="Times New Roman"/>
                <w:b/>
                <w:i w:val="0"/>
                <w:color w:val="000000"/>
                <w:sz w:val="24"/>
              </w:rPr>
              <w:t xml:space="preserve">Тема урока </w:t>
            </w:r>
          </w:p>
          <w:p w14:paraId="2954D005">
            <w:pPr>
              <w:spacing w:before="0" w:after="0"/>
              <w:ind w:left="135"/>
              <w:jc w:val="left"/>
            </w:pPr>
          </w:p>
        </w:tc>
        <w:tc>
          <w:tcPr>
            <w:tcW w:w="0" w:type="auto"/>
            <w:gridSpan w:val="3"/>
            <w:tcMar>
              <w:top w:w="50" w:type="dxa"/>
              <w:left w:w="100" w:type="dxa"/>
            </w:tcMar>
            <w:vAlign w:val="center"/>
          </w:tcPr>
          <w:p w14:paraId="705E86F5">
            <w:pPr>
              <w:spacing w:before="0" w:after="0"/>
              <w:ind w:left="0"/>
              <w:jc w:val="left"/>
            </w:pPr>
            <w:r>
              <w:rPr>
                <w:rFonts w:ascii="Times New Roman" w:hAnsi="Times New Roman"/>
                <w:b/>
                <w:i w:val="0"/>
                <w:color w:val="000000"/>
                <w:sz w:val="24"/>
              </w:rPr>
              <w:t>Количество часов</w:t>
            </w:r>
          </w:p>
        </w:tc>
        <w:tc>
          <w:tcPr>
            <w:tcW w:w="1155" w:type="dxa"/>
            <w:vMerge w:val="restart"/>
            <w:tcMar>
              <w:top w:w="50" w:type="dxa"/>
              <w:left w:w="100" w:type="dxa"/>
            </w:tcMar>
            <w:vAlign w:val="center"/>
          </w:tcPr>
          <w:p w14:paraId="65D16945">
            <w:pPr>
              <w:spacing w:before="0" w:after="0"/>
              <w:ind w:left="135"/>
              <w:jc w:val="left"/>
            </w:pPr>
            <w:r>
              <w:rPr>
                <w:rFonts w:ascii="Times New Roman" w:hAnsi="Times New Roman"/>
                <w:b/>
                <w:i w:val="0"/>
                <w:color w:val="000000"/>
                <w:sz w:val="24"/>
              </w:rPr>
              <w:t xml:space="preserve">Дата изучения </w:t>
            </w:r>
          </w:p>
          <w:p w14:paraId="25F21C49">
            <w:pPr>
              <w:spacing w:before="0" w:after="0"/>
              <w:ind w:left="135"/>
              <w:jc w:val="left"/>
            </w:pPr>
          </w:p>
        </w:tc>
        <w:tc>
          <w:tcPr>
            <w:tcW w:w="1977" w:type="dxa"/>
            <w:vMerge w:val="restart"/>
            <w:tcMar>
              <w:top w:w="50" w:type="dxa"/>
              <w:left w:w="100" w:type="dxa"/>
            </w:tcMar>
            <w:vAlign w:val="center"/>
          </w:tcPr>
          <w:p w14:paraId="064BD21E">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7F25C0BC">
            <w:pPr>
              <w:spacing w:before="0" w:after="0"/>
              <w:ind w:left="135"/>
              <w:jc w:val="left"/>
            </w:pPr>
          </w:p>
        </w:tc>
      </w:tr>
      <w:tr w14:paraId="274F33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3D41276E">
            <w:pPr>
              <w:jc w:val="left"/>
            </w:pPr>
          </w:p>
        </w:tc>
        <w:tc>
          <w:tcPr>
            <w:tcW w:w="0" w:type="auto"/>
            <w:vMerge w:val="continue"/>
            <w:tcBorders>
              <w:top w:val="nil"/>
            </w:tcBorders>
            <w:tcMar>
              <w:top w:w="50" w:type="dxa"/>
              <w:left w:w="100" w:type="dxa"/>
            </w:tcMar>
          </w:tcPr>
          <w:p w14:paraId="717B1EDC">
            <w:pPr>
              <w:jc w:val="left"/>
            </w:pPr>
          </w:p>
        </w:tc>
        <w:tc>
          <w:tcPr>
            <w:tcW w:w="830" w:type="dxa"/>
            <w:tcMar>
              <w:top w:w="50" w:type="dxa"/>
              <w:left w:w="100" w:type="dxa"/>
            </w:tcMar>
            <w:vAlign w:val="center"/>
          </w:tcPr>
          <w:p w14:paraId="306A2530">
            <w:pPr>
              <w:spacing w:before="0" w:after="0"/>
              <w:ind w:left="135"/>
              <w:jc w:val="left"/>
            </w:pPr>
            <w:r>
              <w:rPr>
                <w:rFonts w:ascii="Times New Roman" w:hAnsi="Times New Roman"/>
                <w:b/>
                <w:i w:val="0"/>
                <w:color w:val="000000"/>
                <w:sz w:val="24"/>
              </w:rPr>
              <w:t xml:space="preserve">Всего </w:t>
            </w:r>
          </w:p>
          <w:p w14:paraId="42FE6121">
            <w:pPr>
              <w:spacing w:before="0" w:after="0"/>
              <w:ind w:left="135"/>
              <w:jc w:val="left"/>
            </w:pPr>
          </w:p>
        </w:tc>
        <w:tc>
          <w:tcPr>
            <w:tcW w:w="1529" w:type="dxa"/>
            <w:tcMar>
              <w:top w:w="50" w:type="dxa"/>
              <w:left w:w="100" w:type="dxa"/>
            </w:tcMar>
            <w:vAlign w:val="center"/>
          </w:tcPr>
          <w:p w14:paraId="1C78D52B">
            <w:pPr>
              <w:spacing w:before="0" w:after="0"/>
              <w:ind w:left="135"/>
              <w:jc w:val="left"/>
            </w:pPr>
            <w:r>
              <w:rPr>
                <w:rFonts w:ascii="Times New Roman" w:hAnsi="Times New Roman"/>
                <w:b/>
                <w:i w:val="0"/>
                <w:color w:val="000000"/>
                <w:sz w:val="24"/>
              </w:rPr>
              <w:t xml:space="preserve">Контрольные работы </w:t>
            </w:r>
          </w:p>
          <w:p w14:paraId="07357F30">
            <w:pPr>
              <w:spacing w:before="0" w:after="0"/>
              <w:ind w:left="135"/>
              <w:jc w:val="left"/>
            </w:pPr>
          </w:p>
        </w:tc>
        <w:tc>
          <w:tcPr>
            <w:tcW w:w="1628" w:type="dxa"/>
            <w:tcMar>
              <w:top w:w="50" w:type="dxa"/>
              <w:left w:w="100" w:type="dxa"/>
            </w:tcMar>
            <w:vAlign w:val="center"/>
          </w:tcPr>
          <w:p w14:paraId="14F2CD49">
            <w:pPr>
              <w:spacing w:before="0" w:after="0"/>
              <w:ind w:left="135"/>
              <w:jc w:val="left"/>
            </w:pPr>
            <w:r>
              <w:rPr>
                <w:rFonts w:ascii="Times New Roman" w:hAnsi="Times New Roman"/>
                <w:b/>
                <w:i w:val="0"/>
                <w:color w:val="000000"/>
                <w:sz w:val="24"/>
              </w:rPr>
              <w:t xml:space="preserve">Практические работы </w:t>
            </w:r>
          </w:p>
          <w:p w14:paraId="7D1FF52D">
            <w:pPr>
              <w:spacing w:before="0" w:after="0"/>
              <w:ind w:left="135"/>
              <w:jc w:val="left"/>
            </w:pPr>
          </w:p>
        </w:tc>
        <w:tc>
          <w:tcPr>
            <w:tcW w:w="0" w:type="auto"/>
            <w:vMerge w:val="continue"/>
            <w:tcBorders>
              <w:top w:val="nil"/>
            </w:tcBorders>
            <w:tcMar>
              <w:top w:w="50" w:type="dxa"/>
              <w:left w:w="100" w:type="dxa"/>
            </w:tcMar>
          </w:tcPr>
          <w:p w14:paraId="5E00F2F1">
            <w:pPr>
              <w:jc w:val="left"/>
            </w:pPr>
          </w:p>
        </w:tc>
        <w:tc>
          <w:tcPr>
            <w:tcW w:w="0" w:type="auto"/>
            <w:vMerge w:val="continue"/>
            <w:tcBorders>
              <w:top w:val="nil"/>
            </w:tcBorders>
            <w:tcMar>
              <w:top w:w="50" w:type="dxa"/>
              <w:left w:w="100" w:type="dxa"/>
            </w:tcMar>
          </w:tcPr>
          <w:p w14:paraId="64E87ACF">
            <w:pPr>
              <w:jc w:val="left"/>
            </w:pPr>
          </w:p>
        </w:tc>
      </w:tr>
      <w:tr w14:paraId="1AB545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1B4F0BD6">
            <w:pPr>
              <w:spacing w:before="0" w:after="0"/>
              <w:ind w:left="0"/>
              <w:jc w:val="left"/>
            </w:pPr>
            <w:r>
              <w:rPr>
                <w:rFonts w:ascii="Times New Roman" w:hAnsi="Times New Roman"/>
                <w:b w:val="0"/>
                <w:i w:val="0"/>
                <w:color w:val="000000"/>
                <w:sz w:val="24"/>
              </w:rPr>
              <w:t>1</w:t>
            </w:r>
          </w:p>
        </w:tc>
        <w:tc>
          <w:tcPr>
            <w:tcW w:w="3168" w:type="dxa"/>
            <w:tcMar>
              <w:top w:w="50" w:type="dxa"/>
              <w:left w:w="100" w:type="dxa"/>
            </w:tcMar>
            <w:vAlign w:val="center"/>
          </w:tcPr>
          <w:p w14:paraId="183B0878">
            <w:pPr>
              <w:spacing w:before="0" w:after="0"/>
              <w:ind w:left="135"/>
              <w:jc w:val="left"/>
            </w:pPr>
            <w:r>
              <w:rPr>
                <w:rFonts w:ascii="Times New Roman" w:hAnsi="Times New Roman"/>
                <w:b w:val="0"/>
                <w:i w:val="0"/>
                <w:color w:val="000000"/>
                <w:sz w:val="24"/>
              </w:rPr>
              <w:t>Науки о человеке</w:t>
            </w:r>
          </w:p>
        </w:tc>
        <w:tc>
          <w:tcPr>
            <w:tcW w:w="830" w:type="dxa"/>
            <w:tcMar>
              <w:top w:w="50" w:type="dxa"/>
              <w:left w:w="100" w:type="dxa"/>
            </w:tcMar>
            <w:vAlign w:val="center"/>
          </w:tcPr>
          <w:p w14:paraId="77134DAC">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4A1AD53A">
            <w:pPr>
              <w:spacing w:before="0" w:after="0" w:line="276" w:lineRule="auto"/>
              <w:ind w:left="135"/>
              <w:jc w:val="center"/>
            </w:pPr>
          </w:p>
        </w:tc>
        <w:tc>
          <w:tcPr>
            <w:tcW w:w="1628" w:type="dxa"/>
            <w:tcMar>
              <w:top w:w="50" w:type="dxa"/>
              <w:left w:w="100" w:type="dxa"/>
            </w:tcMar>
            <w:vAlign w:val="center"/>
          </w:tcPr>
          <w:p w14:paraId="716C930B">
            <w:pPr>
              <w:spacing w:before="0" w:after="0" w:line="276" w:lineRule="auto"/>
              <w:ind w:left="135"/>
              <w:jc w:val="center"/>
            </w:pPr>
          </w:p>
        </w:tc>
        <w:tc>
          <w:tcPr>
            <w:tcW w:w="1155" w:type="dxa"/>
            <w:tcMar>
              <w:top w:w="50" w:type="dxa"/>
              <w:left w:w="100" w:type="dxa"/>
            </w:tcMar>
            <w:vAlign w:val="center"/>
          </w:tcPr>
          <w:p w14:paraId="3A6F8136">
            <w:pPr>
              <w:spacing w:before="0" w:after="0"/>
              <w:ind w:left="135"/>
              <w:jc w:val="left"/>
            </w:pPr>
          </w:p>
        </w:tc>
        <w:tc>
          <w:tcPr>
            <w:tcW w:w="1977" w:type="dxa"/>
            <w:tcMar>
              <w:top w:w="50" w:type="dxa"/>
              <w:left w:w="100" w:type="dxa"/>
            </w:tcMar>
            <w:vAlign w:val="center"/>
          </w:tcPr>
          <w:p w14:paraId="6EB22C4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"https://m.edsoo.ru/863df188" \h </w:instrText>
            </w:r>
            <w:r>
              <w:fldChar w:fldCharType="separate"/>
            </w:r>
            <w:r>
              <w:rPr>
                <w:rFonts w:ascii="Times New Roman" w:hAnsi="Times New Roman"/>
                <w:b w:val="0"/>
                <w:i w:val="0"/>
                <w:color w:val="0000FF"/>
                <w:sz w:val="22"/>
                <w:u w:val="single"/>
              </w:rPr>
              <w:t>https://m.edsoo.ru/863df188</w:t>
            </w:r>
            <w:r>
              <w:rPr>
                <w:rFonts w:ascii="Times New Roman" w:hAnsi="Times New Roman"/>
                <w:b w:val="0"/>
                <w:i w:val="0"/>
                <w:color w:val="0000FF"/>
                <w:sz w:val="22"/>
                <w:u w:val="single"/>
              </w:rPr>
              <w:fldChar w:fldCharType="end"/>
            </w:r>
          </w:p>
        </w:tc>
      </w:tr>
      <w:tr w14:paraId="088382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6AA82E1D">
            <w:pPr>
              <w:spacing w:before="0" w:after="0"/>
              <w:ind w:left="0"/>
              <w:jc w:val="left"/>
            </w:pPr>
            <w:r>
              <w:rPr>
                <w:rFonts w:ascii="Times New Roman" w:hAnsi="Times New Roman"/>
                <w:b w:val="0"/>
                <w:i w:val="0"/>
                <w:color w:val="000000"/>
                <w:sz w:val="24"/>
              </w:rPr>
              <w:t>2</w:t>
            </w:r>
          </w:p>
        </w:tc>
        <w:tc>
          <w:tcPr>
            <w:tcW w:w="3168" w:type="dxa"/>
            <w:tcMar>
              <w:top w:w="50" w:type="dxa"/>
              <w:left w:w="100" w:type="dxa"/>
            </w:tcMar>
            <w:vAlign w:val="center"/>
          </w:tcPr>
          <w:p w14:paraId="4EF1C21A">
            <w:pPr>
              <w:spacing w:before="0" w:after="0"/>
              <w:ind w:left="135"/>
              <w:jc w:val="left"/>
            </w:pPr>
            <w:r>
              <w:rPr>
                <w:rFonts w:ascii="Times New Roman" w:hAnsi="Times New Roman"/>
                <w:b w:val="0"/>
                <w:i w:val="0"/>
                <w:color w:val="000000"/>
                <w:sz w:val="24"/>
              </w:rPr>
              <w:t>Человек как часть природы</w:t>
            </w:r>
          </w:p>
        </w:tc>
        <w:tc>
          <w:tcPr>
            <w:tcW w:w="830" w:type="dxa"/>
            <w:tcMar>
              <w:top w:w="50" w:type="dxa"/>
              <w:left w:w="100" w:type="dxa"/>
            </w:tcMar>
            <w:vAlign w:val="center"/>
          </w:tcPr>
          <w:p w14:paraId="2C718A1B">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4A8F70A0">
            <w:pPr>
              <w:spacing w:before="0" w:after="0" w:line="276" w:lineRule="auto"/>
              <w:ind w:left="135"/>
              <w:jc w:val="center"/>
            </w:pPr>
          </w:p>
        </w:tc>
        <w:tc>
          <w:tcPr>
            <w:tcW w:w="1628" w:type="dxa"/>
            <w:tcMar>
              <w:top w:w="50" w:type="dxa"/>
              <w:left w:w="100" w:type="dxa"/>
            </w:tcMar>
            <w:vAlign w:val="center"/>
          </w:tcPr>
          <w:p w14:paraId="73DA8A23">
            <w:pPr>
              <w:spacing w:before="0" w:after="0" w:line="276" w:lineRule="auto"/>
              <w:ind w:left="135"/>
              <w:jc w:val="center"/>
            </w:pPr>
          </w:p>
        </w:tc>
        <w:tc>
          <w:tcPr>
            <w:tcW w:w="1155" w:type="dxa"/>
            <w:tcMar>
              <w:top w:w="50" w:type="dxa"/>
              <w:left w:w="100" w:type="dxa"/>
            </w:tcMar>
            <w:vAlign w:val="center"/>
          </w:tcPr>
          <w:p w14:paraId="2FFAE5FC">
            <w:pPr>
              <w:spacing w:before="0" w:after="0"/>
              <w:ind w:left="135"/>
              <w:jc w:val="left"/>
            </w:pPr>
          </w:p>
        </w:tc>
        <w:tc>
          <w:tcPr>
            <w:tcW w:w="1977" w:type="dxa"/>
            <w:tcMar>
              <w:top w:w="50" w:type="dxa"/>
              <w:left w:w="100" w:type="dxa"/>
            </w:tcMar>
            <w:vAlign w:val="center"/>
          </w:tcPr>
          <w:p w14:paraId="76DBEF6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"https://m.edsoo.ru/863df354" \h </w:instrText>
            </w:r>
            <w:r>
              <w:fldChar w:fldCharType="separate"/>
            </w:r>
            <w:r>
              <w:rPr>
                <w:rFonts w:ascii="Times New Roman" w:hAnsi="Times New Roman"/>
                <w:b w:val="0"/>
                <w:i w:val="0"/>
                <w:color w:val="0000FF"/>
                <w:sz w:val="22"/>
                <w:u w:val="single"/>
              </w:rPr>
              <w:t>https://m.edsoo.ru/863df354</w:t>
            </w:r>
            <w:r>
              <w:rPr>
                <w:rFonts w:ascii="Times New Roman" w:hAnsi="Times New Roman"/>
                <w:b w:val="0"/>
                <w:i w:val="0"/>
                <w:color w:val="0000FF"/>
                <w:sz w:val="22"/>
                <w:u w:val="single"/>
              </w:rPr>
              <w:fldChar w:fldCharType="end"/>
            </w:r>
          </w:p>
        </w:tc>
      </w:tr>
      <w:tr w14:paraId="621B76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527B14CA">
            <w:pPr>
              <w:spacing w:before="0" w:after="0"/>
              <w:ind w:left="0"/>
              <w:jc w:val="left"/>
            </w:pPr>
            <w:r>
              <w:rPr>
                <w:rFonts w:ascii="Times New Roman" w:hAnsi="Times New Roman"/>
                <w:b w:val="0"/>
                <w:i w:val="0"/>
                <w:color w:val="000000"/>
                <w:sz w:val="24"/>
              </w:rPr>
              <w:t>3</w:t>
            </w:r>
          </w:p>
        </w:tc>
        <w:tc>
          <w:tcPr>
            <w:tcW w:w="3168" w:type="dxa"/>
            <w:tcMar>
              <w:top w:w="50" w:type="dxa"/>
              <w:left w:w="100" w:type="dxa"/>
            </w:tcMar>
            <w:vAlign w:val="center"/>
          </w:tcPr>
          <w:p w14:paraId="46C8D1B2">
            <w:pPr>
              <w:spacing w:before="0" w:after="0"/>
              <w:ind w:left="135"/>
              <w:jc w:val="left"/>
            </w:pPr>
            <w:r>
              <w:rPr>
                <w:rFonts w:ascii="Times New Roman" w:hAnsi="Times New Roman"/>
                <w:b w:val="0"/>
                <w:i w:val="0"/>
                <w:color w:val="000000"/>
                <w:sz w:val="24"/>
              </w:rPr>
              <w:t>Антропогенез</w:t>
            </w:r>
          </w:p>
        </w:tc>
        <w:tc>
          <w:tcPr>
            <w:tcW w:w="830" w:type="dxa"/>
            <w:tcMar>
              <w:top w:w="50" w:type="dxa"/>
              <w:left w:w="100" w:type="dxa"/>
            </w:tcMar>
            <w:vAlign w:val="center"/>
          </w:tcPr>
          <w:p w14:paraId="2E2D5E7C">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0420B55F">
            <w:pPr>
              <w:spacing w:before="0" w:after="0" w:line="276" w:lineRule="auto"/>
              <w:ind w:left="135"/>
              <w:jc w:val="center"/>
            </w:pPr>
          </w:p>
        </w:tc>
        <w:tc>
          <w:tcPr>
            <w:tcW w:w="1628" w:type="dxa"/>
            <w:tcMar>
              <w:top w:w="50" w:type="dxa"/>
              <w:left w:w="100" w:type="dxa"/>
            </w:tcMar>
            <w:vAlign w:val="center"/>
          </w:tcPr>
          <w:p w14:paraId="562EFF38">
            <w:pPr>
              <w:spacing w:before="0" w:after="0" w:line="276" w:lineRule="auto"/>
              <w:ind w:left="135"/>
              <w:jc w:val="center"/>
            </w:pPr>
          </w:p>
        </w:tc>
        <w:tc>
          <w:tcPr>
            <w:tcW w:w="1155" w:type="dxa"/>
            <w:tcMar>
              <w:top w:w="50" w:type="dxa"/>
              <w:left w:w="100" w:type="dxa"/>
            </w:tcMar>
            <w:vAlign w:val="center"/>
          </w:tcPr>
          <w:p w14:paraId="179549FC">
            <w:pPr>
              <w:spacing w:before="0" w:after="0"/>
              <w:ind w:left="135"/>
              <w:jc w:val="left"/>
            </w:pPr>
          </w:p>
        </w:tc>
        <w:tc>
          <w:tcPr>
            <w:tcW w:w="1977" w:type="dxa"/>
            <w:tcMar>
              <w:top w:w="50" w:type="dxa"/>
              <w:left w:w="100" w:type="dxa"/>
            </w:tcMar>
            <w:vAlign w:val="center"/>
          </w:tcPr>
          <w:p w14:paraId="5BB80FC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"https://m.edsoo.ru/863df354" \h </w:instrText>
            </w:r>
            <w:r>
              <w:fldChar w:fldCharType="separate"/>
            </w:r>
            <w:r>
              <w:rPr>
                <w:rFonts w:ascii="Times New Roman" w:hAnsi="Times New Roman"/>
                <w:b w:val="0"/>
                <w:i w:val="0"/>
                <w:color w:val="0000FF"/>
                <w:sz w:val="22"/>
                <w:u w:val="single"/>
              </w:rPr>
              <w:t>https://m.edsoo.ru/863df354</w:t>
            </w:r>
            <w:r>
              <w:rPr>
                <w:rFonts w:ascii="Times New Roman" w:hAnsi="Times New Roman"/>
                <w:b w:val="0"/>
                <w:i w:val="0"/>
                <w:color w:val="0000FF"/>
                <w:sz w:val="22"/>
                <w:u w:val="single"/>
              </w:rPr>
              <w:fldChar w:fldCharType="end"/>
            </w:r>
          </w:p>
        </w:tc>
      </w:tr>
      <w:tr w14:paraId="4C9CE3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0A24FB76">
            <w:pPr>
              <w:spacing w:before="0" w:after="0"/>
              <w:ind w:left="0"/>
              <w:jc w:val="left"/>
            </w:pPr>
            <w:r>
              <w:rPr>
                <w:rFonts w:ascii="Times New Roman" w:hAnsi="Times New Roman"/>
                <w:b w:val="0"/>
                <w:i w:val="0"/>
                <w:color w:val="000000"/>
                <w:sz w:val="24"/>
              </w:rPr>
              <w:t>4</w:t>
            </w:r>
          </w:p>
        </w:tc>
        <w:tc>
          <w:tcPr>
            <w:tcW w:w="3168" w:type="dxa"/>
            <w:tcMar>
              <w:top w:w="50" w:type="dxa"/>
              <w:left w:w="100" w:type="dxa"/>
            </w:tcMar>
            <w:vAlign w:val="center"/>
          </w:tcPr>
          <w:p w14:paraId="5448F61A">
            <w:pPr>
              <w:spacing w:before="0" w:after="0"/>
              <w:ind w:left="135"/>
              <w:jc w:val="left"/>
            </w:pPr>
            <w:r>
              <w:rPr>
                <w:rFonts w:ascii="Times New Roman" w:hAnsi="Times New Roman"/>
                <w:b w:val="0"/>
                <w:i w:val="0"/>
                <w:color w:val="000000"/>
                <w:sz w:val="24"/>
              </w:rPr>
              <w:t>Строение и химический состав клетки</w:t>
            </w:r>
          </w:p>
        </w:tc>
        <w:tc>
          <w:tcPr>
            <w:tcW w:w="830" w:type="dxa"/>
            <w:tcMar>
              <w:top w:w="50" w:type="dxa"/>
              <w:left w:w="100" w:type="dxa"/>
            </w:tcMar>
            <w:vAlign w:val="center"/>
          </w:tcPr>
          <w:p w14:paraId="46CC48C3">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5047C306">
            <w:pPr>
              <w:spacing w:before="0" w:after="0" w:line="276" w:lineRule="auto"/>
              <w:ind w:left="135"/>
              <w:jc w:val="center"/>
            </w:pPr>
          </w:p>
        </w:tc>
        <w:tc>
          <w:tcPr>
            <w:tcW w:w="1628" w:type="dxa"/>
            <w:tcMar>
              <w:top w:w="50" w:type="dxa"/>
              <w:left w:w="100" w:type="dxa"/>
            </w:tcMar>
            <w:vAlign w:val="center"/>
          </w:tcPr>
          <w:p w14:paraId="5C455CD2">
            <w:pPr>
              <w:spacing w:before="0" w:after="0" w:line="276" w:lineRule="auto"/>
              <w:ind w:left="135"/>
              <w:jc w:val="center"/>
            </w:pPr>
          </w:p>
        </w:tc>
        <w:tc>
          <w:tcPr>
            <w:tcW w:w="1155" w:type="dxa"/>
            <w:tcMar>
              <w:top w:w="50" w:type="dxa"/>
              <w:left w:w="100" w:type="dxa"/>
            </w:tcMar>
            <w:vAlign w:val="center"/>
          </w:tcPr>
          <w:p w14:paraId="0FE6038A">
            <w:pPr>
              <w:spacing w:before="0" w:after="0"/>
              <w:ind w:left="135"/>
              <w:jc w:val="left"/>
            </w:pPr>
          </w:p>
        </w:tc>
        <w:tc>
          <w:tcPr>
            <w:tcW w:w="1977" w:type="dxa"/>
            <w:tcMar>
              <w:top w:w="50" w:type="dxa"/>
              <w:left w:w="100" w:type="dxa"/>
            </w:tcMar>
            <w:vAlign w:val="center"/>
          </w:tcPr>
          <w:p w14:paraId="076CE17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"https://m.edsoo.ru/863df4a8" \h </w:instrText>
            </w:r>
            <w:r>
              <w:fldChar w:fldCharType="separate"/>
            </w:r>
            <w:r>
              <w:rPr>
                <w:rFonts w:ascii="Times New Roman" w:hAnsi="Times New Roman"/>
                <w:b w:val="0"/>
                <w:i w:val="0"/>
                <w:color w:val="0000FF"/>
                <w:sz w:val="22"/>
                <w:u w:val="single"/>
              </w:rPr>
              <w:t>https://m.edsoo.ru/863df4a8</w:t>
            </w:r>
            <w:r>
              <w:rPr>
                <w:rFonts w:ascii="Times New Roman" w:hAnsi="Times New Roman"/>
                <w:b w:val="0"/>
                <w:i w:val="0"/>
                <w:color w:val="0000FF"/>
                <w:sz w:val="22"/>
                <w:u w:val="single"/>
              </w:rPr>
              <w:fldChar w:fldCharType="end"/>
            </w:r>
          </w:p>
        </w:tc>
      </w:tr>
      <w:tr w14:paraId="45F598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734690CC">
            <w:pPr>
              <w:spacing w:before="0" w:after="0"/>
              <w:ind w:left="0"/>
              <w:jc w:val="left"/>
            </w:pPr>
            <w:r>
              <w:rPr>
                <w:rFonts w:ascii="Times New Roman" w:hAnsi="Times New Roman"/>
                <w:b w:val="0"/>
                <w:i w:val="0"/>
                <w:color w:val="000000"/>
                <w:sz w:val="24"/>
              </w:rPr>
              <w:t>5</w:t>
            </w:r>
          </w:p>
        </w:tc>
        <w:tc>
          <w:tcPr>
            <w:tcW w:w="3168" w:type="dxa"/>
            <w:tcMar>
              <w:top w:w="50" w:type="dxa"/>
              <w:left w:w="100" w:type="dxa"/>
            </w:tcMar>
            <w:vAlign w:val="center"/>
          </w:tcPr>
          <w:p w14:paraId="1E1550B8">
            <w:pPr>
              <w:spacing w:before="0" w:after="0"/>
              <w:ind w:left="135"/>
              <w:jc w:val="left"/>
            </w:pPr>
            <w:r>
              <w:rPr>
                <w:rFonts w:ascii="Times New Roman" w:hAnsi="Times New Roman"/>
                <w:b w:val="0"/>
                <w:i w:val="0"/>
                <w:color w:val="000000"/>
                <w:sz w:val="24"/>
              </w:rPr>
              <w:t>Типы тканей организма человека. Практическая работа «Изучение микроскопического строения тканей (на готовых микропрепаратах)»</w:t>
            </w:r>
          </w:p>
        </w:tc>
        <w:tc>
          <w:tcPr>
            <w:tcW w:w="830" w:type="dxa"/>
            <w:tcMar>
              <w:top w:w="50" w:type="dxa"/>
              <w:left w:w="100" w:type="dxa"/>
            </w:tcMar>
            <w:vAlign w:val="center"/>
          </w:tcPr>
          <w:p w14:paraId="3613CC7B">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1A3CB6BC">
            <w:pPr>
              <w:spacing w:before="0" w:after="0" w:line="276" w:lineRule="auto"/>
              <w:ind w:left="135"/>
              <w:jc w:val="center"/>
            </w:pPr>
          </w:p>
        </w:tc>
        <w:tc>
          <w:tcPr>
            <w:tcW w:w="1628" w:type="dxa"/>
            <w:tcMar>
              <w:top w:w="50" w:type="dxa"/>
              <w:left w:w="100" w:type="dxa"/>
            </w:tcMar>
            <w:vAlign w:val="center"/>
          </w:tcPr>
          <w:p w14:paraId="2F2ECF3B">
            <w:pPr>
              <w:spacing w:before="0" w:after="0" w:line="276" w:lineRule="auto"/>
              <w:ind w:left="135"/>
              <w:jc w:val="center"/>
            </w:pPr>
            <w:r>
              <w:rPr>
                <w:rFonts w:ascii="Times New Roman" w:hAnsi="Times New Roman"/>
                <w:b w:val="0"/>
                <w:i w:val="0"/>
                <w:color w:val="000000"/>
                <w:sz w:val="24"/>
              </w:rPr>
              <w:t xml:space="preserve"> 0.5 </w:t>
            </w:r>
          </w:p>
        </w:tc>
        <w:tc>
          <w:tcPr>
            <w:tcW w:w="1155" w:type="dxa"/>
            <w:tcMar>
              <w:top w:w="50" w:type="dxa"/>
              <w:left w:w="100" w:type="dxa"/>
            </w:tcMar>
            <w:vAlign w:val="center"/>
          </w:tcPr>
          <w:p w14:paraId="6104FB0F">
            <w:pPr>
              <w:spacing w:before="0" w:after="0"/>
              <w:ind w:left="135"/>
              <w:jc w:val="left"/>
            </w:pPr>
          </w:p>
        </w:tc>
        <w:tc>
          <w:tcPr>
            <w:tcW w:w="1977" w:type="dxa"/>
            <w:tcMar>
              <w:top w:w="50" w:type="dxa"/>
              <w:left w:w="100" w:type="dxa"/>
            </w:tcMar>
            <w:vAlign w:val="center"/>
          </w:tcPr>
          <w:p w14:paraId="7C19529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"https://m.edsoo.ru/863df606" \h </w:instrText>
            </w:r>
            <w:r>
              <w:fldChar w:fldCharType="separate"/>
            </w:r>
            <w:r>
              <w:rPr>
                <w:rFonts w:ascii="Times New Roman" w:hAnsi="Times New Roman"/>
                <w:b w:val="0"/>
                <w:i w:val="0"/>
                <w:color w:val="0000FF"/>
                <w:sz w:val="22"/>
                <w:u w:val="single"/>
              </w:rPr>
              <w:t>https://m.edsoo.ru/863df606</w:t>
            </w:r>
            <w:r>
              <w:rPr>
                <w:rFonts w:ascii="Times New Roman" w:hAnsi="Times New Roman"/>
                <w:b w:val="0"/>
                <w:i w:val="0"/>
                <w:color w:val="0000FF"/>
                <w:sz w:val="22"/>
                <w:u w:val="single"/>
              </w:rPr>
              <w:fldChar w:fldCharType="end"/>
            </w:r>
          </w:p>
        </w:tc>
      </w:tr>
      <w:tr w14:paraId="3F0DB0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09472C8E">
            <w:pPr>
              <w:spacing w:before="0" w:after="0"/>
              <w:ind w:left="0"/>
              <w:jc w:val="left"/>
            </w:pPr>
            <w:r>
              <w:rPr>
                <w:rFonts w:ascii="Times New Roman" w:hAnsi="Times New Roman"/>
                <w:b w:val="0"/>
                <w:i w:val="0"/>
                <w:color w:val="000000"/>
                <w:sz w:val="24"/>
              </w:rPr>
              <w:t>6</w:t>
            </w:r>
          </w:p>
        </w:tc>
        <w:tc>
          <w:tcPr>
            <w:tcW w:w="3168" w:type="dxa"/>
            <w:tcMar>
              <w:top w:w="50" w:type="dxa"/>
              <w:left w:w="100" w:type="dxa"/>
            </w:tcMar>
            <w:vAlign w:val="center"/>
          </w:tcPr>
          <w:p w14:paraId="2F58D19E">
            <w:pPr>
              <w:spacing w:before="0" w:after="0"/>
              <w:ind w:left="135"/>
              <w:jc w:val="left"/>
            </w:pPr>
            <w:r>
              <w:rPr>
                <w:rFonts w:ascii="Times New Roman" w:hAnsi="Times New Roman"/>
                <w:b w:val="0"/>
                <w:i w:val="0"/>
                <w:color w:val="000000"/>
                <w:sz w:val="24"/>
              </w:rPr>
              <w:t>Органы и системы органов человека. Практическая работа «Распознавание органов и систем органов человека (по таблицам)»</w:t>
            </w:r>
          </w:p>
        </w:tc>
        <w:tc>
          <w:tcPr>
            <w:tcW w:w="830" w:type="dxa"/>
            <w:tcMar>
              <w:top w:w="50" w:type="dxa"/>
              <w:left w:w="100" w:type="dxa"/>
            </w:tcMar>
            <w:vAlign w:val="center"/>
          </w:tcPr>
          <w:p w14:paraId="7BF2D736">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2739B0F9">
            <w:pPr>
              <w:spacing w:before="0" w:after="0" w:line="276" w:lineRule="auto"/>
              <w:ind w:left="135"/>
              <w:jc w:val="center"/>
            </w:pPr>
          </w:p>
        </w:tc>
        <w:tc>
          <w:tcPr>
            <w:tcW w:w="1628" w:type="dxa"/>
            <w:tcMar>
              <w:top w:w="50" w:type="dxa"/>
              <w:left w:w="100" w:type="dxa"/>
            </w:tcMar>
            <w:vAlign w:val="center"/>
          </w:tcPr>
          <w:p w14:paraId="0E197B71">
            <w:pPr>
              <w:spacing w:before="0" w:after="0" w:line="276" w:lineRule="auto"/>
              <w:ind w:left="135"/>
              <w:jc w:val="center"/>
            </w:pPr>
            <w:r>
              <w:rPr>
                <w:rFonts w:ascii="Times New Roman" w:hAnsi="Times New Roman"/>
                <w:b w:val="0"/>
                <w:i w:val="0"/>
                <w:color w:val="000000"/>
                <w:sz w:val="24"/>
              </w:rPr>
              <w:t xml:space="preserve"> 0.5 </w:t>
            </w:r>
          </w:p>
        </w:tc>
        <w:tc>
          <w:tcPr>
            <w:tcW w:w="1155" w:type="dxa"/>
            <w:tcMar>
              <w:top w:w="50" w:type="dxa"/>
              <w:left w:w="100" w:type="dxa"/>
            </w:tcMar>
            <w:vAlign w:val="center"/>
          </w:tcPr>
          <w:p w14:paraId="3F324876">
            <w:pPr>
              <w:spacing w:before="0" w:after="0"/>
              <w:ind w:left="135"/>
              <w:jc w:val="left"/>
            </w:pPr>
          </w:p>
        </w:tc>
        <w:tc>
          <w:tcPr>
            <w:tcW w:w="1977" w:type="dxa"/>
            <w:tcMar>
              <w:top w:w="50" w:type="dxa"/>
              <w:left w:w="100" w:type="dxa"/>
            </w:tcMar>
            <w:vAlign w:val="center"/>
          </w:tcPr>
          <w:p w14:paraId="0960E0E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"https://m.edsoo.ru/863dfae8" \h </w:instrText>
            </w:r>
            <w:r>
              <w:fldChar w:fldCharType="separate"/>
            </w:r>
            <w:r>
              <w:rPr>
                <w:rFonts w:ascii="Times New Roman" w:hAnsi="Times New Roman"/>
                <w:b w:val="0"/>
                <w:i w:val="0"/>
                <w:color w:val="0000FF"/>
                <w:sz w:val="22"/>
                <w:u w:val="single"/>
              </w:rPr>
              <w:t>https://m.edsoo.ru/863dfae8</w:t>
            </w:r>
            <w:r>
              <w:rPr>
                <w:rFonts w:ascii="Times New Roman" w:hAnsi="Times New Roman"/>
                <w:b w:val="0"/>
                <w:i w:val="0"/>
                <w:color w:val="0000FF"/>
                <w:sz w:val="22"/>
                <w:u w:val="single"/>
              </w:rPr>
              <w:fldChar w:fldCharType="end"/>
            </w:r>
          </w:p>
        </w:tc>
      </w:tr>
      <w:tr w14:paraId="721196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0C03D28D">
            <w:pPr>
              <w:spacing w:before="0" w:after="0"/>
              <w:ind w:left="0"/>
              <w:jc w:val="left"/>
            </w:pPr>
            <w:r>
              <w:rPr>
                <w:rFonts w:ascii="Times New Roman" w:hAnsi="Times New Roman"/>
                <w:b w:val="0"/>
                <w:i w:val="0"/>
                <w:color w:val="000000"/>
                <w:sz w:val="24"/>
              </w:rPr>
              <w:t>7</w:t>
            </w:r>
          </w:p>
        </w:tc>
        <w:tc>
          <w:tcPr>
            <w:tcW w:w="3168" w:type="dxa"/>
            <w:tcMar>
              <w:top w:w="50" w:type="dxa"/>
              <w:left w:w="100" w:type="dxa"/>
            </w:tcMar>
            <w:vAlign w:val="center"/>
          </w:tcPr>
          <w:p w14:paraId="0D5CC8DF">
            <w:pPr>
              <w:spacing w:before="0" w:after="0"/>
              <w:ind w:left="135"/>
              <w:jc w:val="left"/>
            </w:pPr>
            <w:r>
              <w:rPr>
                <w:rFonts w:ascii="Times New Roman" w:hAnsi="Times New Roman"/>
                <w:b w:val="0"/>
                <w:i w:val="0"/>
                <w:color w:val="000000"/>
                <w:sz w:val="24"/>
              </w:rPr>
              <w:t>Нервные клетки. Рефлекс. Рецепторы</w:t>
            </w:r>
          </w:p>
        </w:tc>
        <w:tc>
          <w:tcPr>
            <w:tcW w:w="830" w:type="dxa"/>
            <w:tcMar>
              <w:top w:w="50" w:type="dxa"/>
              <w:left w:w="100" w:type="dxa"/>
            </w:tcMar>
            <w:vAlign w:val="center"/>
          </w:tcPr>
          <w:p w14:paraId="1BE1756E">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2964DAFB">
            <w:pPr>
              <w:spacing w:before="0" w:after="0" w:line="276" w:lineRule="auto"/>
              <w:ind w:left="135"/>
              <w:jc w:val="center"/>
            </w:pPr>
          </w:p>
        </w:tc>
        <w:tc>
          <w:tcPr>
            <w:tcW w:w="1628" w:type="dxa"/>
            <w:tcMar>
              <w:top w:w="50" w:type="dxa"/>
              <w:left w:w="100" w:type="dxa"/>
            </w:tcMar>
            <w:vAlign w:val="center"/>
          </w:tcPr>
          <w:p w14:paraId="3B0E5C0F">
            <w:pPr>
              <w:spacing w:before="0" w:after="0" w:line="276" w:lineRule="auto"/>
              <w:ind w:left="135"/>
              <w:jc w:val="center"/>
            </w:pPr>
          </w:p>
        </w:tc>
        <w:tc>
          <w:tcPr>
            <w:tcW w:w="1155" w:type="dxa"/>
            <w:tcMar>
              <w:top w:w="50" w:type="dxa"/>
              <w:left w:w="100" w:type="dxa"/>
            </w:tcMar>
            <w:vAlign w:val="center"/>
          </w:tcPr>
          <w:p w14:paraId="1280273A">
            <w:pPr>
              <w:spacing w:before="0" w:after="0"/>
              <w:ind w:left="135"/>
              <w:jc w:val="left"/>
            </w:pPr>
          </w:p>
        </w:tc>
        <w:tc>
          <w:tcPr>
            <w:tcW w:w="1977" w:type="dxa"/>
            <w:tcMar>
              <w:top w:w="50" w:type="dxa"/>
              <w:left w:w="100" w:type="dxa"/>
            </w:tcMar>
            <w:vAlign w:val="center"/>
          </w:tcPr>
          <w:p w14:paraId="67B5EB9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"https://m.edsoo.ru/863dfdb8" \h </w:instrText>
            </w:r>
            <w:r>
              <w:fldChar w:fldCharType="separate"/>
            </w:r>
            <w:r>
              <w:rPr>
                <w:rFonts w:ascii="Times New Roman" w:hAnsi="Times New Roman"/>
                <w:b w:val="0"/>
                <w:i w:val="0"/>
                <w:color w:val="0000FF"/>
                <w:sz w:val="22"/>
                <w:u w:val="single"/>
              </w:rPr>
              <w:t>https://m.edsoo.ru/863dfdb8</w:t>
            </w:r>
            <w:r>
              <w:rPr>
                <w:rFonts w:ascii="Times New Roman" w:hAnsi="Times New Roman"/>
                <w:b w:val="0"/>
                <w:i w:val="0"/>
                <w:color w:val="0000FF"/>
                <w:sz w:val="22"/>
                <w:u w:val="single"/>
              </w:rPr>
              <w:fldChar w:fldCharType="end"/>
            </w:r>
          </w:p>
        </w:tc>
      </w:tr>
      <w:tr w14:paraId="04C061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49B690DF">
            <w:pPr>
              <w:spacing w:before="0" w:after="0"/>
              <w:ind w:left="0"/>
              <w:jc w:val="left"/>
            </w:pPr>
            <w:r>
              <w:rPr>
                <w:rFonts w:ascii="Times New Roman" w:hAnsi="Times New Roman"/>
                <w:b w:val="0"/>
                <w:i w:val="0"/>
                <w:color w:val="000000"/>
                <w:sz w:val="24"/>
              </w:rPr>
              <w:t>8</w:t>
            </w:r>
          </w:p>
        </w:tc>
        <w:tc>
          <w:tcPr>
            <w:tcW w:w="3168" w:type="dxa"/>
            <w:tcMar>
              <w:top w:w="50" w:type="dxa"/>
              <w:left w:w="100" w:type="dxa"/>
            </w:tcMar>
            <w:vAlign w:val="center"/>
          </w:tcPr>
          <w:p w14:paraId="473BFF91">
            <w:pPr>
              <w:spacing w:before="0" w:after="0"/>
              <w:ind w:left="135"/>
              <w:jc w:val="left"/>
            </w:pPr>
            <w:r>
              <w:rPr>
                <w:rFonts w:ascii="Times New Roman" w:hAnsi="Times New Roman"/>
                <w:b w:val="0"/>
                <w:i w:val="0"/>
                <w:color w:val="000000"/>
                <w:sz w:val="24"/>
              </w:rPr>
              <w:t>Нервная система человека, ее организация и значение</w:t>
            </w:r>
          </w:p>
        </w:tc>
        <w:tc>
          <w:tcPr>
            <w:tcW w:w="830" w:type="dxa"/>
            <w:tcMar>
              <w:top w:w="50" w:type="dxa"/>
              <w:left w:w="100" w:type="dxa"/>
            </w:tcMar>
            <w:vAlign w:val="center"/>
          </w:tcPr>
          <w:p w14:paraId="1C9B9C87">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46181852">
            <w:pPr>
              <w:spacing w:before="0" w:after="0" w:line="276" w:lineRule="auto"/>
              <w:ind w:left="135"/>
              <w:jc w:val="center"/>
            </w:pPr>
          </w:p>
        </w:tc>
        <w:tc>
          <w:tcPr>
            <w:tcW w:w="1628" w:type="dxa"/>
            <w:tcMar>
              <w:top w:w="50" w:type="dxa"/>
              <w:left w:w="100" w:type="dxa"/>
            </w:tcMar>
            <w:vAlign w:val="center"/>
          </w:tcPr>
          <w:p w14:paraId="2D24D19A">
            <w:pPr>
              <w:spacing w:before="0" w:after="0" w:line="276" w:lineRule="auto"/>
              <w:ind w:left="135"/>
              <w:jc w:val="center"/>
            </w:pPr>
          </w:p>
        </w:tc>
        <w:tc>
          <w:tcPr>
            <w:tcW w:w="1155" w:type="dxa"/>
            <w:tcMar>
              <w:top w:w="50" w:type="dxa"/>
              <w:left w:w="100" w:type="dxa"/>
            </w:tcMar>
            <w:vAlign w:val="center"/>
          </w:tcPr>
          <w:p w14:paraId="10B9942F">
            <w:pPr>
              <w:spacing w:before="0" w:after="0"/>
              <w:ind w:left="135"/>
              <w:jc w:val="left"/>
            </w:pPr>
          </w:p>
        </w:tc>
        <w:tc>
          <w:tcPr>
            <w:tcW w:w="1977" w:type="dxa"/>
            <w:tcMar>
              <w:top w:w="50" w:type="dxa"/>
              <w:left w:w="100" w:type="dxa"/>
            </w:tcMar>
            <w:vAlign w:val="center"/>
          </w:tcPr>
          <w:p w14:paraId="764BDD6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"https://m.edsoo.ru/863dfc6e" \h </w:instrText>
            </w:r>
            <w:r>
              <w:fldChar w:fldCharType="separate"/>
            </w:r>
            <w:r>
              <w:rPr>
                <w:rFonts w:ascii="Times New Roman" w:hAnsi="Times New Roman"/>
                <w:b w:val="0"/>
                <w:i w:val="0"/>
                <w:color w:val="0000FF"/>
                <w:sz w:val="22"/>
                <w:u w:val="single"/>
              </w:rPr>
              <w:t>https://m.edsoo.ru/863dfc6e</w:t>
            </w:r>
            <w:r>
              <w:rPr>
                <w:rFonts w:ascii="Times New Roman" w:hAnsi="Times New Roman"/>
                <w:b w:val="0"/>
                <w:i w:val="0"/>
                <w:color w:val="0000FF"/>
                <w:sz w:val="22"/>
                <w:u w:val="single"/>
              </w:rPr>
              <w:fldChar w:fldCharType="end"/>
            </w:r>
          </w:p>
        </w:tc>
      </w:tr>
      <w:tr w14:paraId="5E32CA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0F222097">
            <w:pPr>
              <w:spacing w:before="0" w:after="0"/>
              <w:ind w:left="0"/>
              <w:jc w:val="left"/>
            </w:pPr>
            <w:r>
              <w:rPr>
                <w:rFonts w:ascii="Times New Roman" w:hAnsi="Times New Roman"/>
                <w:b w:val="0"/>
                <w:i w:val="0"/>
                <w:color w:val="000000"/>
                <w:sz w:val="24"/>
              </w:rPr>
              <w:t>9</w:t>
            </w:r>
          </w:p>
        </w:tc>
        <w:tc>
          <w:tcPr>
            <w:tcW w:w="3168" w:type="dxa"/>
            <w:tcMar>
              <w:top w:w="50" w:type="dxa"/>
              <w:left w:w="100" w:type="dxa"/>
            </w:tcMar>
            <w:vAlign w:val="center"/>
          </w:tcPr>
          <w:p w14:paraId="1C37966F">
            <w:pPr>
              <w:spacing w:before="0" w:after="0"/>
              <w:ind w:left="135"/>
              <w:jc w:val="left"/>
            </w:pPr>
            <w:r>
              <w:rPr>
                <w:rFonts w:ascii="Times New Roman" w:hAnsi="Times New Roman"/>
                <w:b w:val="0"/>
                <w:i w:val="0"/>
                <w:color w:val="000000"/>
                <w:sz w:val="24"/>
              </w:rPr>
              <w:t>Спинной мозг, его строение и функции</w:t>
            </w:r>
          </w:p>
        </w:tc>
        <w:tc>
          <w:tcPr>
            <w:tcW w:w="830" w:type="dxa"/>
            <w:tcMar>
              <w:top w:w="50" w:type="dxa"/>
              <w:left w:w="100" w:type="dxa"/>
            </w:tcMar>
            <w:vAlign w:val="center"/>
          </w:tcPr>
          <w:p w14:paraId="2F52005E">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5F18E6DB">
            <w:pPr>
              <w:spacing w:before="0" w:after="0" w:line="276" w:lineRule="auto"/>
              <w:ind w:left="135"/>
              <w:jc w:val="center"/>
            </w:pPr>
          </w:p>
        </w:tc>
        <w:tc>
          <w:tcPr>
            <w:tcW w:w="1628" w:type="dxa"/>
            <w:tcMar>
              <w:top w:w="50" w:type="dxa"/>
              <w:left w:w="100" w:type="dxa"/>
            </w:tcMar>
            <w:vAlign w:val="center"/>
          </w:tcPr>
          <w:p w14:paraId="42CE03D3">
            <w:pPr>
              <w:spacing w:before="0" w:after="0" w:line="276" w:lineRule="auto"/>
              <w:ind w:left="135"/>
              <w:jc w:val="center"/>
            </w:pPr>
          </w:p>
        </w:tc>
        <w:tc>
          <w:tcPr>
            <w:tcW w:w="1155" w:type="dxa"/>
            <w:tcMar>
              <w:top w:w="50" w:type="dxa"/>
              <w:left w:w="100" w:type="dxa"/>
            </w:tcMar>
            <w:vAlign w:val="center"/>
          </w:tcPr>
          <w:p w14:paraId="071C0357">
            <w:pPr>
              <w:spacing w:before="0" w:after="0"/>
              <w:ind w:left="135"/>
              <w:jc w:val="left"/>
            </w:pPr>
          </w:p>
        </w:tc>
        <w:tc>
          <w:tcPr>
            <w:tcW w:w="1977" w:type="dxa"/>
            <w:tcMar>
              <w:top w:w="50" w:type="dxa"/>
              <w:left w:w="100" w:type="dxa"/>
            </w:tcMar>
            <w:vAlign w:val="center"/>
          </w:tcPr>
          <w:p w14:paraId="65501E0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"https://m.edsoo.ru/863dff0c" \h </w:instrText>
            </w:r>
            <w:r>
              <w:fldChar w:fldCharType="separate"/>
            </w:r>
            <w:r>
              <w:rPr>
                <w:rFonts w:ascii="Times New Roman" w:hAnsi="Times New Roman"/>
                <w:b w:val="0"/>
                <w:i w:val="0"/>
                <w:color w:val="0000FF"/>
                <w:sz w:val="22"/>
                <w:u w:val="single"/>
              </w:rPr>
              <w:t>https://m.edsoo.ru/863dff0c</w:t>
            </w:r>
            <w:r>
              <w:rPr>
                <w:rFonts w:ascii="Times New Roman" w:hAnsi="Times New Roman"/>
                <w:b w:val="0"/>
                <w:i w:val="0"/>
                <w:color w:val="0000FF"/>
                <w:sz w:val="22"/>
                <w:u w:val="single"/>
              </w:rPr>
              <w:fldChar w:fldCharType="end"/>
            </w:r>
          </w:p>
        </w:tc>
      </w:tr>
      <w:tr w14:paraId="32534B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0487EB22">
            <w:pPr>
              <w:spacing w:before="0" w:after="0"/>
              <w:ind w:left="0"/>
              <w:jc w:val="left"/>
            </w:pPr>
            <w:r>
              <w:rPr>
                <w:rFonts w:ascii="Times New Roman" w:hAnsi="Times New Roman"/>
                <w:b w:val="0"/>
                <w:i w:val="0"/>
                <w:color w:val="000000"/>
                <w:sz w:val="24"/>
              </w:rPr>
              <w:t>10</w:t>
            </w:r>
          </w:p>
        </w:tc>
        <w:tc>
          <w:tcPr>
            <w:tcW w:w="3168" w:type="dxa"/>
            <w:tcMar>
              <w:top w:w="50" w:type="dxa"/>
              <w:left w:w="100" w:type="dxa"/>
            </w:tcMar>
            <w:vAlign w:val="center"/>
          </w:tcPr>
          <w:p w14:paraId="3C983001">
            <w:pPr>
              <w:spacing w:before="0" w:after="0"/>
              <w:ind w:left="135"/>
              <w:jc w:val="left"/>
            </w:pPr>
            <w:r>
              <w:rPr>
                <w:rFonts w:ascii="Times New Roman" w:hAnsi="Times New Roman"/>
                <w:b w:val="0"/>
                <w:i w:val="0"/>
                <w:color w:val="000000"/>
                <w:sz w:val="24"/>
              </w:rPr>
              <w:t>Головной мозг, его строение и функции. Практическая работа «Изучение головного мозга человека (по муляжам)»</w:t>
            </w:r>
          </w:p>
        </w:tc>
        <w:tc>
          <w:tcPr>
            <w:tcW w:w="830" w:type="dxa"/>
            <w:tcMar>
              <w:top w:w="50" w:type="dxa"/>
              <w:left w:w="100" w:type="dxa"/>
            </w:tcMar>
            <w:vAlign w:val="center"/>
          </w:tcPr>
          <w:p w14:paraId="60524531">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5F7638A7">
            <w:pPr>
              <w:spacing w:before="0" w:after="0" w:line="276" w:lineRule="auto"/>
              <w:ind w:left="135"/>
              <w:jc w:val="center"/>
            </w:pPr>
          </w:p>
        </w:tc>
        <w:tc>
          <w:tcPr>
            <w:tcW w:w="1628" w:type="dxa"/>
            <w:tcMar>
              <w:top w:w="50" w:type="dxa"/>
              <w:left w:w="100" w:type="dxa"/>
            </w:tcMar>
            <w:vAlign w:val="center"/>
          </w:tcPr>
          <w:p w14:paraId="238CAACA">
            <w:pPr>
              <w:spacing w:before="0" w:after="0" w:line="276" w:lineRule="auto"/>
              <w:ind w:left="135"/>
              <w:jc w:val="center"/>
            </w:pPr>
            <w:r>
              <w:rPr>
                <w:rFonts w:ascii="Times New Roman" w:hAnsi="Times New Roman"/>
                <w:b w:val="0"/>
                <w:i w:val="0"/>
                <w:color w:val="000000"/>
                <w:sz w:val="24"/>
              </w:rPr>
              <w:t xml:space="preserve"> 0.5 </w:t>
            </w:r>
          </w:p>
        </w:tc>
        <w:tc>
          <w:tcPr>
            <w:tcW w:w="1155" w:type="dxa"/>
            <w:tcMar>
              <w:top w:w="50" w:type="dxa"/>
              <w:left w:w="100" w:type="dxa"/>
            </w:tcMar>
            <w:vAlign w:val="center"/>
          </w:tcPr>
          <w:p w14:paraId="257A302C">
            <w:pPr>
              <w:spacing w:before="0" w:after="0"/>
              <w:ind w:left="135"/>
              <w:jc w:val="left"/>
            </w:pPr>
          </w:p>
        </w:tc>
        <w:tc>
          <w:tcPr>
            <w:tcW w:w="1977" w:type="dxa"/>
            <w:tcMar>
              <w:top w:w="50" w:type="dxa"/>
              <w:left w:w="100" w:type="dxa"/>
            </w:tcMar>
            <w:vAlign w:val="center"/>
          </w:tcPr>
          <w:p w14:paraId="690DEC3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"https://m.edsoo.ru/863e00ba" \h </w:instrText>
            </w:r>
            <w:r>
              <w:fldChar w:fldCharType="separate"/>
            </w:r>
            <w:r>
              <w:rPr>
                <w:rFonts w:ascii="Times New Roman" w:hAnsi="Times New Roman"/>
                <w:b w:val="0"/>
                <w:i w:val="0"/>
                <w:color w:val="0000FF"/>
                <w:sz w:val="22"/>
                <w:u w:val="single"/>
              </w:rPr>
              <w:t>https://m.edsoo.ru/863e00ba</w:t>
            </w:r>
            <w:r>
              <w:rPr>
                <w:rFonts w:ascii="Times New Roman" w:hAnsi="Times New Roman"/>
                <w:b w:val="0"/>
                <w:i w:val="0"/>
                <w:color w:val="0000FF"/>
                <w:sz w:val="22"/>
                <w:u w:val="single"/>
              </w:rPr>
              <w:fldChar w:fldCharType="end"/>
            </w:r>
          </w:p>
        </w:tc>
      </w:tr>
      <w:tr w14:paraId="0C312A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162FA3EB">
            <w:pPr>
              <w:spacing w:before="0" w:after="0"/>
              <w:ind w:left="0"/>
              <w:jc w:val="left"/>
            </w:pPr>
            <w:r>
              <w:rPr>
                <w:rFonts w:ascii="Times New Roman" w:hAnsi="Times New Roman"/>
                <w:b w:val="0"/>
                <w:i w:val="0"/>
                <w:color w:val="000000"/>
                <w:sz w:val="24"/>
              </w:rPr>
              <w:t>11</w:t>
            </w:r>
          </w:p>
        </w:tc>
        <w:tc>
          <w:tcPr>
            <w:tcW w:w="3168" w:type="dxa"/>
            <w:tcMar>
              <w:top w:w="50" w:type="dxa"/>
              <w:left w:w="100" w:type="dxa"/>
            </w:tcMar>
            <w:vAlign w:val="center"/>
          </w:tcPr>
          <w:p w14:paraId="4C6721A1">
            <w:pPr>
              <w:spacing w:before="0" w:after="0"/>
              <w:ind w:left="135"/>
              <w:jc w:val="left"/>
            </w:pPr>
            <w:r>
              <w:rPr>
                <w:rFonts w:ascii="Times New Roman" w:hAnsi="Times New Roman"/>
                <w:b w:val="0"/>
                <w:i w:val="0"/>
                <w:color w:val="000000"/>
                <w:sz w:val="24"/>
              </w:rPr>
              <w:t>Вегетативная нервная система</w:t>
            </w:r>
          </w:p>
        </w:tc>
        <w:tc>
          <w:tcPr>
            <w:tcW w:w="830" w:type="dxa"/>
            <w:tcMar>
              <w:top w:w="50" w:type="dxa"/>
              <w:left w:w="100" w:type="dxa"/>
            </w:tcMar>
            <w:vAlign w:val="center"/>
          </w:tcPr>
          <w:p w14:paraId="1EE25B94">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139D196E">
            <w:pPr>
              <w:spacing w:before="0" w:after="0" w:line="276" w:lineRule="auto"/>
              <w:ind w:left="135"/>
              <w:jc w:val="center"/>
            </w:pPr>
          </w:p>
        </w:tc>
        <w:tc>
          <w:tcPr>
            <w:tcW w:w="1628" w:type="dxa"/>
            <w:tcMar>
              <w:top w:w="50" w:type="dxa"/>
              <w:left w:w="100" w:type="dxa"/>
            </w:tcMar>
            <w:vAlign w:val="center"/>
          </w:tcPr>
          <w:p w14:paraId="650E0B46">
            <w:pPr>
              <w:spacing w:before="0" w:after="0" w:line="276" w:lineRule="auto"/>
              <w:ind w:left="135"/>
              <w:jc w:val="center"/>
            </w:pPr>
          </w:p>
        </w:tc>
        <w:tc>
          <w:tcPr>
            <w:tcW w:w="1155" w:type="dxa"/>
            <w:tcMar>
              <w:top w:w="50" w:type="dxa"/>
              <w:left w:w="100" w:type="dxa"/>
            </w:tcMar>
            <w:vAlign w:val="center"/>
          </w:tcPr>
          <w:p w14:paraId="3F368452">
            <w:pPr>
              <w:spacing w:before="0" w:after="0"/>
              <w:ind w:left="135"/>
              <w:jc w:val="left"/>
            </w:pPr>
          </w:p>
        </w:tc>
        <w:tc>
          <w:tcPr>
            <w:tcW w:w="1977" w:type="dxa"/>
            <w:tcMar>
              <w:top w:w="50" w:type="dxa"/>
              <w:left w:w="100" w:type="dxa"/>
            </w:tcMar>
            <w:vAlign w:val="center"/>
          </w:tcPr>
          <w:p w14:paraId="13B5DCE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"https://m.edsoo.ru/863e0682" \h </w:instrText>
            </w:r>
            <w:r>
              <w:fldChar w:fldCharType="separate"/>
            </w:r>
            <w:r>
              <w:rPr>
                <w:rFonts w:ascii="Times New Roman" w:hAnsi="Times New Roman"/>
                <w:b w:val="0"/>
                <w:i w:val="0"/>
                <w:color w:val="0000FF"/>
                <w:sz w:val="22"/>
                <w:u w:val="single"/>
              </w:rPr>
              <w:t>https://m.edsoo.ru/863e0682</w:t>
            </w:r>
            <w:r>
              <w:rPr>
                <w:rFonts w:ascii="Times New Roman" w:hAnsi="Times New Roman"/>
                <w:b w:val="0"/>
                <w:i w:val="0"/>
                <w:color w:val="0000FF"/>
                <w:sz w:val="22"/>
                <w:u w:val="single"/>
              </w:rPr>
              <w:fldChar w:fldCharType="end"/>
            </w:r>
          </w:p>
        </w:tc>
      </w:tr>
      <w:tr w14:paraId="2C246C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714A6820">
            <w:pPr>
              <w:spacing w:before="0" w:after="0"/>
              <w:ind w:left="0"/>
              <w:jc w:val="left"/>
            </w:pPr>
            <w:r>
              <w:rPr>
                <w:rFonts w:ascii="Times New Roman" w:hAnsi="Times New Roman"/>
                <w:b w:val="0"/>
                <w:i w:val="0"/>
                <w:color w:val="000000"/>
                <w:sz w:val="24"/>
              </w:rPr>
              <w:t>12</w:t>
            </w:r>
          </w:p>
        </w:tc>
        <w:tc>
          <w:tcPr>
            <w:tcW w:w="3168" w:type="dxa"/>
            <w:tcMar>
              <w:top w:w="50" w:type="dxa"/>
              <w:left w:w="100" w:type="dxa"/>
            </w:tcMar>
            <w:vAlign w:val="center"/>
          </w:tcPr>
          <w:p w14:paraId="745B1C38">
            <w:pPr>
              <w:spacing w:before="0" w:after="0"/>
              <w:ind w:left="135"/>
              <w:jc w:val="left"/>
            </w:pPr>
            <w:r>
              <w:rPr>
                <w:rFonts w:ascii="Times New Roman" w:hAnsi="Times New Roman"/>
                <w:b w:val="0"/>
                <w:i w:val="0"/>
                <w:color w:val="000000"/>
                <w:sz w:val="24"/>
              </w:rPr>
              <w:t>Нервная система как единое целое. Нарушения в работе нервной системы</w:t>
            </w:r>
          </w:p>
        </w:tc>
        <w:tc>
          <w:tcPr>
            <w:tcW w:w="830" w:type="dxa"/>
            <w:tcMar>
              <w:top w:w="50" w:type="dxa"/>
              <w:left w:w="100" w:type="dxa"/>
            </w:tcMar>
            <w:vAlign w:val="center"/>
          </w:tcPr>
          <w:p w14:paraId="73AFDC58">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4A207ED5">
            <w:pPr>
              <w:spacing w:before="0" w:after="0" w:line="276" w:lineRule="auto"/>
              <w:ind w:left="135"/>
              <w:jc w:val="center"/>
            </w:pPr>
          </w:p>
        </w:tc>
        <w:tc>
          <w:tcPr>
            <w:tcW w:w="1628" w:type="dxa"/>
            <w:tcMar>
              <w:top w:w="50" w:type="dxa"/>
              <w:left w:w="100" w:type="dxa"/>
            </w:tcMar>
            <w:vAlign w:val="center"/>
          </w:tcPr>
          <w:p w14:paraId="1CBD2752">
            <w:pPr>
              <w:spacing w:before="0" w:after="0" w:line="276" w:lineRule="auto"/>
              <w:ind w:left="135"/>
              <w:jc w:val="center"/>
            </w:pPr>
          </w:p>
        </w:tc>
        <w:tc>
          <w:tcPr>
            <w:tcW w:w="1155" w:type="dxa"/>
            <w:tcMar>
              <w:top w:w="50" w:type="dxa"/>
              <w:left w:w="100" w:type="dxa"/>
            </w:tcMar>
            <w:vAlign w:val="center"/>
          </w:tcPr>
          <w:p w14:paraId="16410C3A">
            <w:pPr>
              <w:spacing w:before="0" w:after="0"/>
              <w:ind w:left="135"/>
              <w:jc w:val="left"/>
            </w:pPr>
          </w:p>
        </w:tc>
        <w:tc>
          <w:tcPr>
            <w:tcW w:w="1977" w:type="dxa"/>
            <w:tcMar>
              <w:top w:w="50" w:type="dxa"/>
              <w:left w:w="100" w:type="dxa"/>
            </w:tcMar>
            <w:vAlign w:val="center"/>
          </w:tcPr>
          <w:p w14:paraId="32D5F93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"https://m.edsoo.ru/863e0682" \h </w:instrText>
            </w:r>
            <w:r>
              <w:fldChar w:fldCharType="separate"/>
            </w:r>
            <w:r>
              <w:rPr>
                <w:rFonts w:ascii="Times New Roman" w:hAnsi="Times New Roman"/>
                <w:b w:val="0"/>
                <w:i w:val="0"/>
                <w:color w:val="0000FF"/>
                <w:sz w:val="22"/>
                <w:u w:val="single"/>
              </w:rPr>
              <w:t>https://m.edsoo.ru/863e0682</w:t>
            </w:r>
            <w:r>
              <w:rPr>
                <w:rFonts w:ascii="Times New Roman" w:hAnsi="Times New Roman"/>
                <w:b w:val="0"/>
                <w:i w:val="0"/>
                <w:color w:val="0000FF"/>
                <w:sz w:val="22"/>
                <w:u w:val="single"/>
              </w:rPr>
              <w:fldChar w:fldCharType="end"/>
            </w:r>
          </w:p>
        </w:tc>
      </w:tr>
      <w:tr w14:paraId="0005AF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32729798">
            <w:pPr>
              <w:spacing w:before="0" w:after="0"/>
              <w:ind w:left="0"/>
              <w:jc w:val="left"/>
            </w:pPr>
            <w:r>
              <w:rPr>
                <w:rFonts w:ascii="Times New Roman" w:hAnsi="Times New Roman"/>
                <w:b w:val="0"/>
                <w:i w:val="0"/>
                <w:color w:val="000000"/>
                <w:sz w:val="24"/>
              </w:rPr>
              <w:t>13</w:t>
            </w:r>
          </w:p>
        </w:tc>
        <w:tc>
          <w:tcPr>
            <w:tcW w:w="3168" w:type="dxa"/>
            <w:tcMar>
              <w:top w:w="50" w:type="dxa"/>
              <w:left w:w="100" w:type="dxa"/>
            </w:tcMar>
            <w:vAlign w:val="center"/>
          </w:tcPr>
          <w:p w14:paraId="796660AE">
            <w:pPr>
              <w:spacing w:before="0" w:after="0"/>
              <w:ind w:left="135"/>
              <w:jc w:val="left"/>
            </w:pPr>
            <w:r>
              <w:rPr>
                <w:rFonts w:ascii="Times New Roman" w:hAnsi="Times New Roman"/>
                <w:b w:val="0"/>
                <w:i w:val="0"/>
                <w:color w:val="000000"/>
                <w:sz w:val="24"/>
              </w:rPr>
              <w:t>Эндокринная система человека</w:t>
            </w:r>
          </w:p>
        </w:tc>
        <w:tc>
          <w:tcPr>
            <w:tcW w:w="830" w:type="dxa"/>
            <w:tcMar>
              <w:top w:w="50" w:type="dxa"/>
              <w:left w:w="100" w:type="dxa"/>
            </w:tcMar>
            <w:vAlign w:val="center"/>
          </w:tcPr>
          <w:p w14:paraId="3E619DB7">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67F519EE">
            <w:pPr>
              <w:spacing w:before="0" w:after="0" w:line="276" w:lineRule="auto"/>
              <w:ind w:left="135"/>
              <w:jc w:val="center"/>
            </w:pPr>
          </w:p>
        </w:tc>
        <w:tc>
          <w:tcPr>
            <w:tcW w:w="1628" w:type="dxa"/>
            <w:tcMar>
              <w:top w:w="50" w:type="dxa"/>
              <w:left w:w="100" w:type="dxa"/>
            </w:tcMar>
            <w:vAlign w:val="center"/>
          </w:tcPr>
          <w:p w14:paraId="5A03DFE7">
            <w:pPr>
              <w:spacing w:before="0" w:after="0" w:line="276" w:lineRule="auto"/>
              <w:ind w:left="135"/>
              <w:jc w:val="center"/>
            </w:pPr>
          </w:p>
        </w:tc>
        <w:tc>
          <w:tcPr>
            <w:tcW w:w="1155" w:type="dxa"/>
            <w:tcMar>
              <w:top w:w="50" w:type="dxa"/>
              <w:left w:w="100" w:type="dxa"/>
            </w:tcMar>
            <w:vAlign w:val="center"/>
          </w:tcPr>
          <w:p w14:paraId="6788A06D">
            <w:pPr>
              <w:spacing w:before="0" w:after="0"/>
              <w:ind w:left="135"/>
              <w:jc w:val="left"/>
            </w:pPr>
          </w:p>
        </w:tc>
        <w:tc>
          <w:tcPr>
            <w:tcW w:w="1977" w:type="dxa"/>
            <w:tcMar>
              <w:top w:w="50" w:type="dxa"/>
              <w:left w:w="100" w:type="dxa"/>
            </w:tcMar>
            <w:vAlign w:val="center"/>
          </w:tcPr>
          <w:p w14:paraId="4E13224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"https://m.edsoo.ru/863e098e" \h </w:instrText>
            </w:r>
            <w:r>
              <w:fldChar w:fldCharType="separate"/>
            </w:r>
            <w:r>
              <w:rPr>
                <w:rFonts w:ascii="Times New Roman" w:hAnsi="Times New Roman"/>
                <w:b w:val="0"/>
                <w:i w:val="0"/>
                <w:color w:val="0000FF"/>
                <w:sz w:val="22"/>
                <w:u w:val="single"/>
              </w:rPr>
              <w:t>https://m.edsoo.ru/863e098e</w:t>
            </w:r>
            <w:r>
              <w:rPr>
                <w:rFonts w:ascii="Times New Roman" w:hAnsi="Times New Roman"/>
                <w:b w:val="0"/>
                <w:i w:val="0"/>
                <w:color w:val="0000FF"/>
                <w:sz w:val="22"/>
                <w:u w:val="single"/>
              </w:rPr>
              <w:fldChar w:fldCharType="end"/>
            </w:r>
          </w:p>
        </w:tc>
      </w:tr>
      <w:tr w14:paraId="3E76DB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03D1D4C5">
            <w:pPr>
              <w:spacing w:before="0" w:after="0"/>
              <w:ind w:left="0"/>
              <w:jc w:val="left"/>
            </w:pPr>
            <w:r>
              <w:rPr>
                <w:rFonts w:ascii="Times New Roman" w:hAnsi="Times New Roman"/>
                <w:b w:val="0"/>
                <w:i w:val="0"/>
                <w:color w:val="000000"/>
                <w:sz w:val="24"/>
              </w:rPr>
              <w:t>14</w:t>
            </w:r>
          </w:p>
        </w:tc>
        <w:tc>
          <w:tcPr>
            <w:tcW w:w="3168" w:type="dxa"/>
            <w:tcMar>
              <w:top w:w="50" w:type="dxa"/>
              <w:left w:w="100" w:type="dxa"/>
            </w:tcMar>
            <w:vAlign w:val="center"/>
          </w:tcPr>
          <w:p w14:paraId="727517FC">
            <w:pPr>
              <w:spacing w:before="0" w:after="0"/>
              <w:ind w:left="135"/>
              <w:jc w:val="left"/>
            </w:pPr>
            <w:r>
              <w:rPr>
                <w:rFonts w:ascii="Times New Roman" w:hAnsi="Times New Roman"/>
                <w:b w:val="0"/>
                <w:i w:val="0"/>
                <w:color w:val="000000"/>
                <w:sz w:val="24"/>
              </w:rPr>
              <w:t>Особенности рефлекторной и гуморальной регуляции функций организма</w:t>
            </w:r>
          </w:p>
        </w:tc>
        <w:tc>
          <w:tcPr>
            <w:tcW w:w="830" w:type="dxa"/>
            <w:tcMar>
              <w:top w:w="50" w:type="dxa"/>
              <w:left w:w="100" w:type="dxa"/>
            </w:tcMar>
            <w:vAlign w:val="center"/>
          </w:tcPr>
          <w:p w14:paraId="01F2B7FC">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66E0B522">
            <w:pPr>
              <w:spacing w:before="0" w:after="0" w:line="276" w:lineRule="auto"/>
              <w:ind w:left="135"/>
              <w:jc w:val="center"/>
            </w:pPr>
          </w:p>
        </w:tc>
        <w:tc>
          <w:tcPr>
            <w:tcW w:w="1628" w:type="dxa"/>
            <w:tcMar>
              <w:top w:w="50" w:type="dxa"/>
              <w:left w:w="100" w:type="dxa"/>
            </w:tcMar>
            <w:vAlign w:val="center"/>
          </w:tcPr>
          <w:p w14:paraId="15E2B0CF">
            <w:pPr>
              <w:spacing w:before="0" w:after="0" w:line="276" w:lineRule="auto"/>
              <w:ind w:left="135"/>
              <w:jc w:val="center"/>
            </w:pPr>
          </w:p>
        </w:tc>
        <w:tc>
          <w:tcPr>
            <w:tcW w:w="1155" w:type="dxa"/>
            <w:tcMar>
              <w:top w:w="50" w:type="dxa"/>
              <w:left w:w="100" w:type="dxa"/>
            </w:tcMar>
            <w:vAlign w:val="center"/>
          </w:tcPr>
          <w:p w14:paraId="0815D787">
            <w:pPr>
              <w:spacing w:before="0" w:after="0"/>
              <w:ind w:left="135"/>
              <w:jc w:val="left"/>
            </w:pPr>
          </w:p>
        </w:tc>
        <w:tc>
          <w:tcPr>
            <w:tcW w:w="1977" w:type="dxa"/>
            <w:tcMar>
              <w:top w:w="50" w:type="dxa"/>
              <w:left w:w="100" w:type="dxa"/>
            </w:tcMar>
            <w:vAlign w:val="center"/>
          </w:tcPr>
          <w:p w14:paraId="0272DF2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"https://m.edsoo.ru/863e0c36" \h </w:instrText>
            </w:r>
            <w:r>
              <w:fldChar w:fldCharType="separate"/>
            </w:r>
            <w:r>
              <w:rPr>
                <w:rFonts w:ascii="Times New Roman" w:hAnsi="Times New Roman"/>
                <w:b w:val="0"/>
                <w:i w:val="0"/>
                <w:color w:val="0000FF"/>
                <w:sz w:val="22"/>
                <w:u w:val="single"/>
              </w:rPr>
              <w:t>https://m.edsoo.ru/863e0c36</w:t>
            </w:r>
            <w:r>
              <w:rPr>
                <w:rFonts w:ascii="Times New Roman" w:hAnsi="Times New Roman"/>
                <w:b w:val="0"/>
                <w:i w:val="0"/>
                <w:color w:val="0000FF"/>
                <w:sz w:val="22"/>
                <w:u w:val="single"/>
              </w:rPr>
              <w:fldChar w:fldCharType="end"/>
            </w:r>
          </w:p>
        </w:tc>
      </w:tr>
      <w:tr w14:paraId="459C3E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4741454C">
            <w:pPr>
              <w:spacing w:before="0" w:after="0"/>
              <w:ind w:left="0"/>
              <w:jc w:val="left"/>
            </w:pPr>
            <w:r>
              <w:rPr>
                <w:rFonts w:ascii="Times New Roman" w:hAnsi="Times New Roman"/>
                <w:b w:val="0"/>
                <w:i w:val="0"/>
                <w:color w:val="000000"/>
                <w:sz w:val="24"/>
              </w:rPr>
              <w:t>15</w:t>
            </w:r>
          </w:p>
        </w:tc>
        <w:tc>
          <w:tcPr>
            <w:tcW w:w="3168" w:type="dxa"/>
            <w:tcMar>
              <w:top w:w="50" w:type="dxa"/>
              <w:left w:w="100" w:type="dxa"/>
            </w:tcMar>
            <w:vAlign w:val="center"/>
          </w:tcPr>
          <w:p w14:paraId="0C9F1389">
            <w:pPr>
              <w:spacing w:before="0" w:after="0"/>
              <w:ind w:left="135"/>
              <w:jc w:val="left"/>
            </w:pPr>
            <w:r>
              <w:rPr>
                <w:rFonts w:ascii="Times New Roman" w:hAnsi="Times New Roman"/>
                <w:b w:val="0"/>
                <w:i w:val="0"/>
                <w:color w:val="000000"/>
                <w:sz w:val="24"/>
              </w:rPr>
              <w:t>Скелет человека, строение его отделов и функции. Практическая работа «Изучение строения костей (на муляжах)»</w:t>
            </w:r>
          </w:p>
        </w:tc>
        <w:tc>
          <w:tcPr>
            <w:tcW w:w="830" w:type="dxa"/>
            <w:tcMar>
              <w:top w:w="50" w:type="dxa"/>
              <w:left w:w="100" w:type="dxa"/>
            </w:tcMar>
            <w:vAlign w:val="center"/>
          </w:tcPr>
          <w:p w14:paraId="36395C57">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21FE9023">
            <w:pPr>
              <w:spacing w:before="0" w:after="0" w:line="276" w:lineRule="auto"/>
              <w:ind w:left="135"/>
              <w:jc w:val="center"/>
            </w:pPr>
          </w:p>
        </w:tc>
        <w:tc>
          <w:tcPr>
            <w:tcW w:w="1628" w:type="dxa"/>
            <w:tcMar>
              <w:top w:w="50" w:type="dxa"/>
              <w:left w:w="100" w:type="dxa"/>
            </w:tcMar>
            <w:vAlign w:val="center"/>
          </w:tcPr>
          <w:p w14:paraId="71F40BA4">
            <w:pPr>
              <w:spacing w:before="0" w:after="0" w:line="276" w:lineRule="auto"/>
              <w:ind w:left="135"/>
              <w:jc w:val="center"/>
            </w:pPr>
            <w:r>
              <w:rPr>
                <w:rFonts w:ascii="Times New Roman" w:hAnsi="Times New Roman"/>
                <w:b w:val="0"/>
                <w:i w:val="0"/>
                <w:color w:val="000000"/>
                <w:sz w:val="24"/>
              </w:rPr>
              <w:t xml:space="preserve"> 0.5 </w:t>
            </w:r>
          </w:p>
        </w:tc>
        <w:tc>
          <w:tcPr>
            <w:tcW w:w="1155" w:type="dxa"/>
            <w:tcMar>
              <w:top w:w="50" w:type="dxa"/>
              <w:left w:w="100" w:type="dxa"/>
            </w:tcMar>
            <w:vAlign w:val="center"/>
          </w:tcPr>
          <w:p w14:paraId="3A078BDA">
            <w:pPr>
              <w:spacing w:before="0" w:after="0"/>
              <w:ind w:left="135"/>
              <w:jc w:val="left"/>
            </w:pPr>
          </w:p>
        </w:tc>
        <w:tc>
          <w:tcPr>
            <w:tcW w:w="1977" w:type="dxa"/>
            <w:tcMar>
              <w:top w:w="50" w:type="dxa"/>
              <w:left w:w="100" w:type="dxa"/>
            </w:tcMar>
            <w:vAlign w:val="center"/>
          </w:tcPr>
          <w:p w14:paraId="530EA09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"https://m.edsoo.ru/863e10b4" \h </w:instrText>
            </w:r>
            <w:r>
              <w:fldChar w:fldCharType="separate"/>
            </w:r>
            <w:r>
              <w:rPr>
                <w:rFonts w:ascii="Times New Roman" w:hAnsi="Times New Roman"/>
                <w:b w:val="0"/>
                <w:i w:val="0"/>
                <w:color w:val="0000FF"/>
                <w:sz w:val="22"/>
                <w:u w:val="single"/>
              </w:rPr>
              <w:t>https://m.edsoo.ru/863e10b4</w:t>
            </w:r>
            <w:r>
              <w:rPr>
                <w:rFonts w:ascii="Times New Roman" w:hAnsi="Times New Roman"/>
                <w:b w:val="0"/>
                <w:i w:val="0"/>
                <w:color w:val="0000FF"/>
                <w:sz w:val="22"/>
                <w:u w:val="single"/>
              </w:rPr>
              <w:fldChar w:fldCharType="end"/>
            </w:r>
          </w:p>
        </w:tc>
      </w:tr>
      <w:tr w14:paraId="2FC8FA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567F0746">
            <w:pPr>
              <w:spacing w:before="0" w:after="0"/>
              <w:ind w:left="0"/>
              <w:jc w:val="left"/>
            </w:pPr>
            <w:r>
              <w:rPr>
                <w:rFonts w:ascii="Times New Roman" w:hAnsi="Times New Roman"/>
                <w:b w:val="0"/>
                <w:i w:val="0"/>
                <w:color w:val="000000"/>
                <w:sz w:val="24"/>
              </w:rPr>
              <w:t>16</w:t>
            </w:r>
          </w:p>
        </w:tc>
        <w:tc>
          <w:tcPr>
            <w:tcW w:w="3168" w:type="dxa"/>
            <w:tcMar>
              <w:top w:w="50" w:type="dxa"/>
              <w:left w:w="100" w:type="dxa"/>
            </w:tcMar>
            <w:vAlign w:val="center"/>
          </w:tcPr>
          <w:p w14:paraId="66D5C1DC">
            <w:pPr>
              <w:spacing w:before="0" w:after="0"/>
              <w:ind w:left="135"/>
              <w:jc w:val="left"/>
            </w:pPr>
            <w:r>
              <w:rPr>
                <w:rFonts w:ascii="Times New Roman" w:hAnsi="Times New Roman"/>
                <w:b w:val="0"/>
                <w:i w:val="0"/>
                <w:color w:val="000000"/>
                <w:sz w:val="24"/>
              </w:rPr>
              <w:t>Кости, их химический состав, строение. Типы костей. Практическая работа «Исследование свойств кости»</w:t>
            </w:r>
          </w:p>
        </w:tc>
        <w:tc>
          <w:tcPr>
            <w:tcW w:w="830" w:type="dxa"/>
            <w:tcMar>
              <w:top w:w="50" w:type="dxa"/>
              <w:left w:w="100" w:type="dxa"/>
            </w:tcMar>
            <w:vAlign w:val="center"/>
          </w:tcPr>
          <w:p w14:paraId="7AAD9C40">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2341FA13">
            <w:pPr>
              <w:spacing w:before="0" w:after="0" w:line="276" w:lineRule="auto"/>
              <w:ind w:left="135"/>
              <w:jc w:val="center"/>
            </w:pPr>
          </w:p>
        </w:tc>
        <w:tc>
          <w:tcPr>
            <w:tcW w:w="1628" w:type="dxa"/>
            <w:tcMar>
              <w:top w:w="50" w:type="dxa"/>
              <w:left w:w="100" w:type="dxa"/>
            </w:tcMar>
            <w:vAlign w:val="center"/>
          </w:tcPr>
          <w:p w14:paraId="213AE526">
            <w:pPr>
              <w:spacing w:before="0" w:after="0" w:line="276" w:lineRule="auto"/>
              <w:ind w:left="135"/>
              <w:jc w:val="center"/>
            </w:pPr>
            <w:r>
              <w:rPr>
                <w:rFonts w:ascii="Times New Roman" w:hAnsi="Times New Roman"/>
                <w:b w:val="0"/>
                <w:i w:val="0"/>
                <w:color w:val="000000"/>
                <w:sz w:val="24"/>
              </w:rPr>
              <w:t xml:space="preserve"> 0.5 </w:t>
            </w:r>
          </w:p>
        </w:tc>
        <w:tc>
          <w:tcPr>
            <w:tcW w:w="1155" w:type="dxa"/>
            <w:tcMar>
              <w:top w:w="50" w:type="dxa"/>
              <w:left w:w="100" w:type="dxa"/>
            </w:tcMar>
            <w:vAlign w:val="center"/>
          </w:tcPr>
          <w:p w14:paraId="37B0DC06">
            <w:pPr>
              <w:spacing w:before="0" w:after="0"/>
              <w:ind w:left="135"/>
              <w:jc w:val="left"/>
            </w:pPr>
          </w:p>
        </w:tc>
        <w:tc>
          <w:tcPr>
            <w:tcW w:w="1977" w:type="dxa"/>
            <w:tcMar>
              <w:top w:w="50" w:type="dxa"/>
              <w:left w:w="100" w:type="dxa"/>
            </w:tcMar>
            <w:vAlign w:val="center"/>
          </w:tcPr>
          <w:p w14:paraId="1D112FB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"https://m.edsoo.ru/863e0d9e" \h </w:instrText>
            </w:r>
            <w:r>
              <w:fldChar w:fldCharType="separate"/>
            </w:r>
            <w:r>
              <w:rPr>
                <w:rFonts w:ascii="Times New Roman" w:hAnsi="Times New Roman"/>
                <w:b w:val="0"/>
                <w:i w:val="0"/>
                <w:color w:val="0000FF"/>
                <w:sz w:val="22"/>
                <w:u w:val="single"/>
              </w:rPr>
              <w:t>https://m.edsoo.ru/863e0d9e</w:t>
            </w:r>
            <w:r>
              <w:rPr>
                <w:rFonts w:ascii="Times New Roman" w:hAnsi="Times New Roman"/>
                <w:b w:val="0"/>
                <w:i w:val="0"/>
                <w:color w:val="0000FF"/>
                <w:sz w:val="22"/>
                <w:u w:val="single"/>
              </w:rPr>
              <w:fldChar w:fldCharType="end"/>
            </w:r>
          </w:p>
        </w:tc>
      </w:tr>
      <w:tr w14:paraId="2828CD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52DC563D">
            <w:pPr>
              <w:spacing w:before="0" w:after="0"/>
              <w:ind w:left="0"/>
              <w:jc w:val="left"/>
            </w:pPr>
            <w:r>
              <w:rPr>
                <w:rFonts w:ascii="Times New Roman" w:hAnsi="Times New Roman"/>
                <w:b w:val="0"/>
                <w:i w:val="0"/>
                <w:color w:val="000000"/>
                <w:sz w:val="24"/>
              </w:rPr>
              <w:t>17</w:t>
            </w:r>
          </w:p>
        </w:tc>
        <w:tc>
          <w:tcPr>
            <w:tcW w:w="3168" w:type="dxa"/>
            <w:tcMar>
              <w:top w:w="50" w:type="dxa"/>
              <w:left w:w="100" w:type="dxa"/>
            </w:tcMar>
            <w:vAlign w:val="center"/>
          </w:tcPr>
          <w:p w14:paraId="7F5AE90C">
            <w:pPr>
              <w:spacing w:before="0" w:after="0"/>
              <w:ind w:left="135"/>
              <w:jc w:val="left"/>
            </w:pPr>
            <w:r>
              <w:rPr>
                <w:rFonts w:ascii="Times New Roman" w:hAnsi="Times New Roman"/>
                <w:b w:val="0"/>
                <w:i w:val="0"/>
                <w:color w:val="000000"/>
                <w:sz w:val="24"/>
              </w:rPr>
              <w:t>Мышечная система человека. Практическая работа «Изучение влияния статической и динамической нагрузки на утомление мышц»</w:t>
            </w:r>
          </w:p>
        </w:tc>
        <w:tc>
          <w:tcPr>
            <w:tcW w:w="830" w:type="dxa"/>
            <w:tcMar>
              <w:top w:w="50" w:type="dxa"/>
              <w:left w:w="100" w:type="dxa"/>
            </w:tcMar>
            <w:vAlign w:val="center"/>
          </w:tcPr>
          <w:p w14:paraId="2F68341B">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7AE9EE96">
            <w:pPr>
              <w:spacing w:before="0" w:after="0" w:line="276" w:lineRule="auto"/>
              <w:ind w:left="135"/>
              <w:jc w:val="center"/>
            </w:pPr>
          </w:p>
        </w:tc>
        <w:tc>
          <w:tcPr>
            <w:tcW w:w="1628" w:type="dxa"/>
            <w:tcMar>
              <w:top w:w="50" w:type="dxa"/>
              <w:left w:w="100" w:type="dxa"/>
            </w:tcMar>
            <w:vAlign w:val="center"/>
          </w:tcPr>
          <w:p w14:paraId="62E593B6">
            <w:pPr>
              <w:spacing w:before="0" w:after="0" w:line="276" w:lineRule="auto"/>
              <w:ind w:left="135"/>
              <w:jc w:val="center"/>
            </w:pPr>
            <w:r>
              <w:rPr>
                <w:rFonts w:ascii="Times New Roman" w:hAnsi="Times New Roman"/>
                <w:b w:val="0"/>
                <w:i w:val="0"/>
                <w:color w:val="000000"/>
                <w:sz w:val="24"/>
              </w:rPr>
              <w:t xml:space="preserve"> 0.5 </w:t>
            </w:r>
          </w:p>
        </w:tc>
        <w:tc>
          <w:tcPr>
            <w:tcW w:w="1155" w:type="dxa"/>
            <w:tcMar>
              <w:top w:w="50" w:type="dxa"/>
              <w:left w:w="100" w:type="dxa"/>
            </w:tcMar>
            <w:vAlign w:val="center"/>
          </w:tcPr>
          <w:p w14:paraId="44849DC0">
            <w:pPr>
              <w:spacing w:before="0" w:after="0"/>
              <w:ind w:left="135"/>
              <w:jc w:val="left"/>
            </w:pPr>
          </w:p>
        </w:tc>
        <w:tc>
          <w:tcPr>
            <w:tcW w:w="1977" w:type="dxa"/>
            <w:tcMar>
              <w:top w:w="50" w:type="dxa"/>
              <w:left w:w="100" w:type="dxa"/>
            </w:tcMar>
            <w:vAlign w:val="center"/>
          </w:tcPr>
          <w:p w14:paraId="2BAA3E2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"https://m.edsoo.ru/863e1398" \h </w:instrText>
            </w:r>
            <w:r>
              <w:fldChar w:fldCharType="separate"/>
            </w:r>
            <w:r>
              <w:rPr>
                <w:rFonts w:ascii="Times New Roman" w:hAnsi="Times New Roman"/>
                <w:b w:val="0"/>
                <w:i w:val="0"/>
                <w:color w:val="0000FF"/>
                <w:sz w:val="22"/>
                <w:u w:val="single"/>
              </w:rPr>
              <w:t>https://m.edsoo.ru/863e1398</w:t>
            </w:r>
            <w:r>
              <w:rPr>
                <w:rFonts w:ascii="Times New Roman" w:hAnsi="Times New Roman"/>
                <w:b w:val="0"/>
                <w:i w:val="0"/>
                <w:color w:val="0000FF"/>
                <w:sz w:val="22"/>
                <w:u w:val="single"/>
              </w:rPr>
              <w:fldChar w:fldCharType="end"/>
            </w:r>
          </w:p>
        </w:tc>
      </w:tr>
      <w:tr w14:paraId="1482F2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494AB443">
            <w:pPr>
              <w:spacing w:before="0" w:after="0"/>
              <w:ind w:left="0"/>
              <w:jc w:val="left"/>
            </w:pPr>
            <w:r>
              <w:rPr>
                <w:rFonts w:ascii="Times New Roman" w:hAnsi="Times New Roman"/>
                <w:b w:val="0"/>
                <w:i w:val="0"/>
                <w:color w:val="000000"/>
                <w:sz w:val="24"/>
              </w:rPr>
              <w:t>18</w:t>
            </w:r>
          </w:p>
        </w:tc>
        <w:tc>
          <w:tcPr>
            <w:tcW w:w="3168" w:type="dxa"/>
            <w:tcMar>
              <w:top w:w="50" w:type="dxa"/>
              <w:left w:w="100" w:type="dxa"/>
            </w:tcMar>
            <w:vAlign w:val="center"/>
          </w:tcPr>
          <w:p w14:paraId="5BFC1D13">
            <w:pPr>
              <w:spacing w:before="0" w:after="0"/>
              <w:ind w:left="135"/>
              <w:jc w:val="left"/>
            </w:pPr>
            <w:r>
              <w:rPr>
                <w:rFonts w:ascii="Times New Roman" w:hAnsi="Times New Roman"/>
                <w:b w:val="0"/>
                <w:i w:val="0"/>
                <w:color w:val="000000"/>
                <w:sz w:val="24"/>
              </w:rPr>
              <w:t>Нарушения опорно-двигательной системы</w:t>
            </w:r>
          </w:p>
        </w:tc>
        <w:tc>
          <w:tcPr>
            <w:tcW w:w="830" w:type="dxa"/>
            <w:tcMar>
              <w:top w:w="50" w:type="dxa"/>
              <w:left w:w="100" w:type="dxa"/>
            </w:tcMar>
            <w:vAlign w:val="center"/>
          </w:tcPr>
          <w:p w14:paraId="42FC5BD8">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314A6191">
            <w:pPr>
              <w:spacing w:before="0" w:after="0" w:line="276" w:lineRule="auto"/>
              <w:ind w:left="135"/>
              <w:jc w:val="center"/>
            </w:pPr>
          </w:p>
        </w:tc>
        <w:tc>
          <w:tcPr>
            <w:tcW w:w="1628" w:type="dxa"/>
            <w:tcMar>
              <w:top w:w="50" w:type="dxa"/>
              <w:left w:w="100" w:type="dxa"/>
            </w:tcMar>
            <w:vAlign w:val="center"/>
          </w:tcPr>
          <w:p w14:paraId="0A4335AC">
            <w:pPr>
              <w:spacing w:before="0" w:after="0" w:line="276" w:lineRule="auto"/>
              <w:ind w:left="135"/>
              <w:jc w:val="center"/>
            </w:pPr>
          </w:p>
        </w:tc>
        <w:tc>
          <w:tcPr>
            <w:tcW w:w="1155" w:type="dxa"/>
            <w:tcMar>
              <w:top w:w="50" w:type="dxa"/>
              <w:left w:w="100" w:type="dxa"/>
            </w:tcMar>
            <w:vAlign w:val="center"/>
          </w:tcPr>
          <w:p w14:paraId="5D73141F">
            <w:pPr>
              <w:spacing w:before="0" w:after="0"/>
              <w:ind w:left="135"/>
              <w:jc w:val="left"/>
            </w:pPr>
          </w:p>
        </w:tc>
        <w:tc>
          <w:tcPr>
            <w:tcW w:w="1977" w:type="dxa"/>
            <w:tcMar>
              <w:top w:w="50" w:type="dxa"/>
              <w:left w:w="100" w:type="dxa"/>
            </w:tcMar>
            <w:vAlign w:val="center"/>
          </w:tcPr>
          <w:p w14:paraId="2AC6AC9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"https://m.edsoo.ru/863e15f0" \h </w:instrText>
            </w:r>
            <w:r>
              <w:fldChar w:fldCharType="separate"/>
            </w:r>
            <w:r>
              <w:rPr>
                <w:rFonts w:ascii="Times New Roman" w:hAnsi="Times New Roman"/>
                <w:b w:val="0"/>
                <w:i w:val="0"/>
                <w:color w:val="0000FF"/>
                <w:sz w:val="22"/>
                <w:u w:val="single"/>
              </w:rPr>
              <w:t>https://m.edsoo.ru/863e15f0</w:t>
            </w:r>
            <w:r>
              <w:rPr>
                <w:rFonts w:ascii="Times New Roman" w:hAnsi="Times New Roman"/>
                <w:b w:val="0"/>
                <w:i w:val="0"/>
                <w:color w:val="0000FF"/>
                <w:sz w:val="22"/>
                <w:u w:val="single"/>
              </w:rPr>
              <w:fldChar w:fldCharType="end"/>
            </w:r>
          </w:p>
        </w:tc>
      </w:tr>
      <w:tr w14:paraId="65CFEE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2473EE4A">
            <w:pPr>
              <w:spacing w:before="0" w:after="0"/>
              <w:ind w:left="0"/>
              <w:jc w:val="left"/>
            </w:pPr>
            <w:r>
              <w:rPr>
                <w:rFonts w:ascii="Times New Roman" w:hAnsi="Times New Roman"/>
                <w:b w:val="0"/>
                <w:i w:val="0"/>
                <w:color w:val="000000"/>
                <w:sz w:val="24"/>
              </w:rPr>
              <w:t>19</w:t>
            </w:r>
          </w:p>
        </w:tc>
        <w:tc>
          <w:tcPr>
            <w:tcW w:w="3168" w:type="dxa"/>
            <w:tcMar>
              <w:top w:w="50" w:type="dxa"/>
              <w:left w:w="100" w:type="dxa"/>
            </w:tcMar>
            <w:vAlign w:val="center"/>
          </w:tcPr>
          <w:p w14:paraId="048A7F34">
            <w:pPr>
              <w:spacing w:before="0" w:after="0"/>
              <w:ind w:left="135"/>
              <w:jc w:val="left"/>
            </w:pPr>
            <w:r>
              <w:rPr>
                <w:rFonts w:ascii="Times New Roman" w:hAnsi="Times New Roman"/>
                <w:b w:val="0"/>
                <w:i w:val="0"/>
                <w:color w:val="000000"/>
                <w:sz w:val="24"/>
              </w:rPr>
              <w:t>Профилактика травматизма. Первая помощь при травмах опорно-двигательного аппарата. Практическая работа «Оказание первой помощи при повреждении скелета и мышц»</w:t>
            </w:r>
          </w:p>
        </w:tc>
        <w:tc>
          <w:tcPr>
            <w:tcW w:w="830" w:type="dxa"/>
            <w:tcMar>
              <w:top w:w="50" w:type="dxa"/>
              <w:left w:w="100" w:type="dxa"/>
            </w:tcMar>
            <w:vAlign w:val="center"/>
          </w:tcPr>
          <w:p w14:paraId="58D65A7F">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05773BB5">
            <w:pPr>
              <w:spacing w:before="0" w:after="0" w:line="276" w:lineRule="auto"/>
              <w:ind w:left="135"/>
              <w:jc w:val="center"/>
            </w:pPr>
          </w:p>
        </w:tc>
        <w:tc>
          <w:tcPr>
            <w:tcW w:w="1628" w:type="dxa"/>
            <w:tcMar>
              <w:top w:w="50" w:type="dxa"/>
              <w:left w:w="100" w:type="dxa"/>
            </w:tcMar>
            <w:vAlign w:val="center"/>
          </w:tcPr>
          <w:p w14:paraId="2B8D0A54">
            <w:pPr>
              <w:spacing w:before="0" w:after="0" w:line="276" w:lineRule="auto"/>
              <w:ind w:left="135"/>
              <w:jc w:val="center"/>
            </w:pPr>
            <w:r>
              <w:rPr>
                <w:rFonts w:ascii="Times New Roman" w:hAnsi="Times New Roman"/>
                <w:b w:val="0"/>
                <w:i w:val="0"/>
                <w:color w:val="000000"/>
                <w:sz w:val="24"/>
              </w:rPr>
              <w:t xml:space="preserve"> 0.5 </w:t>
            </w:r>
          </w:p>
        </w:tc>
        <w:tc>
          <w:tcPr>
            <w:tcW w:w="1155" w:type="dxa"/>
            <w:tcMar>
              <w:top w:w="50" w:type="dxa"/>
              <w:left w:w="100" w:type="dxa"/>
            </w:tcMar>
            <w:vAlign w:val="center"/>
          </w:tcPr>
          <w:p w14:paraId="67B24A54">
            <w:pPr>
              <w:spacing w:before="0" w:after="0"/>
              <w:ind w:left="135"/>
              <w:jc w:val="left"/>
            </w:pPr>
          </w:p>
        </w:tc>
        <w:tc>
          <w:tcPr>
            <w:tcW w:w="1977" w:type="dxa"/>
            <w:tcMar>
              <w:top w:w="50" w:type="dxa"/>
              <w:left w:w="100" w:type="dxa"/>
            </w:tcMar>
            <w:vAlign w:val="center"/>
          </w:tcPr>
          <w:p w14:paraId="1A8405B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"https://m.edsoo.ru/863e15f0" \h </w:instrText>
            </w:r>
            <w:r>
              <w:fldChar w:fldCharType="separate"/>
            </w:r>
            <w:r>
              <w:rPr>
                <w:rFonts w:ascii="Times New Roman" w:hAnsi="Times New Roman"/>
                <w:b w:val="0"/>
                <w:i w:val="0"/>
                <w:color w:val="0000FF"/>
                <w:sz w:val="22"/>
                <w:u w:val="single"/>
              </w:rPr>
              <w:t>https://m.edsoo.ru/863e15f0</w:t>
            </w:r>
            <w:r>
              <w:rPr>
                <w:rFonts w:ascii="Times New Roman" w:hAnsi="Times New Roman"/>
                <w:b w:val="0"/>
                <w:i w:val="0"/>
                <w:color w:val="0000FF"/>
                <w:sz w:val="22"/>
                <w:u w:val="single"/>
              </w:rPr>
              <w:fldChar w:fldCharType="end"/>
            </w:r>
          </w:p>
        </w:tc>
      </w:tr>
      <w:tr w14:paraId="31A0F6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40BE465A">
            <w:pPr>
              <w:spacing w:before="0" w:after="0"/>
              <w:ind w:left="0"/>
              <w:jc w:val="left"/>
            </w:pPr>
            <w:r>
              <w:rPr>
                <w:rFonts w:ascii="Times New Roman" w:hAnsi="Times New Roman"/>
                <w:b w:val="0"/>
                <w:i w:val="0"/>
                <w:color w:val="000000"/>
                <w:sz w:val="24"/>
              </w:rPr>
              <w:t>20</w:t>
            </w:r>
          </w:p>
        </w:tc>
        <w:tc>
          <w:tcPr>
            <w:tcW w:w="3168" w:type="dxa"/>
            <w:tcMar>
              <w:top w:w="50" w:type="dxa"/>
              <w:left w:w="100" w:type="dxa"/>
            </w:tcMar>
            <w:vAlign w:val="center"/>
          </w:tcPr>
          <w:p w14:paraId="23F7A321">
            <w:pPr>
              <w:spacing w:before="0" w:after="0"/>
              <w:ind w:left="135"/>
              <w:jc w:val="left"/>
            </w:pPr>
            <w:r>
              <w:rPr>
                <w:rFonts w:ascii="Times New Roman" w:hAnsi="Times New Roman"/>
                <w:b w:val="0"/>
                <w:i w:val="0"/>
                <w:color w:val="000000"/>
                <w:sz w:val="24"/>
              </w:rPr>
              <w:t>Внутренняя среда организма и ее функции</w:t>
            </w:r>
          </w:p>
        </w:tc>
        <w:tc>
          <w:tcPr>
            <w:tcW w:w="830" w:type="dxa"/>
            <w:tcMar>
              <w:top w:w="50" w:type="dxa"/>
              <w:left w:w="100" w:type="dxa"/>
            </w:tcMar>
            <w:vAlign w:val="center"/>
          </w:tcPr>
          <w:p w14:paraId="7C685DFD">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2D79441D">
            <w:pPr>
              <w:spacing w:before="0" w:after="0" w:line="276" w:lineRule="auto"/>
              <w:ind w:left="135"/>
              <w:jc w:val="center"/>
            </w:pPr>
          </w:p>
        </w:tc>
        <w:tc>
          <w:tcPr>
            <w:tcW w:w="1628" w:type="dxa"/>
            <w:tcMar>
              <w:top w:w="50" w:type="dxa"/>
              <w:left w:w="100" w:type="dxa"/>
            </w:tcMar>
            <w:vAlign w:val="center"/>
          </w:tcPr>
          <w:p w14:paraId="35C897A6">
            <w:pPr>
              <w:spacing w:before="0" w:after="0" w:line="276" w:lineRule="auto"/>
              <w:ind w:left="135"/>
              <w:jc w:val="center"/>
            </w:pPr>
          </w:p>
        </w:tc>
        <w:tc>
          <w:tcPr>
            <w:tcW w:w="1155" w:type="dxa"/>
            <w:tcMar>
              <w:top w:w="50" w:type="dxa"/>
              <w:left w:w="100" w:type="dxa"/>
            </w:tcMar>
            <w:vAlign w:val="center"/>
          </w:tcPr>
          <w:p w14:paraId="1901AB8A">
            <w:pPr>
              <w:spacing w:before="0" w:after="0"/>
              <w:ind w:left="135"/>
              <w:jc w:val="left"/>
            </w:pPr>
          </w:p>
        </w:tc>
        <w:tc>
          <w:tcPr>
            <w:tcW w:w="1977" w:type="dxa"/>
            <w:tcMar>
              <w:top w:w="50" w:type="dxa"/>
              <w:left w:w="100" w:type="dxa"/>
            </w:tcMar>
            <w:vAlign w:val="center"/>
          </w:tcPr>
          <w:p w14:paraId="7591D2B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"https://m.edsoo.ru/863e1712" \h </w:instrText>
            </w:r>
            <w:r>
              <w:fldChar w:fldCharType="separate"/>
            </w:r>
            <w:r>
              <w:rPr>
                <w:rFonts w:ascii="Times New Roman" w:hAnsi="Times New Roman"/>
                <w:b w:val="0"/>
                <w:i w:val="0"/>
                <w:color w:val="0000FF"/>
                <w:sz w:val="22"/>
                <w:u w:val="single"/>
              </w:rPr>
              <w:t>https://m.edsoo.ru/863e1712</w:t>
            </w:r>
            <w:r>
              <w:rPr>
                <w:rFonts w:ascii="Times New Roman" w:hAnsi="Times New Roman"/>
                <w:b w:val="0"/>
                <w:i w:val="0"/>
                <w:color w:val="0000FF"/>
                <w:sz w:val="22"/>
                <w:u w:val="single"/>
              </w:rPr>
              <w:fldChar w:fldCharType="end"/>
            </w:r>
          </w:p>
        </w:tc>
      </w:tr>
      <w:tr w14:paraId="40EEBE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78142E5F">
            <w:pPr>
              <w:spacing w:before="0" w:after="0"/>
              <w:ind w:left="0"/>
              <w:jc w:val="left"/>
            </w:pPr>
            <w:r>
              <w:rPr>
                <w:rFonts w:ascii="Times New Roman" w:hAnsi="Times New Roman"/>
                <w:b w:val="0"/>
                <w:i w:val="0"/>
                <w:color w:val="000000"/>
                <w:sz w:val="24"/>
              </w:rPr>
              <w:t>21</w:t>
            </w:r>
          </w:p>
        </w:tc>
        <w:tc>
          <w:tcPr>
            <w:tcW w:w="3168" w:type="dxa"/>
            <w:tcMar>
              <w:top w:w="50" w:type="dxa"/>
              <w:left w:w="100" w:type="dxa"/>
            </w:tcMar>
            <w:vAlign w:val="center"/>
          </w:tcPr>
          <w:p w14:paraId="586C6D5C">
            <w:pPr>
              <w:spacing w:before="0" w:after="0"/>
              <w:ind w:left="135"/>
              <w:jc w:val="left"/>
            </w:pPr>
            <w:r>
              <w:rPr>
                <w:rFonts w:ascii="Times New Roman" w:hAnsi="Times New Roman"/>
                <w:b w:val="0"/>
                <w:i w:val="0"/>
                <w:color w:val="000000"/>
                <w:sz w:val="24"/>
              </w:rPr>
              <w:t>Состав крови. Лабораторная работа «Изучение микроскопического строения крови человека и лягушки (сравнение)»</w:t>
            </w:r>
          </w:p>
        </w:tc>
        <w:tc>
          <w:tcPr>
            <w:tcW w:w="830" w:type="dxa"/>
            <w:tcMar>
              <w:top w:w="50" w:type="dxa"/>
              <w:left w:w="100" w:type="dxa"/>
            </w:tcMar>
            <w:vAlign w:val="center"/>
          </w:tcPr>
          <w:p w14:paraId="6B0E2D3D">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175E0F8B">
            <w:pPr>
              <w:spacing w:before="0" w:after="0" w:line="276" w:lineRule="auto"/>
              <w:ind w:left="135"/>
              <w:jc w:val="center"/>
            </w:pPr>
          </w:p>
        </w:tc>
        <w:tc>
          <w:tcPr>
            <w:tcW w:w="1628" w:type="dxa"/>
            <w:tcMar>
              <w:top w:w="50" w:type="dxa"/>
              <w:left w:w="100" w:type="dxa"/>
            </w:tcMar>
            <w:vAlign w:val="center"/>
          </w:tcPr>
          <w:p w14:paraId="1F6DA060">
            <w:pPr>
              <w:spacing w:before="0" w:after="0" w:line="276" w:lineRule="auto"/>
              <w:ind w:left="135"/>
              <w:jc w:val="center"/>
            </w:pPr>
            <w:r>
              <w:rPr>
                <w:rFonts w:ascii="Times New Roman" w:hAnsi="Times New Roman"/>
                <w:b w:val="0"/>
                <w:i w:val="0"/>
                <w:color w:val="000000"/>
                <w:sz w:val="24"/>
              </w:rPr>
              <w:t xml:space="preserve"> 0.5 </w:t>
            </w:r>
          </w:p>
        </w:tc>
        <w:tc>
          <w:tcPr>
            <w:tcW w:w="1155" w:type="dxa"/>
            <w:tcMar>
              <w:top w:w="50" w:type="dxa"/>
              <w:left w:w="100" w:type="dxa"/>
            </w:tcMar>
            <w:vAlign w:val="center"/>
          </w:tcPr>
          <w:p w14:paraId="0EB47F09">
            <w:pPr>
              <w:spacing w:before="0" w:after="0"/>
              <w:ind w:left="135"/>
              <w:jc w:val="left"/>
            </w:pPr>
          </w:p>
        </w:tc>
        <w:tc>
          <w:tcPr>
            <w:tcW w:w="1977" w:type="dxa"/>
            <w:tcMar>
              <w:top w:w="50" w:type="dxa"/>
              <w:left w:w="100" w:type="dxa"/>
            </w:tcMar>
            <w:vAlign w:val="center"/>
          </w:tcPr>
          <w:p w14:paraId="31A9B8A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"https://m.edsoo.ru/863e1712" \h </w:instrText>
            </w:r>
            <w:r>
              <w:fldChar w:fldCharType="separate"/>
            </w:r>
            <w:r>
              <w:rPr>
                <w:rFonts w:ascii="Times New Roman" w:hAnsi="Times New Roman"/>
                <w:b w:val="0"/>
                <w:i w:val="0"/>
                <w:color w:val="0000FF"/>
                <w:sz w:val="22"/>
                <w:u w:val="single"/>
              </w:rPr>
              <w:t>https://m.edsoo.ru/863e1712</w:t>
            </w:r>
            <w:r>
              <w:rPr>
                <w:rFonts w:ascii="Times New Roman" w:hAnsi="Times New Roman"/>
                <w:b w:val="0"/>
                <w:i w:val="0"/>
                <w:color w:val="0000FF"/>
                <w:sz w:val="22"/>
                <w:u w:val="single"/>
              </w:rPr>
              <w:fldChar w:fldCharType="end"/>
            </w:r>
          </w:p>
        </w:tc>
      </w:tr>
      <w:tr w14:paraId="4C3693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38757EB0">
            <w:pPr>
              <w:spacing w:before="0" w:after="0"/>
              <w:ind w:left="0"/>
              <w:jc w:val="left"/>
            </w:pPr>
            <w:r>
              <w:rPr>
                <w:rFonts w:ascii="Times New Roman" w:hAnsi="Times New Roman"/>
                <w:b w:val="0"/>
                <w:i w:val="0"/>
                <w:color w:val="000000"/>
                <w:sz w:val="24"/>
              </w:rPr>
              <w:t>22</w:t>
            </w:r>
          </w:p>
        </w:tc>
        <w:tc>
          <w:tcPr>
            <w:tcW w:w="3168" w:type="dxa"/>
            <w:tcMar>
              <w:top w:w="50" w:type="dxa"/>
              <w:left w:w="100" w:type="dxa"/>
            </w:tcMar>
            <w:vAlign w:val="center"/>
          </w:tcPr>
          <w:p w14:paraId="41C6A7EA">
            <w:pPr>
              <w:spacing w:before="0" w:after="0"/>
              <w:ind w:left="135"/>
              <w:jc w:val="left"/>
            </w:pPr>
            <w:r>
              <w:rPr>
                <w:rFonts w:ascii="Times New Roman" w:hAnsi="Times New Roman"/>
                <w:b w:val="0"/>
                <w:i w:val="0"/>
                <w:color w:val="000000"/>
                <w:sz w:val="24"/>
              </w:rPr>
              <w:t>Свёртывание крови. Переливание крови. Группы крови</w:t>
            </w:r>
          </w:p>
        </w:tc>
        <w:tc>
          <w:tcPr>
            <w:tcW w:w="830" w:type="dxa"/>
            <w:tcMar>
              <w:top w:w="50" w:type="dxa"/>
              <w:left w:w="100" w:type="dxa"/>
            </w:tcMar>
            <w:vAlign w:val="center"/>
          </w:tcPr>
          <w:p w14:paraId="14200F6A">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19735BAD">
            <w:pPr>
              <w:spacing w:before="0" w:after="0" w:line="276" w:lineRule="auto"/>
              <w:ind w:left="135"/>
              <w:jc w:val="center"/>
            </w:pPr>
          </w:p>
        </w:tc>
        <w:tc>
          <w:tcPr>
            <w:tcW w:w="1628" w:type="dxa"/>
            <w:tcMar>
              <w:top w:w="50" w:type="dxa"/>
              <w:left w:w="100" w:type="dxa"/>
            </w:tcMar>
            <w:vAlign w:val="center"/>
          </w:tcPr>
          <w:p w14:paraId="2458F43B">
            <w:pPr>
              <w:spacing w:before="0" w:after="0" w:line="276" w:lineRule="auto"/>
              <w:ind w:left="135"/>
              <w:jc w:val="center"/>
            </w:pPr>
          </w:p>
        </w:tc>
        <w:tc>
          <w:tcPr>
            <w:tcW w:w="1155" w:type="dxa"/>
            <w:tcMar>
              <w:top w:w="50" w:type="dxa"/>
              <w:left w:w="100" w:type="dxa"/>
            </w:tcMar>
            <w:vAlign w:val="center"/>
          </w:tcPr>
          <w:p w14:paraId="3B442BE9">
            <w:pPr>
              <w:spacing w:before="0" w:after="0"/>
              <w:ind w:left="135"/>
              <w:jc w:val="left"/>
            </w:pPr>
          </w:p>
        </w:tc>
        <w:tc>
          <w:tcPr>
            <w:tcW w:w="1977" w:type="dxa"/>
            <w:tcMar>
              <w:top w:w="50" w:type="dxa"/>
              <w:left w:w="100" w:type="dxa"/>
            </w:tcMar>
            <w:vAlign w:val="center"/>
          </w:tcPr>
          <w:p w14:paraId="0B2AFF1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"https://m.edsoo.ru/863e182a" \h </w:instrText>
            </w:r>
            <w:r>
              <w:fldChar w:fldCharType="separate"/>
            </w:r>
            <w:r>
              <w:rPr>
                <w:rFonts w:ascii="Times New Roman" w:hAnsi="Times New Roman"/>
                <w:b w:val="0"/>
                <w:i w:val="0"/>
                <w:color w:val="0000FF"/>
                <w:sz w:val="22"/>
                <w:u w:val="single"/>
              </w:rPr>
              <w:t>https://m.edsoo.ru/863e182a</w:t>
            </w:r>
            <w:r>
              <w:rPr>
                <w:rFonts w:ascii="Times New Roman" w:hAnsi="Times New Roman"/>
                <w:b w:val="0"/>
                <w:i w:val="0"/>
                <w:color w:val="0000FF"/>
                <w:sz w:val="22"/>
                <w:u w:val="single"/>
              </w:rPr>
              <w:fldChar w:fldCharType="end"/>
            </w:r>
          </w:p>
        </w:tc>
      </w:tr>
      <w:tr w14:paraId="1D07A2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475FFCA8">
            <w:pPr>
              <w:spacing w:before="0" w:after="0"/>
              <w:ind w:left="0"/>
              <w:jc w:val="left"/>
            </w:pPr>
            <w:r>
              <w:rPr>
                <w:rFonts w:ascii="Times New Roman" w:hAnsi="Times New Roman"/>
                <w:b w:val="0"/>
                <w:i w:val="0"/>
                <w:color w:val="000000"/>
                <w:sz w:val="24"/>
              </w:rPr>
              <w:t>23</w:t>
            </w:r>
          </w:p>
        </w:tc>
        <w:tc>
          <w:tcPr>
            <w:tcW w:w="3168" w:type="dxa"/>
            <w:tcMar>
              <w:top w:w="50" w:type="dxa"/>
              <w:left w:w="100" w:type="dxa"/>
            </w:tcMar>
            <w:vAlign w:val="center"/>
          </w:tcPr>
          <w:p w14:paraId="339854B7">
            <w:pPr>
              <w:spacing w:before="0" w:after="0"/>
              <w:ind w:left="135"/>
              <w:jc w:val="left"/>
            </w:pPr>
            <w:r>
              <w:rPr>
                <w:rFonts w:ascii="Times New Roman" w:hAnsi="Times New Roman"/>
                <w:b w:val="0"/>
                <w:i w:val="0"/>
                <w:color w:val="000000"/>
                <w:sz w:val="24"/>
              </w:rPr>
              <w:t>Иммунитет и его виды</w:t>
            </w:r>
          </w:p>
        </w:tc>
        <w:tc>
          <w:tcPr>
            <w:tcW w:w="830" w:type="dxa"/>
            <w:tcMar>
              <w:top w:w="50" w:type="dxa"/>
              <w:left w:w="100" w:type="dxa"/>
            </w:tcMar>
            <w:vAlign w:val="center"/>
          </w:tcPr>
          <w:p w14:paraId="74EFA53F">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5693F143">
            <w:pPr>
              <w:spacing w:before="0" w:after="0" w:line="276" w:lineRule="auto"/>
              <w:ind w:left="135"/>
              <w:jc w:val="center"/>
            </w:pPr>
          </w:p>
        </w:tc>
        <w:tc>
          <w:tcPr>
            <w:tcW w:w="1628" w:type="dxa"/>
            <w:tcMar>
              <w:top w:w="50" w:type="dxa"/>
              <w:left w:w="100" w:type="dxa"/>
            </w:tcMar>
            <w:vAlign w:val="center"/>
          </w:tcPr>
          <w:p w14:paraId="2DB2B7E2">
            <w:pPr>
              <w:spacing w:before="0" w:after="0" w:line="276" w:lineRule="auto"/>
              <w:ind w:left="135"/>
              <w:jc w:val="center"/>
            </w:pPr>
          </w:p>
        </w:tc>
        <w:tc>
          <w:tcPr>
            <w:tcW w:w="1155" w:type="dxa"/>
            <w:tcMar>
              <w:top w:w="50" w:type="dxa"/>
              <w:left w:w="100" w:type="dxa"/>
            </w:tcMar>
            <w:vAlign w:val="center"/>
          </w:tcPr>
          <w:p w14:paraId="70568B6E">
            <w:pPr>
              <w:spacing w:before="0" w:after="0"/>
              <w:ind w:left="135"/>
              <w:jc w:val="left"/>
            </w:pPr>
          </w:p>
        </w:tc>
        <w:tc>
          <w:tcPr>
            <w:tcW w:w="1977" w:type="dxa"/>
            <w:tcMar>
              <w:top w:w="50" w:type="dxa"/>
              <w:left w:w="100" w:type="dxa"/>
            </w:tcMar>
            <w:vAlign w:val="center"/>
          </w:tcPr>
          <w:p w14:paraId="1ABBD56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"https://m.edsoo.ru/863e1942" \h </w:instrText>
            </w:r>
            <w:r>
              <w:fldChar w:fldCharType="separate"/>
            </w:r>
            <w:r>
              <w:rPr>
                <w:rFonts w:ascii="Times New Roman" w:hAnsi="Times New Roman"/>
                <w:b w:val="0"/>
                <w:i w:val="0"/>
                <w:color w:val="0000FF"/>
                <w:sz w:val="22"/>
                <w:u w:val="single"/>
              </w:rPr>
              <w:t>https://m.edsoo.ru/863e1942</w:t>
            </w:r>
            <w:r>
              <w:rPr>
                <w:rFonts w:ascii="Times New Roman" w:hAnsi="Times New Roman"/>
                <w:b w:val="0"/>
                <w:i w:val="0"/>
                <w:color w:val="0000FF"/>
                <w:sz w:val="22"/>
                <w:u w:val="single"/>
              </w:rPr>
              <w:fldChar w:fldCharType="end"/>
            </w:r>
          </w:p>
        </w:tc>
      </w:tr>
      <w:tr w14:paraId="6A4672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6DD58A0A">
            <w:pPr>
              <w:spacing w:before="0" w:after="0"/>
              <w:ind w:left="0"/>
              <w:jc w:val="left"/>
            </w:pPr>
            <w:r>
              <w:rPr>
                <w:rFonts w:ascii="Times New Roman" w:hAnsi="Times New Roman"/>
                <w:b w:val="0"/>
                <w:i w:val="0"/>
                <w:color w:val="000000"/>
                <w:sz w:val="24"/>
              </w:rPr>
              <w:t>24</w:t>
            </w:r>
          </w:p>
        </w:tc>
        <w:tc>
          <w:tcPr>
            <w:tcW w:w="3168" w:type="dxa"/>
            <w:tcMar>
              <w:top w:w="50" w:type="dxa"/>
              <w:left w:w="100" w:type="dxa"/>
            </w:tcMar>
            <w:vAlign w:val="center"/>
          </w:tcPr>
          <w:p w14:paraId="43E95B53">
            <w:pPr>
              <w:spacing w:before="0" w:after="0"/>
              <w:ind w:left="135"/>
              <w:jc w:val="left"/>
            </w:pPr>
            <w:r>
              <w:rPr>
                <w:rFonts w:ascii="Times New Roman" w:hAnsi="Times New Roman"/>
                <w:b w:val="0"/>
                <w:i w:val="0"/>
                <w:color w:val="000000"/>
                <w:sz w:val="24"/>
              </w:rPr>
              <w:t>Органы кровообращения Строение и работа сердца</w:t>
            </w:r>
          </w:p>
        </w:tc>
        <w:tc>
          <w:tcPr>
            <w:tcW w:w="830" w:type="dxa"/>
            <w:tcMar>
              <w:top w:w="50" w:type="dxa"/>
              <w:left w:w="100" w:type="dxa"/>
            </w:tcMar>
            <w:vAlign w:val="center"/>
          </w:tcPr>
          <w:p w14:paraId="138401D0">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01335C98">
            <w:pPr>
              <w:spacing w:before="0" w:after="0" w:line="276" w:lineRule="auto"/>
              <w:ind w:left="135"/>
              <w:jc w:val="center"/>
            </w:pPr>
          </w:p>
        </w:tc>
        <w:tc>
          <w:tcPr>
            <w:tcW w:w="1628" w:type="dxa"/>
            <w:tcMar>
              <w:top w:w="50" w:type="dxa"/>
              <w:left w:w="100" w:type="dxa"/>
            </w:tcMar>
            <w:vAlign w:val="center"/>
          </w:tcPr>
          <w:p w14:paraId="6C2A4A70">
            <w:pPr>
              <w:spacing w:before="0" w:after="0" w:line="276" w:lineRule="auto"/>
              <w:ind w:left="135"/>
              <w:jc w:val="center"/>
            </w:pPr>
          </w:p>
        </w:tc>
        <w:tc>
          <w:tcPr>
            <w:tcW w:w="1155" w:type="dxa"/>
            <w:tcMar>
              <w:top w:w="50" w:type="dxa"/>
              <w:left w:w="100" w:type="dxa"/>
            </w:tcMar>
            <w:vAlign w:val="center"/>
          </w:tcPr>
          <w:p w14:paraId="4580E092">
            <w:pPr>
              <w:spacing w:before="0" w:after="0"/>
              <w:ind w:left="135"/>
              <w:jc w:val="left"/>
            </w:pPr>
          </w:p>
        </w:tc>
        <w:tc>
          <w:tcPr>
            <w:tcW w:w="1977" w:type="dxa"/>
            <w:tcMar>
              <w:top w:w="50" w:type="dxa"/>
              <w:left w:w="100" w:type="dxa"/>
            </w:tcMar>
            <w:vAlign w:val="center"/>
          </w:tcPr>
          <w:p w14:paraId="15CE948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"https://m.edsoo.ru/863e1d70" \h </w:instrText>
            </w:r>
            <w:r>
              <w:fldChar w:fldCharType="separate"/>
            </w:r>
            <w:r>
              <w:rPr>
                <w:rFonts w:ascii="Times New Roman" w:hAnsi="Times New Roman"/>
                <w:b w:val="0"/>
                <w:i w:val="0"/>
                <w:color w:val="0000FF"/>
                <w:sz w:val="22"/>
                <w:u w:val="single"/>
              </w:rPr>
              <w:t>https://m.edsoo.ru/863e1d70</w:t>
            </w:r>
            <w:r>
              <w:rPr>
                <w:rFonts w:ascii="Times New Roman" w:hAnsi="Times New Roman"/>
                <w:b w:val="0"/>
                <w:i w:val="0"/>
                <w:color w:val="0000FF"/>
                <w:sz w:val="22"/>
                <w:u w:val="single"/>
              </w:rPr>
              <w:fldChar w:fldCharType="end"/>
            </w:r>
          </w:p>
        </w:tc>
      </w:tr>
      <w:tr w14:paraId="7160FF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5C699AB0">
            <w:pPr>
              <w:spacing w:before="0" w:after="0"/>
              <w:ind w:left="0"/>
              <w:jc w:val="left"/>
            </w:pPr>
            <w:r>
              <w:rPr>
                <w:rFonts w:ascii="Times New Roman" w:hAnsi="Times New Roman"/>
                <w:b w:val="0"/>
                <w:i w:val="0"/>
                <w:color w:val="000000"/>
                <w:sz w:val="24"/>
              </w:rPr>
              <w:t>25</w:t>
            </w:r>
          </w:p>
        </w:tc>
        <w:tc>
          <w:tcPr>
            <w:tcW w:w="3168" w:type="dxa"/>
            <w:tcMar>
              <w:top w:w="50" w:type="dxa"/>
              <w:left w:w="100" w:type="dxa"/>
            </w:tcMar>
            <w:vAlign w:val="center"/>
          </w:tcPr>
          <w:p w14:paraId="45A26BD6">
            <w:pPr>
              <w:spacing w:before="0" w:after="0"/>
              <w:ind w:left="135"/>
              <w:jc w:val="left"/>
            </w:pPr>
            <w:r>
              <w:rPr>
                <w:rFonts w:ascii="Times New Roman" w:hAnsi="Times New Roman"/>
                <w:b w:val="0"/>
                <w:i w:val="0"/>
                <w:color w:val="000000"/>
                <w:sz w:val="24"/>
              </w:rPr>
              <w:t>Сосудистая система. Практическая работа «Измерение кровяного давления»</w:t>
            </w:r>
          </w:p>
        </w:tc>
        <w:tc>
          <w:tcPr>
            <w:tcW w:w="830" w:type="dxa"/>
            <w:tcMar>
              <w:top w:w="50" w:type="dxa"/>
              <w:left w:w="100" w:type="dxa"/>
            </w:tcMar>
            <w:vAlign w:val="center"/>
          </w:tcPr>
          <w:p w14:paraId="002E5952">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5674FE53">
            <w:pPr>
              <w:spacing w:before="0" w:after="0" w:line="276" w:lineRule="auto"/>
              <w:ind w:left="135"/>
              <w:jc w:val="center"/>
            </w:pPr>
          </w:p>
        </w:tc>
        <w:tc>
          <w:tcPr>
            <w:tcW w:w="1628" w:type="dxa"/>
            <w:tcMar>
              <w:top w:w="50" w:type="dxa"/>
              <w:left w:w="100" w:type="dxa"/>
            </w:tcMar>
            <w:vAlign w:val="center"/>
          </w:tcPr>
          <w:p w14:paraId="2AFBFBEB">
            <w:pPr>
              <w:spacing w:before="0" w:after="0" w:line="276" w:lineRule="auto"/>
              <w:ind w:left="135"/>
              <w:jc w:val="center"/>
            </w:pPr>
            <w:r>
              <w:rPr>
                <w:rFonts w:ascii="Times New Roman" w:hAnsi="Times New Roman"/>
                <w:b w:val="0"/>
                <w:i w:val="0"/>
                <w:color w:val="000000"/>
                <w:sz w:val="24"/>
              </w:rPr>
              <w:t xml:space="preserve"> 0.5 </w:t>
            </w:r>
          </w:p>
        </w:tc>
        <w:tc>
          <w:tcPr>
            <w:tcW w:w="1155" w:type="dxa"/>
            <w:tcMar>
              <w:top w:w="50" w:type="dxa"/>
              <w:left w:w="100" w:type="dxa"/>
            </w:tcMar>
            <w:vAlign w:val="center"/>
          </w:tcPr>
          <w:p w14:paraId="4172A379">
            <w:pPr>
              <w:spacing w:before="0" w:after="0"/>
              <w:ind w:left="135"/>
              <w:jc w:val="left"/>
            </w:pPr>
          </w:p>
        </w:tc>
        <w:tc>
          <w:tcPr>
            <w:tcW w:w="1977" w:type="dxa"/>
            <w:tcMar>
              <w:top w:w="50" w:type="dxa"/>
              <w:left w:w="100" w:type="dxa"/>
            </w:tcMar>
            <w:vAlign w:val="center"/>
          </w:tcPr>
          <w:p w14:paraId="4CF5C61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"https://m.edsoo.ru/863e1e9c" \h </w:instrText>
            </w:r>
            <w:r>
              <w:fldChar w:fldCharType="separate"/>
            </w:r>
            <w:r>
              <w:rPr>
                <w:rFonts w:ascii="Times New Roman" w:hAnsi="Times New Roman"/>
                <w:b w:val="0"/>
                <w:i w:val="0"/>
                <w:color w:val="0000FF"/>
                <w:sz w:val="22"/>
                <w:u w:val="single"/>
              </w:rPr>
              <w:t>https://m.edsoo.ru/863e1e9c</w:t>
            </w:r>
            <w:r>
              <w:rPr>
                <w:rFonts w:ascii="Times New Roman" w:hAnsi="Times New Roman"/>
                <w:b w:val="0"/>
                <w:i w:val="0"/>
                <w:color w:val="0000FF"/>
                <w:sz w:val="22"/>
                <w:u w:val="single"/>
              </w:rPr>
              <w:fldChar w:fldCharType="end"/>
            </w:r>
          </w:p>
        </w:tc>
      </w:tr>
      <w:tr w14:paraId="017CFE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3BA6E2A5">
            <w:pPr>
              <w:spacing w:before="0" w:after="0"/>
              <w:ind w:left="0"/>
              <w:jc w:val="left"/>
            </w:pPr>
            <w:r>
              <w:rPr>
                <w:rFonts w:ascii="Times New Roman" w:hAnsi="Times New Roman"/>
                <w:b w:val="0"/>
                <w:i w:val="0"/>
                <w:color w:val="000000"/>
                <w:sz w:val="24"/>
              </w:rPr>
              <w:t>26</w:t>
            </w:r>
          </w:p>
        </w:tc>
        <w:tc>
          <w:tcPr>
            <w:tcW w:w="3168" w:type="dxa"/>
            <w:tcMar>
              <w:top w:w="50" w:type="dxa"/>
              <w:left w:w="100" w:type="dxa"/>
            </w:tcMar>
            <w:vAlign w:val="center"/>
          </w:tcPr>
          <w:p w14:paraId="318F1308">
            <w:pPr>
              <w:spacing w:before="0" w:after="0"/>
              <w:ind w:left="135"/>
              <w:jc w:val="left"/>
            </w:pPr>
            <w:r>
              <w:rPr>
                <w:rFonts w:ascii="Times New Roman" w:hAnsi="Times New Roman"/>
                <w:b w:val="0"/>
                <w:i w:val="0"/>
                <w:color w:val="000000"/>
                <w:sz w:val="24"/>
              </w:rPr>
              <w:t>Регуляция деятельности сердца и сосудов. Практическая работа «Определение пульса и числа сердечных сокращений в покое и после дозированных физических нагрузок у человека»</w:t>
            </w:r>
          </w:p>
        </w:tc>
        <w:tc>
          <w:tcPr>
            <w:tcW w:w="830" w:type="dxa"/>
            <w:tcMar>
              <w:top w:w="50" w:type="dxa"/>
              <w:left w:w="100" w:type="dxa"/>
            </w:tcMar>
            <w:vAlign w:val="center"/>
          </w:tcPr>
          <w:p w14:paraId="77E4BD4E">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122BA87C">
            <w:pPr>
              <w:spacing w:before="0" w:after="0" w:line="276" w:lineRule="auto"/>
              <w:ind w:left="135"/>
              <w:jc w:val="center"/>
            </w:pPr>
          </w:p>
        </w:tc>
        <w:tc>
          <w:tcPr>
            <w:tcW w:w="1628" w:type="dxa"/>
            <w:tcMar>
              <w:top w:w="50" w:type="dxa"/>
              <w:left w:w="100" w:type="dxa"/>
            </w:tcMar>
            <w:vAlign w:val="center"/>
          </w:tcPr>
          <w:p w14:paraId="6920A98D">
            <w:pPr>
              <w:spacing w:before="0" w:after="0" w:line="276" w:lineRule="auto"/>
              <w:ind w:left="135"/>
              <w:jc w:val="center"/>
            </w:pPr>
            <w:r>
              <w:rPr>
                <w:rFonts w:ascii="Times New Roman" w:hAnsi="Times New Roman"/>
                <w:b w:val="0"/>
                <w:i w:val="0"/>
                <w:color w:val="000000"/>
                <w:sz w:val="24"/>
              </w:rPr>
              <w:t xml:space="preserve"> 0.5 </w:t>
            </w:r>
          </w:p>
        </w:tc>
        <w:tc>
          <w:tcPr>
            <w:tcW w:w="1155" w:type="dxa"/>
            <w:tcMar>
              <w:top w:w="50" w:type="dxa"/>
              <w:left w:w="100" w:type="dxa"/>
            </w:tcMar>
            <w:vAlign w:val="center"/>
          </w:tcPr>
          <w:p w14:paraId="4532A93F">
            <w:pPr>
              <w:spacing w:before="0" w:after="0"/>
              <w:ind w:left="135"/>
              <w:jc w:val="left"/>
            </w:pPr>
          </w:p>
        </w:tc>
        <w:tc>
          <w:tcPr>
            <w:tcW w:w="1977" w:type="dxa"/>
            <w:tcMar>
              <w:top w:w="50" w:type="dxa"/>
              <w:left w:w="100" w:type="dxa"/>
            </w:tcMar>
            <w:vAlign w:val="center"/>
          </w:tcPr>
          <w:p w14:paraId="2C2368B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"https://m.edsoo.ru/863e20d6" \h </w:instrText>
            </w:r>
            <w:r>
              <w:fldChar w:fldCharType="separate"/>
            </w:r>
            <w:r>
              <w:rPr>
                <w:rFonts w:ascii="Times New Roman" w:hAnsi="Times New Roman"/>
                <w:b w:val="0"/>
                <w:i w:val="0"/>
                <w:color w:val="0000FF"/>
                <w:sz w:val="22"/>
                <w:u w:val="single"/>
              </w:rPr>
              <w:t>https://m.edsoo.ru/863e20d6</w:t>
            </w:r>
            <w:r>
              <w:rPr>
                <w:rFonts w:ascii="Times New Roman" w:hAnsi="Times New Roman"/>
                <w:b w:val="0"/>
                <w:i w:val="0"/>
                <w:color w:val="0000FF"/>
                <w:sz w:val="22"/>
                <w:u w:val="single"/>
              </w:rPr>
              <w:fldChar w:fldCharType="end"/>
            </w:r>
          </w:p>
        </w:tc>
      </w:tr>
      <w:tr w14:paraId="59B2D3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492CD0E9">
            <w:pPr>
              <w:spacing w:before="0" w:after="0"/>
              <w:ind w:left="0"/>
              <w:jc w:val="left"/>
            </w:pPr>
            <w:r>
              <w:rPr>
                <w:rFonts w:ascii="Times New Roman" w:hAnsi="Times New Roman"/>
                <w:b w:val="0"/>
                <w:i w:val="0"/>
                <w:color w:val="000000"/>
                <w:sz w:val="24"/>
              </w:rPr>
              <w:t>27</w:t>
            </w:r>
          </w:p>
        </w:tc>
        <w:tc>
          <w:tcPr>
            <w:tcW w:w="3168" w:type="dxa"/>
            <w:tcMar>
              <w:top w:w="50" w:type="dxa"/>
              <w:left w:w="100" w:type="dxa"/>
            </w:tcMar>
            <w:vAlign w:val="center"/>
          </w:tcPr>
          <w:p w14:paraId="7CB50397">
            <w:pPr>
              <w:spacing w:before="0" w:after="0"/>
              <w:ind w:left="135"/>
              <w:jc w:val="left"/>
            </w:pPr>
            <w:r>
              <w:rPr>
                <w:rFonts w:ascii="Times New Roman" w:hAnsi="Times New Roman"/>
                <w:b w:val="0"/>
                <w:i w:val="0"/>
                <w:color w:val="000000"/>
                <w:sz w:val="24"/>
              </w:rPr>
              <w:t>Профилактика сердечно-сосудистых заболеваний. Первая помощь при кровотечениях. Практическая работа «Первая помощь при кровотечении»</w:t>
            </w:r>
          </w:p>
        </w:tc>
        <w:tc>
          <w:tcPr>
            <w:tcW w:w="830" w:type="dxa"/>
            <w:tcMar>
              <w:top w:w="50" w:type="dxa"/>
              <w:left w:w="100" w:type="dxa"/>
            </w:tcMar>
            <w:vAlign w:val="center"/>
          </w:tcPr>
          <w:p w14:paraId="47884804">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4A84CE8C">
            <w:pPr>
              <w:spacing w:before="0" w:after="0" w:line="276" w:lineRule="auto"/>
              <w:ind w:left="135"/>
              <w:jc w:val="center"/>
            </w:pPr>
          </w:p>
        </w:tc>
        <w:tc>
          <w:tcPr>
            <w:tcW w:w="1628" w:type="dxa"/>
            <w:tcMar>
              <w:top w:w="50" w:type="dxa"/>
              <w:left w:w="100" w:type="dxa"/>
            </w:tcMar>
            <w:vAlign w:val="center"/>
          </w:tcPr>
          <w:p w14:paraId="5BC17BAA">
            <w:pPr>
              <w:spacing w:before="0" w:after="0" w:line="276" w:lineRule="auto"/>
              <w:ind w:left="135"/>
              <w:jc w:val="center"/>
            </w:pPr>
            <w:r>
              <w:rPr>
                <w:rFonts w:ascii="Times New Roman" w:hAnsi="Times New Roman"/>
                <w:b w:val="0"/>
                <w:i w:val="0"/>
                <w:color w:val="000000"/>
                <w:sz w:val="24"/>
              </w:rPr>
              <w:t xml:space="preserve"> 0.5 </w:t>
            </w:r>
          </w:p>
        </w:tc>
        <w:tc>
          <w:tcPr>
            <w:tcW w:w="1155" w:type="dxa"/>
            <w:tcMar>
              <w:top w:w="50" w:type="dxa"/>
              <w:left w:w="100" w:type="dxa"/>
            </w:tcMar>
            <w:vAlign w:val="center"/>
          </w:tcPr>
          <w:p w14:paraId="15792EB2">
            <w:pPr>
              <w:spacing w:before="0" w:after="0"/>
              <w:ind w:left="135"/>
              <w:jc w:val="left"/>
            </w:pPr>
          </w:p>
        </w:tc>
        <w:tc>
          <w:tcPr>
            <w:tcW w:w="1977" w:type="dxa"/>
            <w:tcMar>
              <w:top w:w="50" w:type="dxa"/>
              <w:left w:w="100" w:type="dxa"/>
            </w:tcMar>
            <w:vAlign w:val="center"/>
          </w:tcPr>
          <w:p w14:paraId="2DA0523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"https://m.edsoo.ru/863e220c" \h </w:instrText>
            </w:r>
            <w:r>
              <w:fldChar w:fldCharType="separate"/>
            </w:r>
            <w:r>
              <w:rPr>
                <w:rFonts w:ascii="Times New Roman" w:hAnsi="Times New Roman"/>
                <w:b w:val="0"/>
                <w:i w:val="0"/>
                <w:color w:val="0000FF"/>
                <w:sz w:val="22"/>
                <w:u w:val="single"/>
              </w:rPr>
              <w:t>https://m.edsoo.ru/863e220c</w:t>
            </w:r>
            <w:r>
              <w:rPr>
                <w:rFonts w:ascii="Times New Roman" w:hAnsi="Times New Roman"/>
                <w:b w:val="0"/>
                <w:i w:val="0"/>
                <w:color w:val="0000FF"/>
                <w:sz w:val="22"/>
                <w:u w:val="single"/>
              </w:rPr>
              <w:fldChar w:fldCharType="end"/>
            </w:r>
          </w:p>
        </w:tc>
      </w:tr>
      <w:tr w14:paraId="5F71CF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1E3B4E5D">
            <w:pPr>
              <w:spacing w:before="0" w:after="0"/>
              <w:ind w:left="0"/>
              <w:jc w:val="left"/>
            </w:pPr>
            <w:r>
              <w:rPr>
                <w:rFonts w:ascii="Times New Roman" w:hAnsi="Times New Roman"/>
                <w:b w:val="0"/>
                <w:i w:val="0"/>
                <w:color w:val="000000"/>
                <w:sz w:val="24"/>
              </w:rPr>
              <w:t>28</w:t>
            </w:r>
          </w:p>
        </w:tc>
        <w:tc>
          <w:tcPr>
            <w:tcW w:w="3168" w:type="dxa"/>
            <w:tcMar>
              <w:top w:w="50" w:type="dxa"/>
              <w:left w:w="100" w:type="dxa"/>
            </w:tcMar>
            <w:vAlign w:val="center"/>
          </w:tcPr>
          <w:p w14:paraId="735C3154">
            <w:pPr>
              <w:spacing w:before="0" w:after="0"/>
              <w:ind w:left="135"/>
              <w:jc w:val="left"/>
            </w:pPr>
            <w:r>
              <w:rPr>
                <w:rFonts w:ascii="Times New Roman" w:hAnsi="Times New Roman"/>
                <w:b w:val="0"/>
                <w:i w:val="0"/>
                <w:color w:val="000000"/>
                <w:sz w:val="24"/>
              </w:rPr>
              <w:t>Дыхание и его значение. Органы дыхания</w:t>
            </w:r>
          </w:p>
        </w:tc>
        <w:tc>
          <w:tcPr>
            <w:tcW w:w="830" w:type="dxa"/>
            <w:tcMar>
              <w:top w:w="50" w:type="dxa"/>
              <w:left w:w="100" w:type="dxa"/>
            </w:tcMar>
            <w:vAlign w:val="center"/>
          </w:tcPr>
          <w:p w14:paraId="124C1987">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5F8FCB10">
            <w:pPr>
              <w:spacing w:before="0" w:after="0" w:line="276" w:lineRule="auto"/>
              <w:ind w:left="135"/>
              <w:jc w:val="center"/>
            </w:pPr>
          </w:p>
        </w:tc>
        <w:tc>
          <w:tcPr>
            <w:tcW w:w="1628" w:type="dxa"/>
            <w:tcMar>
              <w:top w:w="50" w:type="dxa"/>
              <w:left w:w="100" w:type="dxa"/>
            </w:tcMar>
            <w:vAlign w:val="center"/>
          </w:tcPr>
          <w:p w14:paraId="102C7AA5">
            <w:pPr>
              <w:spacing w:before="0" w:after="0" w:line="276" w:lineRule="auto"/>
              <w:ind w:left="135"/>
              <w:jc w:val="center"/>
            </w:pPr>
          </w:p>
        </w:tc>
        <w:tc>
          <w:tcPr>
            <w:tcW w:w="1155" w:type="dxa"/>
            <w:tcMar>
              <w:top w:w="50" w:type="dxa"/>
              <w:left w:w="100" w:type="dxa"/>
            </w:tcMar>
            <w:vAlign w:val="center"/>
          </w:tcPr>
          <w:p w14:paraId="7D5F91A1">
            <w:pPr>
              <w:spacing w:before="0" w:after="0"/>
              <w:ind w:left="135"/>
              <w:jc w:val="left"/>
            </w:pPr>
          </w:p>
        </w:tc>
        <w:tc>
          <w:tcPr>
            <w:tcW w:w="1977" w:type="dxa"/>
            <w:tcMar>
              <w:top w:w="50" w:type="dxa"/>
              <w:left w:w="100" w:type="dxa"/>
            </w:tcMar>
            <w:vAlign w:val="center"/>
          </w:tcPr>
          <w:p w14:paraId="5B4E80B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"https://m.edsoo.ru/863e231a" \h </w:instrText>
            </w:r>
            <w:r>
              <w:fldChar w:fldCharType="separate"/>
            </w:r>
            <w:r>
              <w:rPr>
                <w:rFonts w:ascii="Times New Roman" w:hAnsi="Times New Roman"/>
                <w:b w:val="0"/>
                <w:i w:val="0"/>
                <w:color w:val="0000FF"/>
                <w:sz w:val="22"/>
                <w:u w:val="single"/>
              </w:rPr>
              <w:t>https://m.edsoo.ru/863e231a</w:t>
            </w:r>
            <w:r>
              <w:rPr>
                <w:rFonts w:ascii="Times New Roman" w:hAnsi="Times New Roman"/>
                <w:b w:val="0"/>
                <w:i w:val="0"/>
                <w:color w:val="0000FF"/>
                <w:sz w:val="22"/>
                <w:u w:val="single"/>
              </w:rPr>
              <w:fldChar w:fldCharType="end"/>
            </w:r>
          </w:p>
        </w:tc>
      </w:tr>
      <w:tr w14:paraId="0BC5B8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730F104C">
            <w:pPr>
              <w:spacing w:before="0" w:after="0"/>
              <w:ind w:left="0"/>
              <w:jc w:val="left"/>
            </w:pPr>
            <w:r>
              <w:rPr>
                <w:rFonts w:ascii="Times New Roman" w:hAnsi="Times New Roman"/>
                <w:b w:val="0"/>
                <w:i w:val="0"/>
                <w:color w:val="000000"/>
                <w:sz w:val="24"/>
              </w:rPr>
              <w:t>29</w:t>
            </w:r>
          </w:p>
        </w:tc>
        <w:tc>
          <w:tcPr>
            <w:tcW w:w="3168" w:type="dxa"/>
            <w:tcMar>
              <w:top w:w="50" w:type="dxa"/>
              <w:left w:w="100" w:type="dxa"/>
            </w:tcMar>
            <w:vAlign w:val="center"/>
          </w:tcPr>
          <w:p w14:paraId="6373EDDD">
            <w:pPr>
              <w:spacing w:before="0" w:after="0"/>
              <w:ind w:left="135"/>
              <w:jc w:val="left"/>
            </w:pPr>
            <w:r>
              <w:rPr>
                <w:rFonts w:ascii="Times New Roman" w:hAnsi="Times New Roman"/>
                <w:b w:val="0"/>
                <w:i w:val="0"/>
                <w:color w:val="000000"/>
                <w:sz w:val="24"/>
              </w:rPr>
              <w:t>Механизмы дыхания. Регуляция дыхания Практическая работа «Измерение обхвата грудной клетки в состоянии вдоха и выдоха»</w:t>
            </w:r>
          </w:p>
        </w:tc>
        <w:tc>
          <w:tcPr>
            <w:tcW w:w="830" w:type="dxa"/>
            <w:tcMar>
              <w:top w:w="50" w:type="dxa"/>
              <w:left w:w="100" w:type="dxa"/>
            </w:tcMar>
            <w:vAlign w:val="center"/>
          </w:tcPr>
          <w:p w14:paraId="7D304100">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2BD14613">
            <w:pPr>
              <w:spacing w:before="0" w:after="0" w:line="276" w:lineRule="auto"/>
              <w:ind w:left="135"/>
              <w:jc w:val="center"/>
            </w:pPr>
          </w:p>
        </w:tc>
        <w:tc>
          <w:tcPr>
            <w:tcW w:w="1628" w:type="dxa"/>
            <w:tcMar>
              <w:top w:w="50" w:type="dxa"/>
              <w:left w:w="100" w:type="dxa"/>
            </w:tcMar>
            <w:vAlign w:val="center"/>
          </w:tcPr>
          <w:p w14:paraId="05E879D1">
            <w:pPr>
              <w:spacing w:before="0" w:after="0" w:line="276" w:lineRule="auto"/>
              <w:ind w:left="135"/>
              <w:jc w:val="center"/>
            </w:pPr>
            <w:r>
              <w:rPr>
                <w:rFonts w:ascii="Times New Roman" w:hAnsi="Times New Roman"/>
                <w:b w:val="0"/>
                <w:i w:val="0"/>
                <w:color w:val="000000"/>
                <w:sz w:val="24"/>
              </w:rPr>
              <w:t xml:space="preserve"> 0.5 </w:t>
            </w:r>
          </w:p>
        </w:tc>
        <w:tc>
          <w:tcPr>
            <w:tcW w:w="1155" w:type="dxa"/>
            <w:tcMar>
              <w:top w:w="50" w:type="dxa"/>
              <w:left w:w="100" w:type="dxa"/>
            </w:tcMar>
            <w:vAlign w:val="center"/>
          </w:tcPr>
          <w:p w14:paraId="247154B3">
            <w:pPr>
              <w:spacing w:before="0" w:after="0"/>
              <w:ind w:left="135"/>
              <w:jc w:val="left"/>
            </w:pPr>
          </w:p>
        </w:tc>
        <w:tc>
          <w:tcPr>
            <w:tcW w:w="1977" w:type="dxa"/>
            <w:tcMar>
              <w:top w:w="50" w:type="dxa"/>
              <w:left w:w="100" w:type="dxa"/>
            </w:tcMar>
            <w:vAlign w:val="center"/>
          </w:tcPr>
          <w:p w14:paraId="38E8353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"https://m.edsoo.ru/863e25fe" \h </w:instrText>
            </w:r>
            <w:r>
              <w:fldChar w:fldCharType="separate"/>
            </w:r>
            <w:r>
              <w:rPr>
                <w:rFonts w:ascii="Times New Roman" w:hAnsi="Times New Roman"/>
                <w:b w:val="0"/>
                <w:i w:val="0"/>
                <w:color w:val="0000FF"/>
                <w:sz w:val="22"/>
                <w:u w:val="single"/>
              </w:rPr>
              <w:t>https://m.edsoo.ru/863e25fe</w:t>
            </w:r>
            <w:r>
              <w:rPr>
                <w:rFonts w:ascii="Times New Roman" w:hAnsi="Times New Roman"/>
                <w:b w:val="0"/>
                <w:i w:val="0"/>
                <w:color w:val="0000FF"/>
                <w:sz w:val="22"/>
                <w:u w:val="single"/>
              </w:rPr>
              <w:fldChar w:fldCharType="end"/>
            </w:r>
          </w:p>
        </w:tc>
      </w:tr>
      <w:tr w14:paraId="69005F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4C895560">
            <w:pPr>
              <w:spacing w:before="0" w:after="0"/>
              <w:ind w:left="0"/>
              <w:jc w:val="left"/>
            </w:pPr>
            <w:r>
              <w:rPr>
                <w:rFonts w:ascii="Times New Roman" w:hAnsi="Times New Roman"/>
                <w:b w:val="0"/>
                <w:i w:val="0"/>
                <w:color w:val="000000"/>
                <w:sz w:val="24"/>
              </w:rPr>
              <w:t>30</w:t>
            </w:r>
          </w:p>
        </w:tc>
        <w:tc>
          <w:tcPr>
            <w:tcW w:w="3168" w:type="dxa"/>
            <w:tcMar>
              <w:top w:w="50" w:type="dxa"/>
              <w:left w:w="100" w:type="dxa"/>
            </w:tcMar>
            <w:vAlign w:val="center"/>
          </w:tcPr>
          <w:p w14:paraId="76C1DE0E">
            <w:pPr>
              <w:spacing w:before="0" w:after="0"/>
              <w:ind w:left="135"/>
              <w:jc w:val="left"/>
            </w:pPr>
            <w:r>
              <w:rPr>
                <w:rFonts w:ascii="Times New Roman" w:hAnsi="Times New Roman"/>
                <w:b w:val="0"/>
                <w:i w:val="0"/>
                <w:color w:val="000000"/>
                <w:sz w:val="24"/>
              </w:rPr>
              <w:t>Заболевания органов дыхания и их профилактика</w:t>
            </w:r>
          </w:p>
        </w:tc>
        <w:tc>
          <w:tcPr>
            <w:tcW w:w="830" w:type="dxa"/>
            <w:tcMar>
              <w:top w:w="50" w:type="dxa"/>
              <w:left w:w="100" w:type="dxa"/>
            </w:tcMar>
            <w:vAlign w:val="center"/>
          </w:tcPr>
          <w:p w14:paraId="172F6A70">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1C4C0869">
            <w:pPr>
              <w:spacing w:before="0" w:after="0" w:line="276" w:lineRule="auto"/>
              <w:ind w:left="135"/>
              <w:jc w:val="center"/>
            </w:pPr>
          </w:p>
        </w:tc>
        <w:tc>
          <w:tcPr>
            <w:tcW w:w="1628" w:type="dxa"/>
            <w:tcMar>
              <w:top w:w="50" w:type="dxa"/>
              <w:left w:w="100" w:type="dxa"/>
            </w:tcMar>
            <w:vAlign w:val="center"/>
          </w:tcPr>
          <w:p w14:paraId="17651E17">
            <w:pPr>
              <w:spacing w:before="0" w:after="0" w:line="276" w:lineRule="auto"/>
              <w:ind w:left="135"/>
              <w:jc w:val="center"/>
            </w:pPr>
          </w:p>
        </w:tc>
        <w:tc>
          <w:tcPr>
            <w:tcW w:w="1155" w:type="dxa"/>
            <w:tcMar>
              <w:top w:w="50" w:type="dxa"/>
              <w:left w:w="100" w:type="dxa"/>
            </w:tcMar>
            <w:vAlign w:val="center"/>
          </w:tcPr>
          <w:p w14:paraId="5661CDB7">
            <w:pPr>
              <w:spacing w:before="0" w:after="0"/>
              <w:ind w:left="135"/>
              <w:jc w:val="left"/>
            </w:pPr>
          </w:p>
        </w:tc>
        <w:tc>
          <w:tcPr>
            <w:tcW w:w="1977" w:type="dxa"/>
            <w:tcMar>
              <w:top w:w="50" w:type="dxa"/>
              <w:left w:w="100" w:type="dxa"/>
            </w:tcMar>
            <w:vAlign w:val="center"/>
          </w:tcPr>
          <w:p w14:paraId="7079F0F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"https://m.edsoo.ru/863e2aae" \h </w:instrText>
            </w:r>
            <w:r>
              <w:fldChar w:fldCharType="separate"/>
            </w:r>
            <w:r>
              <w:rPr>
                <w:rFonts w:ascii="Times New Roman" w:hAnsi="Times New Roman"/>
                <w:b w:val="0"/>
                <w:i w:val="0"/>
                <w:color w:val="0000FF"/>
                <w:sz w:val="22"/>
                <w:u w:val="single"/>
              </w:rPr>
              <w:t>https://m.edsoo.ru/863e2aae</w:t>
            </w:r>
            <w:r>
              <w:rPr>
                <w:rFonts w:ascii="Times New Roman" w:hAnsi="Times New Roman"/>
                <w:b w:val="0"/>
                <w:i w:val="0"/>
                <w:color w:val="0000FF"/>
                <w:sz w:val="22"/>
                <w:u w:val="single"/>
              </w:rPr>
              <w:fldChar w:fldCharType="end"/>
            </w:r>
          </w:p>
        </w:tc>
      </w:tr>
      <w:tr w14:paraId="70CB14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2FF82D2D">
            <w:pPr>
              <w:spacing w:before="0" w:after="0"/>
              <w:ind w:left="0"/>
              <w:jc w:val="left"/>
            </w:pPr>
            <w:r>
              <w:rPr>
                <w:rFonts w:ascii="Times New Roman" w:hAnsi="Times New Roman"/>
                <w:b w:val="0"/>
                <w:i w:val="0"/>
                <w:color w:val="000000"/>
                <w:sz w:val="24"/>
              </w:rPr>
              <w:t>31</w:t>
            </w:r>
          </w:p>
        </w:tc>
        <w:tc>
          <w:tcPr>
            <w:tcW w:w="3168" w:type="dxa"/>
            <w:tcMar>
              <w:top w:w="50" w:type="dxa"/>
              <w:left w:w="100" w:type="dxa"/>
            </w:tcMar>
            <w:vAlign w:val="center"/>
          </w:tcPr>
          <w:p w14:paraId="1CE117A3">
            <w:pPr>
              <w:spacing w:before="0" w:after="0"/>
              <w:ind w:left="135"/>
              <w:jc w:val="left"/>
            </w:pPr>
            <w:r>
              <w:rPr>
                <w:rFonts w:ascii="Times New Roman" w:hAnsi="Times New Roman"/>
                <w:b w:val="0"/>
                <w:i w:val="0"/>
                <w:color w:val="000000"/>
                <w:sz w:val="24"/>
              </w:rPr>
              <w:t>Оказание первой помощи при поражении органов дыхания Практическая работа «Определение частоты дыхания. Влияние различных факторов на частоту дыхания»</w:t>
            </w:r>
          </w:p>
        </w:tc>
        <w:tc>
          <w:tcPr>
            <w:tcW w:w="830" w:type="dxa"/>
            <w:tcMar>
              <w:top w:w="50" w:type="dxa"/>
              <w:left w:w="100" w:type="dxa"/>
            </w:tcMar>
            <w:vAlign w:val="center"/>
          </w:tcPr>
          <w:p w14:paraId="7B422C1C">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466EB462">
            <w:pPr>
              <w:spacing w:before="0" w:after="0" w:line="276" w:lineRule="auto"/>
              <w:ind w:left="135"/>
              <w:jc w:val="center"/>
            </w:pPr>
          </w:p>
        </w:tc>
        <w:tc>
          <w:tcPr>
            <w:tcW w:w="1628" w:type="dxa"/>
            <w:tcMar>
              <w:top w:w="50" w:type="dxa"/>
              <w:left w:w="100" w:type="dxa"/>
            </w:tcMar>
            <w:vAlign w:val="center"/>
          </w:tcPr>
          <w:p w14:paraId="76DA6909">
            <w:pPr>
              <w:spacing w:before="0" w:after="0" w:line="276" w:lineRule="auto"/>
              <w:ind w:left="135"/>
              <w:jc w:val="center"/>
            </w:pPr>
            <w:r>
              <w:rPr>
                <w:rFonts w:ascii="Times New Roman" w:hAnsi="Times New Roman"/>
                <w:b w:val="0"/>
                <w:i w:val="0"/>
                <w:color w:val="000000"/>
                <w:sz w:val="24"/>
              </w:rPr>
              <w:t xml:space="preserve"> 0.5 </w:t>
            </w:r>
          </w:p>
        </w:tc>
        <w:tc>
          <w:tcPr>
            <w:tcW w:w="1155" w:type="dxa"/>
            <w:tcMar>
              <w:top w:w="50" w:type="dxa"/>
              <w:left w:w="100" w:type="dxa"/>
            </w:tcMar>
            <w:vAlign w:val="center"/>
          </w:tcPr>
          <w:p w14:paraId="368307D7">
            <w:pPr>
              <w:spacing w:before="0" w:after="0"/>
              <w:ind w:left="135"/>
              <w:jc w:val="left"/>
            </w:pPr>
          </w:p>
        </w:tc>
        <w:tc>
          <w:tcPr>
            <w:tcW w:w="1977" w:type="dxa"/>
            <w:tcMar>
              <w:top w:w="50" w:type="dxa"/>
              <w:left w:w="100" w:type="dxa"/>
            </w:tcMar>
            <w:vAlign w:val="center"/>
          </w:tcPr>
          <w:p w14:paraId="038388A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"https://m.edsoo.ru/863e2e64" \h </w:instrText>
            </w:r>
            <w:r>
              <w:fldChar w:fldCharType="separate"/>
            </w:r>
            <w:r>
              <w:rPr>
                <w:rFonts w:ascii="Times New Roman" w:hAnsi="Times New Roman"/>
                <w:b w:val="0"/>
                <w:i w:val="0"/>
                <w:color w:val="0000FF"/>
                <w:sz w:val="22"/>
                <w:u w:val="single"/>
              </w:rPr>
              <w:t>https://m.edsoo.ru/863e2e64</w:t>
            </w:r>
            <w:r>
              <w:rPr>
                <w:rFonts w:ascii="Times New Roman" w:hAnsi="Times New Roman"/>
                <w:b w:val="0"/>
                <w:i w:val="0"/>
                <w:color w:val="0000FF"/>
                <w:sz w:val="22"/>
                <w:u w:val="single"/>
              </w:rPr>
              <w:fldChar w:fldCharType="end"/>
            </w:r>
          </w:p>
        </w:tc>
      </w:tr>
      <w:tr w14:paraId="2BE9E0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01B28520">
            <w:pPr>
              <w:spacing w:before="0" w:after="0"/>
              <w:ind w:left="0"/>
              <w:jc w:val="left"/>
            </w:pPr>
            <w:r>
              <w:rPr>
                <w:rFonts w:ascii="Times New Roman" w:hAnsi="Times New Roman"/>
                <w:b w:val="0"/>
                <w:i w:val="0"/>
                <w:color w:val="000000"/>
                <w:sz w:val="24"/>
              </w:rPr>
              <w:t>32</w:t>
            </w:r>
          </w:p>
        </w:tc>
        <w:tc>
          <w:tcPr>
            <w:tcW w:w="3168" w:type="dxa"/>
            <w:tcMar>
              <w:top w:w="50" w:type="dxa"/>
              <w:left w:w="100" w:type="dxa"/>
            </w:tcMar>
            <w:vAlign w:val="center"/>
          </w:tcPr>
          <w:p w14:paraId="414AEBBC">
            <w:pPr>
              <w:spacing w:before="0" w:after="0"/>
              <w:ind w:left="135"/>
              <w:jc w:val="left"/>
            </w:pPr>
            <w:r>
              <w:rPr>
                <w:rFonts w:ascii="Times New Roman" w:hAnsi="Times New Roman"/>
                <w:b w:val="0"/>
                <w:i w:val="0"/>
                <w:color w:val="000000"/>
                <w:sz w:val="24"/>
              </w:rPr>
              <w:t>Питательные вещества и пищевые продукты. Питание и его значение</w:t>
            </w:r>
          </w:p>
        </w:tc>
        <w:tc>
          <w:tcPr>
            <w:tcW w:w="830" w:type="dxa"/>
            <w:tcMar>
              <w:top w:w="50" w:type="dxa"/>
              <w:left w:w="100" w:type="dxa"/>
            </w:tcMar>
            <w:vAlign w:val="center"/>
          </w:tcPr>
          <w:p w14:paraId="06D2A44E">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4750D578">
            <w:pPr>
              <w:spacing w:before="0" w:after="0" w:line="276" w:lineRule="auto"/>
              <w:ind w:left="135"/>
              <w:jc w:val="center"/>
            </w:pPr>
          </w:p>
        </w:tc>
        <w:tc>
          <w:tcPr>
            <w:tcW w:w="1628" w:type="dxa"/>
            <w:tcMar>
              <w:top w:w="50" w:type="dxa"/>
              <w:left w:w="100" w:type="dxa"/>
            </w:tcMar>
            <w:vAlign w:val="center"/>
          </w:tcPr>
          <w:p w14:paraId="3C1C1E0A">
            <w:pPr>
              <w:spacing w:before="0" w:after="0" w:line="276" w:lineRule="auto"/>
              <w:ind w:left="135"/>
              <w:jc w:val="center"/>
            </w:pPr>
          </w:p>
        </w:tc>
        <w:tc>
          <w:tcPr>
            <w:tcW w:w="1155" w:type="dxa"/>
            <w:tcMar>
              <w:top w:w="50" w:type="dxa"/>
              <w:left w:w="100" w:type="dxa"/>
            </w:tcMar>
            <w:vAlign w:val="center"/>
          </w:tcPr>
          <w:p w14:paraId="3ECD028B">
            <w:pPr>
              <w:spacing w:before="0" w:after="0"/>
              <w:ind w:left="135"/>
              <w:jc w:val="left"/>
            </w:pPr>
          </w:p>
        </w:tc>
        <w:tc>
          <w:tcPr>
            <w:tcW w:w="1977" w:type="dxa"/>
            <w:tcMar>
              <w:top w:w="50" w:type="dxa"/>
              <w:left w:w="100" w:type="dxa"/>
            </w:tcMar>
            <w:vAlign w:val="center"/>
          </w:tcPr>
          <w:p w14:paraId="6B81FB3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"https://m.edsoo.ru/863e2f9a" \h </w:instrText>
            </w:r>
            <w:r>
              <w:fldChar w:fldCharType="separate"/>
            </w:r>
            <w:r>
              <w:rPr>
                <w:rFonts w:ascii="Times New Roman" w:hAnsi="Times New Roman"/>
                <w:b w:val="0"/>
                <w:i w:val="0"/>
                <w:color w:val="0000FF"/>
                <w:sz w:val="22"/>
                <w:u w:val="single"/>
              </w:rPr>
              <w:t>https://m.edsoo.ru/863e2f9a</w:t>
            </w:r>
            <w:r>
              <w:rPr>
                <w:rFonts w:ascii="Times New Roman" w:hAnsi="Times New Roman"/>
                <w:b w:val="0"/>
                <w:i w:val="0"/>
                <w:color w:val="0000FF"/>
                <w:sz w:val="22"/>
                <w:u w:val="single"/>
              </w:rPr>
              <w:fldChar w:fldCharType="end"/>
            </w:r>
          </w:p>
        </w:tc>
      </w:tr>
      <w:tr w14:paraId="5C86BC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3C892A65">
            <w:pPr>
              <w:spacing w:before="0" w:after="0"/>
              <w:ind w:left="0"/>
              <w:jc w:val="left"/>
            </w:pPr>
            <w:r>
              <w:rPr>
                <w:rFonts w:ascii="Times New Roman" w:hAnsi="Times New Roman"/>
                <w:b w:val="0"/>
                <w:i w:val="0"/>
                <w:color w:val="000000"/>
                <w:sz w:val="24"/>
              </w:rPr>
              <w:t>33</w:t>
            </w:r>
          </w:p>
        </w:tc>
        <w:tc>
          <w:tcPr>
            <w:tcW w:w="3168" w:type="dxa"/>
            <w:tcMar>
              <w:top w:w="50" w:type="dxa"/>
              <w:left w:w="100" w:type="dxa"/>
            </w:tcMar>
            <w:vAlign w:val="center"/>
          </w:tcPr>
          <w:p w14:paraId="5A933005">
            <w:pPr>
              <w:spacing w:before="0" w:after="0"/>
              <w:ind w:left="135"/>
              <w:jc w:val="left"/>
            </w:pPr>
            <w:r>
              <w:rPr>
                <w:rFonts w:ascii="Times New Roman" w:hAnsi="Times New Roman"/>
                <w:b w:val="0"/>
                <w:i w:val="0"/>
                <w:color w:val="000000"/>
                <w:sz w:val="24"/>
              </w:rPr>
              <w:t>Органы пищеварения, их строение и функции</w:t>
            </w:r>
          </w:p>
        </w:tc>
        <w:tc>
          <w:tcPr>
            <w:tcW w:w="830" w:type="dxa"/>
            <w:tcMar>
              <w:top w:w="50" w:type="dxa"/>
              <w:left w:w="100" w:type="dxa"/>
            </w:tcMar>
            <w:vAlign w:val="center"/>
          </w:tcPr>
          <w:p w14:paraId="37C9FA61">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62C729A6">
            <w:pPr>
              <w:spacing w:before="0" w:after="0" w:line="276" w:lineRule="auto"/>
              <w:ind w:left="135"/>
              <w:jc w:val="center"/>
            </w:pPr>
          </w:p>
        </w:tc>
        <w:tc>
          <w:tcPr>
            <w:tcW w:w="1628" w:type="dxa"/>
            <w:tcMar>
              <w:top w:w="50" w:type="dxa"/>
              <w:left w:w="100" w:type="dxa"/>
            </w:tcMar>
            <w:vAlign w:val="center"/>
          </w:tcPr>
          <w:p w14:paraId="7D00F912">
            <w:pPr>
              <w:spacing w:before="0" w:after="0" w:line="276" w:lineRule="auto"/>
              <w:ind w:left="135"/>
              <w:jc w:val="center"/>
            </w:pPr>
          </w:p>
        </w:tc>
        <w:tc>
          <w:tcPr>
            <w:tcW w:w="1155" w:type="dxa"/>
            <w:tcMar>
              <w:top w:w="50" w:type="dxa"/>
              <w:left w:w="100" w:type="dxa"/>
            </w:tcMar>
            <w:vAlign w:val="center"/>
          </w:tcPr>
          <w:p w14:paraId="7D2BD51E">
            <w:pPr>
              <w:spacing w:before="0" w:after="0"/>
              <w:ind w:left="135"/>
              <w:jc w:val="left"/>
            </w:pPr>
          </w:p>
        </w:tc>
        <w:tc>
          <w:tcPr>
            <w:tcW w:w="1977" w:type="dxa"/>
            <w:tcMar>
              <w:top w:w="50" w:type="dxa"/>
              <w:left w:w="100" w:type="dxa"/>
            </w:tcMar>
            <w:vAlign w:val="center"/>
          </w:tcPr>
          <w:p w14:paraId="176676B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"https://m.edsoo.ru/863e2f9a" \h </w:instrText>
            </w:r>
            <w:r>
              <w:fldChar w:fldCharType="separate"/>
            </w:r>
            <w:r>
              <w:rPr>
                <w:rFonts w:ascii="Times New Roman" w:hAnsi="Times New Roman"/>
                <w:b w:val="0"/>
                <w:i w:val="0"/>
                <w:color w:val="0000FF"/>
                <w:sz w:val="22"/>
                <w:u w:val="single"/>
              </w:rPr>
              <w:t>https://m.edsoo.ru/863e2f9a</w:t>
            </w:r>
            <w:r>
              <w:rPr>
                <w:rFonts w:ascii="Times New Roman" w:hAnsi="Times New Roman"/>
                <w:b w:val="0"/>
                <w:i w:val="0"/>
                <w:color w:val="0000FF"/>
                <w:sz w:val="22"/>
                <w:u w:val="single"/>
              </w:rPr>
              <w:fldChar w:fldCharType="end"/>
            </w:r>
          </w:p>
        </w:tc>
      </w:tr>
      <w:tr w14:paraId="263A72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4A11094B">
            <w:pPr>
              <w:spacing w:before="0" w:after="0"/>
              <w:ind w:left="0"/>
              <w:jc w:val="left"/>
            </w:pPr>
            <w:r>
              <w:rPr>
                <w:rFonts w:ascii="Times New Roman" w:hAnsi="Times New Roman"/>
                <w:b w:val="0"/>
                <w:i w:val="0"/>
                <w:color w:val="000000"/>
                <w:sz w:val="24"/>
              </w:rPr>
              <w:t>34</w:t>
            </w:r>
          </w:p>
        </w:tc>
        <w:tc>
          <w:tcPr>
            <w:tcW w:w="3168" w:type="dxa"/>
            <w:tcMar>
              <w:top w:w="50" w:type="dxa"/>
              <w:left w:w="100" w:type="dxa"/>
            </w:tcMar>
            <w:vAlign w:val="center"/>
          </w:tcPr>
          <w:p w14:paraId="029898D4">
            <w:pPr>
              <w:spacing w:before="0" w:after="0"/>
              <w:ind w:left="135"/>
              <w:jc w:val="left"/>
            </w:pPr>
            <w:r>
              <w:rPr>
                <w:rFonts w:ascii="Times New Roman" w:hAnsi="Times New Roman"/>
                <w:b w:val="0"/>
                <w:i w:val="0"/>
                <w:color w:val="000000"/>
                <w:sz w:val="24"/>
              </w:rPr>
              <w:t>Пищеварение в ротовой полости. Практическая работа «Исследование действия ферментов слюны на крахмал»</w:t>
            </w:r>
          </w:p>
        </w:tc>
        <w:tc>
          <w:tcPr>
            <w:tcW w:w="830" w:type="dxa"/>
            <w:tcMar>
              <w:top w:w="50" w:type="dxa"/>
              <w:left w:w="100" w:type="dxa"/>
            </w:tcMar>
            <w:vAlign w:val="center"/>
          </w:tcPr>
          <w:p w14:paraId="4BFE753E">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385E7391">
            <w:pPr>
              <w:spacing w:before="0" w:after="0" w:line="276" w:lineRule="auto"/>
              <w:ind w:left="135"/>
              <w:jc w:val="center"/>
            </w:pPr>
          </w:p>
        </w:tc>
        <w:tc>
          <w:tcPr>
            <w:tcW w:w="1628" w:type="dxa"/>
            <w:tcMar>
              <w:top w:w="50" w:type="dxa"/>
              <w:left w:w="100" w:type="dxa"/>
            </w:tcMar>
            <w:vAlign w:val="center"/>
          </w:tcPr>
          <w:p w14:paraId="41AAABCE">
            <w:pPr>
              <w:spacing w:before="0" w:after="0" w:line="276" w:lineRule="auto"/>
              <w:ind w:left="135"/>
              <w:jc w:val="center"/>
            </w:pPr>
            <w:r>
              <w:rPr>
                <w:rFonts w:ascii="Times New Roman" w:hAnsi="Times New Roman"/>
                <w:b w:val="0"/>
                <w:i w:val="0"/>
                <w:color w:val="000000"/>
                <w:sz w:val="24"/>
              </w:rPr>
              <w:t xml:space="preserve"> 0.5 </w:t>
            </w:r>
          </w:p>
        </w:tc>
        <w:tc>
          <w:tcPr>
            <w:tcW w:w="1155" w:type="dxa"/>
            <w:tcMar>
              <w:top w:w="50" w:type="dxa"/>
              <w:left w:w="100" w:type="dxa"/>
            </w:tcMar>
            <w:vAlign w:val="center"/>
          </w:tcPr>
          <w:p w14:paraId="571853A9">
            <w:pPr>
              <w:spacing w:before="0" w:after="0"/>
              <w:ind w:left="135"/>
              <w:jc w:val="left"/>
            </w:pPr>
          </w:p>
        </w:tc>
        <w:tc>
          <w:tcPr>
            <w:tcW w:w="1977" w:type="dxa"/>
            <w:tcMar>
              <w:top w:w="50" w:type="dxa"/>
              <w:left w:w="100" w:type="dxa"/>
            </w:tcMar>
            <w:vAlign w:val="center"/>
          </w:tcPr>
          <w:p w14:paraId="720144D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"https://m.edsoo.ru/863e30d0" \h </w:instrText>
            </w:r>
            <w:r>
              <w:fldChar w:fldCharType="separate"/>
            </w:r>
            <w:r>
              <w:rPr>
                <w:rFonts w:ascii="Times New Roman" w:hAnsi="Times New Roman"/>
                <w:b w:val="0"/>
                <w:i w:val="0"/>
                <w:color w:val="0000FF"/>
                <w:sz w:val="22"/>
                <w:u w:val="single"/>
              </w:rPr>
              <w:t>https://m.edsoo.ru/863e30d0</w:t>
            </w:r>
            <w:r>
              <w:rPr>
                <w:rFonts w:ascii="Times New Roman" w:hAnsi="Times New Roman"/>
                <w:b w:val="0"/>
                <w:i w:val="0"/>
                <w:color w:val="0000FF"/>
                <w:sz w:val="22"/>
                <w:u w:val="single"/>
              </w:rPr>
              <w:fldChar w:fldCharType="end"/>
            </w:r>
          </w:p>
        </w:tc>
      </w:tr>
      <w:tr w14:paraId="302CBA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1B46125A">
            <w:pPr>
              <w:spacing w:before="0" w:after="0"/>
              <w:ind w:left="0"/>
              <w:jc w:val="left"/>
            </w:pPr>
            <w:r>
              <w:rPr>
                <w:rFonts w:ascii="Times New Roman" w:hAnsi="Times New Roman"/>
                <w:b w:val="0"/>
                <w:i w:val="0"/>
                <w:color w:val="000000"/>
                <w:sz w:val="24"/>
              </w:rPr>
              <w:t>35</w:t>
            </w:r>
          </w:p>
        </w:tc>
        <w:tc>
          <w:tcPr>
            <w:tcW w:w="3168" w:type="dxa"/>
            <w:tcMar>
              <w:top w:w="50" w:type="dxa"/>
              <w:left w:w="100" w:type="dxa"/>
            </w:tcMar>
            <w:vAlign w:val="center"/>
          </w:tcPr>
          <w:p w14:paraId="1A8CC9C5">
            <w:pPr>
              <w:spacing w:before="0" w:after="0"/>
              <w:ind w:left="135"/>
              <w:jc w:val="left"/>
            </w:pPr>
            <w:r>
              <w:rPr>
                <w:rFonts w:ascii="Times New Roman" w:hAnsi="Times New Roman"/>
                <w:b w:val="0"/>
                <w:i w:val="0"/>
                <w:color w:val="000000"/>
                <w:sz w:val="24"/>
              </w:rPr>
              <w:t>Пищеварение в желудке и кишечнике. Практическая работа «Наблюдение действия желудочного сока на белки»</w:t>
            </w:r>
          </w:p>
        </w:tc>
        <w:tc>
          <w:tcPr>
            <w:tcW w:w="830" w:type="dxa"/>
            <w:tcMar>
              <w:top w:w="50" w:type="dxa"/>
              <w:left w:w="100" w:type="dxa"/>
            </w:tcMar>
            <w:vAlign w:val="center"/>
          </w:tcPr>
          <w:p w14:paraId="6406CEEB">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11776F0B">
            <w:pPr>
              <w:spacing w:before="0" w:after="0" w:line="276" w:lineRule="auto"/>
              <w:ind w:left="135"/>
              <w:jc w:val="center"/>
            </w:pPr>
          </w:p>
        </w:tc>
        <w:tc>
          <w:tcPr>
            <w:tcW w:w="1628" w:type="dxa"/>
            <w:tcMar>
              <w:top w:w="50" w:type="dxa"/>
              <w:left w:w="100" w:type="dxa"/>
            </w:tcMar>
            <w:vAlign w:val="center"/>
          </w:tcPr>
          <w:p w14:paraId="438F4DDC">
            <w:pPr>
              <w:spacing w:before="0" w:after="0" w:line="276" w:lineRule="auto"/>
              <w:ind w:left="135"/>
              <w:jc w:val="center"/>
            </w:pPr>
            <w:r>
              <w:rPr>
                <w:rFonts w:ascii="Times New Roman" w:hAnsi="Times New Roman"/>
                <w:b w:val="0"/>
                <w:i w:val="0"/>
                <w:color w:val="000000"/>
                <w:sz w:val="24"/>
              </w:rPr>
              <w:t xml:space="preserve"> 0.5 </w:t>
            </w:r>
          </w:p>
        </w:tc>
        <w:tc>
          <w:tcPr>
            <w:tcW w:w="1155" w:type="dxa"/>
            <w:tcMar>
              <w:top w:w="50" w:type="dxa"/>
              <w:left w:w="100" w:type="dxa"/>
            </w:tcMar>
            <w:vAlign w:val="center"/>
          </w:tcPr>
          <w:p w14:paraId="3EFB5E8A">
            <w:pPr>
              <w:spacing w:before="0" w:after="0"/>
              <w:ind w:left="135"/>
              <w:jc w:val="left"/>
            </w:pPr>
          </w:p>
        </w:tc>
        <w:tc>
          <w:tcPr>
            <w:tcW w:w="1977" w:type="dxa"/>
            <w:tcMar>
              <w:top w:w="50" w:type="dxa"/>
              <w:left w:w="100" w:type="dxa"/>
            </w:tcMar>
            <w:vAlign w:val="center"/>
          </w:tcPr>
          <w:p w14:paraId="6AB2901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"https://m.edsoo.ru/863e30d0" \h </w:instrText>
            </w:r>
            <w:r>
              <w:fldChar w:fldCharType="separate"/>
            </w:r>
            <w:r>
              <w:rPr>
                <w:rFonts w:ascii="Times New Roman" w:hAnsi="Times New Roman"/>
                <w:b w:val="0"/>
                <w:i w:val="0"/>
                <w:color w:val="0000FF"/>
                <w:sz w:val="22"/>
                <w:u w:val="single"/>
              </w:rPr>
              <w:t>https://m.edsoo.ru/863e30d0</w:t>
            </w:r>
            <w:r>
              <w:rPr>
                <w:rFonts w:ascii="Times New Roman" w:hAnsi="Times New Roman"/>
                <w:b w:val="0"/>
                <w:i w:val="0"/>
                <w:color w:val="0000FF"/>
                <w:sz w:val="22"/>
                <w:u w:val="single"/>
              </w:rPr>
              <w:fldChar w:fldCharType="end"/>
            </w:r>
          </w:p>
        </w:tc>
      </w:tr>
      <w:tr w14:paraId="65F2AE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6EEB5320">
            <w:pPr>
              <w:spacing w:before="0" w:after="0"/>
              <w:ind w:left="0"/>
              <w:jc w:val="left"/>
            </w:pPr>
            <w:r>
              <w:rPr>
                <w:rFonts w:ascii="Times New Roman" w:hAnsi="Times New Roman"/>
                <w:b w:val="0"/>
                <w:i w:val="0"/>
                <w:color w:val="000000"/>
                <w:sz w:val="24"/>
              </w:rPr>
              <w:t>36</w:t>
            </w:r>
          </w:p>
        </w:tc>
        <w:tc>
          <w:tcPr>
            <w:tcW w:w="3168" w:type="dxa"/>
            <w:tcMar>
              <w:top w:w="50" w:type="dxa"/>
              <w:left w:w="100" w:type="dxa"/>
            </w:tcMar>
            <w:vAlign w:val="center"/>
          </w:tcPr>
          <w:p w14:paraId="4D1AAF45">
            <w:pPr>
              <w:spacing w:before="0" w:after="0"/>
              <w:ind w:left="135"/>
              <w:jc w:val="left"/>
            </w:pPr>
            <w:r>
              <w:rPr>
                <w:rFonts w:ascii="Times New Roman" w:hAnsi="Times New Roman"/>
                <w:b w:val="0"/>
                <w:i w:val="0"/>
                <w:color w:val="000000"/>
                <w:sz w:val="24"/>
              </w:rPr>
              <w:t>Методы изучения органов пищеварения</w:t>
            </w:r>
          </w:p>
        </w:tc>
        <w:tc>
          <w:tcPr>
            <w:tcW w:w="830" w:type="dxa"/>
            <w:tcMar>
              <w:top w:w="50" w:type="dxa"/>
              <w:left w:w="100" w:type="dxa"/>
            </w:tcMar>
            <w:vAlign w:val="center"/>
          </w:tcPr>
          <w:p w14:paraId="706C0EAA">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3D4118F2">
            <w:pPr>
              <w:spacing w:before="0" w:after="0" w:line="276" w:lineRule="auto"/>
              <w:ind w:left="135"/>
              <w:jc w:val="center"/>
            </w:pPr>
          </w:p>
        </w:tc>
        <w:tc>
          <w:tcPr>
            <w:tcW w:w="1628" w:type="dxa"/>
            <w:tcMar>
              <w:top w:w="50" w:type="dxa"/>
              <w:left w:w="100" w:type="dxa"/>
            </w:tcMar>
            <w:vAlign w:val="center"/>
          </w:tcPr>
          <w:p w14:paraId="286AE02A">
            <w:pPr>
              <w:spacing w:before="0" w:after="0" w:line="276" w:lineRule="auto"/>
              <w:ind w:left="135"/>
              <w:jc w:val="center"/>
            </w:pPr>
          </w:p>
        </w:tc>
        <w:tc>
          <w:tcPr>
            <w:tcW w:w="1155" w:type="dxa"/>
            <w:tcMar>
              <w:top w:w="50" w:type="dxa"/>
              <w:left w:w="100" w:type="dxa"/>
            </w:tcMar>
            <w:vAlign w:val="center"/>
          </w:tcPr>
          <w:p w14:paraId="36767D7F">
            <w:pPr>
              <w:spacing w:before="0" w:after="0"/>
              <w:ind w:left="135"/>
              <w:jc w:val="left"/>
            </w:pPr>
          </w:p>
        </w:tc>
        <w:tc>
          <w:tcPr>
            <w:tcW w:w="1977" w:type="dxa"/>
            <w:tcMar>
              <w:top w:w="50" w:type="dxa"/>
              <w:left w:w="100" w:type="dxa"/>
            </w:tcMar>
            <w:vAlign w:val="center"/>
          </w:tcPr>
          <w:p w14:paraId="61E34C7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"https://m.edsoo.ru/863e3422" \h </w:instrText>
            </w:r>
            <w:r>
              <w:fldChar w:fldCharType="separate"/>
            </w:r>
            <w:r>
              <w:rPr>
                <w:rFonts w:ascii="Times New Roman" w:hAnsi="Times New Roman"/>
                <w:b w:val="0"/>
                <w:i w:val="0"/>
                <w:color w:val="0000FF"/>
                <w:sz w:val="22"/>
                <w:u w:val="single"/>
              </w:rPr>
              <w:t>https://m.edsoo.ru/863e3422</w:t>
            </w:r>
            <w:r>
              <w:rPr>
                <w:rFonts w:ascii="Times New Roman" w:hAnsi="Times New Roman"/>
                <w:b w:val="0"/>
                <w:i w:val="0"/>
                <w:color w:val="0000FF"/>
                <w:sz w:val="22"/>
                <w:u w:val="single"/>
              </w:rPr>
              <w:fldChar w:fldCharType="end"/>
            </w:r>
          </w:p>
        </w:tc>
      </w:tr>
      <w:tr w14:paraId="67235A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4F739860">
            <w:pPr>
              <w:spacing w:before="0" w:after="0"/>
              <w:ind w:left="0"/>
              <w:jc w:val="left"/>
            </w:pPr>
            <w:r>
              <w:rPr>
                <w:rFonts w:ascii="Times New Roman" w:hAnsi="Times New Roman"/>
                <w:b w:val="0"/>
                <w:i w:val="0"/>
                <w:color w:val="000000"/>
                <w:sz w:val="24"/>
              </w:rPr>
              <w:t>37</w:t>
            </w:r>
          </w:p>
        </w:tc>
        <w:tc>
          <w:tcPr>
            <w:tcW w:w="3168" w:type="dxa"/>
            <w:tcMar>
              <w:top w:w="50" w:type="dxa"/>
              <w:left w:w="100" w:type="dxa"/>
            </w:tcMar>
            <w:vAlign w:val="center"/>
          </w:tcPr>
          <w:p w14:paraId="064E4FD5">
            <w:pPr>
              <w:spacing w:before="0" w:after="0"/>
              <w:ind w:left="135"/>
              <w:jc w:val="left"/>
            </w:pPr>
            <w:r>
              <w:rPr>
                <w:rFonts w:ascii="Times New Roman" w:hAnsi="Times New Roman"/>
                <w:b w:val="0"/>
                <w:i w:val="0"/>
                <w:color w:val="000000"/>
                <w:sz w:val="24"/>
              </w:rPr>
              <w:t>Гигиена питания</w:t>
            </w:r>
          </w:p>
        </w:tc>
        <w:tc>
          <w:tcPr>
            <w:tcW w:w="830" w:type="dxa"/>
            <w:tcMar>
              <w:top w:w="50" w:type="dxa"/>
              <w:left w:w="100" w:type="dxa"/>
            </w:tcMar>
            <w:vAlign w:val="center"/>
          </w:tcPr>
          <w:p w14:paraId="2D27032C">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05FE3A09">
            <w:pPr>
              <w:spacing w:before="0" w:after="0" w:line="276" w:lineRule="auto"/>
              <w:ind w:left="135"/>
              <w:jc w:val="center"/>
            </w:pPr>
          </w:p>
        </w:tc>
        <w:tc>
          <w:tcPr>
            <w:tcW w:w="1628" w:type="dxa"/>
            <w:tcMar>
              <w:top w:w="50" w:type="dxa"/>
              <w:left w:w="100" w:type="dxa"/>
            </w:tcMar>
            <w:vAlign w:val="center"/>
          </w:tcPr>
          <w:p w14:paraId="6F676ABA">
            <w:pPr>
              <w:spacing w:before="0" w:after="0" w:line="276" w:lineRule="auto"/>
              <w:ind w:left="135"/>
              <w:jc w:val="center"/>
            </w:pPr>
          </w:p>
        </w:tc>
        <w:tc>
          <w:tcPr>
            <w:tcW w:w="1155" w:type="dxa"/>
            <w:tcMar>
              <w:top w:w="50" w:type="dxa"/>
              <w:left w:w="100" w:type="dxa"/>
            </w:tcMar>
            <w:vAlign w:val="center"/>
          </w:tcPr>
          <w:p w14:paraId="452F206D">
            <w:pPr>
              <w:spacing w:before="0" w:after="0"/>
              <w:ind w:left="135"/>
              <w:jc w:val="left"/>
            </w:pPr>
          </w:p>
        </w:tc>
        <w:tc>
          <w:tcPr>
            <w:tcW w:w="1977" w:type="dxa"/>
            <w:tcMar>
              <w:top w:w="50" w:type="dxa"/>
              <w:left w:w="100" w:type="dxa"/>
            </w:tcMar>
            <w:vAlign w:val="center"/>
          </w:tcPr>
          <w:p w14:paraId="34C5E4A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"https://m.edsoo.ru/863e3666" \h </w:instrText>
            </w:r>
            <w:r>
              <w:fldChar w:fldCharType="separate"/>
            </w:r>
            <w:r>
              <w:rPr>
                <w:rFonts w:ascii="Times New Roman" w:hAnsi="Times New Roman"/>
                <w:b w:val="0"/>
                <w:i w:val="0"/>
                <w:color w:val="0000FF"/>
                <w:sz w:val="22"/>
                <w:u w:val="single"/>
              </w:rPr>
              <w:t>https://m.edsoo.ru/863e3666</w:t>
            </w:r>
            <w:r>
              <w:rPr>
                <w:rFonts w:ascii="Times New Roman" w:hAnsi="Times New Roman"/>
                <w:b w:val="0"/>
                <w:i w:val="0"/>
                <w:color w:val="0000FF"/>
                <w:sz w:val="22"/>
                <w:u w:val="single"/>
              </w:rPr>
              <w:fldChar w:fldCharType="end"/>
            </w:r>
          </w:p>
        </w:tc>
      </w:tr>
      <w:tr w14:paraId="3D7E2D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419B0100">
            <w:pPr>
              <w:spacing w:before="0" w:after="0"/>
              <w:ind w:left="0"/>
              <w:jc w:val="left"/>
            </w:pPr>
            <w:r>
              <w:rPr>
                <w:rFonts w:ascii="Times New Roman" w:hAnsi="Times New Roman"/>
                <w:b w:val="0"/>
                <w:i w:val="0"/>
                <w:color w:val="000000"/>
                <w:sz w:val="24"/>
              </w:rPr>
              <w:t>38</w:t>
            </w:r>
          </w:p>
        </w:tc>
        <w:tc>
          <w:tcPr>
            <w:tcW w:w="3168" w:type="dxa"/>
            <w:tcMar>
              <w:top w:w="50" w:type="dxa"/>
              <w:left w:w="100" w:type="dxa"/>
            </w:tcMar>
            <w:vAlign w:val="center"/>
          </w:tcPr>
          <w:p w14:paraId="1E84FDE7">
            <w:pPr>
              <w:spacing w:before="0" w:after="0"/>
              <w:ind w:left="135"/>
              <w:jc w:val="left"/>
            </w:pPr>
            <w:r>
              <w:rPr>
                <w:rFonts w:ascii="Times New Roman" w:hAnsi="Times New Roman"/>
                <w:b w:val="0"/>
                <w:i w:val="0"/>
                <w:color w:val="000000"/>
                <w:sz w:val="24"/>
              </w:rPr>
              <w:t>Обмен веществ и превращение энергии в организме человека. Практическая работа «Исследование состава продуктов питания»</w:t>
            </w:r>
          </w:p>
        </w:tc>
        <w:tc>
          <w:tcPr>
            <w:tcW w:w="830" w:type="dxa"/>
            <w:tcMar>
              <w:top w:w="50" w:type="dxa"/>
              <w:left w:w="100" w:type="dxa"/>
            </w:tcMar>
            <w:vAlign w:val="center"/>
          </w:tcPr>
          <w:p w14:paraId="594C8743">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12057D38">
            <w:pPr>
              <w:spacing w:before="0" w:after="0" w:line="276" w:lineRule="auto"/>
              <w:ind w:left="135"/>
              <w:jc w:val="center"/>
            </w:pPr>
          </w:p>
        </w:tc>
        <w:tc>
          <w:tcPr>
            <w:tcW w:w="1628" w:type="dxa"/>
            <w:tcMar>
              <w:top w:w="50" w:type="dxa"/>
              <w:left w:w="100" w:type="dxa"/>
            </w:tcMar>
            <w:vAlign w:val="center"/>
          </w:tcPr>
          <w:p w14:paraId="705E4CB6">
            <w:pPr>
              <w:spacing w:before="0" w:after="0" w:line="276" w:lineRule="auto"/>
              <w:ind w:left="135"/>
              <w:jc w:val="center"/>
            </w:pPr>
            <w:r>
              <w:rPr>
                <w:rFonts w:ascii="Times New Roman" w:hAnsi="Times New Roman"/>
                <w:b w:val="0"/>
                <w:i w:val="0"/>
                <w:color w:val="000000"/>
                <w:sz w:val="24"/>
              </w:rPr>
              <w:t xml:space="preserve"> 0.5 </w:t>
            </w:r>
          </w:p>
        </w:tc>
        <w:tc>
          <w:tcPr>
            <w:tcW w:w="1155" w:type="dxa"/>
            <w:tcMar>
              <w:top w:w="50" w:type="dxa"/>
              <w:left w:w="100" w:type="dxa"/>
            </w:tcMar>
            <w:vAlign w:val="center"/>
          </w:tcPr>
          <w:p w14:paraId="7ED71756">
            <w:pPr>
              <w:spacing w:before="0" w:after="0"/>
              <w:ind w:left="135"/>
              <w:jc w:val="left"/>
            </w:pPr>
          </w:p>
        </w:tc>
        <w:tc>
          <w:tcPr>
            <w:tcW w:w="1977" w:type="dxa"/>
            <w:tcMar>
              <w:top w:w="50" w:type="dxa"/>
              <w:left w:w="100" w:type="dxa"/>
            </w:tcMar>
            <w:vAlign w:val="center"/>
          </w:tcPr>
          <w:p w14:paraId="2C30098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"https://m.edsoo.ru/863e3792" \h </w:instrText>
            </w:r>
            <w:r>
              <w:fldChar w:fldCharType="separate"/>
            </w:r>
            <w:r>
              <w:rPr>
                <w:rFonts w:ascii="Times New Roman" w:hAnsi="Times New Roman"/>
                <w:b w:val="0"/>
                <w:i w:val="0"/>
                <w:color w:val="0000FF"/>
                <w:sz w:val="22"/>
                <w:u w:val="single"/>
              </w:rPr>
              <w:t>https://m.edsoo.ru/863e3792</w:t>
            </w:r>
            <w:r>
              <w:rPr>
                <w:rFonts w:ascii="Times New Roman" w:hAnsi="Times New Roman"/>
                <w:b w:val="0"/>
                <w:i w:val="0"/>
                <w:color w:val="0000FF"/>
                <w:sz w:val="22"/>
                <w:u w:val="single"/>
              </w:rPr>
              <w:fldChar w:fldCharType="end"/>
            </w:r>
          </w:p>
        </w:tc>
      </w:tr>
      <w:tr w14:paraId="1490DEA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37D086D9">
            <w:pPr>
              <w:spacing w:before="0" w:after="0"/>
              <w:ind w:left="0"/>
              <w:jc w:val="left"/>
            </w:pPr>
            <w:r>
              <w:rPr>
                <w:rFonts w:ascii="Times New Roman" w:hAnsi="Times New Roman"/>
                <w:b w:val="0"/>
                <w:i w:val="0"/>
                <w:color w:val="000000"/>
                <w:sz w:val="24"/>
              </w:rPr>
              <w:t>39</w:t>
            </w:r>
          </w:p>
        </w:tc>
        <w:tc>
          <w:tcPr>
            <w:tcW w:w="3168" w:type="dxa"/>
            <w:tcMar>
              <w:top w:w="50" w:type="dxa"/>
              <w:left w:w="100" w:type="dxa"/>
            </w:tcMar>
            <w:vAlign w:val="center"/>
          </w:tcPr>
          <w:p w14:paraId="5FF16BD7">
            <w:pPr>
              <w:spacing w:before="0" w:after="0"/>
              <w:ind w:left="135"/>
              <w:jc w:val="left"/>
            </w:pPr>
            <w:r>
              <w:rPr>
                <w:rFonts w:ascii="Times New Roman" w:hAnsi="Times New Roman"/>
                <w:b w:val="0"/>
                <w:i w:val="0"/>
                <w:color w:val="000000"/>
                <w:sz w:val="24"/>
              </w:rPr>
              <w:t>Регуляция обмена веществ</w:t>
            </w:r>
          </w:p>
        </w:tc>
        <w:tc>
          <w:tcPr>
            <w:tcW w:w="830" w:type="dxa"/>
            <w:tcMar>
              <w:top w:w="50" w:type="dxa"/>
              <w:left w:w="100" w:type="dxa"/>
            </w:tcMar>
            <w:vAlign w:val="center"/>
          </w:tcPr>
          <w:p w14:paraId="4848E2CD">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1A363BCF">
            <w:pPr>
              <w:spacing w:before="0" w:after="0" w:line="276" w:lineRule="auto"/>
              <w:ind w:left="135"/>
              <w:jc w:val="center"/>
            </w:pPr>
          </w:p>
        </w:tc>
        <w:tc>
          <w:tcPr>
            <w:tcW w:w="1628" w:type="dxa"/>
            <w:tcMar>
              <w:top w:w="50" w:type="dxa"/>
              <w:left w:w="100" w:type="dxa"/>
            </w:tcMar>
            <w:vAlign w:val="center"/>
          </w:tcPr>
          <w:p w14:paraId="06C21B9D">
            <w:pPr>
              <w:spacing w:before="0" w:after="0" w:line="276" w:lineRule="auto"/>
              <w:ind w:left="135"/>
              <w:jc w:val="center"/>
            </w:pPr>
          </w:p>
        </w:tc>
        <w:tc>
          <w:tcPr>
            <w:tcW w:w="1155" w:type="dxa"/>
            <w:tcMar>
              <w:top w:w="50" w:type="dxa"/>
              <w:left w:w="100" w:type="dxa"/>
            </w:tcMar>
            <w:vAlign w:val="center"/>
          </w:tcPr>
          <w:p w14:paraId="4CE6915F">
            <w:pPr>
              <w:spacing w:before="0" w:after="0"/>
              <w:ind w:left="135"/>
              <w:jc w:val="left"/>
            </w:pPr>
          </w:p>
        </w:tc>
        <w:tc>
          <w:tcPr>
            <w:tcW w:w="1977" w:type="dxa"/>
            <w:tcMar>
              <w:top w:w="50" w:type="dxa"/>
              <w:left w:w="100" w:type="dxa"/>
            </w:tcMar>
            <w:vAlign w:val="center"/>
          </w:tcPr>
          <w:p w14:paraId="210DC32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"https://m.edsoo.ru/863e38a0" \h </w:instrText>
            </w:r>
            <w:r>
              <w:fldChar w:fldCharType="separate"/>
            </w:r>
            <w:r>
              <w:rPr>
                <w:rFonts w:ascii="Times New Roman" w:hAnsi="Times New Roman"/>
                <w:b w:val="0"/>
                <w:i w:val="0"/>
                <w:color w:val="0000FF"/>
                <w:sz w:val="22"/>
                <w:u w:val="single"/>
              </w:rPr>
              <w:t>https://m.edsoo.ru/863e38a0</w:t>
            </w:r>
            <w:r>
              <w:rPr>
                <w:rFonts w:ascii="Times New Roman" w:hAnsi="Times New Roman"/>
                <w:b w:val="0"/>
                <w:i w:val="0"/>
                <w:color w:val="0000FF"/>
                <w:sz w:val="22"/>
                <w:u w:val="single"/>
              </w:rPr>
              <w:fldChar w:fldCharType="end"/>
            </w:r>
          </w:p>
        </w:tc>
      </w:tr>
      <w:tr w14:paraId="605D7B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04482FCF">
            <w:pPr>
              <w:spacing w:before="0" w:after="0"/>
              <w:ind w:left="0"/>
              <w:jc w:val="left"/>
            </w:pPr>
            <w:r>
              <w:rPr>
                <w:rFonts w:ascii="Times New Roman" w:hAnsi="Times New Roman"/>
                <w:b w:val="0"/>
                <w:i w:val="0"/>
                <w:color w:val="000000"/>
                <w:sz w:val="24"/>
              </w:rPr>
              <w:t>40</w:t>
            </w:r>
          </w:p>
        </w:tc>
        <w:tc>
          <w:tcPr>
            <w:tcW w:w="3168" w:type="dxa"/>
            <w:tcMar>
              <w:top w:w="50" w:type="dxa"/>
              <w:left w:w="100" w:type="dxa"/>
            </w:tcMar>
            <w:vAlign w:val="center"/>
          </w:tcPr>
          <w:p w14:paraId="2D2287C4">
            <w:pPr>
              <w:spacing w:before="0" w:after="0"/>
              <w:ind w:left="135"/>
              <w:jc w:val="left"/>
            </w:pPr>
            <w:r>
              <w:rPr>
                <w:rFonts w:ascii="Times New Roman" w:hAnsi="Times New Roman"/>
                <w:b w:val="0"/>
                <w:i w:val="0"/>
                <w:color w:val="000000"/>
                <w:sz w:val="24"/>
              </w:rPr>
              <w:t>Витамины и их роль для организма. Практическая работа «Способы сохранения витаминов в пищевых продуктах»</w:t>
            </w:r>
          </w:p>
        </w:tc>
        <w:tc>
          <w:tcPr>
            <w:tcW w:w="830" w:type="dxa"/>
            <w:tcMar>
              <w:top w:w="50" w:type="dxa"/>
              <w:left w:w="100" w:type="dxa"/>
            </w:tcMar>
            <w:vAlign w:val="center"/>
          </w:tcPr>
          <w:p w14:paraId="39C3BFF0">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7CD213EF">
            <w:pPr>
              <w:spacing w:before="0" w:after="0" w:line="276" w:lineRule="auto"/>
              <w:ind w:left="135"/>
              <w:jc w:val="center"/>
            </w:pPr>
          </w:p>
        </w:tc>
        <w:tc>
          <w:tcPr>
            <w:tcW w:w="1628" w:type="dxa"/>
            <w:tcMar>
              <w:top w:w="50" w:type="dxa"/>
              <w:left w:w="100" w:type="dxa"/>
            </w:tcMar>
            <w:vAlign w:val="center"/>
          </w:tcPr>
          <w:p w14:paraId="25D17102">
            <w:pPr>
              <w:spacing w:before="0" w:after="0" w:line="276" w:lineRule="auto"/>
              <w:ind w:left="135"/>
              <w:jc w:val="center"/>
            </w:pPr>
            <w:r>
              <w:rPr>
                <w:rFonts w:ascii="Times New Roman" w:hAnsi="Times New Roman"/>
                <w:b w:val="0"/>
                <w:i w:val="0"/>
                <w:color w:val="000000"/>
                <w:sz w:val="24"/>
              </w:rPr>
              <w:t xml:space="preserve"> 0.5 </w:t>
            </w:r>
          </w:p>
        </w:tc>
        <w:tc>
          <w:tcPr>
            <w:tcW w:w="1155" w:type="dxa"/>
            <w:tcMar>
              <w:top w:w="50" w:type="dxa"/>
              <w:left w:w="100" w:type="dxa"/>
            </w:tcMar>
            <w:vAlign w:val="center"/>
          </w:tcPr>
          <w:p w14:paraId="62BF84D8">
            <w:pPr>
              <w:spacing w:before="0" w:after="0"/>
              <w:ind w:left="135"/>
              <w:jc w:val="left"/>
            </w:pPr>
          </w:p>
        </w:tc>
        <w:tc>
          <w:tcPr>
            <w:tcW w:w="1977" w:type="dxa"/>
            <w:tcMar>
              <w:top w:w="50" w:type="dxa"/>
              <w:left w:w="100" w:type="dxa"/>
            </w:tcMar>
            <w:vAlign w:val="center"/>
          </w:tcPr>
          <w:p w14:paraId="698DA3F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"https://m.edsoo.ru/863e39ae" \h </w:instrText>
            </w:r>
            <w:r>
              <w:fldChar w:fldCharType="separate"/>
            </w:r>
            <w:r>
              <w:rPr>
                <w:rFonts w:ascii="Times New Roman" w:hAnsi="Times New Roman"/>
                <w:b w:val="0"/>
                <w:i w:val="0"/>
                <w:color w:val="0000FF"/>
                <w:sz w:val="22"/>
                <w:u w:val="single"/>
              </w:rPr>
              <w:t>https://m.edsoo.ru/863e39ae</w:t>
            </w:r>
            <w:r>
              <w:rPr>
                <w:rFonts w:ascii="Times New Roman" w:hAnsi="Times New Roman"/>
                <w:b w:val="0"/>
                <w:i w:val="0"/>
                <w:color w:val="0000FF"/>
                <w:sz w:val="22"/>
                <w:u w:val="single"/>
              </w:rPr>
              <w:fldChar w:fldCharType="end"/>
            </w:r>
          </w:p>
        </w:tc>
      </w:tr>
      <w:tr w14:paraId="4F83BD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68A2B987">
            <w:pPr>
              <w:spacing w:before="0" w:after="0"/>
              <w:ind w:left="0"/>
              <w:jc w:val="left"/>
            </w:pPr>
            <w:r>
              <w:rPr>
                <w:rFonts w:ascii="Times New Roman" w:hAnsi="Times New Roman"/>
                <w:b w:val="0"/>
                <w:i w:val="0"/>
                <w:color w:val="000000"/>
                <w:sz w:val="24"/>
              </w:rPr>
              <w:t>41</w:t>
            </w:r>
          </w:p>
        </w:tc>
        <w:tc>
          <w:tcPr>
            <w:tcW w:w="3168" w:type="dxa"/>
            <w:tcMar>
              <w:top w:w="50" w:type="dxa"/>
              <w:left w:w="100" w:type="dxa"/>
            </w:tcMar>
            <w:vAlign w:val="center"/>
          </w:tcPr>
          <w:p w14:paraId="2B4E9A98">
            <w:pPr>
              <w:spacing w:before="0" w:after="0"/>
              <w:ind w:left="135"/>
              <w:jc w:val="left"/>
            </w:pPr>
            <w:r>
              <w:rPr>
                <w:rFonts w:ascii="Times New Roman" w:hAnsi="Times New Roman"/>
                <w:b w:val="0"/>
                <w:i w:val="0"/>
                <w:color w:val="000000"/>
                <w:sz w:val="24"/>
              </w:rPr>
              <w:t>Нормы и режим питания. Нарушение обмена веществ Практическая работа «Составление меню в зависимости от калорийности пищи»</w:t>
            </w:r>
          </w:p>
        </w:tc>
        <w:tc>
          <w:tcPr>
            <w:tcW w:w="830" w:type="dxa"/>
            <w:tcMar>
              <w:top w:w="50" w:type="dxa"/>
              <w:left w:w="100" w:type="dxa"/>
            </w:tcMar>
            <w:vAlign w:val="center"/>
          </w:tcPr>
          <w:p w14:paraId="0B83F505">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46260CBF">
            <w:pPr>
              <w:spacing w:before="0" w:after="0" w:line="276" w:lineRule="auto"/>
              <w:ind w:left="135"/>
              <w:jc w:val="center"/>
            </w:pPr>
          </w:p>
        </w:tc>
        <w:tc>
          <w:tcPr>
            <w:tcW w:w="1628" w:type="dxa"/>
            <w:tcMar>
              <w:top w:w="50" w:type="dxa"/>
              <w:left w:w="100" w:type="dxa"/>
            </w:tcMar>
            <w:vAlign w:val="center"/>
          </w:tcPr>
          <w:p w14:paraId="7CD1F84C">
            <w:pPr>
              <w:spacing w:before="0" w:after="0" w:line="276" w:lineRule="auto"/>
              <w:ind w:left="135"/>
              <w:jc w:val="center"/>
            </w:pPr>
            <w:r>
              <w:rPr>
                <w:rFonts w:ascii="Times New Roman" w:hAnsi="Times New Roman"/>
                <w:b w:val="0"/>
                <w:i w:val="0"/>
                <w:color w:val="000000"/>
                <w:sz w:val="24"/>
              </w:rPr>
              <w:t xml:space="preserve"> 0.5 </w:t>
            </w:r>
          </w:p>
        </w:tc>
        <w:tc>
          <w:tcPr>
            <w:tcW w:w="1155" w:type="dxa"/>
            <w:tcMar>
              <w:top w:w="50" w:type="dxa"/>
              <w:left w:w="100" w:type="dxa"/>
            </w:tcMar>
            <w:vAlign w:val="center"/>
          </w:tcPr>
          <w:p w14:paraId="0D3BF40D">
            <w:pPr>
              <w:spacing w:before="0" w:after="0"/>
              <w:ind w:left="135"/>
              <w:jc w:val="left"/>
            </w:pPr>
          </w:p>
        </w:tc>
        <w:tc>
          <w:tcPr>
            <w:tcW w:w="1977" w:type="dxa"/>
            <w:tcMar>
              <w:top w:w="50" w:type="dxa"/>
              <w:left w:w="100" w:type="dxa"/>
            </w:tcMar>
            <w:vAlign w:val="center"/>
          </w:tcPr>
          <w:p w14:paraId="0F0E952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"https://m.edsoo.ru/863e3d14" \h </w:instrText>
            </w:r>
            <w:r>
              <w:fldChar w:fldCharType="separate"/>
            </w:r>
            <w:r>
              <w:rPr>
                <w:rFonts w:ascii="Times New Roman" w:hAnsi="Times New Roman"/>
                <w:b w:val="0"/>
                <w:i w:val="0"/>
                <w:color w:val="0000FF"/>
                <w:sz w:val="22"/>
                <w:u w:val="single"/>
              </w:rPr>
              <w:t>https://m.edsoo.ru/863e3d14</w:t>
            </w:r>
            <w:r>
              <w:rPr>
                <w:rFonts w:ascii="Times New Roman" w:hAnsi="Times New Roman"/>
                <w:b w:val="0"/>
                <w:i w:val="0"/>
                <w:color w:val="0000FF"/>
                <w:sz w:val="22"/>
                <w:u w:val="single"/>
              </w:rPr>
              <w:fldChar w:fldCharType="end"/>
            </w:r>
          </w:p>
        </w:tc>
      </w:tr>
      <w:tr w14:paraId="08E687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2F1FE509">
            <w:pPr>
              <w:spacing w:before="0" w:after="0"/>
              <w:ind w:left="0"/>
              <w:jc w:val="left"/>
            </w:pPr>
            <w:r>
              <w:rPr>
                <w:rFonts w:ascii="Times New Roman" w:hAnsi="Times New Roman"/>
                <w:b w:val="0"/>
                <w:i w:val="0"/>
                <w:color w:val="000000"/>
                <w:sz w:val="24"/>
              </w:rPr>
              <w:t>42</w:t>
            </w:r>
          </w:p>
        </w:tc>
        <w:tc>
          <w:tcPr>
            <w:tcW w:w="3168" w:type="dxa"/>
            <w:tcMar>
              <w:top w:w="50" w:type="dxa"/>
              <w:left w:w="100" w:type="dxa"/>
            </w:tcMar>
            <w:vAlign w:val="center"/>
          </w:tcPr>
          <w:p w14:paraId="4F13E4BE">
            <w:pPr>
              <w:spacing w:before="0" w:after="0"/>
              <w:ind w:left="135"/>
              <w:jc w:val="left"/>
            </w:pPr>
            <w:r>
              <w:rPr>
                <w:rFonts w:ascii="Times New Roman" w:hAnsi="Times New Roman"/>
                <w:b w:val="0"/>
                <w:i w:val="0"/>
                <w:color w:val="000000"/>
                <w:sz w:val="24"/>
              </w:rPr>
              <w:t>Строение и функции кожи. Практическая работа «Исследование с помощью лупы тыльной и ладонной стороны кисти»</w:t>
            </w:r>
          </w:p>
        </w:tc>
        <w:tc>
          <w:tcPr>
            <w:tcW w:w="830" w:type="dxa"/>
            <w:tcMar>
              <w:top w:w="50" w:type="dxa"/>
              <w:left w:w="100" w:type="dxa"/>
            </w:tcMar>
            <w:vAlign w:val="center"/>
          </w:tcPr>
          <w:p w14:paraId="2A48FAD4">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2D9DC129">
            <w:pPr>
              <w:spacing w:before="0" w:after="0" w:line="276" w:lineRule="auto"/>
              <w:ind w:left="135"/>
              <w:jc w:val="center"/>
            </w:pPr>
          </w:p>
        </w:tc>
        <w:tc>
          <w:tcPr>
            <w:tcW w:w="1628" w:type="dxa"/>
            <w:tcMar>
              <w:top w:w="50" w:type="dxa"/>
              <w:left w:w="100" w:type="dxa"/>
            </w:tcMar>
            <w:vAlign w:val="center"/>
          </w:tcPr>
          <w:p w14:paraId="5E377829">
            <w:pPr>
              <w:spacing w:before="0" w:after="0" w:line="276" w:lineRule="auto"/>
              <w:ind w:left="135"/>
              <w:jc w:val="center"/>
            </w:pPr>
            <w:r>
              <w:rPr>
                <w:rFonts w:ascii="Times New Roman" w:hAnsi="Times New Roman"/>
                <w:b w:val="0"/>
                <w:i w:val="0"/>
                <w:color w:val="000000"/>
                <w:sz w:val="24"/>
              </w:rPr>
              <w:t xml:space="preserve"> 0.5 </w:t>
            </w:r>
          </w:p>
        </w:tc>
        <w:tc>
          <w:tcPr>
            <w:tcW w:w="1155" w:type="dxa"/>
            <w:tcMar>
              <w:top w:w="50" w:type="dxa"/>
              <w:left w:w="100" w:type="dxa"/>
            </w:tcMar>
            <w:vAlign w:val="center"/>
          </w:tcPr>
          <w:p w14:paraId="4BFEEC5C">
            <w:pPr>
              <w:spacing w:before="0" w:after="0"/>
              <w:ind w:left="135"/>
              <w:jc w:val="left"/>
            </w:pPr>
          </w:p>
        </w:tc>
        <w:tc>
          <w:tcPr>
            <w:tcW w:w="1977" w:type="dxa"/>
            <w:tcMar>
              <w:top w:w="50" w:type="dxa"/>
              <w:left w:w="100" w:type="dxa"/>
            </w:tcMar>
            <w:vAlign w:val="center"/>
          </w:tcPr>
          <w:p w14:paraId="386CFB2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"https://m.edsoo.ru/863e3f76" \h </w:instrText>
            </w:r>
            <w:r>
              <w:fldChar w:fldCharType="separate"/>
            </w:r>
            <w:r>
              <w:rPr>
                <w:rFonts w:ascii="Times New Roman" w:hAnsi="Times New Roman"/>
                <w:b w:val="0"/>
                <w:i w:val="0"/>
                <w:color w:val="0000FF"/>
                <w:sz w:val="22"/>
                <w:u w:val="single"/>
              </w:rPr>
              <w:t>https://m.edsoo.ru/863e3f76</w:t>
            </w:r>
            <w:r>
              <w:rPr>
                <w:rFonts w:ascii="Times New Roman" w:hAnsi="Times New Roman"/>
                <w:b w:val="0"/>
                <w:i w:val="0"/>
                <w:color w:val="0000FF"/>
                <w:sz w:val="22"/>
                <w:u w:val="single"/>
              </w:rPr>
              <w:fldChar w:fldCharType="end"/>
            </w:r>
          </w:p>
        </w:tc>
      </w:tr>
      <w:tr w14:paraId="1E7BA4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6BE1C98E">
            <w:pPr>
              <w:spacing w:before="0" w:after="0"/>
              <w:ind w:left="0"/>
              <w:jc w:val="left"/>
            </w:pPr>
            <w:r>
              <w:rPr>
                <w:rFonts w:ascii="Times New Roman" w:hAnsi="Times New Roman"/>
                <w:b w:val="0"/>
                <w:i w:val="0"/>
                <w:color w:val="000000"/>
                <w:sz w:val="24"/>
              </w:rPr>
              <w:t>43</w:t>
            </w:r>
          </w:p>
        </w:tc>
        <w:tc>
          <w:tcPr>
            <w:tcW w:w="3168" w:type="dxa"/>
            <w:tcMar>
              <w:top w:w="50" w:type="dxa"/>
              <w:left w:w="100" w:type="dxa"/>
            </w:tcMar>
            <w:vAlign w:val="center"/>
          </w:tcPr>
          <w:p w14:paraId="5A162BB2">
            <w:pPr>
              <w:spacing w:before="0" w:after="0"/>
              <w:ind w:left="135"/>
              <w:jc w:val="left"/>
            </w:pPr>
            <w:r>
              <w:rPr>
                <w:rFonts w:ascii="Times New Roman" w:hAnsi="Times New Roman"/>
                <w:b w:val="0"/>
                <w:i w:val="0"/>
                <w:color w:val="000000"/>
                <w:sz w:val="24"/>
              </w:rPr>
              <w:t>Кожа и ее производные. Практическая работа «Описание мер по уходу за кожей лица и волосами в зависимости от типа кожи»</w:t>
            </w:r>
          </w:p>
        </w:tc>
        <w:tc>
          <w:tcPr>
            <w:tcW w:w="830" w:type="dxa"/>
            <w:tcMar>
              <w:top w:w="50" w:type="dxa"/>
              <w:left w:w="100" w:type="dxa"/>
            </w:tcMar>
            <w:vAlign w:val="center"/>
          </w:tcPr>
          <w:p w14:paraId="3EADBEF6">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088E8741">
            <w:pPr>
              <w:spacing w:before="0" w:after="0" w:line="276" w:lineRule="auto"/>
              <w:ind w:left="135"/>
              <w:jc w:val="center"/>
            </w:pPr>
          </w:p>
        </w:tc>
        <w:tc>
          <w:tcPr>
            <w:tcW w:w="1628" w:type="dxa"/>
            <w:tcMar>
              <w:top w:w="50" w:type="dxa"/>
              <w:left w:w="100" w:type="dxa"/>
            </w:tcMar>
            <w:vAlign w:val="center"/>
          </w:tcPr>
          <w:p w14:paraId="68455CF3">
            <w:pPr>
              <w:spacing w:before="0" w:after="0" w:line="276" w:lineRule="auto"/>
              <w:ind w:left="135"/>
              <w:jc w:val="center"/>
            </w:pPr>
            <w:r>
              <w:rPr>
                <w:rFonts w:ascii="Times New Roman" w:hAnsi="Times New Roman"/>
                <w:b w:val="0"/>
                <w:i w:val="0"/>
                <w:color w:val="000000"/>
                <w:sz w:val="24"/>
              </w:rPr>
              <w:t xml:space="preserve"> 0.5 </w:t>
            </w:r>
          </w:p>
        </w:tc>
        <w:tc>
          <w:tcPr>
            <w:tcW w:w="1155" w:type="dxa"/>
            <w:tcMar>
              <w:top w:w="50" w:type="dxa"/>
              <w:left w:w="100" w:type="dxa"/>
            </w:tcMar>
            <w:vAlign w:val="center"/>
          </w:tcPr>
          <w:p w14:paraId="1F6B4F31">
            <w:pPr>
              <w:spacing w:before="0" w:after="0"/>
              <w:ind w:left="135"/>
              <w:jc w:val="left"/>
            </w:pPr>
          </w:p>
        </w:tc>
        <w:tc>
          <w:tcPr>
            <w:tcW w:w="1977" w:type="dxa"/>
            <w:tcMar>
              <w:top w:w="50" w:type="dxa"/>
              <w:left w:w="100" w:type="dxa"/>
            </w:tcMar>
            <w:vAlign w:val="center"/>
          </w:tcPr>
          <w:p w14:paraId="08FB965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"https://m.edsoo.ru/863e3f76" \h </w:instrText>
            </w:r>
            <w:r>
              <w:fldChar w:fldCharType="separate"/>
            </w:r>
            <w:r>
              <w:rPr>
                <w:rFonts w:ascii="Times New Roman" w:hAnsi="Times New Roman"/>
                <w:b w:val="0"/>
                <w:i w:val="0"/>
                <w:color w:val="0000FF"/>
                <w:sz w:val="22"/>
                <w:u w:val="single"/>
              </w:rPr>
              <w:t>https://m.edsoo.ru/863e3f76</w:t>
            </w:r>
            <w:r>
              <w:rPr>
                <w:rFonts w:ascii="Times New Roman" w:hAnsi="Times New Roman"/>
                <w:b w:val="0"/>
                <w:i w:val="0"/>
                <w:color w:val="0000FF"/>
                <w:sz w:val="22"/>
                <w:u w:val="single"/>
              </w:rPr>
              <w:fldChar w:fldCharType="end"/>
            </w:r>
          </w:p>
        </w:tc>
      </w:tr>
      <w:tr w14:paraId="0684B5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5090F270">
            <w:pPr>
              <w:spacing w:before="0" w:after="0"/>
              <w:ind w:left="0"/>
              <w:jc w:val="left"/>
            </w:pPr>
            <w:r>
              <w:rPr>
                <w:rFonts w:ascii="Times New Roman" w:hAnsi="Times New Roman"/>
                <w:b w:val="0"/>
                <w:i w:val="0"/>
                <w:color w:val="000000"/>
                <w:sz w:val="24"/>
              </w:rPr>
              <w:t>44</w:t>
            </w:r>
          </w:p>
        </w:tc>
        <w:tc>
          <w:tcPr>
            <w:tcW w:w="3168" w:type="dxa"/>
            <w:tcMar>
              <w:top w:w="50" w:type="dxa"/>
              <w:left w:w="100" w:type="dxa"/>
            </w:tcMar>
            <w:vAlign w:val="center"/>
          </w:tcPr>
          <w:p w14:paraId="60EA11A6">
            <w:pPr>
              <w:spacing w:before="0" w:after="0"/>
              <w:ind w:left="135"/>
              <w:jc w:val="left"/>
            </w:pPr>
            <w:r>
              <w:rPr>
                <w:rFonts w:ascii="Times New Roman" w:hAnsi="Times New Roman"/>
                <w:b w:val="0"/>
                <w:i w:val="0"/>
                <w:color w:val="000000"/>
                <w:sz w:val="24"/>
              </w:rPr>
              <w:t>Кожа и терморегуляция. Практическая работа «Определение жирности различных участков кожи лица»</w:t>
            </w:r>
          </w:p>
        </w:tc>
        <w:tc>
          <w:tcPr>
            <w:tcW w:w="830" w:type="dxa"/>
            <w:tcMar>
              <w:top w:w="50" w:type="dxa"/>
              <w:left w:w="100" w:type="dxa"/>
            </w:tcMar>
            <w:vAlign w:val="center"/>
          </w:tcPr>
          <w:p w14:paraId="499CF5F9">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1309CA86">
            <w:pPr>
              <w:spacing w:before="0" w:after="0" w:line="276" w:lineRule="auto"/>
              <w:ind w:left="135"/>
              <w:jc w:val="center"/>
            </w:pPr>
          </w:p>
        </w:tc>
        <w:tc>
          <w:tcPr>
            <w:tcW w:w="1628" w:type="dxa"/>
            <w:tcMar>
              <w:top w:w="50" w:type="dxa"/>
              <w:left w:w="100" w:type="dxa"/>
            </w:tcMar>
            <w:vAlign w:val="center"/>
          </w:tcPr>
          <w:p w14:paraId="62847751">
            <w:pPr>
              <w:spacing w:before="0" w:after="0" w:line="276" w:lineRule="auto"/>
              <w:ind w:left="135"/>
              <w:jc w:val="center"/>
            </w:pPr>
            <w:r>
              <w:rPr>
                <w:rFonts w:ascii="Times New Roman" w:hAnsi="Times New Roman"/>
                <w:b w:val="0"/>
                <w:i w:val="0"/>
                <w:color w:val="000000"/>
                <w:sz w:val="24"/>
              </w:rPr>
              <w:t xml:space="preserve"> 0.5 </w:t>
            </w:r>
          </w:p>
        </w:tc>
        <w:tc>
          <w:tcPr>
            <w:tcW w:w="1155" w:type="dxa"/>
            <w:tcMar>
              <w:top w:w="50" w:type="dxa"/>
              <w:left w:w="100" w:type="dxa"/>
            </w:tcMar>
            <w:vAlign w:val="center"/>
          </w:tcPr>
          <w:p w14:paraId="5B80714F">
            <w:pPr>
              <w:spacing w:before="0" w:after="0"/>
              <w:ind w:left="135"/>
              <w:jc w:val="left"/>
            </w:pPr>
          </w:p>
        </w:tc>
        <w:tc>
          <w:tcPr>
            <w:tcW w:w="1977" w:type="dxa"/>
            <w:tcMar>
              <w:top w:w="50" w:type="dxa"/>
              <w:left w:w="100" w:type="dxa"/>
            </w:tcMar>
            <w:vAlign w:val="center"/>
          </w:tcPr>
          <w:p w14:paraId="7CF9098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"https://m.edsoo.ru/863e3f76" \h </w:instrText>
            </w:r>
            <w:r>
              <w:fldChar w:fldCharType="separate"/>
            </w:r>
            <w:r>
              <w:rPr>
                <w:rFonts w:ascii="Times New Roman" w:hAnsi="Times New Roman"/>
                <w:b w:val="0"/>
                <w:i w:val="0"/>
                <w:color w:val="0000FF"/>
                <w:sz w:val="22"/>
                <w:u w:val="single"/>
              </w:rPr>
              <w:t>https://m.edsoo.ru/863e3f76</w:t>
            </w:r>
            <w:r>
              <w:rPr>
                <w:rFonts w:ascii="Times New Roman" w:hAnsi="Times New Roman"/>
                <w:b w:val="0"/>
                <w:i w:val="0"/>
                <w:color w:val="0000FF"/>
                <w:sz w:val="22"/>
                <w:u w:val="single"/>
              </w:rPr>
              <w:fldChar w:fldCharType="end"/>
            </w:r>
          </w:p>
        </w:tc>
      </w:tr>
      <w:tr w14:paraId="3896D6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2FCD695B">
            <w:pPr>
              <w:spacing w:before="0" w:after="0"/>
              <w:ind w:left="0"/>
              <w:jc w:val="left"/>
            </w:pPr>
            <w:r>
              <w:rPr>
                <w:rFonts w:ascii="Times New Roman" w:hAnsi="Times New Roman"/>
                <w:b w:val="0"/>
                <w:i w:val="0"/>
                <w:color w:val="000000"/>
                <w:sz w:val="24"/>
              </w:rPr>
              <w:t>45</w:t>
            </w:r>
          </w:p>
        </w:tc>
        <w:tc>
          <w:tcPr>
            <w:tcW w:w="3168" w:type="dxa"/>
            <w:tcMar>
              <w:top w:w="50" w:type="dxa"/>
              <w:left w:w="100" w:type="dxa"/>
            </w:tcMar>
            <w:vAlign w:val="center"/>
          </w:tcPr>
          <w:p w14:paraId="31A1400D">
            <w:pPr>
              <w:spacing w:before="0" w:after="0"/>
              <w:ind w:left="135"/>
              <w:jc w:val="left"/>
            </w:pPr>
            <w:r>
              <w:rPr>
                <w:rFonts w:ascii="Times New Roman" w:hAnsi="Times New Roman"/>
                <w:b w:val="0"/>
                <w:i w:val="0"/>
                <w:color w:val="000000"/>
                <w:sz w:val="24"/>
              </w:rPr>
              <w:t>Заболевания кожи и их предупреждение</w:t>
            </w:r>
          </w:p>
        </w:tc>
        <w:tc>
          <w:tcPr>
            <w:tcW w:w="830" w:type="dxa"/>
            <w:tcMar>
              <w:top w:w="50" w:type="dxa"/>
              <w:left w:w="100" w:type="dxa"/>
            </w:tcMar>
            <w:vAlign w:val="center"/>
          </w:tcPr>
          <w:p w14:paraId="298502CC">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6C6FA86A">
            <w:pPr>
              <w:spacing w:before="0" w:after="0" w:line="276" w:lineRule="auto"/>
              <w:ind w:left="135"/>
              <w:jc w:val="center"/>
            </w:pPr>
          </w:p>
        </w:tc>
        <w:tc>
          <w:tcPr>
            <w:tcW w:w="1628" w:type="dxa"/>
            <w:tcMar>
              <w:top w:w="50" w:type="dxa"/>
              <w:left w:w="100" w:type="dxa"/>
            </w:tcMar>
            <w:vAlign w:val="center"/>
          </w:tcPr>
          <w:p w14:paraId="1626404C">
            <w:pPr>
              <w:spacing w:before="0" w:after="0" w:line="276" w:lineRule="auto"/>
              <w:ind w:left="135"/>
              <w:jc w:val="center"/>
            </w:pPr>
          </w:p>
        </w:tc>
        <w:tc>
          <w:tcPr>
            <w:tcW w:w="1155" w:type="dxa"/>
            <w:tcMar>
              <w:top w:w="50" w:type="dxa"/>
              <w:left w:w="100" w:type="dxa"/>
            </w:tcMar>
            <w:vAlign w:val="center"/>
          </w:tcPr>
          <w:p w14:paraId="7EB3EBF2">
            <w:pPr>
              <w:spacing w:before="0" w:after="0"/>
              <w:ind w:left="135"/>
              <w:jc w:val="left"/>
            </w:pPr>
          </w:p>
        </w:tc>
        <w:tc>
          <w:tcPr>
            <w:tcW w:w="1977" w:type="dxa"/>
            <w:tcMar>
              <w:top w:w="50" w:type="dxa"/>
              <w:left w:w="100" w:type="dxa"/>
            </w:tcMar>
            <w:vAlign w:val="center"/>
          </w:tcPr>
          <w:p w14:paraId="79390EC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"https://m.edsoo.ru/863e41ba" \h </w:instrText>
            </w:r>
            <w:r>
              <w:fldChar w:fldCharType="separate"/>
            </w:r>
            <w:r>
              <w:rPr>
                <w:rFonts w:ascii="Times New Roman" w:hAnsi="Times New Roman"/>
                <w:b w:val="0"/>
                <w:i w:val="0"/>
                <w:color w:val="0000FF"/>
                <w:sz w:val="22"/>
                <w:u w:val="single"/>
              </w:rPr>
              <w:t>https://m.edsoo.ru/863e41ba</w:t>
            </w:r>
            <w:r>
              <w:rPr>
                <w:rFonts w:ascii="Times New Roman" w:hAnsi="Times New Roman"/>
                <w:b w:val="0"/>
                <w:i w:val="0"/>
                <w:color w:val="0000FF"/>
                <w:sz w:val="22"/>
                <w:u w:val="single"/>
              </w:rPr>
              <w:fldChar w:fldCharType="end"/>
            </w:r>
          </w:p>
        </w:tc>
      </w:tr>
      <w:tr w14:paraId="7E99BF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638C7DCF">
            <w:pPr>
              <w:spacing w:before="0" w:after="0"/>
              <w:ind w:left="0"/>
              <w:jc w:val="left"/>
            </w:pPr>
            <w:r>
              <w:rPr>
                <w:rFonts w:ascii="Times New Roman" w:hAnsi="Times New Roman"/>
                <w:b w:val="0"/>
                <w:i w:val="0"/>
                <w:color w:val="000000"/>
                <w:sz w:val="24"/>
              </w:rPr>
              <w:t>46</w:t>
            </w:r>
          </w:p>
        </w:tc>
        <w:tc>
          <w:tcPr>
            <w:tcW w:w="3168" w:type="dxa"/>
            <w:tcMar>
              <w:top w:w="50" w:type="dxa"/>
              <w:left w:w="100" w:type="dxa"/>
            </w:tcMar>
            <w:vAlign w:val="center"/>
          </w:tcPr>
          <w:p w14:paraId="5A358776">
            <w:pPr>
              <w:spacing w:before="0" w:after="0"/>
              <w:ind w:left="135"/>
              <w:jc w:val="left"/>
            </w:pPr>
            <w:r>
              <w:rPr>
                <w:rFonts w:ascii="Times New Roman" w:hAnsi="Times New Roman"/>
                <w:b w:val="0"/>
                <w:i w:val="0"/>
                <w:color w:val="000000"/>
                <w:sz w:val="24"/>
              </w:rPr>
              <w:t>Гигиена кожи. Закаливание. Практическая работа «Описание основных гигиенических требований к одежде и обуви»</w:t>
            </w:r>
          </w:p>
        </w:tc>
        <w:tc>
          <w:tcPr>
            <w:tcW w:w="830" w:type="dxa"/>
            <w:tcMar>
              <w:top w:w="50" w:type="dxa"/>
              <w:left w:w="100" w:type="dxa"/>
            </w:tcMar>
            <w:vAlign w:val="center"/>
          </w:tcPr>
          <w:p w14:paraId="685688C7">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0883706C">
            <w:pPr>
              <w:spacing w:before="0" w:after="0" w:line="276" w:lineRule="auto"/>
              <w:ind w:left="135"/>
              <w:jc w:val="center"/>
            </w:pPr>
          </w:p>
        </w:tc>
        <w:tc>
          <w:tcPr>
            <w:tcW w:w="1628" w:type="dxa"/>
            <w:tcMar>
              <w:top w:w="50" w:type="dxa"/>
              <w:left w:w="100" w:type="dxa"/>
            </w:tcMar>
            <w:vAlign w:val="center"/>
          </w:tcPr>
          <w:p w14:paraId="2026C4EC">
            <w:pPr>
              <w:spacing w:before="0" w:after="0" w:line="276" w:lineRule="auto"/>
              <w:ind w:left="135"/>
              <w:jc w:val="center"/>
            </w:pPr>
            <w:r>
              <w:rPr>
                <w:rFonts w:ascii="Times New Roman" w:hAnsi="Times New Roman"/>
                <w:b w:val="0"/>
                <w:i w:val="0"/>
                <w:color w:val="000000"/>
                <w:sz w:val="24"/>
              </w:rPr>
              <w:t xml:space="preserve"> 0.5 </w:t>
            </w:r>
          </w:p>
        </w:tc>
        <w:tc>
          <w:tcPr>
            <w:tcW w:w="1155" w:type="dxa"/>
            <w:tcMar>
              <w:top w:w="50" w:type="dxa"/>
              <w:left w:w="100" w:type="dxa"/>
            </w:tcMar>
            <w:vAlign w:val="center"/>
          </w:tcPr>
          <w:p w14:paraId="74C1B703">
            <w:pPr>
              <w:spacing w:before="0" w:after="0"/>
              <w:ind w:left="135"/>
              <w:jc w:val="left"/>
            </w:pPr>
          </w:p>
        </w:tc>
        <w:tc>
          <w:tcPr>
            <w:tcW w:w="1977" w:type="dxa"/>
            <w:tcMar>
              <w:top w:w="50" w:type="dxa"/>
              <w:left w:w="100" w:type="dxa"/>
            </w:tcMar>
            <w:vAlign w:val="center"/>
          </w:tcPr>
          <w:p w14:paraId="572C33D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"https://m.edsoo.ru/863e4084" \h </w:instrText>
            </w:r>
            <w:r>
              <w:fldChar w:fldCharType="separate"/>
            </w:r>
            <w:r>
              <w:rPr>
                <w:rFonts w:ascii="Times New Roman" w:hAnsi="Times New Roman"/>
                <w:b w:val="0"/>
                <w:i w:val="0"/>
                <w:color w:val="0000FF"/>
                <w:sz w:val="22"/>
                <w:u w:val="single"/>
              </w:rPr>
              <w:t>https://m.edsoo.ru/863e4084</w:t>
            </w:r>
            <w:r>
              <w:rPr>
                <w:rFonts w:ascii="Times New Roman" w:hAnsi="Times New Roman"/>
                <w:b w:val="0"/>
                <w:i w:val="0"/>
                <w:color w:val="0000FF"/>
                <w:sz w:val="22"/>
                <w:u w:val="single"/>
              </w:rPr>
              <w:fldChar w:fldCharType="end"/>
            </w:r>
          </w:p>
        </w:tc>
      </w:tr>
      <w:tr w14:paraId="2EDB73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1962D6C7">
            <w:pPr>
              <w:spacing w:before="0" w:after="0"/>
              <w:ind w:left="0"/>
              <w:jc w:val="left"/>
            </w:pPr>
            <w:r>
              <w:rPr>
                <w:rFonts w:ascii="Times New Roman" w:hAnsi="Times New Roman"/>
                <w:b w:val="0"/>
                <w:i w:val="0"/>
                <w:color w:val="000000"/>
                <w:sz w:val="24"/>
              </w:rPr>
              <w:t>47</w:t>
            </w:r>
          </w:p>
        </w:tc>
        <w:tc>
          <w:tcPr>
            <w:tcW w:w="3168" w:type="dxa"/>
            <w:tcMar>
              <w:top w:w="50" w:type="dxa"/>
              <w:left w:w="100" w:type="dxa"/>
            </w:tcMar>
            <w:vAlign w:val="center"/>
          </w:tcPr>
          <w:p w14:paraId="5628D2D9">
            <w:pPr>
              <w:spacing w:before="0" w:after="0"/>
              <w:ind w:left="135"/>
              <w:jc w:val="left"/>
            </w:pPr>
            <w:r>
              <w:rPr>
                <w:rFonts w:ascii="Times New Roman" w:hAnsi="Times New Roman"/>
                <w:b w:val="0"/>
                <w:i w:val="0"/>
                <w:color w:val="000000"/>
                <w:sz w:val="24"/>
              </w:rPr>
              <w:t>Значение выделения. Органы мочевыделительной системы, их строение и функции. Практическая работа «Определение местоположения почек (на муляже)»</w:t>
            </w:r>
          </w:p>
        </w:tc>
        <w:tc>
          <w:tcPr>
            <w:tcW w:w="830" w:type="dxa"/>
            <w:tcMar>
              <w:top w:w="50" w:type="dxa"/>
              <w:left w:w="100" w:type="dxa"/>
            </w:tcMar>
            <w:vAlign w:val="center"/>
          </w:tcPr>
          <w:p w14:paraId="084FD9CB">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59044A73">
            <w:pPr>
              <w:spacing w:before="0" w:after="0" w:line="276" w:lineRule="auto"/>
              <w:ind w:left="135"/>
              <w:jc w:val="center"/>
            </w:pPr>
          </w:p>
        </w:tc>
        <w:tc>
          <w:tcPr>
            <w:tcW w:w="1628" w:type="dxa"/>
            <w:tcMar>
              <w:top w:w="50" w:type="dxa"/>
              <w:left w:w="100" w:type="dxa"/>
            </w:tcMar>
            <w:vAlign w:val="center"/>
          </w:tcPr>
          <w:p w14:paraId="5A5AB4CF">
            <w:pPr>
              <w:spacing w:before="0" w:after="0" w:line="276" w:lineRule="auto"/>
              <w:ind w:left="135"/>
              <w:jc w:val="center"/>
            </w:pPr>
            <w:r>
              <w:rPr>
                <w:rFonts w:ascii="Times New Roman" w:hAnsi="Times New Roman"/>
                <w:b w:val="0"/>
                <w:i w:val="0"/>
                <w:color w:val="000000"/>
                <w:sz w:val="24"/>
              </w:rPr>
              <w:t xml:space="preserve"> 0.5 </w:t>
            </w:r>
          </w:p>
        </w:tc>
        <w:tc>
          <w:tcPr>
            <w:tcW w:w="1155" w:type="dxa"/>
            <w:tcMar>
              <w:top w:w="50" w:type="dxa"/>
              <w:left w:w="100" w:type="dxa"/>
            </w:tcMar>
            <w:vAlign w:val="center"/>
          </w:tcPr>
          <w:p w14:paraId="3B1B11DA">
            <w:pPr>
              <w:spacing w:before="0" w:after="0"/>
              <w:ind w:left="135"/>
              <w:jc w:val="left"/>
            </w:pPr>
          </w:p>
        </w:tc>
        <w:tc>
          <w:tcPr>
            <w:tcW w:w="1977" w:type="dxa"/>
            <w:tcMar>
              <w:top w:w="50" w:type="dxa"/>
              <w:left w:w="100" w:type="dxa"/>
            </w:tcMar>
            <w:vAlign w:val="center"/>
          </w:tcPr>
          <w:p w14:paraId="3A36D82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"https://m.edsoo.ru/863e4516" \h </w:instrText>
            </w:r>
            <w:r>
              <w:fldChar w:fldCharType="separate"/>
            </w:r>
            <w:r>
              <w:rPr>
                <w:rFonts w:ascii="Times New Roman" w:hAnsi="Times New Roman"/>
                <w:b w:val="0"/>
                <w:i w:val="0"/>
                <w:color w:val="0000FF"/>
                <w:sz w:val="22"/>
                <w:u w:val="single"/>
              </w:rPr>
              <w:t>https://m.edsoo.ru/863e4516</w:t>
            </w:r>
            <w:r>
              <w:rPr>
                <w:rFonts w:ascii="Times New Roman" w:hAnsi="Times New Roman"/>
                <w:b w:val="0"/>
                <w:i w:val="0"/>
                <w:color w:val="0000FF"/>
                <w:sz w:val="22"/>
                <w:u w:val="single"/>
              </w:rPr>
              <w:fldChar w:fldCharType="end"/>
            </w:r>
          </w:p>
        </w:tc>
      </w:tr>
      <w:tr w14:paraId="1EBABF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3CE5A46B">
            <w:pPr>
              <w:spacing w:before="0" w:after="0"/>
              <w:ind w:left="0"/>
              <w:jc w:val="left"/>
            </w:pPr>
            <w:r>
              <w:rPr>
                <w:rFonts w:ascii="Times New Roman" w:hAnsi="Times New Roman"/>
                <w:b w:val="0"/>
                <w:i w:val="0"/>
                <w:color w:val="000000"/>
                <w:sz w:val="24"/>
              </w:rPr>
              <w:t>48</w:t>
            </w:r>
          </w:p>
        </w:tc>
        <w:tc>
          <w:tcPr>
            <w:tcW w:w="3168" w:type="dxa"/>
            <w:tcMar>
              <w:top w:w="50" w:type="dxa"/>
              <w:left w:w="100" w:type="dxa"/>
            </w:tcMar>
            <w:vAlign w:val="center"/>
          </w:tcPr>
          <w:p w14:paraId="619457B9">
            <w:pPr>
              <w:spacing w:before="0" w:after="0"/>
              <w:ind w:left="135"/>
              <w:jc w:val="left"/>
            </w:pPr>
            <w:r>
              <w:rPr>
                <w:rFonts w:ascii="Times New Roman" w:hAnsi="Times New Roman"/>
                <w:b w:val="0"/>
                <w:i w:val="0"/>
                <w:color w:val="000000"/>
                <w:sz w:val="24"/>
              </w:rPr>
              <w:t>Образование мочи. Регуляция работы органов мочевыделительной системы</w:t>
            </w:r>
          </w:p>
        </w:tc>
        <w:tc>
          <w:tcPr>
            <w:tcW w:w="830" w:type="dxa"/>
            <w:tcMar>
              <w:top w:w="50" w:type="dxa"/>
              <w:left w:w="100" w:type="dxa"/>
            </w:tcMar>
            <w:vAlign w:val="center"/>
          </w:tcPr>
          <w:p w14:paraId="21111426">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54989A00">
            <w:pPr>
              <w:spacing w:before="0" w:after="0" w:line="276" w:lineRule="auto"/>
              <w:ind w:left="135"/>
              <w:jc w:val="center"/>
            </w:pPr>
          </w:p>
        </w:tc>
        <w:tc>
          <w:tcPr>
            <w:tcW w:w="1628" w:type="dxa"/>
            <w:tcMar>
              <w:top w:w="50" w:type="dxa"/>
              <w:left w:w="100" w:type="dxa"/>
            </w:tcMar>
            <w:vAlign w:val="center"/>
          </w:tcPr>
          <w:p w14:paraId="0EC89F0F">
            <w:pPr>
              <w:spacing w:before="0" w:after="0" w:line="276" w:lineRule="auto"/>
              <w:ind w:left="135"/>
              <w:jc w:val="center"/>
            </w:pPr>
          </w:p>
        </w:tc>
        <w:tc>
          <w:tcPr>
            <w:tcW w:w="1155" w:type="dxa"/>
            <w:tcMar>
              <w:top w:w="50" w:type="dxa"/>
              <w:left w:w="100" w:type="dxa"/>
            </w:tcMar>
            <w:vAlign w:val="center"/>
          </w:tcPr>
          <w:p w14:paraId="75073453">
            <w:pPr>
              <w:spacing w:before="0" w:after="0"/>
              <w:ind w:left="135"/>
              <w:jc w:val="left"/>
            </w:pPr>
          </w:p>
        </w:tc>
        <w:tc>
          <w:tcPr>
            <w:tcW w:w="1977" w:type="dxa"/>
            <w:tcMar>
              <w:top w:w="50" w:type="dxa"/>
              <w:left w:w="100" w:type="dxa"/>
            </w:tcMar>
            <w:vAlign w:val="center"/>
          </w:tcPr>
          <w:p w14:paraId="0578C33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"https://m.edsoo.ru/863e4746" \h </w:instrText>
            </w:r>
            <w:r>
              <w:fldChar w:fldCharType="separate"/>
            </w:r>
            <w:r>
              <w:rPr>
                <w:rFonts w:ascii="Times New Roman" w:hAnsi="Times New Roman"/>
                <w:b w:val="0"/>
                <w:i w:val="0"/>
                <w:color w:val="0000FF"/>
                <w:sz w:val="22"/>
                <w:u w:val="single"/>
              </w:rPr>
              <w:t>https://m.edsoo.ru/863e4746</w:t>
            </w:r>
            <w:r>
              <w:rPr>
                <w:rFonts w:ascii="Times New Roman" w:hAnsi="Times New Roman"/>
                <w:b w:val="0"/>
                <w:i w:val="0"/>
                <w:color w:val="0000FF"/>
                <w:sz w:val="22"/>
                <w:u w:val="single"/>
              </w:rPr>
              <w:fldChar w:fldCharType="end"/>
            </w:r>
          </w:p>
        </w:tc>
      </w:tr>
      <w:tr w14:paraId="7CD3E0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664BDC1A">
            <w:pPr>
              <w:spacing w:before="0" w:after="0"/>
              <w:ind w:left="0"/>
              <w:jc w:val="left"/>
            </w:pPr>
            <w:r>
              <w:rPr>
                <w:rFonts w:ascii="Times New Roman" w:hAnsi="Times New Roman"/>
                <w:b w:val="0"/>
                <w:i w:val="0"/>
                <w:color w:val="000000"/>
                <w:sz w:val="24"/>
              </w:rPr>
              <w:t>49</w:t>
            </w:r>
          </w:p>
        </w:tc>
        <w:tc>
          <w:tcPr>
            <w:tcW w:w="3168" w:type="dxa"/>
            <w:tcMar>
              <w:top w:w="50" w:type="dxa"/>
              <w:left w:w="100" w:type="dxa"/>
            </w:tcMar>
            <w:vAlign w:val="center"/>
          </w:tcPr>
          <w:p w14:paraId="537DF969">
            <w:pPr>
              <w:spacing w:before="0" w:after="0"/>
              <w:ind w:left="135"/>
              <w:jc w:val="left"/>
            </w:pPr>
            <w:r>
              <w:rPr>
                <w:rFonts w:ascii="Times New Roman" w:hAnsi="Times New Roman"/>
                <w:b w:val="0"/>
                <w:i w:val="0"/>
                <w:color w:val="000000"/>
                <w:sz w:val="24"/>
              </w:rPr>
              <w:t>Заболевания органов мочевыделительной системы, их предупреждение. Практическая работа «Описание мер профилактики болезней почек»</w:t>
            </w:r>
          </w:p>
        </w:tc>
        <w:tc>
          <w:tcPr>
            <w:tcW w:w="830" w:type="dxa"/>
            <w:tcMar>
              <w:top w:w="50" w:type="dxa"/>
              <w:left w:w="100" w:type="dxa"/>
            </w:tcMar>
            <w:vAlign w:val="center"/>
          </w:tcPr>
          <w:p w14:paraId="1D2B313A">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3B3D6316">
            <w:pPr>
              <w:spacing w:before="0" w:after="0" w:line="276" w:lineRule="auto"/>
              <w:ind w:left="135"/>
              <w:jc w:val="center"/>
            </w:pPr>
          </w:p>
        </w:tc>
        <w:tc>
          <w:tcPr>
            <w:tcW w:w="1628" w:type="dxa"/>
            <w:tcMar>
              <w:top w:w="50" w:type="dxa"/>
              <w:left w:w="100" w:type="dxa"/>
            </w:tcMar>
            <w:vAlign w:val="center"/>
          </w:tcPr>
          <w:p w14:paraId="3CE4F90D">
            <w:pPr>
              <w:spacing w:before="0" w:after="0" w:line="276" w:lineRule="auto"/>
              <w:ind w:left="135"/>
              <w:jc w:val="center"/>
            </w:pPr>
            <w:r>
              <w:rPr>
                <w:rFonts w:ascii="Times New Roman" w:hAnsi="Times New Roman"/>
                <w:b w:val="0"/>
                <w:i w:val="0"/>
                <w:color w:val="000000"/>
                <w:sz w:val="24"/>
              </w:rPr>
              <w:t xml:space="preserve"> 0.5 </w:t>
            </w:r>
          </w:p>
        </w:tc>
        <w:tc>
          <w:tcPr>
            <w:tcW w:w="1155" w:type="dxa"/>
            <w:tcMar>
              <w:top w:w="50" w:type="dxa"/>
              <w:left w:w="100" w:type="dxa"/>
            </w:tcMar>
            <w:vAlign w:val="center"/>
          </w:tcPr>
          <w:p w14:paraId="5F8DECCC">
            <w:pPr>
              <w:spacing w:before="0" w:after="0"/>
              <w:ind w:left="135"/>
              <w:jc w:val="left"/>
            </w:pPr>
          </w:p>
        </w:tc>
        <w:tc>
          <w:tcPr>
            <w:tcW w:w="1977" w:type="dxa"/>
            <w:tcMar>
              <w:top w:w="50" w:type="dxa"/>
              <w:left w:w="100" w:type="dxa"/>
            </w:tcMar>
            <w:vAlign w:val="center"/>
          </w:tcPr>
          <w:p w14:paraId="26C159D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"https://m.edsoo.ru/863e485e" \h </w:instrText>
            </w:r>
            <w:r>
              <w:fldChar w:fldCharType="separate"/>
            </w:r>
            <w:r>
              <w:rPr>
                <w:rFonts w:ascii="Times New Roman" w:hAnsi="Times New Roman"/>
                <w:b w:val="0"/>
                <w:i w:val="0"/>
                <w:color w:val="0000FF"/>
                <w:sz w:val="22"/>
                <w:u w:val="single"/>
              </w:rPr>
              <w:t>https://m.edsoo.ru/863e485e</w:t>
            </w:r>
            <w:r>
              <w:rPr>
                <w:rFonts w:ascii="Times New Roman" w:hAnsi="Times New Roman"/>
                <w:b w:val="0"/>
                <w:i w:val="0"/>
                <w:color w:val="0000FF"/>
                <w:sz w:val="22"/>
                <w:u w:val="single"/>
              </w:rPr>
              <w:fldChar w:fldCharType="end"/>
            </w:r>
          </w:p>
        </w:tc>
      </w:tr>
      <w:tr w14:paraId="731689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4110BC89">
            <w:pPr>
              <w:spacing w:before="0" w:after="0"/>
              <w:ind w:left="0"/>
              <w:jc w:val="left"/>
            </w:pPr>
            <w:r>
              <w:rPr>
                <w:rFonts w:ascii="Times New Roman" w:hAnsi="Times New Roman"/>
                <w:b w:val="0"/>
                <w:i w:val="0"/>
                <w:color w:val="000000"/>
                <w:sz w:val="24"/>
              </w:rPr>
              <w:t>50</w:t>
            </w:r>
          </w:p>
        </w:tc>
        <w:tc>
          <w:tcPr>
            <w:tcW w:w="3168" w:type="dxa"/>
            <w:tcMar>
              <w:top w:w="50" w:type="dxa"/>
              <w:left w:w="100" w:type="dxa"/>
            </w:tcMar>
            <w:vAlign w:val="center"/>
          </w:tcPr>
          <w:p w14:paraId="59009FE8">
            <w:pPr>
              <w:spacing w:before="0" w:after="0"/>
              <w:ind w:left="135"/>
              <w:jc w:val="left"/>
            </w:pPr>
            <w:r>
              <w:rPr>
                <w:rFonts w:ascii="Times New Roman" w:hAnsi="Times New Roman"/>
                <w:b w:val="0"/>
                <w:i w:val="0"/>
                <w:color w:val="000000"/>
                <w:sz w:val="24"/>
              </w:rPr>
              <w:t>Особенности размножения человека. Наследование признаков у человека.</w:t>
            </w:r>
          </w:p>
        </w:tc>
        <w:tc>
          <w:tcPr>
            <w:tcW w:w="830" w:type="dxa"/>
            <w:tcMar>
              <w:top w:w="50" w:type="dxa"/>
              <w:left w:w="100" w:type="dxa"/>
            </w:tcMar>
            <w:vAlign w:val="center"/>
          </w:tcPr>
          <w:p w14:paraId="3EE580F7">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580A2328">
            <w:pPr>
              <w:spacing w:before="0" w:after="0" w:line="276" w:lineRule="auto"/>
              <w:ind w:left="135"/>
              <w:jc w:val="center"/>
            </w:pPr>
          </w:p>
        </w:tc>
        <w:tc>
          <w:tcPr>
            <w:tcW w:w="1628" w:type="dxa"/>
            <w:tcMar>
              <w:top w:w="50" w:type="dxa"/>
              <w:left w:w="100" w:type="dxa"/>
            </w:tcMar>
            <w:vAlign w:val="center"/>
          </w:tcPr>
          <w:p w14:paraId="6540EA3A">
            <w:pPr>
              <w:spacing w:before="0" w:after="0" w:line="276" w:lineRule="auto"/>
              <w:ind w:left="135"/>
              <w:jc w:val="center"/>
            </w:pPr>
          </w:p>
        </w:tc>
        <w:tc>
          <w:tcPr>
            <w:tcW w:w="1155" w:type="dxa"/>
            <w:tcMar>
              <w:top w:w="50" w:type="dxa"/>
              <w:left w:w="100" w:type="dxa"/>
            </w:tcMar>
            <w:vAlign w:val="center"/>
          </w:tcPr>
          <w:p w14:paraId="1A1E4A7F">
            <w:pPr>
              <w:spacing w:before="0" w:after="0"/>
              <w:ind w:left="135"/>
              <w:jc w:val="left"/>
            </w:pPr>
          </w:p>
        </w:tc>
        <w:tc>
          <w:tcPr>
            <w:tcW w:w="1977" w:type="dxa"/>
            <w:tcMar>
              <w:top w:w="50" w:type="dxa"/>
              <w:left w:w="100" w:type="dxa"/>
            </w:tcMar>
            <w:vAlign w:val="center"/>
          </w:tcPr>
          <w:p w14:paraId="6A3F1F6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"https://m.edsoo.ru/863e4ec6" \h </w:instrText>
            </w:r>
            <w:r>
              <w:fldChar w:fldCharType="separate"/>
            </w:r>
            <w:r>
              <w:rPr>
                <w:rFonts w:ascii="Times New Roman" w:hAnsi="Times New Roman"/>
                <w:b w:val="0"/>
                <w:i w:val="0"/>
                <w:color w:val="0000FF"/>
                <w:sz w:val="22"/>
                <w:u w:val="single"/>
              </w:rPr>
              <w:t>https://m.edsoo.ru/863e4ec6</w:t>
            </w:r>
            <w:r>
              <w:rPr>
                <w:rFonts w:ascii="Times New Roman" w:hAnsi="Times New Roman"/>
                <w:b w:val="0"/>
                <w:i w:val="0"/>
                <w:color w:val="0000FF"/>
                <w:sz w:val="22"/>
                <w:u w:val="single"/>
              </w:rPr>
              <w:fldChar w:fldCharType="end"/>
            </w:r>
          </w:p>
        </w:tc>
      </w:tr>
      <w:tr w14:paraId="786DB6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6B626A53">
            <w:pPr>
              <w:spacing w:before="0" w:after="0"/>
              <w:ind w:left="0"/>
              <w:jc w:val="left"/>
            </w:pPr>
            <w:r>
              <w:rPr>
                <w:rFonts w:ascii="Times New Roman" w:hAnsi="Times New Roman"/>
                <w:b w:val="0"/>
                <w:i w:val="0"/>
                <w:color w:val="000000"/>
                <w:sz w:val="24"/>
              </w:rPr>
              <w:t>51</w:t>
            </w:r>
          </w:p>
        </w:tc>
        <w:tc>
          <w:tcPr>
            <w:tcW w:w="3168" w:type="dxa"/>
            <w:tcMar>
              <w:top w:w="50" w:type="dxa"/>
              <w:left w:w="100" w:type="dxa"/>
            </w:tcMar>
            <w:vAlign w:val="center"/>
          </w:tcPr>
          <w:p w14:paraId="784C3926">
            <w:pPr>
              <w:spacing w:before="0" w:after="0"/>
              <w:ind w:left="135"/>
              <w:jc w:val="left"/>
            </w:pPr>
            <w:r>
              <w:rPr>
                <w:rFonts w:ascii="Times New Roman" w:hAnsi="Times New Roman"/>
                <w:b w:val="0"/>
                <w:i w:val="0"/>
                <w:color w:val="000000"/>
                <w:sz w:val="24"/>
              </w:rPr>
              <w:t>Органы репродукции человека</w:t>
            </w:r>
          </w:p>
        </w:tc>
        <w:tc>
          <w:tcPr>
            <w:tcW w:w="830" w:type="dxa"/>
            <w:tcMar>
              <w:top w:w="50" w:type="dxa"/>
              <w:left w:w="100" w:type="dxa"/>
            </w:tcMar>
            <w:vAlign w:val="center"/>
          </w:tcPr>
          <w:p w14:paraId="315DA357">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0317DDD4">
            <w:pPr>
              <w:spacing w:before="0" w:after="0" w:line="276" w:lineRule="auto"/>
              <w:ind w:left="135"/>
              <w:jc w:val="center"/>
            </w:pPr>
          </w:p>
        </w:tc>
        <w:tc>
          <w:tcPr>
            <w:tcW w:w="1628" w:type="dxa"/>
            <w:tcMar>
              <w:top w:w="50" w:type="dxa"/>
              <w:left w:w="100" w:type="dxa"/>
            </w:tcMar>
            <w:vAlign w:val="center"/>
          </w:tcPr>
          <w:p w14:paraId="46D75F7D">
            <w:pPr>
              <w:spacing w:before="0" w:after="0" w:line="276" w:lineRule="auto"/>
              <w:ind w:left="135"/>
              <w:jc w:val="center"/>
            </w:pPr>
          </w:p>
        </w:tc>
        <w:tc>
          <w:tcPr>
            <w:tcW w:w="1155" w:type="dxa"/>
            <w:tcMar>
              <w:top w:w="50" w:type="dxa"/>
              <w:left w:w="100" w:type="dxa"/>
            </w:tcMar>
            <w:vAlign w:val="center"/>
          </w:tcPr>
          <w:p w14:paraId="6E4DF2BB">
            <w:pPr>
              <w:spacing w:before="0" w:after="0"/>
              <w:ind w:left="135"/>
              <w:jc w:val="left"/>
            </w:pPr>
          </w:p>
        </w:tc>
        <w:tc>
          <w:tcPr>
            <w:tcW w:w="1977" w:type="dxa"/>
            <w:tcMar>
              <w:top w:w="50" w:type="dxa"/>
              <w:left w:w="100" w:type="dxa"/>
            </w:tcMar>
            <w:vAlign w:val="center"/>
          </w:tcPr>
          <w:p w14:paraId="142FBB3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"https://m.edsoo.ru/863e4c50" \h </w:instrText>
            </w:r>
            <w:r>
              <w:fldChar w:fldCharType="separate"/>
            </w:r>
            <w:r>
              <w:rPr>
                <w:rFonts w:ascii="Times New Roman" w:hAnsi="Times New Roman"/>
                <w:b w:val="0"/>
                <w:i w:val="0"/>
                <w:color w:val="0000FF"/>
                <w:sz w:val="22"/>
                <w:u w:val="single"/>
              </w:rPr>
              <w:t>https://m.edsoo.ru/863e4c50</w:t>
            </w:r>
            <w:r>
              <w:rPr>
                <w:rFonts w:ascii="Times New Roman" w:hAnsi="Times New Roman"/>
                <w:b w:val="0"/>
                <w:i w:val="0"/>
                <w:color w:val="0000FF"/>
                <w:sz w:val="22"/>
                <w:u w:val="single"/>
              </w:rPr>
              <w:fldChar w:fldCharType="end"/>
            </w:r>
          </w:p>
        </w:tc>
      </w:tr>
      <w:tr w14:paraId="7EE568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4CA09BDD">
            <w:pPr>
              <w:spacing w:before="0" w:after="0"/>
              <w:ind w:left="0"/>
              <w:jc w:val="left"/>
            </w:pPr>
            <w:r>
              <w:rPr>
                <w:rFonts w:ascii="Times New Roman" w:hAnsi="Times New Roman"/>
                <w:b w:val="0"/>
                <w:i w:val="0"/>
                <w:color w:val="000000"/>
                <w:sz w:val="24"/>
              </w:rPr>
              <w:t>52</w:t>
            </w:r>
          </w:p>
        </w:tc>
        <w:tc>
          <w:tcPr>
            <w:tcW w:w="3168" w:type="dxa"/>
            <w:tcMar>
              <w:top w:w="50" w:type="dxa"/>
              <w:left w:w="100" w:type="dxa"/>
            </w:tcMar>
            <w:vAlign w:val="center"/>
          </w:tcPr>
          <w:p w14:paraId="3D36E0C6">
            <w:pPr>
              <w:spacing w:before="0" w:after="0"/>
              <w:ind w:left="135"/>
              <w:jc w:val="left"/>
            </w:pPr>
            <w:r>
              <w:rPr>
                <w:rFonts w:ascii="Times New Roman" w:hAnsi="Times New Roman"/>
                <w:b w:val="0"/>
                <w:i w:val="0"/>
                <w:color w:val="000000"/>
                <w:sz w:val="24"/>
              </w:rPr>
              <w:t>Наследственные болезни, их причины и предупреждение. Инфекции, передающиеся половым путем, их профилактика. Практическая работа «Описание основных мер по профилактике инфекционных вирусных заболеваний: СПИД и гепатит»</w:t>
            </w:r>
          </w:p>
        </w:tc>
        <w:tc>
          <w:tcPr>
            <w:tcW w:w="830" w:type="dxa"/>
            <w:tcMar>
              <w:top w:w="50" w:type="dxa"/>
              <w:left w:w="100" w:type="dxa"/>
            </w:tcMar>
            <w:vAlign w:val="center"/>
          </w:tcPr>
          <w:p w14:paraId="182F1A38">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02DB93DF">
            <w:pPr>
              <w:spacing w:before="0" w:after="0" w:line="276" w:lineRule="auto"/>
              <w:ind w:left="135"/>
              <w:jc w:val="center"/>
            </w:pPr>
          </w:p>
        </w:tc>
        <w:tc>
          <w:tcPr>
            <w:tcW w:w="1628" w:type="dxa"/>
            <w:tcMar>
              <w:top w:w="50" w:type="dxa"/>
              <w:left w:w="100" w:type="dxa"/>
            </w:tcMar>
            <w:vAlign w:val="center"/>
          </w:tcPr>
          <w:p w14:paraId="10923706">
            <w:pPr>
              <w:spacing w:before="0" w:after="0" w:line="276" w:lineRule="auto"/>
              <w:ind w:left="135"/>
              <w:jc w:val="center"/>
            </w:pPr>
            <w:r>
              <w:rPr>
                <w:rFonts w:ascii="Times New Roman" w:hAnsi="Times New Roman"/>
                <w:b w:val="0"/>
                <w:i w:val="0"/>
                <w:color w:val="000000"/>
                <w:sz w:val="24"/>
              </w:rPr>
              <w:t xml:space="preserve"> 0.5 </w:t>
            </w:r>
          </w:p>
        </w:tc>
        <w:tc>
          <w:tcPr>
            <w:tcW w:w="1155" w:type="dxa"/>
            <w:tcMar>
              <w:top w:w="50" w:type="dxa"/>
              <w:left w:w="100" w:type="dxa"/>
            </w:tcMar>
            <w:vAlign w:val="center"/>
          </w:tcPr>
          <w:p w14:paraId="7CFFFF1C">
            <w:pPr>
              <w:spacing w:before="0" w:after="0"/>
              <w:ind w:left="135"/>
              <w:jc w:val="left"/>
            </w:pPr>
          </w:p>
        </w:tc>
        <w:tc>
          <w:tcPr>
            <w:tcW w:w="1977" w:type="dxa"/>
            <w:tcMar>
              <w:top w:w="50" w:type="dxa"/>
              <w:left w:w="100" w:type="dxa"/>
            </w:tcMar>
            <w:vAlign w:val="center"/>
          </w:tcPr>
          <w:p w14:paraId="7ADB4C9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"https://m.edsoo.ru/863e4ec6" \h </w:instrText>
            </w:r>
            <w:r>
              <w:fldChar w:fldCharType="separate"/>
            </w:r>
            <w:r>
              <w:rPr>
                <w:rFonts w:ascii="Times New Roman" w:hAnsi="Times New Roman"/>
                <w:b w:val="0"/>
                <w:i w:val="0"/>
                <w:color w:val="0000FF"/>
                <w:sz w:val="22"/>
                <w:u w:val="single"/>
              </w:rPr>
              <w:t>https://m.edsoo.ru/863e4ec6</w:t>
            </w:r>
            <w:r>
              <w:rPr>
                <w:rFonts w:ascii="Times New Roman" w:hAnsi="Times New Roman"/>
                <w:b w:val="0"/>
                <w:i w:val="0"/>
                <w:color w:val="0000FF"/>
                <w:sz w:val="22"/>
                <w:u w:val="single"/>
              </w:rPr>
              <w:fldChar w:fldCharType="end"/>
            </w:r>
          </w:p>
        </w:tc>
      </w:tr>
      <w:tr w14:paraId="20B806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2CCB066F">
            <w:pPr>
              <w:spacing w:before="0" w:after="0"/>
              <w:ind w:left="0"/>
              <w:jc w:val="left"/>
            </w:pPr>
            <w:r>
              <w:rPr>
                <w:rFonts w:ascii="Times New Roman" w:hAnsi="Times New Roman"/>
                <w:b w:val="0"/>
                <w:i w:val="0"/>
                <w:color w:val="000000"/>
                <w:sz w:val="24"/>
              </w:rPr>
              <w:t>53</w:t>
            </w:r>
          </w:p>
        </w:tc>
        <w:tc>
          <w:tcPr>
            <w:tcW w:w="3168" w:type="dxa"/>
            <w:tcMar>
              <w:top w:w="50" w:type="dxa"/>
              <w:left w:w="100" w:type="dxa"/>
            </w:tcMar>
            <w:vAlign w:val="center"/>
          </w:tcPr>
          <w:p w14:paraId="5B032906">
            <w:pPr>
              <w:spacing w:before="0" w:after="0"/>
              <w:ind w:left="135"/>
              <w:jc w:val="left"/>
            </w:pPr>
            <w:r>
              <w:rPr>
                <w:rFonts w:ascii="Times New Roman" w:hAnsi="Times New Roman"/>
                <w:b w:val="0"/>
                <w:i w:val="0"/>
                <w:color w:val="000000"/>
                <w:sz w:val="24"/>
              </w:rPr>
              <w:t>Беременность и роды</w:t>
            </w:r>
          </w:p>
        </w:tc>
        <w:tc>
          <w:tcPr>
            <w:tcW w:w="830" w:type="dxa"/>
            <w:tcMar>
              <w:top w:w="50" w:type="dxa"/>
              <w:left w:w="100" w:type="dxa"/>
            </w:tcMar>
            <w:vAlign w:val="center"/>
          </w:tcPr>
          <w:p w14:paraId="6948C083">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59F71C84">
            <w:pPr>
              <w:spacing w:before="0" w:after="0" w:line="276" w:lineRule="auto"/>
              <w:ind w:left="135"/>
              <w:jc w:val="center"/>
            </w:pPr>
          </w:p>
        </w:tc>
        <w:tc>
          <w:tcPr>
            <w:tcW w:w="1628" w:type="dxa"/>
            <w:tcMar>
              <w:top w:w="50" w:type="dxa"/>
              <w:left w:w="100" w:type="dxa"/>
            </w:tcMar>
            <w:vAlign w:val="center"/>
          </w:tcPr>
          <w:p w14:paraId="4CE00345">
            <w:pPr>
              <w:spacing w:before="0" w:after="0" w:line="276" w:lineRule="auto"/>
              <w:ind w:left="135"/>
              <w:jc w:val="center"/>
            </w:pPr>
          </w:p>
        </w:tc>
        <w:tc>
          <w:tcPr>
            <w:tcW w:w="1155" w:type="dxa"/>
            <w:tcMar>
              <w:top w:w="50" w:type="dxa"/>
              <w:left w:w="100" w:type="dxa"/>
            </w:tcMar>
            <w:vAlign w:val="center"/>
          </w:tcPr>
          <w:p w14:paraId="5C09CE71">
            <w:pPr>
              <w:spacing w:before="0" w:after="0"/>
              <w:ind w:left="135"/>
              <w:jc w:val="left"/>
            </w:pPr>
          </w:p>
        </w:tc>
        <w:tc>
          <w:tcPr>
            <w:tcW w:w="1977" w:type="dxa"/>
            <w:tcMar>
              <w:top w:w="50" w:type="dxa"/>
              <w:left w:w="100" w:type="dxa"/>
            </w:tcMar>
            <w:vAlign w:val="center"/>
          </w:tcPr>
          <w:p w14:paraId="6FE8170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"https://m.edsoo.ru/863e4da4" \h </w:instrText>
            </w:r>
            <w:r>
              <w:fldChar w:fldCharType="separate"/>
            </w:r>
            <w:r>
              <w:rPr>
                <w:rFonts w:ascii="Times New Roman" w:hAnsi="Times New Roman"/>
                <w:b w:val="0"/>
                <w:i w:val="0"/>
                <w:color w:val="0000FF"/>
                <w:sz w:val="22"/>
                <w:u w:val="single"/>
              </w:rPr>
              <w:t>https://m.edsoo.ru/863e4da4</w:t>
            </w:r>
            <w:r>
              <w:rPr>
                <w:rFonts w:ascii="Times New Roman" w:hAnsi="Times New Roman"/>
                <w:b w:val="0"/>
                <w:i w:val="0"/>
                <w:color w:val="0000FF"/>
                <w:sz w:val="22"/>
                <w:u w:val="single"/>
              </w:rPr>
              <w:fldChar w:fldCharType="end"/>
            </w:r>
          </w:p>
        </w:tc>
      </w:tr>
      <w:tr w14:paraId="43CB7C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719D5C04">
            <w:pPr>
              <w:spacing w:before="0" w:after="0"/>
              <w:ind w:left="0"/>
              <w:jc w:val="left"/>
            </w:pPr>
            <w:r>
              <w:rPr>
                <w:rFonts w:ascii="Times New Roman" w:hAnsi="Times New Roman"/>
                <w:b w:val="0"/>
                <w:i w:val="0"/>
                <w:color w:val="000000"/>
                <w:sz w:val="24"/>
              </w:rPr>
              <w:t>54</w:t>
            </w:r>
          </w:p>
        </w:tc>
        <w:tc>
          <w:tcPr>
            <w:tcW w:w="3168" w:type="dxa"/>
            <w:tcMar>
              <w:top w:w="50" w:type="dxa"/>
              <w:left w:w="100" w:type="dxa"/>
            </w:tcMar>
            <w:vAlign w:val="center"/>
          </w:tcPr>
          <w:p w14:paraId="15FBE144">
            <w:pPr>
              <w:spacing w:before="0" w:after="0"/>
              <w:ind w:left="135"/>
              <w:jc w:val="left"/>
            </w:pPr>
            <w:r>
              <w:rPr>
                <w:rFonts w:ascii="Times New Roman" w:hAnsi="Times New Roman"/>
                <w:b w:val="0"/>
                <w:i w:val="0"/>
                <w:color w:val="000000"/>
                <w:sz w:val="24"/>
              </w:rPr>
              <w:t>Рост и развитие ребенка</w:t>
            </w:r>
          </w:p>
        </w:tc>
        <w:tc>
          <w:tcPr>
            <w:tcW w:w="830" w:type="dxa"/>
            <w:tcMar>
              <w:top w:w="50" w:type="dxa"/>
              <w:left w:w="100" w:type="dxa"/>
            </w:tcMar>
            <w:vAlign w:val="center"/>
          </w:tcPr>
          <w:p w14:paraId="7D3AE8BF">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0E1E9F30">
            <w:pPr>
              <w:spacing w:before="0" w:after="0" w:line="276" w:lineRule="auto"/>
              <w:ind w:left="135"/>
              <w:jc w:val="center"/>
            </w:pPr>
          </w:p>
        </w:tc>
        <w:tc>
          <w:tcPr>
            <w:tcW w:w="1628" w:type="dxa"/>
            <w:tcMar>
              <w:top w:w="50" w:type="dxa"/>
              <w:left w:w="100" w:type="dxa"/>
            </w:tcMar>
            <w:vAlign w:val="center"/>
          </w:tcPr>
          <w:p w14:paraId="2CBF0DB0">
            <w:pPr>
              <w:spacing w:before="0" w:after="0" w:line="276" w:lineRule="auto"/>
              <w:ind w:left="135"/>
              <w:jc w:val="center"/>
            </w:pPr>
          </w:p>
        </w:tc>
        <w:tc>
          <w:tcPr>
            <w:tcW w:w="1155" w:type="dxa"/>
            <w:tcMar>
              <w:top w:w="50" w:type="dxa"/>
              <w:left w:w="100" w:type="dxa"/>
            </w:tcMar>
            <w:vAlign w:val="center"/>
          </w:tcPr>
          <w:p w14:paraId="4C47A3E3">
            <w:pPr>
              <w:spacing w:before="0" w:after="0"/>
              <w:ind w:left="135"/>
              <w:jc w:val="left"/>
            </w:pPr>
          </w:p>
        </w:tc>
        <w:tc>
          <w:tcPr>
            <w:tcW w:w="1977" w:type="dxa"/>
            <w:tcMar>
              <w:top w:w="50" w:type="dxa"/>
              <w:left w:w="100" w:type="dxa"/>
            </w:tcMar>
            <w:vAlign w:val="center"/>
          </w:tcPr>
          <w:p w14:paraId="64A3F49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"https://m.edsoo.ru/863e4da4" \h </w:instrText>
            </w:r>
            <w:r>
              <w:fldChar w:fldCharType="separate"/>
            </w:r>
            <w:r>
              <w:rPr>
                <w:rFonts w:ascii="Times New Roman" w:hAnsi="Times New Roman"/>
                <w:b w:val="0"/>
                <w:i w:val="0"/>
                <w:color w:val="0000FF"/>
                <w:sz w:val="22"/>
                <w:u w:val="single"/>
              </w:rPr>
              <w:t>https://m.edsoo.ru/863e4da4</w:t>
            </w:r>
            <w:r>
              <w:rPr>
                <w:rFonts w:ascii="Times New Roman" w:hAnsi="Times New Roman"/>
                <w:b w:val="0"/>
                <w:i w:val="0"/>
                <w:color w:val="0000FF"/>
                <w:sz w:val="22"/>
                <w:u w:val="single"/>
              </w:rPr>
              <w:fldChar w:fldCharType="end"/>
            </w:r>
          </w:p>
        </w:tc>
      </w:tr>
      <w:tr w14:paraId="703BD0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55C97BC8">
            <w:pPr>
              <w:spacing w:before="0" w:after="0"/>
              <w:ind w:left="0"/>
              <w:jc w:val="left"/>
            </w:pPr>
            <w:r>
              <w:rPr>
                <w:rFonts w:ascii="Times New Roman" w:hAnsi="Times New Roman"/>
                <w:b w:val="0"/>
                <w:i w:val="0"/>
                <w:color w:val="000000"/>
                <w:sz w:val="24"/>
              </w:rPr>
              <w:t>55</w:t>
            </w:r>
          </w:p>
        </w:tc>
        <w:tc>
          <w:tcPr>
            <w:tcW w:w="3168" w:type="dxa"/>
            <w:tcMar>
              <w:top w:w="50" w:type="dxa"/>
              <w:left w:w="100" w:type="dxa"/>
            </w:tcMar>
            <w:vAlign w:val="center"/>
          </w:tcPr>
          <w:p w14:paraId="170B6B26">
            <w:pPr>
              <w:spacing w:before="0" w:after="0"/>
              <w:ind w:left="135"/>
              <w:jc w:val="left"/>
            </w:pPr>
            <w:r>
              <w:rPr>
                <w:rFonts w:ascii="Times New Roman" w:hAnsi="Times New Roman"/>
                <w:b w:val="0"/>
                <w:i w:val="0"/>
                <w:color w:val="000000"/>
                <w:sz w:val="24"/>
              </w:rPr>
              <w:t>Органы чувств и их значение. Глаз и зрение. Практическая работа «Изучение строения органа зрения (на муляже и влажном препарате)»</w:t>
            </w:r>
          </w:p>
        </w:tc>
        <w:tc>
          <w:tcPr>
            <w:tcW w:w="830" w:type="dxa"/>
            <w:tcMar>
              <w:top w:w="50" w:type="dxa"/>
              <w:left w:w="100" w:type="dxa"/>
            </w:tcMar>
            <w:vAlign w:val="center"/>
          </w:tcPr>
          <w:p w14:paraId="4B5DE4D6">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782957EA">
            <w:pPr>
              <w:spacing w:before="0" w:after="0" w:line="276" w:lineRule="auto"/>
              <w:ind w:left="135"/>
              <w:jc w:val="center"/>
            </w:pPr>
          </w:p>
        </w:tc>
        <w:tc>
          <w:tcPr>
            <w:tcW w:w="1628" w:type="dxa"/>
            <w:tcMar>
              <w:top w:w="50" w:type="dxa"/>
              <w:left w:w="100" w:type="dxa"/>
            </w:tcMar>
            <w:vAlign w:val="center"/>
          </w:tcPr>
          <w:p w14:paraId="71C4D103">
            <w:pPr>
              <w:spacing w:before="0" w:after="0" w:line="276" w:lineRule="auto"/>
              <w:ind w:left="135"/>
              <w:jc w:val="center"/>
            </w:pPr>
            <w:r>
              <w:rPr>
                <w:rFonts w:ascii="Times New Roman" w:hAnsi="Times New Roman"/>
                <w:b w:val="0"/>
                <w:i w:val="0"/>
                <w:color w:val="000000"/>
                <w:sz w:val="24"/>
              </w:rPr>
              <w:t xml:space="preserve"> 0.5 </w:t>
            </w:r>
          </w:p>
        </w:tc>
        <w:tc>
          <w:tcPr>
            <w:tcW w:w="1155" w:type="dxa"/>
            <w:tcMar>
              <w:top w:w="50" w:type="dxa"/>
              <w:left w:w="100" w:type="dxa"/>
            </w:tcMar>
            <w:vAlign w:val="center"/>
          </w:tcPr>
          <w:p w14:paraId="28818656">
            <w:pPr>
              <w:spacing w:before="0" w:after="0"/>
              <w:ind w:left="135"/>
              <w:jc w:val="left"/>
            </w:pPr>
          </w:p>
        </w:tc>
        <w:tc>
          <w:tcPr>
            <w:tcW w:w="1977" w:type="dxa"/>
            <w:tcMar>
              <w:top w:w="50" w:type="dxa"/>
              <w:left w:w="100" w:type="dxa"/>
            </w:tcMar>
            <w:vAlign w:val="center"/>
          </w:tcPr>
          <w:p w14:paraId="498531E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"https://m.edsoo.ru/863e4fd4" \h </w:instrText>
            </w:r>
            <w:r>
              <w:fldChar w:fldCharType="separate"/>
            </w:r>
            <w:r>
              <w:rPr>
                <w:rFonts w:ascii="Times New Roman" w:hAnsi="Times New Roman"/>
                <w:b w:val="0"/>
                <w:i w:val="0"/>
                <w:color w:val="0000FF"/>
                <w:sz w:val="22"/>
                <w:u w:val="single"/>
              </w:rPr>
              <w:t>https://m.edsoo.ru/863e4fd4</w:t>
            </w:r>
            <w:r>
              <w:rPr>
                <w:rFonts w:ascii="Times New Roman" w:hAnsi="Times New Roman"/>
                <w:b w:val="0"/>
                <w:i w:val="0"/>
                <w:color w:val="0000FF"/>
                <w:sz w:val="22"/>
                <w:u w:val="single"/>
              </w:rPr>
              <w:fldChar w:fldCharType="end"/>
            </w:r>
          </w:p>
        </w:tc>
      </w:tr>
      <w:tr w14:paraId="0BB704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70CB6667">
            <w:pPr>
              <w:spacing w:before="0" w:after="0"/>
              <w:ind w:left="0"/>
              <w:jc w:val="left"/>
            </w:pPr>
            <w:r>
              <w:rPr>
                <w:rFonts w:ascii="Times New Roman" w:hAnsi="Times New Roman"/>
                <w:b w:val="0"/>
                <w:i w:val="0"/>
                <w:color w:val="000000"/>
                <w:sz w:val="24"/>
              </w:rPr>
              <w:t>56</w:t>
            </w:r>
          </w:p>
        </w:tc>
        <w:tc>
          <w:tcPr>
            <w:tcW w:w="3168" w:type="dxa"/>
            <w:tcMar>
              <w:top w:w="50" w:type="dxa"/>
              <w:left w:w="100" w:type="dxa"/>
            </w:tcMar>
            <w:vAlign w:val="center"/>
          </w:tcPr>
          <w:p w14:paraId="1BD524BB">
            <w:pPr>
              <w:spacing w:before="0" w:after="0"/>
              <w:ind w:left="135"/>
              <w:jc w:val="left"/>
            </w:pPr>
            <w:r>
              <w:rPr>
                <w:rFonts w:ascii="Times New Roman" w:hAnsi="Times New Roman"/>
                <w:b w:val="0"/>
                <w:i w:val="0"/>
                <w:color w:val="000000"/>
                <w:sz w:val="24"/>
              </w:rPr>
              <w:t>Механизм работы зрительного анализатора. Гигиена зрения. Практическая работа «Определение остроты зрения у человека».</w:t>
            </w:r>
          </w:p>
        </w:tc>
        <w:tc>
          <w:tcPr>
            <w:tcW w:w="830" w:type="dxa"/>
            <w:tcMar>
              <w:top w:w="50" w:type="dxa"/>
              <w:left w:w="100" w:type="dxa"/>
            </w:tcMar>
            <w:vAlign w:val="center"/>
          </w:tcPr>
          <w:p w14:paraId="3BF991AE">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01D38142">
            <w:pPr>
              <w:spacing w:before="0" w:after="0" w:line="276" w:lineRule="auto"/>
              <w:ind w:left="135"/>
              <w:jc w:val="center"/>
            </w:pPr>
          </w:p>
        </w:tc>
        <w:tc>
          <w:tcPr>
            <w:tcW w:w="1628" w:type="dxa"/>
            <w:tcMar>
              <w:top w:w="50" w:type="dxa"/>
              <w:left w:w="100" w:type="dxa"/>
            </w:tcMar>
            <w:vAlign w:val="center"/>
          </w:tcPr>
          <w:p w14:paraId="70E40C3F">
            <w:pPr>
              <w:spacing w:before="0" w:after="0" w:line="276" w:lineRule="auto"/>
              <w:ind w:left="135"/>
              <w:jc w:val="center"/>
            </w:pPr>
            <w:r>
              <w:rPr>
                <w:rFonts w:ascii="Times New Roman" w:hAnsi="Times New Roman"/>
                <w:b w:val="0"/>
                <w:i w:val="0"/>
                <w:color w:val="000000"/>
                <w:sz w:val="24"/>
              </w:rPr>
              <w:t xml:space="preserve"> 0.5 </w:t>
            </w:r>
          </w:p>
        </w:tc>
        <w:tc>
          <w:tcPr>
            <w:tcW w:w="1155" w:type="dxa"/>
            <w:tcMar>
              <w:top w:w="50" w:type="dxa"/>
              <w:left w:w="100" w:type="dxa"/>
            </w:tcMar>
            <w:vAlign w:val="center"/>
          </w:tcPr>
          <w:p w14:paraId="2547685C">
            <w:pPr>
              <w:spacing w:before="0" w:after="0"/>
              <w:ind w:left="135"/>
              <w:jc w:val="left"/>
            </w:pPr>
          </w:p>
        </w:tc>
        <w:tc>
          <w:tcPr>
            <w:tcW w:w="1977" w:type="dxa"/>
            <w:tcMar>
              <w:top w:w="50" w:type="dxa"/>
              <w:left w:w="100" w:type="dxa"/>
            </w:tcMar>
            <w:vAlign w:val="center"/>
          </w:tcPr>
          <w:p w14:paraId="2D1BE33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"https://m.edsoo.ru/863e50ec" \h </w:instrText>
            </w:r>
            <w:r>
              <w:fldChar w:fldCharType="separate"/>
            </w:r>
            <w:r>
              <w:rPr>
                <w:rFonts w:ascii="Times New Roman" w:hAnsi="Times New Roman"/>
                <w:b w:val="0"/>
                <w:i w:val="0"/>
                <w:color w:val="0000FF"/>
                <w:sz w:val="22"/>
                <w:u w:val="single"/>
              </w:rPr>
              <w:t>https://m.edsoo.ru/863e50ec</w:t>
            </w:r>
            <w:r>
              <w:rPr>
                <w:rFonts w:ascii="Times New Roman" w:hAnsi="Times New Roman"/>
                <w:b w:val="0"/>
                <w:i w:val="0"/>
                <w:color w:val="0000FF"/>
                <w:sz w:val="22"/>
                <w:u w:val="single"/>
              </w:rPr>
              <w:fldChar w:fldCharType="end"/>
            </w:r>
            <w:r>
              <w:rPr>
                <w:rFonts w:ascii="Times New Roman" w:hAnsi="Times New Roman"/>
                <w:b w:val="0"/>
                <w:i w:val="0"/>
                <w:color w:val="000000"/>
                <w:sz w:val="24"/>
              </w:rPr>
              <w:t xml:space="preserve"> </w:t>
            </w:r>
            <w:r>
              <w:fldChar w:fldCharType="begin"/>
            </w:r>
            <w:r>
              <w:instrText xml:space="preserve"> HYPERLINK "https://m.edsoo.ru/863e51fa" \h </w:instrText>
            </w:r>
            <w:r>
              <w:fldChar w:fldCharType="separate"/>
            </w:r>
            <w:r>
              <w:rPr>
                <w:rFonts w:ascii="Times New Roman" w:hAnsi="Times New Roman"/>
                <w:b w:val="0"/>
                <w:i w:val="0"/>
                <w:color w:val="0000FF"/>
                <w:sz w:val="22"/>
                <w:u w:val="single"/>
              </w:rPr>
              <w:t>https://m.edsoo.ru/863e51fa</w:t>
            </w:r>
            <w:r>
              <w:rPr>
                <w:rFonts w:ascii="Times New Roman" w:hAnsi="Times New Roman"/>
                <w:b w:val="0"/>
                <w:i w:val="0"/>
                <w:color w:val="0000FF"/>
                <w:sz w:val="22"/>
                <w:u w:val="single"/>
              </w:rPr>
              <w:fldChar w:fldCharType="end"/>
            </w:r>
          </w:p>
        </w:tc>
      </w:tr>
      <w:tr w14:paraId="5B0A18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5D61ACA0">
            <w:pPr>
              <w:spacing w:before="0" w:after="0"/>
              <w:ind w:left="0"/>
              <w:jc w:val="left"/>
            </w:pPr>
            <w:r>
              <w:rPr>
                <w:rFonts w:ascii="Times New Roman" w:hAnsi="Times New Roman"/>
                <w:b w:val="0"/>
                <w:i w:val="0"/>
                <w:color w:val="000000"/>
                <w:sz w:val="24"/>
              </w:rPr>
              <w:t>57</w:t>
            </w:r>
          </w:p>
        </w:tc>
        <w:tc>
          <w:tcPr>
            <w:tcW w:w="3168" w:type="dxa"/>
            <w:tcMar>
              <w:top w:w="50" w:type="dxa"/>
              <w:left w:w="100" w:type="dxa"/>
            </w:tcMar>
            <w:vAlign w:val="center"/>
          </w:tcPr>
          <w:p w14:paraId="7C620181">
            <w:pPr>
              <w:spacing w:before="0" w:after="0"/>
              <w:ind w:left="135"/>
              <w:jc w:val="left"/>
            </w:pPr>
            <w:r>
              <w:rPr>
                <w:rFonts w:ascii="Times New Roman" w:hAnsi="Times New Roman"/>
                <w:b w:val="0"/>
                <w:i w:val="0"/>
                <w:color w:val="000000"/>
                <w:sz w:val="24"/>
              </w:rPr>
              <w:t>Ухо и слух. Практическая работа «Изучение строения органа слуха (на муляже)»</w:t>
            </w:r>
          </w:p>
        </w:tc>
        <w:tc>
          <w:tcPr>
            <w:tcW w:w="830" w:type="dxa"/>
            <w:tcMar>
              <w:top w:w="50" w:type="dxa"/>
              <w:left w:w="100" w:type="dxa"/>
            </w:tcMar>
            <w:vAlign w:val="center"/>
          </w:tcPr>
          <w:p w14:paraId="2BBE12BF">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1A7D98D5">
            <w:pPr>
              <w:spacing w:before="0" w:after="0" w:line="276" w:lineRule="auto"/>
              <w:ind w:left="135"/>
              <w:jc w:val="center"/>
            </w:pPr>
          </w:p>
        </w:tc>
        <w:tc>
          <w:tcPr>
            <w:tcW w:w="1628" w:type="dxa"/>
            <w:tcMar>
              <w:top w:w="50" w:type="dxa"/>
              <w:left w:w="100" w:type="dxa"/>
            </w:tcMar>
            <w:vAlign w:val="center"/>
          </w:tcPr>
          <w:p w14:paraId="56415EB4">
            <w:pPr>
              <w:spacing w:before="0" w:after="0" w:line="276" w:lineRule="auto"/>
              <w:ind w:left="135"/>
              <w:jc w:val="center"/>
            </w:pPr>
            <w:r>
              <w:rPr>
                <w:rFonts w:ascii="Times New Roman" w:hAnsi="Times New Roman"/>
                <w:b w:val="0"/>
                <w:i w:val="0"/>
                <w:color w:val="000000"/>
                <w:sz w:val="24"/>
              </w:rPr>
              <w:t xml:space="preserve"> 0.5 </w:t>
            </w:r>
          </w:p>
        </w:tc>
        <w:tc>
          <w:tcPr>
            <w:tcW w:w="1155" w:type="dxa"/>
            <w:tcMar>
              <w:top w:w="50" w:type="dxa"/>
              <w:left w:w="100" w:type="dxa"/>
            </w:tcMar>
            <w:vAlign w:val="center"/>
          </w:tcPr>
          <w:p w14:paraId="0FD754B2">
            <w:pPr>
              <w:spacing w:before="0" w:after="0"/>
              <w:ind w:left="135"/>
              <w:jc w:val="left"/>
            </w:pPr>
          </w:p>
        </w:tc>
        <w:tc>
          <w:tcPr>
            <w:tcW w:w="1977" w:type="dxa"/>
            <w:tcMar>
              <w:top w:w="50" w:type="dxa"/>
              <w:left w:w="100" w:type="dxa"/>
            </w:tcMar>
            <w:vAlign w:val="center"/>
          </w:tcPr>
          <w:p w14:paraId="7C4BB4C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"https://m.edsoo.ru/863e5416" \h </w:instrText>
            </w:r>
            <w:r>
              <w:fldChar w:fldCharType="separate"/>
            </w:r>
            <w:r>
              <w:rPr>
                <w:rFonts w:ascii="Times New Roman" w:hAnsi="Times New Roman"/>
                <w:b w:val="0"/>
                <w:i w:val="0"/>
                <w:color w:val="0000FF"/>
                <w:sz w:val="22"/>
                <w:u w:val="single"/>
              </w:rPr>
              <w:t>https://m.edsoo.ru/863e5416</w:t>
            </w:r>
            <w:r>
              <w:rPr>
                <w:rFonts w:ascii="Times New Roman" w:hAnsi="Times New Roman"/>
                <w:b w:val="0"/>
                <w:i w:val="0"/>
                <w:color w:val="0000FF"/>
                <w:sz w:val="22"/>
                <w:u w:val="single"/>
              </w:rPr>
              <w:fldChar w:fldCharType="end"/>
            </w:r>
          </w:p>
        </w:tc>
      </w:tr>
      <w:tr w14:paraId="615776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1F05235D">
            <w:pPr>
              <w:spacing w:before="0" w:after="0"/>
              <w:ind w:left="0"/>
              <w:jc w:val="left"/>
            </w:pPr>
            <w:r>
              <w:rPr>
                <w:rFonts w:ascii="Times New Roman" w:hAnsi="Times New Roman"/>
                <w:b w:val="0"/>
                <w:i w:val="0"/>
                <w:color w:val="000000"/>
                <w:sz w:val="24"/>
              </w:rPr>
              <w:t>58</w:t>
            </w:r>
          </w:p>
        </w:tc>
        <w:tc>
          <w:tcPr>
            <w:tcW w:w="3168" w:type="dxa"/>
            <w:tcMar>
              <w:top w:w="50" w:type="dxa"/>
              <w:left w:w="100" w:type="dxa"/>
            </w:tcMar>
            <w:vAlign w:val="center"/>
          </w:tcPr>
          <w:p w14:paraId="5D500E0F">
            <w:pPr>
              <w:spacing w:before="0" w:after="0"/>
              <w:ind w:left="135"/>
              <w:jc w:val="left"/>
            </w:pPr>
            <w:r>
              <w:rPr>
                <w:rFonts w:ascii="Times New Roman" w:hAnsi="Times New Roman"/>
                <w:b w:val="0"/>
                <w:i w:val="0"/>
                <w:color w:val="000000"/>
                <w:sz w:val="24"/>
              </w:rPr>
              <w:t>Органы равновесия, мышечное чувство, осязание</w:t>
            </w:r>
          </w:p>
        </w:tc>
        <w:tc>
          <w:tcPr>
            <w:tcW w:w="830" w:type="dxa"/>
            <w:tcMar>
              <w:top w:w="50" w:type="dxa"/>
              <w:left w:w="100" w:type="dxa"/>
            </w:tcMar>
            <w:vAlign w:val="center"/>
          </w:tcPr>
          <w:p w14:paraId="3C6BFE07">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53E578C0">
            <w:pPr>
              <w:spacing w:before="0" w:after="0" w:line="276" w:lineRule="auto"/>
              <w:ind w:left="135"/>
              <w:jc w:val="center"/>
            </w:pPr>
          </w:p>
        </w:tc>
        <w:tc>
          <w:tcPr>
            <w:tcW w:w="1628" w:type="dxa"/>
            <w:tcMar>
              <w:top w:w="50" w:type="dxa"/>
              <w:left w:w="100" w:type="dxa"/>
            </w:tcMar>
            <w:vAlign w:val="center"/>
          </w:tcPr>
          <w:p w14:paraId="396E7033">
            <w:pPr>
              <w:spacing w:before="0" w:after="0" w:line="276" w:lineRule="auto"/>
              <w:ind w:left="135"/>
              <w:jc w:val="center"/>
            </w:pPr>
          </w:p>
        </w:tc>
        <w:tc>
          <w:tcPr>
            <w:tcW w:w="1155" w:type="dxa"/>
            <w:tcMar>
              <w:top w:w="50" w:type="dxa"/>
              <w:left w:w="100" w:type="dxa"/>
            </w:tcMar>
            <w:vAlign w:val="center"/>
          </w:tcPr>
          <w:p w14:paraId="165222AC">
            <w:pPr>
              <w:spacing w:before="0" w:after="0"/>
              <w:ind w:left="135"/>
              <w:jc w:val="left"/>
            </w:pPr>
          </w:p>
        </w:tc>
        <w:tc>
          <w:tcPr>
            <w:tcW w:w="1977" w:type="dxa"/>
            <w:tcMar>
              <w:top w:w="50" w:type="dxa"/>
              <w:left w:w="100" w:type="dxa"/>
            </w:tcMar>
            <w:vAlign w:val="center"/>
          </w:tcPr>
          <w:p w14:paraId="5D62911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"https://m.edsoo.ru/863e5538" \h </w:instrText>
            </w:r>
            <w:r>
              <w:fldChar w:fldCharType="separate"/>
            </w:r>
            <w:r>
              <w:rPr>
                <w:rFonts w:ascii="Times New Roman" w:hAnsi="Times New Roman"/>
                <w:b w:val="0"/>
                <w:i w:val="0"/>
                <w:color w:val="0000FF"/>
                <w:sz w:val="22"/>
                <w:u w:val="single"/>
              </w:rPr>
              <w:t>https://m.edsoo.ru/863e5538</w:t>
            </w:r>
            <w:r>
              <w:rPr>
                <w:rFonts w:ascii="Times New Roman" w:hAnsi="Times New Roman"/>
                <w:b w:val="0"/>
                <w:i w:val="0"/>
                <w:color w:val="0000FF"/>
                <w:sz w:val="22"/>
                <w:u w:val="single"/>
              </w:rPr>
              <w:fldChar w:fldCharType="end"/>
            </w:r>
          </w:p>
        </w:tc>
      </w:tr>
      <w:tr w14:paraId="2898EA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713ACC20">
            <w:pPr>
              <w:spacing w:before="0" w:after="0"/>
              <w:ind w:left="0"/>
              <w:jc w:val="left"/>
            </w:pPr>
            <w:r>
              <w:rPr>
                <w:rFonts w:ascii="Times New Roman" w:hAnsi="Times New Roman"/>
                <w:b w:val="0"/>
                <w:i w:val="0"/>
                <w:color w:val="000000"/>
                <w:sz w:val="24"/>
              </w:rPr>
              <w:t>59</w:t>
            </w:r>
          </w:p>
        </w:tc>
        <w:tc>
          <w:tcPr>
            <w:tcW w:w="3168" w:type="dxa"/>
            <w:tcMar>
              <w:top w:w="50" w:type="dxa"/>
              <w:left w:w="100" w:type="dxa"/>
            </w:tcMar>
            <w:vAlign w:val="center"/>
          </w:tcPr>
          <w:p w14:paraId="47950BA9">
            <w:pPr>
              <w:spacing w:before="0" w:after="0"/>
              <w:ind w:left="135"/>
              <w:jc w:val="left"/>
            </w:pPr>
            <w:r>
              <w:rPr>
                <w:rFonts w:ascii="Times New Roman" w:hAnsi="Times New Roman"/>
                <w:b w:val="0"/>
                <w:i w:val="0"/>
                <w:color w:val="000000"/>
                <w:sz w:val="24"/>
              </w:rPr>
              <w:t>Вкусовой и обонятельный анализаторы. Взаимодействие сенсорных систем организма</w:t>
            </w:r>
          </w:p>
        </w:tc>
        <w:tc>
          <w:tcPr>
            <w:tcW w:w="830" w:type="dxa"/>
            <w:tcMar>
              <w:top w:w="50" w:type="dxa"/>
              <w:left w:w="100" w:type="dxa"/>
            </w:tcMar>
            <w:vAlign w:val="center"/>
          </w:tcPr>
          <w:p w14:paraId="733991C2">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628E9166">
            <w:pPr>
              <w:spacing w:before="0" w:after="0" w:line="276" w:lineRule="auto"/>
              <w:ind w:left="135"/>
              <w:jc w:val="center"/>
            </w:pPr>
          </w:p>
        </w:tc>
        <w:tc>
          <w:tcPr>
            <w:tcW w:w="1628" w:type="dxa"/>
            <w:tcMar>
              <w:top w:w="50" w:type="dxa"/>
              <w:left w:w="100" w:type="dxa"/>
            </w:tcMar>
            <w:vAlign w:val="center"/>
          </w:tcPr>
          <w:p w14:paraId="46A72E93">
            <w:pPr>
              <w:spacing w:before="0" w:after="0" w:line="276" w:lineRule="auto"/>
              <w:ind w:left="135"/>
              <w:jc w:val="center"/>
            </w:pPr>
          </w:p>
        </w:tc>
        <w:tc>
          <w:tcPr>
            <w:tcW w:w="1155" w:type="dxa"/>
            <w:tcMar>
              <w:top w:w="50" w:type="dxa"/>
              <w:left w:w="100" w:type="dxa"/>
            </w:tcMar>
            <w:vAlign w:val="center"/>
          </w:tcPr>
          <w:p w14:paraId="6700449A">
            <w:pPr>
              <w:spacing w:before="0" w:after="0"/>
              <w:ind w:left="135"/>
              <w:jc w:val="left"/>
            </w:pPr>
          </w:p>
        </w:tc>
        <w:tc>
          <w:tcPr>
            <w:tcW w:w="1977" w:type="dxa"/>
            <w:tcMar>
              <w:top w:w="50" w:type="dxa"/>
              <w:left w:w="100" w:type="dxa"/>
            </w:tcMar>
            <w:vAlign w:val="center"/>
          </w:tcPr>
          <w:p w14:paraId="47E80C1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"https://m.edsoo.ru/863e5538" \h </w:instrText>
            </w:r>
            <w:r>
              <w:fldChar w:fldCharType="separate"/>
            </w:r>
            <w:r>
              <w:rPr>
                <w:rFonts w:ascii="Times New Roman" w:hAnsi="Times New Roman"/>
                <w:b w:val="0"/>
                <w:i w:val="0"/>
                <w:color w:val="0000FF"/>
                <w:sz w:val="22"/>
                <w:u w:val="single"/>
              </w:rPr>
              <w:t>https://m.edsoo.ru/863e5538</w:t>
            </w:r>
            <w:r>
              <w:rPr>
                <w:rFonts w:ascii="Times New Roman" w:hAnsi="Times New Roman"/>
                <w:b w:val="0"/>
                <w:i w:val="0"/>
                <w:color w:val="0000FF"/>
                <w:sz w:val="22"/>
                <w:u w:val="single"/>
              </w:rPr>
              <w:fldChar w:fldCharType="end"/>
            </w:r>
          </w:p>
        </w:tc>
      </w:tr>
      <w:tr w14:paraId="7B1CF1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3C51E4DC">
            <w:pPr>
              <w:spacing w:before="0" w:after="0"/>
              <w:ind w:left="0"/>
              <w:jc w:val="left"/>
            </w:pPr>
            <w:r>
              <w:rPr>
                <w:rFonts w:ascii="Times New Roman" w:hAnsi="Times New Roman"/>
                <w:b w:val="0"/>
                <w:i w:val="0"/>
                <w:color w:val="000000"/>
                <w:sz w:val="24"/>
              </w:rPr>
              <w:t>60</w:t>
            </w:r>
          </w:p>
        </w:tc>
        <w:tc>
          <w:tcPr>
            <w:tcW w:w="3168" w:type="dxa"/>
            <w:tcMar>
              <w:top w:w="50" w:type="dxa"/>
              <w:left w:w="100" w:type="dxa"/>
            </w:tcMar>
            <w:vAlign w:val="center"/>
          </w:tcPr>
          <w:p w14:paraId="48E9904B">
            <w:pPr>
              <w:spacing w:before="0" w:after="0"/>
              <w:ind w:left="135"/>
              <w:jc w:val="left"/>
            </w:pPr>
            <w:r>
              <w:rPr>
                <w:rFonts w:ascii="Times New Roman" w:hAnsi="Times New Roman"/>
                <w:b w:val="0"/>
                <w:i w:val="0"/>
                <w:color w:val="000000"/>
                <w:sz w:val="24"/>
              </w:rPr>
              <w:t>Психика и поведение человека.</w:t>
            </w:r>
          </w:p>
        </w:tc>
        <w:tc>
          <w:tcPr>
            <w:tcW w:w="830" w:type="dxa"/>
            <w:tcMar>
              <w:top w:w="50" w:type="dxa"/>
              <w:left w:w="100" w:type="dxa"/>
            </w:tcMar>
            <w:vAlign w:val="center"/>
          </w:tcPr>
          <w:p w14:paraId="50A08EEE">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06C22B9D">
            <w:pPr>
              <w:spacing w:before="0" w:after="0" w:line="276" w:lineRule="auto"/>
              <w:ind w:left="135"/>
              <w:jc w:val="center"/>
            </w:pPr>
          </w:p>
        </w:tc>
        <w:tc>
          <w:tcPr>
            <w:tcW w:w="1628" w:type="dxa"/>
            <w:tcMar>
              <w:top w:w="50" w:type="dxa"/>
              <w:left w:w="100" w:type="dxa"/>
            </w:tcMar>
            <w:vAlign w:val="center"/>
          </w:tcPr>
          <w:p w14:paraId="08F8C469">
            <w:pPr>
              <w:spacing w:before="0" w:after="0" w:line="276" w:lineRule="auto"/>
              <w:ind w:left="135"/>
              <w:jc w:val="center"/>
            </w:pPr>
          </w:p>
        </w:tc>
        <w:tc>
          <w:tcPr>
            <w:tcW w:w="1155" w:type="dxa"/>
            <w:tcMar>
              <w:top w:w="50" w:type="dxa"/>
              <w:left w:w="100" w:type="dxa"/>
            </w:tcMar>
            <w:vAlign w:val="center"/>
          </w:tcPr>
          <w:p w14:paraId="40A0EE92">
            <w:pPr>
              <w:spacing w:before="0" w:after="0"/>
              <w:ind w:left="135"/>
              <w:jc w:val="left"/>
            </w:pPr>
          </w:p>
        </w:tc>
        <w:tc>
          <w:tcPr>
            <w:tcW w:w="1977" w:type="dxa"/>
            <w:tcMar>
              <w:top w:w="50" w:type="dxa"/>
              <w:left w:w="100" w:type="dxa"/>
            </w:tcMar>
            <w:vAlign w:val="center"/>
          </w:tcPr>
          <w:p w14:paraId="50E02C6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"https://m.edsoo.ru/863e5646" \h </w:instrText>
            </w:r>
            <w:r>
              <w:fldChar w:fldCharType="separate"/>
            </w:r>
            <w:r>
              <w:rPr>
                <w:rFonts w:ascii="Times New Roman" w:hAnsi="Times New Roman"/>
                <w:b w:val="0"/>
                <w:i w:val="0"/>
                <w:color w:val="0000FF"/>
                <w:sz w:val="22"/>
                <w:u w:val="single"/>
              </w:rPr>
              <w:t>https://m.edsoo.ru/863e5646</w:t>
            </w:r>
            <w:r>
              <w:rPr>
                <w:rFonts w:ascii="Times New Roman" w:hAnsi="Times New Roman"/>
                <w:b w:val="0"/>
                <w:i w:val="0"/>
                <w:color w:val="0000FF"/>
                <w:sz w:val="22"/>
                <w:u w:val="single"/>
              </w:rPr>
              <w:fldChar w:fldCharType="end"/>
            </w:r>
          </w:p>
        </w:tc>
      </w:tr>
      <w:tr w14:paraId="65F581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1F27FD72">
            <w:pPr>
              <w:spacing w:before="0" w:after="0"/>
              <w:ind w:left="0"/>
              <w:jc w:val="left"/>
            </w:pPr>
            <w:r>
              <w:rPr>
                <w:rFonts w:ascii="Times New Roman" w:hAnsi="Times New Roman"/>
                <w:b w:val="0"/>
                <w:i w:val="0"/>
                <w:color w:val="000000"/>
                <w:sz w:val="24"/>
              </w:rPr>
              <w:t>61</w:t>
            </w:r>
          </w:p>
        </w:tc>
        <w:tc>
          <w:tcPr>
            <w:tcW w:w="3168" w:type="dxa"/>
            <w:tcMar>
              <w:top w:w="50" w:type="dxa"/>
              <w:left w:w="100" w:type="dxa"/>
            </w:tcMar>
            <w:vAlign w:val="center"/>
          </w:tcPr>
          <w:p w14:paraId="4B424DB2">
            <w:pPr>
              <w:spacing w:before="0" w:after="0"/>
              <w:ind w:left="135"/>
              <w:jc w:val="left"/>
            </w:pPr>
            <w:r>
              <w:rPr>
                <w:rFonts w:ascii="Times New Roman" w:hAnsi="Times New Roman"/>
                <w:b w:val="0"/>
                <w:i w:val="0"/>
                <w:color w:val="000000"/>
                <w:sz w:val="24"/>
              </w:rPr>
              <w:t>Высшая нервная деятельность человека, история ее изучения</w:t>
            </w:r>
          </w:p>
        </w:tc>
        <w:tc>
          <w:tcPr>
            <w:tcW w:w="830" w:type="dxa"/>
            <w:tcMar>
              <w:top w:w="50" w:type="dxa"/>
              <w:left w:w="100" w:type="dxa"/>
            </w:tcMar>
            <w:vAlign w:val="center"/>
          </w:tcPr>
          <w:p w14:paraId="6D55469D">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0B391F19">
            <w:pPr>
              <w:spacing w:before="0" w:after="0" w:line="276" w:lineRule="auto"/>
              <w:ind w:left="135"/>
              <w:jc w:val="center"/>
            </w:pPr>
          </w:p>
        </w:tc>
        <w:tc>
          <w:tcPr>
            <w:tcW w:w="1628" w:type="dxa"/>
            <w:tcMar>
              <w:top w:w="50" w:type="dxa"/>
              <w:left w:w="100" w:type="dxa"/>
            </w:tcMar>
            <w:vAlign w:val="center"/>
          </w:tcPr>
          <w:p w14:paraId="535119DF">
            <w:pPr>
              <w:spacing w:before="0" w:after="0" w:line="276" w:lineRule="auto"/>
              <w:ind w:left="135"/>
              <w:jc w:val="center"/>
            </w:pPr>
          </w:p>
        </w:tc>
        <w:tc>
          <w:tcPr>
            <w:tcW w:w="1155" w:type="dxa"/>
            <w:tcMar>
              <w:top w:w="50" w:type="dxa"/>
              <w:left w:w="100" w:type="dxa"/>
            </w:tcMar>
            <w:vAlign w:val="center"/>
          </w:tcPr>
          <w:p w14:paraId="165316C3">
            <w:pPr>
              <w:spacing w:before="0" w:after="0"/>
              <w:ind w:left="135"/>
              <w:jc w:val="left"/>
            </w:pPr>
          </w:p>
        </w:tc>
        <w:tc>
          <w:tcPr>
            <w:tcW w:w="1977" w:type="dxa"/>
            <w:tcMar>
              <w:top w:w="50" w:type="dxa"/>
              <w:left w:w="100" w:type="dxa"/>
            </w:tcMar>
            <w:vAlign w:val="center"/>
          </w:tcPr>
          <w:p w14:paraId="758E769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"https://m.edsoo.ru/863e5768" \h </w:instrText>
            </w:r>
            <w:r>
              <w:fldChar w:fldCharType="separate"/>
            </w:r>
            <w:r>
              <w:rPr>
                <w:rFonts w:ascii="Times New Roman" w:hAnsi="Times New Roman"/>
                <w:b w:val="0"/>
                <w:i w:val="0"/>
                <w:color w:val="0000FF"/>
                <w:sz w:val="22"/>
                <w:u w:val="single"/>
              </w:rPr>
              <w:t>https://m.edsoo.ru/863e5768</w:t>
            </w:r>
            <w:r>
              <w:rPr>
                <w:rFonts w:ascii="Times New Roman" w:hAnsi="Times New Roman"/>
                <w:b w:val="0"/>
                <w:i w:val="0"/>
                <w:color w:val="0000FF"/>
                <w:sz w:val="22"/>
                <w:u w:val="single"/>
              </w:rPr>
              <w:fldChar w:fldCharType="end"/>
            </w:r>
          </w:p>
        </w:tc>
      </w:tr>
      <w:tr w14:paraId="44A694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50D9C1F5">
            <w:pPr>
              <w:spacing w:before="0" w:after="0"/>
              <w:ind w:left="0"/>
              <w:jc w:val="left"/>
            </w:pPr>
            <w:r>
              <w:rPr>
                <w:rFonts w:ascii="Times New Roman" w:hAnsi="Times New Roman"/>
                <w:b w:val="0"/>
                <w:i w:val="0"/>
                <w:color w:val="000000"/>
                <w:sz w:val="24"/>
              </w:rPr>
              <w:t>62</w:t>
            </w:r>
          </w:p>
        </w:tc>
        <w:tc>
          <w:tcPr>
            <w:tcW w:w="3168" w:type="dxa"/>
            <w:tcMar>
              <w:top w:w="50" w:type="dxa"/>
              <w:left w:w="100" w:type="dxa"/>
            </w:tcMar>
            <w:vAlign w:val="center"/>
          </w:tcPr>
          <w:p w14:paraId="5C777D70">
            <w:pPr>
              <w:spacing w:before="0" w:after="0"/>
              <w:ind w:left="135"/>
              <w:jc w:val="left"/>
            </w:pPr>
            <w:r>
              <w:rPr>
                <w:rFonts w:ascii="Times New Roman" w:hAnsi="Times New Roman"/>
                <w:b w:val="0"/>
                <w:i w:val="0"/>
                <w:color w:val="000000"/>
                <w:sz w:val="24"/>
              </w:rPr>
              <w:t>Врождённое и приобретённое поведение</w:t>
            </w:r>
          </w:p>
        </w:tc>
        <w:tc>
          <w:tcPr>
            <w:tcW w:w="830" w:type="dxa"/>
            <w:tcMar>
              <w:top w:w="50" w:type="dxa"/>
              <w:left w:w="100" w:type="dxa"/>
            </w:tcMar>
            <w:vAlign w:val="center"/>
          </w:tcPr>
          <w:p w14:paraId="381037B2">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5135475F">
            <w:pPr>
              <w:spacing w:before="0" w:after="0" w:line="276" w:lineRule="auto"/>
              <w:ind w:left="135"/>
              <w:jc w:val="center"/>
            </w:pPr>
          </w:p>
        </w:tc>
        <w:tc>
          <w:tcPr>
            <w:tcW w:w="1628" w:type="dxa"/>
            <w:tcMar>
              <w:top w:w="50" w:type="dxa"/>
              <w:left w:w="100" w:type="dxa"/>
            </w:tcMar>
            <w:vAlign w:val="center"/>
          </w:tcPr>
          <w:p w14:paraId="636C42C1">
            <w:pPr>
              <w:spacing w:before="0" w:after="0" w:line="276" w:lineRule="auto"/>
              <w:ind w:left="135"/>
              <w:jc w:val="center"/>
            </w:pPr>
          </w:p>
        </w:tc>
        <w:tc>
          <w:tcPr>
            <w:tcW w:w="1155" w:type="dxa"/>
            <w:tcMar>
              <w:top w:w="50" w:type="dxa"/>
              <w:left w:w="100" w:type="dxa"/>
            </w:tcMar>
            <w:vAlign w:val="center"/>
          </w:tcPr>
          <w:p w14:paraId="737E8E20">
            <w:pPr>
              <w:spacing w:before="0" w:after="0"/>
              <w:ind w:left="135"/>
              <w:jc w:val="left"/>
            </w:pPr>
          </w:p>
        </w:tc>
        <w:tc>
          <w:tcPr>
            <w:tcW w:w="1977" w:type="dxa"/>
            <w:tcMar>
              <w:top w:w="50" w:type="dxa"/>
              <w:left w:w="100" w:type="dxa"/>
            </w:tcMar>
            <w:vAlign w:val="center"/>
          </w:tcPr>
          <w:p w14:paraId="1ED6200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"https://m.edsoo.ru/863e588a" \h </w:instrText>
            </w:r>
            <w:r>
              <w:fldChar w:fldCharType="separate"/>
            </w:r>
            <w:r>
              <w:rPr>
                <w:rFonts w:ascii="Times New Roman" w:hAnsi="Times New Roman"/>
                <w:b w:val="0"/>
                <w:i w:val="0"/>
                <w:color w:val="0000FF"/>
                <w:sz w:val="22"/>
                <w:u w:val="single"/>
              </w:rPr>
              <w:t>https://m.edsoo.ru/863e588a</w:t>
            </w:r>
            <w:r>
              <w:rPr>
                <w:rFonts w:ascii="Times New Roman" w:hAnsi="Times New Roman"/>
                <w:b w:val="0"/>
                <w:i w:val="0"/>
                <w:color w:val="0000FF"/>
                <w:sz w:val="22"/>
                <w:u w:val="single"/>
              </w:rPr>
              <w:fldChar w:fldCharType="end"/>
            </w:r>
          </w:p>
        </w:tc>
      </w:tr>
      <w:tr w14:paraId="1F2406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7548E1EB">
            <w:pPr>
              <w:spacing w:before="0" w:after="0"/>
              <w:ind w:left="0"/>
              <w:jc w:val="left"/>
            </w:pPr>
            <w:r>
              <w:rPr>
                <w:rFonts w:ascii="Times New Roman" w:hAnsi="Times New Roman"/>
                <w:b w:val="0"/>
                <w:i w:val="0"/>
                <w:color w:val="000000"/>
                <w:sz w:val="24"/>
              </w:rPr>
              <w:t>63</w:t>
            </w:r>
          </w:p>
        </w:tc>
        <w:tc>
          <w:tcPr>
            <w:tcW w:w="3168" w:type="dxa"/>
            <w:tcMar>
              <w:top w:w="50" w:type="dxa"/>
              <w:left w:w="100" w:type="dxa"/>
            </w:tcMar>
            <w:vAlign w:val="center"/>
          </w:tcPr>
          <w:p w14:paraId="03930A3A">
            <w:pPr>
              <w:spacing w:before="0" w:after="0"/>
              <w:ind w:left="135"/>
              <w:jc w:val="left"/>
            </w:pPr>
            <w:r>
              <w:rPr>
                <w:rFonts w:ascii="Times New Roman" w:hAnsi="Times New Roman"/>
                <w:b w:val="0"/>
                <w:i w:val="0"/>
                <w:color w:val="000000"/>
                <w:sz w:val="24"/>
              </w:rPr>
              <w:t>Особенности психики человека. Практическая работа «Оценка сформированности навыков логического мышления».</w:t>
            </w:r>
          </w:p>
        </w:tc>
        <w:tc>
          <w:tcPr>
            <w:tcW w:w="830" w:type="dxa"/>
            <w:tcMar>
              <w:top w:w="50" w:type="dxa"/>
              <w:left w:w="100" w:type="dxa"/>
            </w:tcMar>
            <w:vAlign w:val="center"/>
          </w:tcPr>
          <w:p w14:paraId="56D1EC03">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45799376">
            <w:pPr>
              <w:spacing w:before="0" w:after="0" w:line="276" w:lineRule="auto"/>
              <w:ind w:left="135"/>
              <w:jc w:val="center"/>
            </w:pPr>
          </w:p>
        </w:tc>
        <w:tc>
          <w:tcPr>
            <w:tcW w:w="1628" w:type="dxa"/>
            <w:tcMar>
              <w:top w:w="50" w:type="dxa"/>
              <w:left w:w="100" w:type="dxa"/>
            </w:tcMar>
            <w:vAlign w:val="center"/>
          </w:tcPr>
          <w:p w14:paraId="2F32BE86">
            <w:pPr>
              <w:spacing w:before="0" w:after="0" w:line="276" w:lineRule="auto"/>
              <w:ind w:left="135"/>
              <w:jc w:val="center"/>
            </w:pPr>
            <w:r>
              <w:rPr>
                <w:rFonts w:ascii="Times New Roman" w:hAnsi="Times New Roman"/>
                <w:b w:val="0"/>
                <w:i w:val="0"/>
                <w:color w:val="000000"/>
                <w:sz w:val="24"/>
              </w:rPr>
              <w:t xml:space="preserve"> 0.5 </w:t>
            </w:r>
          </w:p>
        </w:tc>
        <w:tc>
          <w:tcPr>
            <w:tcW w:w="1155" w:type="dxa"/>
            <w:tcMar>
              <w:top w:w="50" w:type="dxa"/>
              <w:left w:w="100" w:type="dxa"/>
            </w:tcMar>
            <w:vAlign w:val="center"/>
          </w:tcPr>
          <w:p w14:paraId="5245F69F">
            <w:pPr>
              <w:spacing w:before="0" w:after="0"/>
              <w:ind w:left="135"/>
              <w:jc w:val="left"/>
            </w:pPr>
          </w:p>
        </w:tc>
        <w:tc>
          <w:tcPr>
            <w:tcW w:w="1977" w:type="dxa"/>
            <w:tcMar>
              <w:top w:w="50" w:type="dxa"/>
              <w:left w:w="100" w:type="dxa"/>
            </w:tcMar>
            <w:vAlign w:val="center"/>
          </w:tcPr>
          <w:p w14:paraId="600BE7E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"https://m.edsoo.ru/863e5ac4" \h </w:instrText>
            </w:r>
            <w:r>
              <w:fldChar w:fldCharType="separate"/>
            </w:r>
            <w:r>
              <w:rPr>
                <w:rFonts w:ascii="Times New Roman" w:hAnsi="Times New Roman"/>
                <w:b w:val="0"/>
                <w:i w:val="0"/>
                <w:color w:val="0000FF"/>
                <w:sz w:val="22"/>
                <w:u w:val="single"/>
              </w:rPr>
              <w:t>https://m.edsoo.ru/863e5ac4</w:t>
            </w:r>
            <w:r>
              <w:rPr>
                <w:rFonts w:ascii="Times New Roman" w:hAnsi="Times New Roman"/>
                <w:b w:val="0"/>
                <w:i w:val="0"/>
                <w:color w:val="0000FF"/>
                <w:sz w:val="22"/>
                <w:u w:val="single"/>
              </w:rPr>
              <w:fldChar w:fldCharType="end"/>
            </w:r>
          </w:p>
        </w:tc>
      </w:tr>
      <w:tr w14:paraId="458758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1CEF3E55">
            <w:pPr>
              <w:spacing w:before="0" w:after="0"/>
              <w:ind w:left="0"/>
              <w:jc w:val="left"/>
            </w:pPr>
            <w:r>
              <w:rPr>
                <w:rFonts w:ascii="Times New Roman" w:hAnsi="Times New Roman"/>
                <w:b w:val="0"/>
                <w:i w:val="0"/>
                <w:color w:val="000000"/>
                <w:sz w:val="24"/>
              </w:rPr>
              <w:t>64</w:t>
            </w:r>
          </w:p>
        </w:tc>
        <w:tc>
          <w:tcPr>
            <w:tcW w:w="3168" w:type="dxa"/>
            <w:tcMar>
              <w:top w:w="50" w:type="dxa"/>
              <w:left w:w="100" w:type="dxa"/>
            </w:tcMar>
            <w:vAlign w:val="center"/>
          </w:tcPr>
          <w:p w14:paraId="59C3AEAC">
            <w:pPr>
              <w:spacing w:before="0" w:after="0"/>
              <w:ind w:left="135"/>
              <w:jc w:val="left"/>
            </w:pPr>
            <w:r>
              <w:rPr>
                <w:rFonts w:ascii="Times New Roman" w:hAnsi="Times New Roman"/>
                <w:b w:val="0"/>
                <w:i w:val="0"/>
                <w:color w:val="000000"/>
                <w:sz w:val="24"/>
              </w:rPr>
              <w:t>Память и внимание. Практическая работа «Изучение кратковременной памяти. Определение объёма механической и логической памяти»</w:t>
            </w:r>
          </w:p>
        </w:tc>
        <w:tc>
          <w:tcPr>
            <w:tcW w:w="830" w:type="dxa"/>
            <w:tcMar>
              <w:top w:w="50" w:type="dxa"/>
              <w:left w:w="100" w:type="dxa"/>
            </w:tcMar>
            <w:vAlign w:val="center"/>
          </w:tcPr>
          <w:p w14:paraId="6307AFB0">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42105AB8">
            <w:pPr>
              <w:spacing w:before="0" w:after="0" w:line="276" w:lineRule="auto"/>
              <w:ind w:left="135"/>
              <w:jc w:val="center"/>
            </w:pPr>
          </w:p>
        </w:tc>
        <w:tc>
          <w:tcPr>
            <w:tcW w:w="1628" w:type="dxa"/>
            <w:tcMar>
              <w:top w:w="50" w:type="dxa"/>
              <w:left w:w="100" w:type="dxa"/>
            </w:tcMar>
            <w:vAlign w:val="center"/>
          </w:tcPr>
          <w:p w14:paraId="4567488E">
            <w:pPr>
              <w:spacing w:before="0" w:after="0" w:line="276" w:lineRule="auto"/>
              <w:ind w:left="135"/>
              <w:jc w:val="center"/>
            </w:pPr>
            <w:r>
              <w:rPr>
                <w:rFonts w:ascii="Times New Roman" w:hAnsi="Times New Roman"/>
                <w:b w:val="0"/>
                <w:i w:val="0"/>
                <w:color w:val="000000"/>
                <w:sz w:val="24"/>
              </w:rPr>
              <w:t xml:space="preserve"> 0.5 </w:t>
            </w:r>
          </w:p>
        </w:tc>
        <w:tc>
          <w:tcPr>
            <w:tcW w:w="1155" w:type="dxa"/>
            <w:tcMar>
              <w:top w:w="50" w:type="dxa"/>
              <w:left w:w="100" w:type="dxa"/>
            </w:tcMar>
            <w:vAlign w:val="center"/>
          </w:tcPr>
          <w:p w14:paraId="75C79B99">
            <w:pPr>
              <w:spacing w:before="0" w:after="0"/>
              <w:ind w:left="135"/>
              <w:jc w:val="left"/>
            </w:pPr>
          </w:p>
        </w:tc>
        <w:tc>
          <w:tcPr>
            <w:tcW w:w="1977" w:type="dxa"/>
            <w:tcMar>
              <w:top w:w="50" w:type="dxa"/>
              <w:left w:w="100" w:type="dxa"/>
            </w:tcMar>
            <w:vAlign w:val="center"/>
          </w:tcPr>
          <w:p w14:paraId="39C1619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"https://m.edsoo.ru/863e5ac4" \h </w:instrText>
            </w:r>
            <w:r>
              <w:fldChar w:fldCharType="separate"/>
            </w:r>
            <w:r>
              <w:rPr>
                <w:rFonts w:ascii="Times New Roman" w:hAnsi="Times New Roman"/>
                <w:b w:val="0"/>
                <w:i w:val="0"/>
                <w:color w:val="0000FF"/>
                <w:sz w:val="22"/>
                <w:u w:val="single"/>
              </w:rPr>
              <w:t>https://m.edsoo.ru/863e5ac4</w:t>
            </w:r>
            <w:r>
              <w:rPr>
                <w:rFonts w:ascii="Times New Roman" w:hAnsi="Times New Roman"/>
                <w:b w:val="0"/>
                <w:i w:val="0"/>
                <w:color w:val="0000FF"/>
                <w:sz w:val="22"/>
                <w:u w:val="single"/>
              </w:rPr>
              <w:fldChar w:fldCharType="end"/>
            </w:r>
          </w:p>
        </w:tc>
      </w:tr>
      <w:tr w14:paraId="2B49A9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2E7E1E55">
            <w:pPr>
              <w:spacing w:before="0" w:after="0"/>
              <w:ind w:left="0"/>
              <w:jc w:val="left"/>
            </w:pPr>
            <w:r>
              <w:rPr>
                <w:rFonts w:ascii="Times New Roman" w:hAnsi="Times New Roman"/>
                <w:b w:val="0"/>
                <w:i w:val="0"/>
                <w:color w:val="000000"/>
                <w:sz w:val="24"/>
              </w:rPr>
              <w:t>65</w:t>
            </w:r>
          </w:p>
        </w:tc>
        <w:tc>
          <w:tcPr>
            <w:tcW w:w="3168" w:type="dxa"/>
            <w:tcMar>
              <w:top w:w="50" w:type="dxa"/>
              <w:left w:w="100" w:type="dxa"/>
            </w:tcMar>
            <w:vAlign w:val="center"/>
          </w:tcPr>
          <w:p w14:paraId="3E94A888">
            <w:pPr>
              <w:spacing w:before="0" w:after="0"/>
              <w:ind w:left="135"/>
              <w:jc w:val="left"/>
            </w:pPr>
            <w:r>
              <w:rPr>
                <w:rFonts w:ascii="Times New Roman" w:hAnsi="Times New Roman"/>
                <w:b w:val="0"/>
                <w:i w:val="0"/>
                <w:color w:val="000000"/>
                <w:sz w:val="24"/>
              </w:rPr>
              <w:t>Сон и бодрствование. Режим труда и отдыха</w:t>
            </w:r>
          </w:p>
        </w:tc>
        <w:tc>
          <w:tcPr>
            <w:tcW w:w="830" w:type="dxa"/>
            <w:tcMar>
              <w:top w:w="50" w:type="dxa"/>
              <w:left w:w="100" w:type="dxa"/>
            </w:tcMar>
            <w:vAlign w:val="center"/>
          </w:tcPr>
          <w:p w14:paraId="4406637A">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6BFD1F82">
            <w:pPr>
              <w:spacing w:before="0" w:after="0" w:line="276" w:lineRule="auto"/>
              <w:ind w:left="135"/>
              <w:jc w:val="center"/>
            </w:pPr>
          </w:p>
        </w:tc>
        <w:tc>
          <w:tcPr>
            <w:tcW w:w="1628" w:type="dxa"/>
            <w:tcMar>
              <w:top w:w="50" w:type="dxa"/>
              <w:left w:w="100" w:type="dxa"/>
            </w:tcMar>
            <w:vAlign w:val="center"/>
          </w:tcPr>
          <w:p w14:paraId="376DD9B0">
            <w:pPr>
              <w:spacing w:before="0" w:after="0" w:line="276" w:lineRule="auto"/>
              <w:ind w:left="135"/>
              <w:jc w:val="center"/>
            </w:pPr>
          </w:p>
        </w:tc>
        <w:tc>
          <w:tcPr>
            <w:tcW w:w="1155" w:type="dxa"/>
            <w:tcMar>
              <w:top w:w="50" w:type="dxa"/>
              <w:left w:w="100" w:type="dxa"/>
            </w:tcMar>
            <w:vAlign w:val="center"/>
          </w:tcPr>
          <w:p w14:paraId="772E5D4F">
            <w:pPr>
              <w:spacing w:before="0" w:after="0"/>
              <w:ind w:left="135"/>
              <w:jc w:val="left"/>
            </w:pPr>
          </w:p>
        </w:tc>
        <w:tc>
          <w:tcPr>
            <w:tcW w:w="1977" w:type="dxa"/>
            <w:tcMar>
              <w:top w:w="50" w:type="dxa"/>
              <w:left w:w="100" w:type="dxa"/>
            </w:tcMar>
            <w:vAlign w:val="center"/>
          </w:tcPr>
          <w:p w14:paraId="41EDE9D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"https://m.edsoo.ru/863e5bf0" \h </w:instrText>
            </w:r>
            <w:r>
              <w:fldChar w:fldCharType="separate"/>
            </w:r>
            <w:r>
              <w:rPr>
                <w:rFonts w:ascii="Times New Roman" w:hAnsi="Times New Roman"/>
                <w:b w:val="0"/>
                <w:i w:val="0"/>
                <w:color w:val="0000FF"/>
                <w:sz w:val="22"/>
                <w:u w:val="single"/>
              </w:rPr>
              <w:t>https://m.edsoo.ru/863e5bf0</w:t>
            </w:r>
            <w:r>
              <w:rPr>
                <w:rFonts w:ascii="Times New Roman" w:hAnsi="Times New Roman"/>
                <w:b w:val="0"/>
                <w:i w:val="0"/>
                <w:color w:val="0000FF"/>
                <w:sz w:val="22"/>
                <w:u w:val="single"/>
              </w:rPr>
              <w:fldChar w:fldCharType="end"/>
            </w:r>
          </w:p>
        </w:tc>
      </w:tr>
      <w:tr w14:paraId="4AD406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693B9F67">
            <w:pPr>
              <w:spacing w:before="0" w:after="0"/>
              <w:ind w:left="0"/>
              <w:jc w:val="left"/>
            </w:pPr>
            <w:r>
              <w:rPr>
                <w:rFonts w:ascii="Times New Roman" w:hAnsi="Times New Roman"/>
                <w:b w:val="0"/>
                <w:i w:val="0"/>
                <w:color w:val="000000"/>
                <w:sz w:val="24"/>
              </w:rPr>
              <w:t>66</w:t>
            </w:r>
          </w:p>
        </w:tc>
        <w:tc>
          <w:tcPr>
            <w:tcW w:w="3168" w:type="dxa"/>
            <w:tcMar>
              <w:top w:w="50" w:type="dxa"/>
              <w:left w:w="100" w:type="dxa"/>
            </w:tcMar>
            <w:vAlign w:val="center"/>
          </w:tcPr>
          <w:p w14:paraId="42BCEE02">
            <w:pPr>
              <w:spacing w:before="0" w:after="0"/>
              <w:ind w:left="135"/>
              <w:jc w:val="left"/>
            </w:pPr>
            <w:r>
              <w:rPr>
                <w:rFonts w:ascii="Times New Roman" w:hAnsi="Times New Roman"/>
                <w:b w:val="0"/>
                <w:i w:val="0"/>
                <w:color w:val="000000"/>
                <w:sz w:val="24"/>
              </w:rPr>
              <w:t>Среда обитания человека и её факторы</w:t>
            </w:r>
          </w:p>
        </w:tc>
        <w:tc>
          <w:tcPr>
            <w:tcW w:w="830" w:type="dxa"/>
            <w:tcMar>
              <w:top w:w="50" w:type="dxa"/>
              <w:left w:w="100" w:type="dxa"/>
            </w:tcMar>
            <w:vAlign w:val="center"/>
          </w:tcPr>
          <w:p w14:paraId="012A1D9A">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62E3613C">
            <w:pPr>
              <w:spacing w:before="0" w:after="0" w:line="276" w:lineRule="auto"/>
              <w:ind w:left="135"/>
              <w:jc w:val="center"/>
            </w:pPr>
          </w:p>
        </w:tc>
        <w:tc>
          <w:tcPr>
            <w:tcW w:w="1628" w:type="dxa"/>
            <w:tcMar>
              <w:top w:w="50" w:type="dxa"/>
              <w:left w:w="100" w:type="dxa"/>
            </w:tcMar>
            <w:vAlign w:val="center"/>
          </w:tcPr>
          <w:p w14:paraId="2814AC59">
            <w:pPr>
              <w:spacing w:before="0" w:after="0" w:line="276" w:lineRule="auto"/>
              <w:ind w:left="135"/>
              <w:jc w:val="center"/>
            </w:pPr>
          </w:p>
        </w:tc>
        <w:tc>
          <w:tcPr>
            <w:tcW w:w="1155" w:type="dxa"/>
            <w:tcMar>
              <w:top w:w="50" w:type="dxa"/>
              <w:left w:w="100" w:type="dxa"/>
            </w:tcMar>
            <w:vAlign w:val="center"/>
          </w:tcPr>
          <w:p w14:paraId="68D6777F">
            <w:pPr>
              <w:spacing w:before="0" w:after="0"/>
              <w:ind w:left="135"/>
              <w:jc w:val="left"/>
            </w:pPr>
          </w:p>
        </w:tc>
        <w:tc>
          <w:tcPr>
            <w:tcW w:w="1977" w:type="dxa"/>
            <w:tcMar>
              <w:top w:w="50" w:type="dxa"/>
              <w:left w:w="100" w:type="dxa"/>
            </w:tcMar>
            <w:vAlign w:val="center"/>
          </w:tcPr>
          <w:p w14:paraId="797926A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"https://m.edsoo.ru/863e5d12" \h </w:instrText>
            </w:r>
            <w:r>
              <w:fldChar w:fldCharType="separate"/>
            </w:r>
            <w:r>
              <w:rPr>
                <w:rFonts w:ascii="Times New Roman" w:hAnsi="Times New Roman"/>
                <w:b w:val="0"/>
                <w:i w:val="0"/>
                <w:color w:val="0000FF"/>
                <w:sz w:val="22"/>
                <w:u w:val="single"/>
              </w:rPr>
              <w:t>https://m.edsoo.ru/863e5d12</w:t>
            </w:r>
            <w:r>
              <w:rPr>
                <w:rFonts w:ascii="Times New Roman" w:hAnsi="Times New Roman"/>
                <w:b w:val="0"/>
                <w:i w:val="0"/>
                <w:color w:val="0000FF"/>
                <w:sz w:val="22"/>
                <w:u w:val="single"/>
              </w:rPr>
              <w:fldChar w:fldCharType="end"/>
            </w:r>
          </w:p>
        </w:tc>
      </w:tr>
      <w:tr w14:paraId="6AE002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4513BF29">
            <w:pPr>
              <w:spacing w:before="0" w:after="0"/>
              <w:ind w:left="0"/>
              <w:jc w:val="left"/>
            </w:pPr>
            <w:r>
              <w:rPr>
                <w:rFonts w:ascii="Times New Roman" w:hAnsi="Times New Roman"/>
                <w:b w:val="0"/>
                <w:i w:val="0"/>
                <w:color w:val="000000"/>
                <w:sz w:val="24"/>
              </w:rPr>
              <w:t>67</w:t>
            </w:r>
          </w:p>
        </w:tc>
        <w:tc>
          <w:tcPr>
            <w:tcW w:w="3168" w:type="dxa"/>
            <w:tcMar>
              <w:top w:w="50" w:type="dxa"/>
              <w:left w:w="100" w:type="dxa"/>
            </w:tcMar>
            <w:vAlign w:val="center"/>
          </w:tcPr>
          <w:p w14:paraId="02337A5B">
            <w:pPr>
              <w:spacing w:before="0" w:after="0"/>
              <w:ind w:left="135"/>
              <w:jc w:val="left"/>
            </w:pPr>
            <w:r>
              <w:rPr>
                <w:rFonts w:ascii="Times New Roman" w:hAnsi="Times New Roman"/>
                <w:b w:val="0"/>
                <w:i w:val="0"/>
                <w:color w:val="000000"/>
                <w:sz w:val="24"/>
              </w:rPr>
              <w:t>Окружающая среда и здоровье человека</w:t>
            </w:r>
          </w:p>
        </w:tc>
        <w:tc>
          <w:tcPr>
            <w:tcW w:w="830" w:type="dxa"/>
            <w:tcMar>
              <w:top w:w="50" w:type="dxa"/>
              <w:left w:w="100" w:type="dxa"/>
            </w:tcMar>
            <w:vAlign w:val="center"/>
          </w:tcPr>
          <w:p w14:paraId="1F86C39F">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57FB8EBE">
            <w:pPr>
              <w:spacing w:before="0" w:after="0" w:line="276" w:lineRule="auto"/>
              <w:ind w:left="135"/>
              <w:jc w:val="center"/>
            </w:pPr>
          </w:p>
        </w:tc>
        <w:tc>
          <w:tcPr>
            <w:tcW w:w="1628" w:type="dxa"/>
            <w:tcMar>
              <w:top w:w="50" w:type="dxa"/>
              <w:left w:w="100" w:type="dxa"/>
            </w:tcMar>
            <w:vAlign w:val="center"/>
          </w:tcPr>
          <w:p w14:paraId="6FD5229D">
            <w:pPr>
              <w:spacing w:before="0" w:after="0" w:line="276" w:lineRule="auto"/>
              <w:ind w:left="135"/>
              <w:jc w:val="center"/>
            </w:pPr>
          </w:p>
        </w:tc>
        <w:tc>
          <w:tcPr>
            <w:tcW w:w="1155" w:type="dxa"/>
            <w:tcMar>
              <w:top w:w="50" w:type="dxa"/>
              <w:left w:w="100" w:type="dxa"/>
            </w:tcMar>
            <w:vAlign w:val="center"/>
          </w:tcPr>
          <w:p w14:paraId="13D9DF5B">
            <w:pPr>
              <w:spacing w:before="0" w:after="0"/>
              <w:ind w:left="135"/>
              <w:jc w:val="left"/>
            </w:pPr>
          </w:p>
        </w:tc>
        <w:tc>
          <w:tcPr>
            <w:tcW w:w="1977" w:type="dxa"/>
            <w:tcMar>
              <w:top w:w="50" w:type="dxa"/>
              <w:left w:w="100" w:type="dxa"/>
            </w:tcMar>
            <w:vAlign w:val="center"/>
          </w:tcPr>
          <w:p w14:paraId="07C3A70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"https://m.edsoo.ru/863e5d12" \h </w:instrText>
            </w:r>
            <w:r>
              <w:fldChar w:fldCharType="separate"/>
            </w:r>
            <w:r>
              <w:rPr>
                <w:rFonts w:ascii="Times New Roman" w:hAnsi="Times New Roman"/>
                <w:b w:val="0"/>
                <w:i w:val="0"/>
                <w:color w:val="0000FF"/>
                <w:sz w:val="22"/>
                <w:u w:val="single"/>
              </w:rPr>
              <w:t>https://m.edsoo.ru/863e5d12</w:t>
            </w:r>
            <w:r>
              <w:rPr>
                <w:rFonts w:ascii="Times New Roman" w:hAnsi="Times New Roman"/>
                <w:b w:val="0"/>
                <w:i w:val="0"/>
                <w:color w:val="0000FF"/>
                <w:sz w:val="22"/>
                <w:u w:val="single"/>
              </w:rPr>
              <w:fldChar w:fldCharType="end"/>
            </w:r>
          </w:p>
        </w:tc>
      </w:tr>
      <w:tr w14:paraId="0E57A9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70DCD633">
            <w:pPr>
              <w:spacing w:before="0" w:after="0"/>
              <w:ind w:left="0"/>
              <w:jc w:val="left"/>
            </w:pPr>
            <w:r>
              <w:rPr>
                <w:rFonts w:ascii="Times New Roman" w:hAnsi="Times New Roman"/>
                <w:b w:val="0"/>
                <w:i w:val="0"/>
                <w:color w:val="000000"/>
                <w:sz w:val="24"/>
              </w:rPr>
              <w:t>68</w:t>
            </w:r>
          </w:p>
        </w:tc>
        <w:tc>
          <w:tcPr>
            <w:tcW w:w="3168" w:type="dxa"/>
            <w:tcMar>
              <w:top w:w="50" w:type="dxa"/>
              <w:left w:w="100" w:type="dxa"/>
            </w:tcMar>
            <w:vAlign w:val="center"/>
          </w:tcPr>
          <w:p w14:paraId="000A7647">
            <w:pPr>
              <w:spacing w:before="0" w:after="0"/>
              <w:ind w:left="135"/>
              <w:jc w:val="left"/>
            </w:pPr>
            <w:r>
              <w:rPr>
                <w:rFonts w:ascii="Times New Roman" w:hAnsi="Times New Roman"/>
                <w:b w:val="0"/>
                <w:i w:val="0"/>
                <w:color w:val="000000"/>
                <w:sz w:val="24"/>
              </w:rPr>
              <w:t>Человек как часть биосферы Земли</w:t>
            </w:r>
          </w:p>
        </w:tc>
        <w:tc>
          <w:tcPr>
            <w:tcW w:w="830" w:type="dxa"/>
            <w:tcMar>
              <w:top w:w="50" w:type="dxa"/>
              <w:left w:w="100" w:type="dxa"/>
            </w:tcMar>
            <w:vAlign w:val="center"/>
          </w:tcPr>
          <w:p w14:paraId="5B154859">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0199B989">
            <w:pPr>
              <w:spacing w:before="0" w:after="0" w:line="276" w:lineRule="auto"/>
              <w:ind w:left="135"/>
              <w:jc w:val="center"/>
            </w:pPr>
          </w:p>
        </w:tc>
        <w:tc>
          <w:tcPr>
            <w:tcW w:w="1628" w:type="dxa"/>
            <w:tcMar>
              <w:top w:w="50" w:type="dxa"/>
              <w:left w:w="100" w:type="dxa"/>
            </w:tcMar>
            <w:vAlign w:val="center"/>
          </w:tcPr>
          <w:p w14:paraId="79146502">
            <w:pPr>
              <w:spacing w:before="0" w:after="0" w:line="276" w:lineRule="auto"/>
              <w:ind w:left="135"/>
              <w:jc w:val="center"/>
            </w:pPr>
          </w:p>
        </w:tc>
        <w:tc>
          <w:tcPr>
            <w:tcW w:w="1155" w:type="dxa"/>
            <w:tcMar>
              <w:top w:w="50" w:type="dxa"/>
              <w:left w:w="100" w:type="dxa"/>
            </w:tcMar>
            <w:vAlign w:val="center"/>
          </w:tcPr>
          <w:p w14:paraId="5225B6FB">
            <w:pPr>
              <w:spacing w:before="0" w:after="0"/>
              <w:ind w:left="135"/>
              <w:jc w:val="left"/>
            </w:pPr>
          </w:p>
        </w:tc>
        <w:tc>
          <w:tcPr>
            <w:tcW w:w="1977" w:type="dxa"/>
            <w:tcMar>
              <w:top w:w="50" w:type="dxa"/>
              <w:left w:w="100" w:type="dxa"/>
            </w:tcMar>
            <w:vAlign w:val="center"/>
          </w:tcPr>
          <w:p w14:paraId="6DF56F9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"https://m.edsoo.ru/863e600a" \h </w:instrText>
            </w:r>
            <w:r>
              <w:fldChar w:fldCharType="separate"/>
            </w:r>
            <w:r>
              <w:rPr>
                <w:rFonts w:ascii="Times New Roman" w:hAnsi="Times New Roman"/>
                <w:b w:val="0"/>
                <w:i w:val="0"/>
                <w:color w:val="0000FF"/>
                <w:sz w:val="22"/>
                <w:u w:val="single"/>
              </w:rPr>
              <w:t>https://m.edsoo.ru/863e600a</w:t>
            </w:r>
            <w:r>
              <w:rPr>
                <w:rFonts w:ascii="Times New Roman" w:hAnsi="Times New Roman"/>
                <w:b w:val="0"/>
                <w:i w:val="0"/>
                <w:color w:val="0000FF"/>
                <w:sz w:val="22"/>
                <w:u w:val="single"/>
              </w:rPr>
              <w:fldChar w:fldCharType="end"/>
            </w:r>
          </w:p>
        </w:tc>
      </w:tr>
      <w:tr w14:paraId="07AAD7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6684104A">
            <w:pPr>
              <w:spacing w:before="0" w:after="0"/>
              <w:ind w:left="135"/>
              <w:jc w:val="left"/>
            </w:pPr>
            <w:r>
              <w:rPr>
                <w:rFonts w:ascii="Times New Roman" w:hAnsi="Times New Roman"/>
                <w:b w:val="0"/>
                <w:i w:val="0"/>
                <w:color w:val="000000"/>
                <w:sz w:val="24"/>
              </w:rPr>
              <w:t>ОБЩЕЕ КОЛИЧЕСТВО ЧАСОВ ПО ПРОГРАММЕ</w:t>
            </w:r>
          </w:p>
        </w:tc>
        <w:tc>
          <w:tcPr>
            <w:tcW w:w="1305" w:type="dxa"/>
            <w:tcMar>
              <w:top w:w="50" w:type="dxa"/>
              <w:left w:w="100" w:type="dxa"/>
            </w:tcMar>
            <w:vAlign w:val="center"/>
          </w:tcPr>
          <w:p w14:paraId="6977BDE1">
            <w:pPr>
              <w:spacing w:before="0" w:after="0" w:line="276" w:lineRule="auto"/>
              <w:ind w:left="135"/>
              <w:jc w:val="center"/>
            </w:pPr>
            <w:r>
              <w:rPr>
                <w:rFonts w:ascii="Times New Roman" w:hAnsi="Times New Roman"/>
                <w:b w:val="0"/>
                <w:i w:val="0"/>
                <w:color w:val="000000"/>
                <w:sz w:val="24"/>
              </w:rPr>
              <w:t xml:space="preserve"> 68 </w:t>
            </w:r>
          </w:p>
        </w:tc>
        <w:tc>
          <w:tcPr>
            <w:tcW w:w="1529" w:type="dxa"/>
            <w:tcMar>
              <w:top w:w="50" w:type="dxa"/>
              <w:left w:w="100" w:type="dxa"/>
            </w:tcMar>
            <w:vAlign w:val="center"/>
          </w:tcPr>
          <w:p w14:paraId="6B2E5135">
            <w:pPr>
              <w:spacing w:before="0" w:after="0" w:line="276" w:lineRule="auto"/>
              <w:ind w:left="135"/>
              <w:jc w:val="center"/>
            </w:pPr>
            <w:r>
              <w:rPr>
                <w:rFonts w:ascii="Times New Roman" w:hAnsi="Times New Roman"/>
                <w:b w:val="0"/>
                <w:i w:val="0"/>
                <w:color w:val="000000"/>
                <w:sz w:val="24"/>
              </w:rPr>
              <w:t xml:space="preserve"> 0 </w:t>
            </w:r>
          </w:p>
        </w:tc>
        <w:tc>
          <w:tcPr>
            <w:tcW w:w="1628" w:type="dxa"/>
            <w:tcMar>
              <w:top w:w="50" w:type="dxa"/>
              <w:left w:w="100" w:type="dxa"/>
            </w:tcMar>
            <w:vAlign w:val="center"/>
          </w:tcPr>
          <w:p w14:paraId="646F9347">
            <w:pPr>
              <w:spacing w:before="0" w:after="0" w:line="276" w:lineRule="auto"/>
              <w:ind w:left="135"/>
              <w:jc w:val="center"/>
            </w:pPr>
            <w:r>
              <w:rPr>
                <w:rFonts w:ascii="Times New Roman" w:hAnsi="Times New Roman"/>
                <w:b w:val="0"/>
                <w:i w:val="0"/>
                <w:color w:val="000000"/>
                <w:sz w:val="24"/>
              </w:rPr>
              <w:t xml:space="preserve"> 15 </w:t>
            </w:r>
          </w:p>
        </w:tc>
        <w:tc>
          <w:tcPr>
            <w:tcW w:w="0" w:type="auto"/>
            <w:gridSpan w:val="2"/>
            <w:tcMar>
              <w:top w:w="50" w:type="dxa"/>
              <w:left w:w="100" w:type="dxa"/>
            </w:tcMar>
            <w:vAlign w:val="center"/>
          </w:tcPr>
          <w:p w14:paraId="6442475B">
            <w:pPr>
              <w:jc w:val="left"/>
            </w:pPr>
          </w:p>
        </w:tc>
      </w:tr>
    </w:tbl>
    <w:p w14:paraId="55377B82">
      <w:pPr>
        <w:sectPr>
          <w:pgSz w:w="16383" w:h="11906" w:orient="landscape"/>
          <w:cols w:space="720" w:num="1"/>
        </w:sectPr>
      </w:pPr>
    </w:p>
    <w:p w14:paraId="2FC730B9">
      <w:pPr>
        <w:sectPr>
          <w:pgSz w:w="16383" w:h="11906" w:orient="landscape"/>
          <w:cols w:space="720" w:num="1"/>
        </w:sectPr>
      </w:pPr>
      <w:bookmarkStart w:id="17" w:name="block-58739457"/>
    </w:p>
    <w:bookmarkEnd w:id="16"/>
    <w:bookmarkEnd w:id="17"/>
    <w:p w14:paraId="400E82DF">
      <w:pPr>
        <w:spacing w:before="199" w:after="199" w:line="336" w:lineRule="auto"/>
        <w:ind w:left="120"/>
        <w:jc w:val="both"/>
      </w:pPr>
      <w:bookmarkStart w:id="18" w:name="block-58739463"/>
      <w:r>
        <w:rPr>
          <w:rFonts w:ascii="Times New Roman" w:hAnsi="Times New Roman"/>
          <w:b/>
          <w:i w:val="0"/>
          <w:color w:val="000000"/>
          <w:sz w:val="28"/>
        </w:rPr>
        <w:t>ПРОВЕРЯЕМЫЕ ТРЕБОВАНИЯ К РЕЗУЛЬТАТАМ ОСВОЕНИЯ ОСНОВНОЙ ОБРАЗОВАТЕЛЬНОЙ ПРОГРАММЫ</w:t>
      </w:r>
    </w:p>
    <w:p w14:paraId="1C1DA98F">
      <w:pPr>
        <w:spacing w:before="199" w:after="199" w:line="336" w:lineRule="auto"/>
        <w:ind w:left="120"/>
        <w:jc w:val="both"/>
      </w:pPr>
    </w:p>
    <w:p w14:paraId="31512C4F">
      <w:pPr>
        <w:spacing w:before="199" w:after="199" w:line="336" w:lineRule="auto"/>
        <w:ind w:left="120"/>
        <w:jc w:val="both"/>
      </w:pPr>
      <w:r>
        <w:rPr>
          <w:rFonts w:ascii="Times New Roman" w:hAnsi="Times New Roman"/>
          <w:b/>
          <w:i w:val="0"/>
          <w:color w:val="000000"/>
          <w:sz w:val="28"/>
        </w:rPr>
        <w:t>5 КЛАСС</w:t>
      </w:r>
    </w:p>
    <w:p w14:paraId="537CBA6A">
      <w:pPr>
        <w:spacing w:before="0" w:after="0"/>
        <w:ind w:left="120"/>
        <w:jc w:val="left"/>
      </w:pPr>
    </w:p>
    <w:tbl>
      <w:tblPr>
        <w:tblStyle w:val="7"/>
        <w:tblW w:w="0" w:type="auto"/>
        <w:tblCellSpacing w:w="0" w:type="dxa"/>
        <w:tblInd w:w="183"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434"/>
        <w:gridCol w:w="6902"/>
      </w:tblGrid>
      <w:tr w14:paraId="583490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77" w:type="dxa"/>
            <w:tcMar>
              <w:top w:w="50" w:type="dxa"/>
              <w:left w:w="100" w:type="dxa"/>
            </w:tcMar>
            <w:vAlign w:val="center"/>
          </w:tcPr>
          <w:p w14:paraId="5F43CC1A">
            <w:pPr>
              <w:spacing w:before="0" w:after="0"/>
              <w:ind w:left="272"/>
              <w:jc w:val="left"/>
            </w:pPr>
            <w:r>
              <w:rPr>
                <w:rFonts w:ascii="Times New Roman" w:hAnsi="Times New Roman"/>
                <w:b/>
                <w:i w:val="0"/>
                <w:color w:val="000000"/>
                <w:sz w:val="24"/>
              </w:rPr>
              <w:t xml:space="preserve"> Код проверяемого результата </w:t>
            </w:r>
          </w:p>
        </w:tc>
        <w:tc>
          <w:tcPr>
            <w:tcW w:w="11808" w:type="dxa"/>
            <w:tcMar>
              <w:top w:w="50" w:type="dxa"/>
              <w:left w:w="100" w:type="dxa"/>
            </w:tcMar>
            <w:vAlign w:val="center"/>
          </w:tcPr>
          <w:p w14:paraId="2068FC9B">
            <w:pPr>
              <w:spacing w:before="0" w:after="0"/>
              <w:ind w:left="272"/>
              <w:jc w:val="left"/>
            </w:pPr>
            <w:r>
              <w:rPr>
                <w:rFonts w:ascii="Times New Roman" w:hAnsi="Times New Roman"/>
                <w:b/>
                <w:i w:val="0"/>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14:paraId="503B10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77" w:type="dxa"/>
            <w:tcMar>
              <w:top w:w="50" w:type="dxa"/>
              <w:left w:w="100" w:type="dxa"/>
            </w:tcMar>
            <w:vAlign w:val="center"/>
          </w:tcPr>
          <w:p w14:paraId="5237D515">
            <w:pPr>
              <w:spacing w:before="0" w:after="0" w:line="336" w:lineRule="auto"/>
              <w:ind w:left="365"/>
              <w:jc w:val="center"/>
            </w:pPr>
            <w:r>
              <w:rPr>
                <w:rFonts w:ascii="Times New Roman" w:hAnsi="Times New Roman"/>
                <w:b w:val="0"/>
                <w:i w:val="0"/>
                <w:color w:val="000000"/>
                <w:sz w:val="24"/>
              </w:rPr>
              <w:t>1</w:t>
            </w:r>
          </w:p>
        </w:tc>
        <w:tc>
          <w:tcPr>
            <w:tcW w:w="11808" w:type="dxa"/>
            <w:tcMar>
              <w:top w:w="50" w:type="dxa"/>
              <w:left w:w="100" w:type="dxa"/>
            </w:tcMar>
            <w:vAlign w:val="center"/>
          </w:tcPr>
          <w:p w14:paraId="1146E426">
            <w:pPr>
              <w:spacing w:before="0" w:after="0" w:line="336" w:lineRule="auto"/>
              <w:ind w:left="365"/>
              <w:jc w:val="both"/>
            </w:pPr>
            <w:r>
              <w:rPr>
                <w:rFonts w:ascii="Times New Roman" w:hAnsi="Times New Roman"/>
                <w:b w:val="0"/>
                <w:i w:val="0"/>
                <w:color w:val="000000"/>
                <w:sz w:val="24"/>
              </w:rPr>
              <w:t>Биология – наука о живой природе</w:t>
            </w:r>
          </w:p>
        </w:tc>
      </w:tr>
      <w:tr w14:paraId="7DBCA8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77" w:type="dxa"/>
            <w:tcMar>
              <w:top w:w="50" w:type="dxa"/>
              <w:left w:w="100" w:type="dxa"/>
            </w:tcMar>
            <w:vAlign w:val="center"/>
          </w:tcPr>
          <w:p w14:paraId="23DA0831">
            <w:pPr>
              <w:spacing w:before="0" w:after="0" w:line="336" w:lineRule="auto"/>
              <w:ind w:left="365"/>
              <w:jc w:val="center"/>
            </w:pPr>
            <w:r>
              <w:rPr>
                <w:rFonts w:ascii="Times New Roman" w:hAnsi="Times New Roman"/>
                <w:b w:val="0"/>
                <w:i w:val="0"/>
                <w:color w:val="000000"/>
                <w:sz w:val="24"/>
              </w:rPr>
              <w:t>1.1</w:t>
            </w:r>
          </w:p>
        </w:tc>
        <w:tc>
          <w:tcPr>
            <w:tcW w:w="11808" w:type="dxa"/>
            <w:tcMar>
              <w:top w:w="50" w:type="dxa"/>
              <w:left w:w="100" w:type="dxa"/>
            </w:tcMar>
            <w:vAlign w:val="center"/>
          </w:tcPr>
          <w:p w14:paraId="10B39B64">
            <w:pPr>
              <w:spacing w:before="0" w:after="0" w:line="336" w:lineRule="auto"/>
              <w:ind w:left="365"/>
              <w:jc w:val="both"/>
            </w:pPr>
            <w:r>
              <w:rPr>
                <w:rFonts w:ascii="Times New Roman" w:hAnsi="Times New Roman"/>
                <w:b w:val="0"/>
                <w:i w:val="0"/>
                <w:color w:val="000000"/>
                <w:sz w:val="24"/>
              </w:rPr>
              <w:t>Характеризовать биологию как науку о живой природе; называть признаки живого, сравнивать объекты живой и неживой природы</w:t>
            </w:r>
          </w:p>
        </w:tc>
      </w:tr>
      <w:tr w14:paraId="4BBD97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77" w:type="dxa"/>
            <w:tcMar>
              <w:top w:w="50" w:type="dxa"/>
              <w:left w:w="100" w:type="dxa"/>
            </w:tcMar>
            <w:vAlign w:val="center"/>
          </w:tcPr>
          <w:p w14:paraId="4FD2EE2D">
            <w:pPr>
              <w:spacing w:before="0" w:after="0" w:line="336" w:lineRule="auto"/>
              <w:ind w:left="365"/>
              <w:jc w:val="center"/>
            </w:pPr>
            <w:r>
              <w:rPr>
                <w:rFonts w:ascii="Times New Roman" w:hAnsi="Times New Roman"/>
                <w:b w:val="0"/>
                <w:i w:val="0"/>
                <w:color w:val="000000"/>
                <w:sz w:val="24"/>
              </w:rPr>
              <w:t>1.2</w:t>
            </w:r>
          </w:p>
        </w:tc>
        <w:tc>
          <w:tcPr>
            <w:tcW w:w="11808" w:type="dxa"/>
            <w:tcMar>
              <w:top w:w="50" w:type="dxa"/>
              <w:left w:w="100" w:type="dxa"/>
            </w:tcMar>
            <w:vAlign w:val="center"/>
          </w:tcPr>
          <w:p w14:paraId="7B89B00F">
            <w:pPr>
              <w:spacing w:before="0" w:after="0" w:line="336" w:lineRule="auto"/>
              <w:ind w:left="365"/>
              <w:jc w:val="both"/>
            </w:pPr>
            <w:r>
              <w:rPr>
                <w:rFonts w:ascii="Times New Roman" w:hAnsi="Times New Roman"/>
                <w:b w:val="0"/>
                <w:i w:val="0"/>
                <w:color w:val="000000"/>
                <w:sz w:val="24"/>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 – 5)</w:t>
            </w:r>
          </w:p>
        </w:tc>
      </w:tr>
      <w:tr w14:paraId="35AEC0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77" w:type="dxa"/>
            <w:tcMar>
              <w:top w:w="50" w:type="dxa"/>
              <w:left w:w="100" w:type="dxa"/>
            </w:tcMar>
            <w:vAlign w:val="center"/>
          </w:tcPr>
          <w:p w14:paraId="412998A7">
            <w:pPr>
              <w:spacing w:before="0" w:after="0" w:line="336" w:lineRule="auto"/>
              <w:ind w:left="365"/>
              <w:jc w:val="center"/>
            </w:pPr>
            <w:r>
              <w:rPr>
                <w:rFonts w:ascii="Times New Roman" w:hAnsi="Times New Roman"/>
                <w:b w:val="0"/>
                <w:i w:val="0"/>
                <w:color w:val="000000"/>
                <w:sz w:val="24"/>
              </w:rPr>
              <w:t>1.3</w:t>
            </w:r>
          </w:p>
        </w:tc>
        <w:tc>
          <w:tcPr>
            <w:tcW w:w="11808" w:type="dxa"/>
            <w:tcMar>
              <w:top w:w="50" w:type="dxa"/>
              <w:left w:w="100" w:type="dxa"/>
            </w:tcMar>
            <w:vAlign w:val="center"/>
          </w:tcPr>
          <w:p w14:paraId="034F3948">
            <w:pPr>
              <w:spacing w:before="0" w:after="0" w:line="336" w:lineRule="auto"/>
              <w:ind w:left="365"/>
              <w:jc w:val="both"/>
            </w:pPr>
            <w:r>
              <w:rPr>
                <w:rFonts w:ascii="Times New Roman" w:hAnsi="Times New Roman"/>
                <w:b w:val="0"/>
                <w:i w:val="0"/>
                <w:color w:val="000000"/>
                <w:sz w:val="24"/>
              </w:rPr>
              <w:t>Приводить примеры вклада российских (в том числе: В.И. Вернадский, А.Л. Чижевский) и зарубежных (в том числе: Аристотель, Теофраст, Гиппократ) учёных в развитие биологии</w:t>
            </w:r>
          </w:p>
        </w:tc>
      </w:tr>
      <w:tr w14:paraId="4396D9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77" w:type="dxa"/>
            <w:tcMar>
              <w:top w:w="50" w:type="dxa"/>
              <w:left w:w="100" w:type="dxa"/>
            </w:tcMar>
            <w:vAlign w:val="center"/>
          </w:tcPr>
          <w:p w14:paraId="45EFBD60">
            <w:pPr>
              <w:spacing w:before="0" w:after="0" w:line="336" w:lineRule="auto"/>
              <w:ind w:left="365"/>
              <w:jc w:val="center"/>
            </w:pPr>
            <w:r>
              <w:rPr>
                <w:rFonts w:ascii="Times New Roman" w:hAnsi="Times New Roman"/>
                <w:b w:val="0"/>
                <w:i w:val="0"/>
                <w:color w:val="000000"/>
                <w:sz w:val="24"/>
              </w:rPr>
              <w:t>1.4</w:t>
            </w:r>
          </w:p>
        </w:tc>
        <w:tc>
          <w:tcPr>
            <w:tcW w:w="11808" w:type="dxa"/>
            <w:tcMar>
              <w:top w:w="50" w:type="dxa"/>
              <w:left w:w="100" w:type="dxa"/>
            </w:tcMar>
            <w:vAlign w:val="center"/>
          </w:tcPr>
          <w:p w14:paraId="5D4D06C9">
            <w:pPr>
              <w:spacing w:before="0" w:after="0" w:line="336" w:lineRule="auto"/>
              <w:ind w:left="365"/>
              <w:jc w:val="both"/>
            </w:pPr>
            <w:r>
              <w:rPr>
                <w:rFonts w:ascii="Times New Roman" w:hAnsi="Times New Roman"/>
                <w:b w:val="0"/>
                <w:i w:val="0"/>
                <w:color w:val="000000"/>
                <w:sz w:val="24"/>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tc>
      </w:tr>
      <w:tr w14:paraId="6341F0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77" w:type="dxa"/>
            <w:tcMar>
              <w:top w:w="50" w:type="dxa"/>
              <w:left w:w="100" w:type="dxa"/>
            </w:tcMar>
            <w:vAlign w:val="center"/>
          </w:tcPr>
          <w:p w14:paraId="5A58E715">
            <w:pPr>
              <w:spacing w:before="0" w:after="0" w:line="336" w:lineRule="auto"/>
              <w:ind w:left="365"/>
              <w:jc w:val="center"/>
            </w:pPr>
            <w:r>
              <w:rPr>
                <w:rFonts w:ascii="Times New Roman" w:hAnsi="Times New Roman"/>
                <w:b w:val="0"/>
                <w:i w:val="0"/>
                <w:color w:val="000000"/>
                <w:sz w:val="24"/>
              </w:rPr>
              <w:t>1.5</w:t>
            </w:r>
          </w:p>
        </w:tc>
        <w:tc>
          <w:tcPr>
            <w:tcW w:w="11808" w:type="dxa"/>
            <w:tcMar>
              <w:top w:w="50" w:type="dxa"/>
              <w:left w:w="100" w:type="dxa"/>
            </w:tcMar>
            <w:vAlign w:val="center"/>
          </w:tcPr>
          <w:p w14:paraId="49C9D5DF">
            <w:pPr>
              <w:spacing w:before="0" w:after="0" w:line="336" w:lineRule="auto"/>
              <w:ind w:left="365"/>
              <w:jc w:val="both"/>
            </w:pPr>
            <w:r>
              <w:rPr>
                <w:rFonts w:ascii="Times New Roman" w:hAnsi="Times New Roman"/>
                <w:b w:val="0"/>
                <w:i w:val="0"/>
                <w:color w:val="000000"/>
                <w:sz w:val="24"/>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tc>
      </w:tr>
      <w:tr w14:paraId="7DB606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77" w:type="dxa"/>
            <w:tcMar>
              <w:top w:w="50" w:type="dxa"/>
              <w:left w:w="100" w:type="dxa"/>
            </w:tcMar>
            <w:vAlign w:val="center"/>
          </w:tcPr>
          <w:p w14:paraId="58A7D411">
            <w:pPr>
              <w:spacing w:before="0" w:after="0" w:line="336" w:lineRule="auto"/>
              <w:ind w:left="365"/>
              <w:jc w:val="center"/>
            </w:pPr>
            <w:r>
              <w:rPr>
                <w:rFonts w:ascii="Times New Roman" w:hAnsi="Times New Roman"/>
                <w:b w:val="0"/>
                <w:i w:val="0"/>
                <w:color w:val="000000"/>
                <w:sz w:val="24"/>
              </w:rPr>
              <w:t>1.6</w:t>
            </w:r>
          </w:p>
        </w:tc>
        <w:tc>
          <w:tcPr>
            <w:tcW w:w="11808" w:type="dxa"/>
            <w:tcMar>
              <w:top w:w="50" w:type="dxa"/>
              <w:left w:w="100" w:type="dxa"/>
            </w:tcMar>
            <w:vAlign w:val="center"/>
          </w:tcPr>
          <w:p w14:paraId="79412AB9">
            <w:pPr>
              <w:spacing w:before="0" w:after="0" w:line="336" w:lineRule="auto"/>
              <w:ind w:left="365"/>
              <w:jc w:val="both"/>
            </w:pPr>
            <w:r>
              <w:rPr>
                <w:rFonts w:ascii="Times New Roman" w:hAnsi="Times New Roman"/>
                <w:b w:val="0"/>
                <w:i w:val="0"/>
                <w:color w:val="000000"/>
                <w:sz w:val="24"/>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tc>
      </w:tr>
      <w:tr w14:paraId="695171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77" w:type="dxa"/>
            <w:tcMar>
              <w:top w:w="50" w:type="dxa"/>
              <w:left w:w="100" w:type="dxa"/>
            </w:tcMar>
            <w:vAlign w:val="center"/>
          </w:tcPr>
          <w:p w14:paraId="41895F62">
            <w:pPr>
              <w:spacing w:before="0" w:after="0" w:line="336" w:lineRule="auto"/>
              <w:ind w:left="365"/>
              <w:jc w:val="center"/>
            </w:pPr>
            <w:r>
              <w:rPr>
                <w:rFonts w:ascii="Times New Roman" w:hAnsi="Times New Roman"/>
                <w:b w:val="0"/>
                <w:i w:val="0"/>
                <w:color w:val="000000"/>
                <w:sz w:val="24"/>
              </w:rPr>
              <w:t>1.7</w:t>
            </w:r>
          </w:p>
        </w:tc>
        <w:tc>
          <w:tcPr>
            <w:tcW w:w="11808" w:type="dxa"/>
            <w:tcMar>
              <w:top w:w="50" w:type="dxa"/>
              <w:left w:w="100" w:type="dxa"/>
            </w:tcMar>
            <w:vAlign w:val="center"/>
          </w:tcPr>
          <w:p w14:paraId="1C383B80">
            <w:pPr>
              <w:spacing w:before="0" w:after="0" w:line="336" w:lineRule="auto"/>
              <w:ind w:left="365"/>
              <w:jc w:val="both"/>
            </w:pPr>
            <w:r>
              <w:rPr>
                <w:rFonts w:ascii="Times New Roman" w:hAnsi="Times New Roman"/>
                <w:b w:val="0"/>
                <w:i w:val="0"/>
                <w:color w:val="000000"/>
                <w:sz w:val="24"/>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tc>
      </w:tr>
      <w:tr w14:paraId="5BFBE0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77" w:type="dxa"/>
            <w:tcMar>
              <w:top w:w="50" w:type="dxa"/>
              <w:left w:w="100" w:type="dxa"/>
            </w:tcMar>
            <w:vAlign w:val="center"/>
          </w:tcPr>
          <w:p w14:paraId="03987183">
            <w:pPr>
              <w:spacing w:before="0" w:after="0" w:line="336" w:lineRule="auto"/>
              <w:ind w:left="365"/>
              <w:jc w:val="center"/>
            </w:pPr>
            <w:r>
              <w:rPr>
                <w:rFonts w:ascii="Times New Roman" w:hAnsi="Times New Roman"/>
                <w:b w:val="0"/>
                <w:i w:val="0"/>
                <w:color w:val="000000"/>
                <w:sz w:val="24"/>
              </w:rPr>
              <w:t>1.8</w:t>
            </w:r>
          </w:p>
        </w:tc>
        <w:tc>
          <w:tcPr>
            <w:tcW w:w="11808" w:type="dxa"/>
            <w:tcMar>
              <w:top w:w="50" w:type="dxa"/>
              <w:left w:w="100" w:type="dxa"/>
            </w:tcMar>
            <w:vAlign w:val="center"/>
          </w:tcPr>
          <w:p w14:paraId="1E2B9EA8">
            <w:pPr>
              <w:spacing w:before="0" w:after="0" w:line="336" w:lineRule="auto"/>
              <w:ind w:left="365"/>
              <w:jc w:val="both"/>
            </w:pPr>
            <w:r>
              <w:rPr>
                <w:rFonts w:ascii="Times New Roman" w:hAnsi="Times New Roman"/>
                <w:b w:val="0"/>
                <w:i w:val="0"/>
                <w:color w:val="000000"/>
                <w:sz w:val="24"/>
              </w:rPr>
              <w:t>Раскрывать понятие о среде обитания (водной, наземно-воздушной, почвенной, внутриорганизменной), условиях среды обитания</w:t>
            </w:r>
          </w:p>
        </w:tc>
      </w:tr>
      <w:tr w14:paraId="2841C1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77" w:type="dxa"/>
            <w:tcMar>
              <w:top w:w="50" w:type="dxa"/>
              <w:left w:w="100" w:type="dxa"/>
            </w:tcMar>
            <w:vAlign w:val="center"/>
          </w:tcPr>
          <w:p w14:paraId="09B901E7">
            <w:pPr>
              <w:spacing w:before="0" w:after="0" w:line="336" w:lineRule="auto"/>
              <w:ind w:left="365"/>
              <w:jc w:val="center"/>
            </w:pPr>
            <w:r>
              <w:rPr>
                <w:rFonts w:ascii="Times New Roman" w:hAnsi="Times New Roman"/>
                <w:b w:val="0"/>
                <w:i w:val="0"/>
                <w:color w:val="000000"/>
                <w:sz w:val="24"/>
              </w:rPr>
              <w:t>1.9</w:t>
            </w:r>
          </w:p>
        </w:tc>
        <w:tc>
          <w:tcPr>
            <w:tcW w:w="11808" w:type="dxa"/>
            <w:tcMar>
              <w:top w:w="50" w:type="dxa"/>
              <w:left w:w="100" w:type="dxa"/>
            </w:tcMar>
            <w:vAlign w:val="center"/>
          </w:tcPr>
          <w:p w14:paraId="3F6FDEA4">
            <w:pPr>
              <w:spacing w:before="0" w:after="0" w:line="336" w:lineRule="auto"/>
              <w:ind w:left="365"/>
              <w:jc w:val="both"/>
            </w:pPr>
            <w:r>
              <w:rPr>
                <w:rFonts w:ascii="Times New Roman" w:hAnsi="Times New Roman"/>
                <w:b w:val="0"/>
                <w:i w:val="0"/>
                <w:color w:val="000000"/>
                <w:sz w:val="24"/>
              </w:rPr>
              <w:t>Приводить примеры, характеризующие приспособленность организмов к среде обитания, взаимосвязи организмов в сообществах</w:t>
            </w:r>
          </w:p>
        </w:tc>
      </w:tr>
      <w:tr w14:paraId="7CE8AD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77" w:type="dxa"/>
            <w:tcMar>
              <w:top w:w="50" w:type="dxa"/>
              <w:left w:w="100" w:type="dxa"/>
            </w:tcMar>
            <w:vAlign w:val="center"/>
          </w:tcPr>
          <w:p w14:paraId="2839615C">
            <w:pPr>
              <w:spacing w:before="0" w:after="0" w:line="336" w:lineRule="auto"/>
              <w:ind w:left="365"/>
              <w:jc w:val="center"/>
            </w:pPr>
            <w:r>
              <w:rPr>
                <w:rFonts w:ascii="Times New Roman" w:hAnsi="Times New Roman"/>
                <w:b w:val="0"/>
                <w:i w:val="0"/>
                <w:color w:val="000000"/>
                <w:sz w:val="24"/>
              </w:rPr>
              <w:t>1.10</w:t>
            </w:r>
          </w:p>
        </w:tc>
        <w:tc>
          <w:tcPr>
            <w:tcW w:w="11808" w:type="dxa"/>
            <w:tcMar>
              <w:top w:w="50" w:type="dxa"/>
              <w:left w:w="100" w:type="dxa"/>
            </w:tcMar>
            <w:vAlign w:val="center"/>
          </w:tcPr>
          <w:p w14:paraId="57C8D2AF">
            <w:pPr>
              <w:spacing w:before="0" w:after="0" w:line="336" w:lineRule="auto"/>
              <w:ind w:left="365"/>
              <w:jc w:val="both"/>
            </w:pPr>
            <w:r>
              <w:rPr>
                <w:rFonts w:ascii="Times New Roman" w:hAnsi="Times New Roman"/>
                <w:b w:val="0"/>
                <w:i w:val="0"/>
                <w:color w:val="000000"/>
                <w:sz w:val="24"/>
              </w:rPr>
              <w:t>Выделять отличительные признаки природных и искусственных сообществ</w:t>
            </w:r>
          </w:p>
        </w:tc>
      </w:tr>
      <w:tr w14:paraId="39E552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77" w:type="dxa"/>
            <w:tcMar>
              <w:top w:w="50" w:type="dxa"/>
              <w:left w:w="100" w:type="dxa"/>
            </w:tcMar>
            <w:vAlign w:val="center"/>
          </w:tcPr>
          <w:p w14:paraId="5EA5CEC3">
            <w:pPr>
              <w:spacing w:before="0" w:after="0" w:line="336" w:lineRule="auto"/>
              <w:ind w:left="365"/>
              <w:jc w:val="center"/>
            </w:pPr>
            <w:r>
              <w:rPr>
                <w:rFonts w:ascii="Times New Roman" w:hAnsi="Times New Roman"/>
                <w:b w:val="0"/>
                <w:i w:val="0"/>
                <w:color w:val="000000"/>
                <w:sz w:val="24"/>
              </w:rPr>
              <w:t>1.11</w:t>
            </w:r>
          </w:p>
        </w:tc>
        <w:tc>
          <w:tcPr>
            <w:tcW w:w="11808" w:type="dxa"/>
            <w:tcMar>
              <w:top w:w="50" w:type="dxa"/>
              <w:left w:w="100" w:type="dxa"/>
            </w:tcMar>
            <w:vAlign w:val="center"/>
          </w:tcPr>
          <w:p w14:paraId="2E4F73F1">
            <w:pPr>
              <w:spacing w:before="0" w:after="0" w:line="336" w:lineRule="auto"/>
              <w:ind w:left="365"/>
              <w:jc w:val="both"/>
            </w:pPr>
            <w:r>
              <w:rPr>
                <w:rFonts w:ascii="Times New Roman" w:hAnsi="Times New Roman"/>
                <w:b w:val="0"/>
                <w:i w:val="0"/>
                <w:color w:val="000000"/>
                <w:sz w:val="24"/>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tc>
      </w:tr>
      <w:tr w14:paraId="1FBDDC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77" w:type="dxa"/>
            <w:tcMar>
              <w:top w:w="50" w:type="dxa"/>
              <w:left w:w="100" w:type="dxa"/>
            </w:tcMar>
            <w:vAlign w:val="center"/>
          </w:tcPr>
          <w:p w14:paraId="530A97B8">
            <w:pPr>
              <w:spacing w:before="0" w:after="0" w:line="336" w:lineRule="auto"/>
              <w:ind w:left="365"/>
              <w:jc w:val="center"/>
            </w:pPr>
            <w:r>
              <w:rPr>
                <w:rFonts w:ascii="Times New Roman" w:hAnsi="Times New Roman"/>
                <w:b w:val="0"/>
                <w:i w:val="0"/>
                <w:color w:val="000000"/>
                <w:sz w:val="24"/>
              </w:rPr>
              <w:t>1.12</w:t>
            </w:r>
          </w:p>
        </w:tc>
        <w:tc>
          <w:tcPr>
            <w:tcW w:w="11808" w:type="dxa"/>
            <w:tcMar>
              <w:top w:w="50" w:type="dxa"/>
              <w:left w:w="100" w:type="dxa"/>
            </w:tcMar>
            <w:vAlign w:val="center"/>
          </w:tcPr>
          <w:p w14:paraId="2893FD58">
            <w:pPr>
              <w:spacing w:before="0" w:after="0" w:line="336" w:lineRule="auto"/>
              <w:ind w:left="365"/>
              <w:jc w:val="both"/>
            </w:pPr>
            <w:r>
              <w:rPr>
                <w:rFonts w:ascii="Times New Roman" w:hAnsi="Times New Roman"/>
                <w:b w:val="0"/>
                <w:i w:val="0"/>
                <w:color w:val="000000"/>
                <w:sz w:val="24"/>
              </w:rPr>
              <w:t>Раскрывать роль биологии в практической деятельности человека</w:t>
            </w:r>
          </w:p>
        </w:tc>
      </w:tr>
      <w:tr w14:paraId="008892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77" w:type="dxa"/>
            <w:tcMar>
              <w:top w:w="50" w:type="dxa"/>
              <w:left w:w="100" w:type="dxa"/>
            </w:tcMar>
            <w:vAlign w:val="center"/>
          </w:tcPr>
          <w:p w14:paraId="3C44B82A">
            <w:pPr>
              <w:spacing w:before="0" w:after="0" w:line="336" w:lineRule="auto"/>
              <w:ind w:left="365"/>
              <w:jc w:val="center"/>
            </w:pPr>
            <w:r>
              <w:rPr>
                <w:rFonts w:ascii="Times New Roman" w:hAnsi="Times New Roman"/>
                <w:b w:val="0"/>
                <w:i w:val="0"/>
                <w:color w:val="000000"/>
                <w:sz w:val="24"/>
              </w:rPr>
              <w:t>1.13</w:t>
            </w:r>
          </w:p>
        </w:tc>
        <w:tc>
          <w:tcPr>
            <w:tcW w:w="11808" w:type="dxa"/>
            <w:tcMar>
              <w:top w:w="50" w:type="dxa"/>
              <w:left w:w="100" w:type="dxa"/>
            </w:tcMar>
            <w:vAlign w:val="center"/>
          </w:tcPr>
          <w:p w14:paraId="4309C231">
            <w:pPr>
              <w:spacing w:before="0" w:after="0" w:line="336" w:lineRule="auto"/>
              <w:ind w:left="365"/>
              <w:jc w:val="both"/>
            </w:pPr>
            <w:r>
              <w:rPr>
                <w:rFonts w:ascii="Times New Roman" w:hAnsi="Times New Roman"/>
                <w:b w:val="0"/>
                <w:i w:val="0"/>
                <w:color w:val="000000"/>
                <w:sz w:val="24"/>
              </w:rPr>
              <w:t>Демонстрировать на конкретных примерах связь знаний биологии со знаниями по математике, предметам гуманитарного цикла, с различными видами искусства</w:t>
            </w:r>
          </w:p>
        </w:tc>
      </w:tr>
      <w:tr w14:paraId="3E6F82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77" w:type="dxa"/>
            <w:tcMar>
              <w:top w:w="50" w:type="dxa"/>
              <w:left w:w="100" w:type="dxa"/>
            </w:tcMar>
            <w:vAlign w:val="center"/>
          </w:tcPr>
          <w:p w14:paraId="6368D88D">
            <w:pPr>
              <w:spacing w:before="0" w:after="0" w:line="336" w:lineRule="auto"/>
              <w:ind w:left="365"/>
              <w:jc w:val="center"/>
            </w:pPr>
            <w:r>
              <w:rPr>
                <w:rFonts w:ascii="Times New Roman" w:hAnsi="Times New Roman"/>
                <w:b w:val="0"/>
                <w:i w:val="0"/>
                <w:color w:val="000000"/>
                <w:sz w:val="24"/>
              </w:rPr>
              <w:t>1.14</w:t>
            </w:r>
          </w:p>
        </w:tc>
        <w:tc>
          <w:tcPr>
            <w:tcW w:w="11808" w:type="dxa"/>
            <w:tcMar>
              <w:top w:w="50" w:type="dxa"/>
              <w:left w:w="100" w:type="dxa"/>
            </w:tcMar>
            <w:vAlign w:val="center"/>
          </w:tcPr>
          <w:p w14:paraId="0F4C5B82">
            <w:pPr>
              <w:spacing w:before="0" w:after="0" w:line="336" w:lineRule="auto"/>
              <w:ind w:left="365"/>
              <w:jc w:val="both"/>
            </w:pPr>
            <w:r>
              <w:rPr>
                <w:rFonts w:ascii="Times New Roman" w:hAnsi="Times New Roman"/>
                <w:b w:val="0"/>
                <w:i w:val="0"/>
                <w:color w:val="000000"/>
                <w:sz w:val="24"/>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tc>
      </w:tr>
      <w:tr w14:paraId="7184CF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77" w:type="dxa"/>
            <w:tcMar>
              <w:top w:w="50" w:type="dxa"/>
              <w:left w:w="100" w:type="dxa"/>
            </w:tcMar>
            <w:vAlign w:val="center"/>
          </w:tcPr>
          <w:p w14:paraId="0BAC67DC">
            <w:pPr>
              <w:spacing w:before="0" w:after="0" w:line="336" w:lineRule="auto"/>
              <w:ind w:left="365"/>
              <w:jc w:val="center"/>
            </w:pPr>
            <w:r>
              <w:rPr>
                <w:rFonts w:ascii="Times New Roman" w:hAnsi="Times New Roman"/>
                <w:b w:val="0"/>
                <w:i w:val="0"/>
                <w:color w:val="000000"/>
                <w:sz w:val="24"/>
              </w:rPr>
              <w:t>1.15</w:t>
            </w:r>
          </w:p>
        </w:tc>
        <w:tc>
          <w:tcPr>
            <w:tcW w:w="11808" w:type="dxa"/>
            <w:tcMar>
              <w:top w:w="50" w:type="dxa"/>
              <w:left w:w="100" w:type="dxa"/>
            </w:tcMar>
            <w:vAlign w:val="center"/>
          </w:tcPr>
          <w:p w14:paraId="6D1D921E">
            <w:pPr>
              <w:spacing w:before="0" w:after="0" w:line="336" w:lineRule="auto"/>
              <w:ind w:left="365"/>
              <w:jc w:val="both"/>
            </w:pPr>
            <w:r>
              <w:rPr>
                <w:rFonts w:ascii="Times New Roman" w:hAnsi="Times New Roman"/>
                <w:b w:val="0"/>
                <w:i w:val="0"/>
                <w:color w:val="000000"/>
                <w:sz w:val="24"/>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tc>
      </w:tr>
      <w:tr w14:paraId="05BCE0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77" w:type="dxa"/>
            <w:tcMar>
              <w:top w:w="50" w:type="dxa"/>
              <w:left w:w="100" w:type="dxa"/>
            </w:tcMar>
            <w:vAlign w:val="center"/>
          </w:tcPr>
          <w:p w14:paraId="692B6CF0">
            <w:pPr>
              <w:spacing w:before="0" w:after="0" w:line="336" w:lineRule="auto"/>
              <w:ind w:left="365"/>
              <w:jc w:val="center"/>
            </w:pPr>
            <w:r>
              <w:rPr>
                <w:rFonts w:ascii="Times New Roman" w:hAnsi="Times New Roman"/>
                <w:b w:val="0"/>
                <w:i w:val="0"/>
                <w:color w:val="000000"/>
                <w:sz w:val="24"/>
              </w:rPr>
              <w:t>1.16</w:t>
            </w:r>
          </w:p>
        </w:tc>
        <w:tc>
          <w:tcPr>
            <w:tcW w:w="11808" w:type="dxa"/>
            <w:tcMar>
              <w:top w:w="50" w:type="dxa"/>
              <w:left w:w="100" w:type="dxa"/>
            </w:tcMar>
            <w:vAlign w:val="center"/>
          </w:tcPr>
          <w:p w14:paraId="04284C4F">
            <w:pPr>
              <w:spacing w:before="0" w:after="0" w:line="336" w:lineRule="auto"/>
              <w:ind w:left="365"/>
              <w:jc w:val="both"/>
            </w:pPr>
            <w:r>
              <w:rPr>
                <w:rFonts w:ascii="Times New Roman" w:hAnsi="Times New Roman"/>
                <w:b w:val="0"/>
                <w:i w:val="0"/>
                <w:color w:val="000000"/>
                <w:sz w:val="24"/>
              </w:rPr>
              <w:t>Владеть приёмами работы с лупой, световым и цифровым микроскопами при рассматривании биологических объектов</w:t>
            </w:r>
          </w:p>
        </w:tc>
      </w:tr>
      <w:tr w14:paraId="5F3D40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77" w:type="dxa"/>
            <w:tcMar>
              <w:top w:w="50" w:type="dxa"/>
              <w:left w:w="100" w:type="dxa"/>
            </w:tcMar>
            <w:vAlign w:val="center"/>
          </w:tcPr>
          <w:p w14:paraId="1599764A">
            <w:pPr>
              <w:spacing w:before="0" w:after="0" w:line="336" w:lineRule="auto"/>
              <w:ind w:left="365"/>
              <w:jc w:val="center"/>
            </w:pPr>
            <w:r>
              <w:rPr>
                <w:rFonts w:ascii="Times New Roman" w:hAnsi="Times New Roman"/>
                <w:b w:val="0"/>
                <w:i w:val="0"/>
                <w:color w:val="000000"/>
                <w:sz w:val="24"/>
              </w:rPr>
              <w:t>1.17</w:t>
            </w:r>
          </w:p>
        </w:tc>
        <w:tc>
          <w:tcPr>
            <w:tcW w:w="11808" w:type="dxa"/>
            <w:tcMar>
              <w:top w:w="50" w:type="dxa"/>
              <w:left w:w="100" w:type="dxa"/>
            </w:tcMar>
            <w:vAlign w:val="center"/>
          </w:tcPr>
          <w:p w14:paraId="291AFC66">
            <w:pPr>
              <w:spacing w:before="0" w:after="0" w:line="336" w:lineRule="auto"/>
              <w:ind w:left="365"/>
              <w:jc w:val="both"/>
            </w:pPr>
            <w:r>
              <w:rPr>
                <w:rFonts w:ascii="Times New Roman" w:hAnsi="Times New Roman"/>
                <w:b w:val="0"/>
                <w:i w:val="0"/>
                <w:color w:val="000000"/>
                <w:sz w:val="24"/>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tc>
      </w:tr>
      <w:tr w14:paraId="011970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77" w:type="dxa"/>
            <w:tcMar>
              <w:top w:w="50" w:type="dxa"/>
              <w:left w:w="100" w:type="dxa"/>
            </w:tcMar>
            <w:vAlign w:val="center"/>
          </w:tcPr>
          <w:p w14:paraId="6544941F">
            <w:pPr>
              <w:spacing w:before="0" w:after="0" w:line="336" w:lineRule="auto"/>
              <w:ind w:left="365"/>
              <w:jc w:val="center"/>
            </w:pPr>
            <w:r>
              <w:rPr>
                <w:rFonts w:ascii="Times New Roman" w:hAnsi="Times New Roman"/>
                <w:b w:val="0"/>
                <w:i w:val="0"/>
                <w:color w:val="000000"/>
                <w:sz w:val="24"/>
              </w:rPr>
              <w:t>1.18</w:t>
            </w:r>
          </w:p>
        </w:tc>
        <w:tc>
          <w:tcPr>
            <w:tcW w:w="11808" w:type="dxa"/>
            <w:tcMar>
              <w:top w:w="50" w:type="dxa"/>
              <w:left w:w="100" w:type="dxa"/>
            </w:tcMar>
            <w:vAlign w:val="center"/>
          </w:tcPr>
          <w:p w14:paraId="11F55BBF">
            <w:pPr>
              <w:spacing w:before="0" w:after="0" w:line="336" w:lineRule="auto"/>
              <w:ind w:left="365"/>
              <w:jc w:val="both"/>
            </w:pPr>
            <w:r>
              <w:rPr>
                <w:rFonts w:ascii="Times New Roman" w:hAnsi="Times New Roman"/>
                <w:b w:val="0"/>
                <w:i w:val="0"/>
                <w:color w:val="000000"/>
                <w:sz w:val="24"/>
              </w:rPr>
              <w:t>Использовать при выполнении учебных заданий научно-популярную литературу по биологии, справочные материалы, ресурсы сети Интернет</w:t>
            </w:r>
          </w:p>
        </w:tc>
      </w:tr>
      <w:tr w14:paraId="4FED15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77" w:type="dxa"/>
            <w:tcMar>
              <w:top w:w="50" w:type="dxa"/>
              <w:left w:w="100" w:type="dxa"/>
            </w:tcMar>
            <w:vAlign w:val="center"/>
          </w:tcPr>
          <w:p w14:paraId="62EFA6E3">
            <w:pPr>
              <w:spacing w:before="0" w:after="0" w:line="336" w:lineRule="auto"/>
              <w:ind w:left="365"/>
              <w:jc w:val="center"/>
            </w:pPr>
            <w:r>
              <w:rPr>
                <w:rFonts w:ascii="Times New Roman" w:hAnsi="Times New Roman"/>
                <w:b w:val="0"/>
                <w:i w:val="0"/>
                <w:color w:val="000000"/>
                <w:sz w:val="24"/>
              </w:rPr>
              <w:t>1.19</w:t>
            </w:r>
          </w:p>
        </w:tc>
        <w:tc>
          <w:tcPr>
            <w:tcW w:w="11808" w:type="dxa"/>
            <w:tcMar>
              <w:top w:w="50" w:type="dxa"/>
              <w:left w:w="100" w:type="dxa"/>
            </w:tcMar>
            <w:vAlign w:val="center"/>
          </w:tcPr>
          <w:p w14:paraId="0D4219D3">
            <w:pPr>
              <w:spacing w:before="0" w:after="0" w:line="336" w:lineRule="auto"/>
              <w:ind w:left="365"/>
              <w:jc w:val="both"/>
            </w:pPr>
            <w:r>
              <w:rPr>
                <w:rFonts w:ascii="Times New Roman" w:hAnsi="Times New Roman"/>
                <w:b w:val="0"/>
                <w:i w:val="0"/>
                <w:color w:val="000000"/>
                <w:sz w:val="24"/>
              </w:rPr>
              <w:t>Создавать письменные и устные сообщения, грамотно используя понятийный аппарат изучаемого раздела биологии</w:t>
            </w:r>
          </w:p>
        </w:tc>
      </w:tr>
    </w:tbl>
    <w:p w14:paraId="27B464BB">
      <w:pPr>
        <w:spacing w:before="0" w:after="0"/>
        <w:ind w:left="120"/>
        <w:jc w:val="left"/>
      </w:pPr>
    </w:p>
    <w:p w14:paraId="41B96D95">
      <w:pPr>
        <w:spacing w:before="199" w:after="199"/>
        <w:ind w:left="120"/>
        <w:jc w:val="left"/>
      </w:pPr>
      <w:r>
        <w:rPr>
          <w:rFonts w:ascii="Times New Roman" w:hAnsi="Times New Roman"/>
          <w:b/>
          <w:i w:val="0"/>
          <w:color w:val="000000"/>
          <w:sz w:val="28"/>
        </w:rPr>
        <w:t>6 КЛАСС</w:t>
      </w:r>
    </w:p>
    <w:p w14:paraId="437486F9">
      <w:pPr>
        <w:spacing w:before="0" w:after="0"/>
        <w:ind w:left="120"/>
        <w:jc w:val="left"/>
      </w:pPr>
    </w:p>
    <w:tbl>
      <w:tblPr>
        <w:tblStyle w:val="7"/>
        <w:tblW w:w="0" w:type="auto"/>
        <w:tblCellSpacing w:w="0" w:type="dxa"/>
        <w:tblInd w:w="183"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97"/>
        <w:gridCol w:w="6939"/>
      </w:tblGrid>
      <w:tr w14:paraId="5D7DC5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55" w:type="dxa"/>
            <w:tcMar>
              <w:top w:w="50" w:type="dxa"/>
              <w:left w:w="100" w:type="dxa"/>
            </w:tcMar>
            <w:vAlign w:val="center"/>
          </w:tcPr>
          <w:p w14:paraId="5A666711">
            <w:pPr>
              <w:spacing w:before="0" w:after="0"/>
              <w:ind w:left="272"/>
              <w:jc w:val="left"/>
            </w:pPr>
            <w:r>
              <w:rPr>
                <w:rFonts w:ascii="Times New Roman" w:hAnsi="Times New Roman"/>
                <w:b/>
                <w:i w:val="0"/>
                <w:color w:val="000000"/>
                <w:sz w:val="24"/>
              </w:rPr>
              <w:t xml:space="preserve"> Код проверяемого результата </w:t>
            </w:r>
          </w:p>
        </w:tc>
        <w:tc>
          <w:tcPr>
            <w:tcW w:w="12001" w:type="dxa"/>
            <w:tcMar>
              <w:top w:w="50" w:type="dxa"/>
              <w:left w:w="100" w:type="dxa"/>
            </w:tcMar>
            <w:vAlign w:val="center"/>
          </w:tcPr>
          <w:p w14:paraId="5380A608">
            <w:pPr>
              <w:spacing w:before="0" w:after="0"/>
              <w:ind w:left="272"/>
              <w:jc w:val="left"/>
            </w:pPr>
            <w:r>
              <w:rPr>
                <w:rFonts w:ascii="Times New Roman" w:hAnsi="Times New Roman"/>
                <w:b/>
                <w:i w:val="0"/>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14:paraId="7D4AF1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55" w:type="dxa"/>
            <w:tcMar>
              <w:top w:w="50" w:type="dxa"/>
              <w:left w:w="100" w:type="dxa"/>
            </w:tcMar>
            <w:vAlign w:val="center"/>
          </w:tcPr>
          <w:p w14:paraId="512ECF02">
            <w:pPr>
              <w:spacing w:before="0" w:after="0" w:line="336" w:lineRule="auto"/>
              <w:ind w:left="365"/>
              <w:jc w:val="center"/>
            </w:pPr>
            <w:r>
              <w:rPr>
                <w:rFonts w:ascii="Times New Roman" w:hAnsi="Times New Roman"/>
                <w:b w:val="0"/>
                <w:i w:val="0"/>
                <w:color w:val="000000"/>
                <w:sz w:val="24"/>
              </w:rPr>
              <w:t>1</w:t>
            </w:r>
          </w:p>
        </w:tc>
        <w:tc>
          <w:tcPr>
            <w:tcW w:w="12001" w:type="dxa"/>
            <w:tcMar>
              <w:top w:w="50" w:type="dxa"/>
              <w:left w:w="100" w:type="dxa"/>
            </w:tcMar>
            <w:vAlign w:val="center"/>
          </w:tcPr>
          <w:p w14:paraId="67109AF4">
            <w:pPr>
              <w:spacing w:before="0" w:after="0" w:line="336" w:lineRule="auto"/>
              <w:ind w:left="365"/>
              <w:jc w:val="both"/>
            </w:pPr>
            <w:r>
              <w:rPr>
                <w:rFonts w:ascii="Times New Roman" w:hAnsi="Times New Roman"/>
                <w:b w:val="0"/>
                <w:i w:val="0"/>
                <w:color w:val="000000"/>
                <w:sz w:val="24"/>
              </w:rPr>
              <w:t>Растительный организм</w:t>
            </w:r>
          </w:p>
        </w:tc>
      </w:tr>
      <w:tr w14:paraId="58F42C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55" w:type="dxa"/>
            <w:tcMar>
              <w:top w:w="50" w:type="dxa"/>
              <w:left w:w="100" w:type="dxa"/>
            </w:tcMar>
            <w:vAlign w:val="center"/>
          </w:tcPr>
          <w:p w14:paraId="69C48E4B">
            <w:pPr>
              <w:spacing w:before="0" w:after="0" w:line="336" w:lineRule="auto"/>
              <w:ind w:left="365"/>
              <w:jc w:val="center"/>
            </w:pPr>
            <w:r>
              <w:rPr>
                <w:rFonts w:ascii="Times New Roman" w:hAnsi="Times New Roman"/>
                <w:b w:val="0"/>
                <w:i w:val="0"/>
                <w:color w:val="000000"/>
                <w:sz w:val="24"/>
              </w:rPr>
              <w:t>1.1</w:t>
            </w:r>
          </w:p>
        </w:tc>
        <w:tc>
          <w:tcPr>
            <w:tcW w:w="12001" w:type="dxa"/>
            <w:tcMar>
              <w:top w:w="50" w:type="dxa"/>
              <w:left w:w="100" w:type="dxa"/>
            </w:tcMar>
            <w:vAlign w:val="center"/>
          </w:tcPr>
          <w:p w14:paraId="3A818F47">
            <w:pPr>
              <w:spacing w:before="0" w:after="0" w:line="336" w:lineRule="auto"/>
              <w:ind w:left="365"/>
              <w:jc w:val="both"/>
            </w:pPr>
            <w:r>
              <w:rPr>
                <w:rFonts w:ascii="Times New Roman" w:hAnsi="Times New Roman"/>
                <w:b w:val="0"/>
                <w:i w:val="0"/>
                <w:color w:val="000000"/>
                <w:sz w:val="24"/>
              </w:rPr>
              <w:t>Характеризовать ботанику как биологическую науку, её разделы и связи с другими науками и техникой</w:t>
            </w:r>
          </w:p>
        </w:tc>
      </w:tr>
      <w:tr w14:paraId="251AE1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55" w:type="dxa"/>
            <w:tcMar>
              <w:top w:w="50" w:type="dxa"/>
              <w:left w:w="100" w:type="dxa"/>
            </w:tcMar>
            <w:vAlign w:val="center"/>
          </w:tcPr>
          <w:p w14:paraId="755BD492">
            <w:pPr>
              <w:spacing w:before="0" w:after="0" w:line="336" w:lineRule="auto"/>
              <w:ind w:left="365"/>
              <w:jc w:val="center"/>
            </w:pPr>
            <w:r>
              <w:rPr>
                <w:rFonts w:ascii="Times New Roman" w:hAnsi="Times New Roman"/>
                <w:b w:val="0"/>
                <w:i w:val="0"/>
                <w:color w:val="000000"/>
                <w:sz w:val="24"/>
              </w:rPr>
              <w:t>1.2</w:t>
            </w:r>
          </w:p>
        </w:tc>
        <w:tc>
          <w:tcPr>
            <w:tcW w:w="12001" w:type="dxa"/>
            <w:tcMar>
              <w:top w:w="50" w:type="dxa"/>
              <w:left w:w="100" w:type="dxa"/>
            </w:tcMar>
            <w:vAlign w:val="center"/>
          </w:tcPr>
          <w:p w14:paraId="35BAB0D5">
            <w:pPr>
              <w:spacing w:before="0" w:after="0" w:line="336" w:lineRule="auto"/>
              <w:ind w:left="365"/>
              <w:jc w:val="both"/>
            </w:pPr>
            <w:r>
              <w:rPr>
                <w:rFonts w:ascii="Times New Roman" w:hAnsi="Times New Roman"/>
                <w:b w:val="0"/>
                <w:i w:val="0"/>
                <w:color w:val="000000"/>
                <w:sz w:val="24"/>
              </w:rPr>
              <w:t>Приводить примеры вклада российских (в том числе: В.В. Докучаев, К.А. Тимирязев, С.Г. Навашин) и зарубежных (в том числе: Р. Гук, М. Мальпиги) учёных в развитие наук о растениях</w:t>
            </w:r>
          </w:p>
        </w:tc>
      </w:tr>
      <w:tr w14:paraId="7A6888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55" w:type="dxa"/>
            <w:tcMar>
              <w:top w:w="50" w:type="dxa"/>
              <w:left w:w="100" w:type="dxa"/>
            </w:tcMar>
            <w:vAlign w:val="center"/>
          </w:tcPr>
          <w:p w14:paraId="2724F3F8">
            <w:pPr>
              <w:spacing w:before="0" w:after="0" w:line="336" w:lineRule="auto"/>
              <w:ind w:left="365"/>
              <w:jc w:val="center"/>
            </w:pPr>
            <w:r>
              <w:rPr>
                <w:rFonts w:ascii="Times New Roman" w:hAnsi="Times New Roman"/>
                <w:b w:val="0"/>
                <w:i w:val="0"/>
                <w:color w:val="000000"/>
                <w:sz w:val="24"/>
              </w:rPr>
              <w:t>1.3</w:t>
            </w:r>
          </w:p>
        </w:tc>
        <w:tc>
          <w:tcPr>
            <w:tcW w:w="12001" w:type="dxa"/>
            <w:tcMar>
              <w:top w:w="50" w:type="dxa"/>
              <w:left w:w="100" w:type="dxa"/>
            </w:tcMar>
            <w:vAlign w:val="center"/>
          </w:tcPr>
          <w:p w14:paraId="4EE87114">
            <w:pPr>
              <w:spacing w:before="0" w:after="0" w:line="336" w:lineRule="auto"/>
              <w:ind w:left="365"/>
              <w:jc w:val="both"/>
            </w:pPr>
            <w:r>
              <w:rPr>
                <w:rFonts w:ascii="Times New Roman" w:hAnsi="Times New Roman"/>
                <w:b w:val="0"/>
                <w:i w:val="0"/>
                <w:color w:val="000000"/>
                <w:sz w:val="24"/>
              </w:rPr>
              <w:t>Применять биологические термины и понятия (в том числе: ботаника, растительная клетка, растительная ткань, органы растений; система органов растения –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tc>
      </w:tr>
      <w:tr w14:paraId="754B21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55" w:type="dxa"/>
            <w:tcMar>
              <w:top w:w="50" w:type="dxa"/>
              <w:left w:w="100" w:type="dxa"/>
            </w:tcMar>
            <w:vAlign w:val="center"/>
          </w:tcPr>
          <w:p w14:paraId="59C14812">
            <w:pPr>
              <w:spacing w:before="0" w:after="0" w:line="336" w:lineRule="auto"/>
              <w:ind w:left="365"/>
              <w:jc w:val="center"/>
            </w:pPr>
            <w:r>
              <w:rPr>
                <w:rFonts w:ascii="Times New Roman" w:hAnsi="Times New Roman"/>
                <w:b w:val="0"/>
                <w:i w:val="0"/>
                <w:color w:val="000000"/>
                <w:sz w:val="24"/>
              </w:rPr>
              <w:t>1.4</w:t>
            </w:r>
          </w:p>
        </w:tc>
        <w:tc>
          <w:tcPr>
            <w:tcW w:w="12001" w:type="dxa"/>
            <w:tcMar>
              <w:top w:w="50" w:type="dxa"/>
              <w:left w:w="100" w:type="dxa"/>
            </w:tcMar>
            <w:vAlign w:val="center"/>
          </w:tcPr>
          <w:p w14:paraId="3A54B707">
            <w:pPr>
              <w:spacing w:before="0" w:after="0" w:line="336" w:lineRule="auto"/>
              <w:ind w:left="365"/>
              <w:jc w:val="both"/>
            </w:pPr>
            <w:r>
              <w:rPr>
                <w:rFonts w:ascii="Times New Roman" w:hAnsi="Times New Roman"/>
                <w:b w:val="0"/>
                <w:i w:val="0"/>
                <w:color w:val="000000"/>
                <w:sz w:val="24"/>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tc>
      </w:tr>
      <w:tr w14:paraId="3B7CF3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55" w:type="dxa"/>
            <w:tcMar>
              <w:top w:w="50" w:type="dxa"/>
              <w:left w:w="100" w:type="dxa"/>
            </w:tcMar>
            <w:vAlign w:val="center"/>
          </w:tcPr>
          <w:p w14:paraId="4859A23A">
            <w:pPr>
              <w:spacing w:before="0" w:after="0" w:line="336" w:lineRule="auto"/>
              <w:ind w:left="365"/>
              <w:jc w:val="center"/>
            </w:pPr>
            <w:r>
              <w:rPr>
                <w:rFonts w:ascii="Times New Roman" w:hAnsi="Times New Roman"/>
                <w:b w:val="0"/>
                <w:i w:val="0"/>
                <w:color w:val="000000"/>
                <w:sz w:val="24"/>
              </w:rPr>
              <w:t>1.5</w:t>
            </w:r>
          </w:p>
        </w:tc>
        <w:tc>
          <w:tcPr>
            <w:tcW w:w="12001" w:type="dxa"/>
            <w:tcMar>
              <w:top w:w="50" w:type="dxa"/>
              <w:left w:w="100" w:type="dxa"/>
            </w:tcMar>
            <w:vAlign w:val="center"/>
          </w:tcPr>
          <w:p w14:paraId="09A0926F">
            <w:pPr>
              <w:spacing w:before="0" w:after="0" w:line="336" w:lineRule="auto"/>
              <w:ind w:left="365"/>
              <w:jc w:val="both"/>
            </w:pPr>
            <w:r>
              <w:rPr>
                <w:rFonts w:ascii="Times New Roman" w:hAnsi="Times New Roman"/>
                <w:b w:val="0"/>
                <w:i w:val="0"/>
                <w:color w:val="000000"/>
                <w:sz w:val="24"/>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tc>
      </w:tr>
      <w:tr w14:paraId="0CF687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55" w:type="dxa"/>
            <w:tcMar>
              <w:top w:w="50" w:type="dxa"/>
              <w:left w:w="100" w:type="dxa"/>
            </w:tcMar>
            <w:vAlign w:val="center"/>
          </w:tcPr>
          <w:p w14:paraId="12DD46A0">
            <w:pPr>
              <w:spacing w:before="0" w:after="0" w:line="336" w:lineRule="auto"/>
              <w:ind w:left="365"/>
              <w:jc w:val="center"/>
            </w:pPr>
            <w:r>
              <w:rPr>
                <w:rFonts w:ascii="Times New Roman" w:hAnsi="Times New Roman"/>
                <w:b w:val="0"/>
                <w:i w:val="0"/>
                <w:color w:val="000000"/>
                <w:sz w:val="24"/>
              </w:rPr>
              <w:t>1.6</w:t>
            </w:r>
          </w:p>
        </w:tc>
        <w:tc>
          <w:tcPr>
            <w:tcW w:w="12001" w:type="dxa"/>
            <w:tcMar>
              <w:top w:w="50" w:type="dxa"/>
              <w:left w:w="100" w:type="dxa"/>
            </w:tcMar>
            <w:vAlign w:val="center"/>
          </w:tcPr>
          <w:p w14:paraId="759C8898">
            <w:pPr>
              <w:spacing w:before="0" w:after="0" w:line="336" w:lineRule="auto"/>
              <w:ind w:left="365"/>
              <w:jc w:val="both"/>
            </w:pPr>
            <w:r>
              <w:rPr>
                <w:rFonts w:ascii="Times New Roman" w:hAnsi="Times New Roman"/>
                <w:b w:val="0"/>
                <w:i w:val="0"/>
                <w:color w:val="000000"/>
                <w:sz w:val="24"/>
              </w:rPr>
              <w:t>Характеризовать признаки растений, уровни организации растительного организма, части растений: клетки, ткани, органы, системы органов, организм</w:t>
            </w:r>
          </w:p>
        </w:tc>
      </w:tr>
      <w:tr w14:paraId="2539CE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55" w:type="dxa"/>
            <w:tcMar>
              <w:top w:w="50" w:type="dxa"/>
              <w:left w:w="100" w:type="dxa"/>
            </w:tcMar>
            <w:vAlign w:val="center"/>
          </w:tcPr>
          <w:p w14:paraId="40E6595D">
            <w:pPr>
              <w:spacing w:before="0" w:after="0" w:line="336" w:lineRule="auto"/>
              <w:ind w:left="365"/>
              <w:jc w:val="center"/>
            </w:pPr>
            <w:r>
              <w:rPr>
                <w:rFonts w:ascii="Times New Roman" w:hAnsi="Times New Roman"/>
                <w:b w:val="0"/>
                <w:i w:val="0"/>
                <w:color w:val="000000"/>
                <w:sz w:val="24"/>
              </w:rPr>
              <w:t>1.7</w:t>
            </w:r>
          </w:p>
        </w:tc>
        <w:tc>
          <w:tcPr>
            <w:tcW w:w="12001" w:type="dxa"/>
            <w:tcMar>
              <w:top w:w="50" w:type="dxa"/>
              <w:left w:w="100" w:type="dxa"/>
            </w:tcMar>
            <w:vAlign w:val="center"/>
          </w:tcPr>
          <w:p w14:paraId="718C4576">
            <w:pPr>
              <w:spacing w:before="0" w:after="0" w:line="336" w:lineRule="auto"/>
              <w:ind w:left="365"/>
              <w:jc w:val="both"/>
            </w:pPr>
            <w:r>
              <w:rPr>
                <w:rFonts w:ascii="Times New Roman" w:hAnsi="Times New Roman"/>
                <w:b w:val="0"/>
                <w:i w:val="0"/>
                <w:color w:val="000000"/>
                <w:sz w:val="24"/>
              </w:rPr>
              <w:t>Сравнивать растительные ткани и органы растений между собой</w:t>
            </w:r>
          </w:p>
        </w:tc>
      </w:tr>
      <w:tr w14:paraId="4F5948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55" w:type="dxa"/>
            <w:tcMar>
              <w:top w:w="50" w:type="dxa"/>
              <w:left w:w="100" w:type="dxa"/>
            </w:tcMar>
            <w:vAlign w:val="center"/>
          </w:tcPr>
          <w:p w14:paraId="79C6323D">
            <w:pPr>
              <w:spacing w:before="0" w:after="0" w:line="336" w:lineRule="auto"/>
              <w:ind w:left="365"/>
              <w:jc w:val="center"/>
            </w:pPr>
            <w:r>
              <w:rPr>
                <w:rFonts w:ascii="Times New Roman" w:hAnsi="Times New Roman"/>
                <w:b w:val="0"/>
                <w:i w:val="0"/>
                <w:color w:val="000000"/>
                <w:sz w:val="24"/>
              </w:rPr>
              <w:t>1.8</w:t>
            </w:r>
          </w:p>
        </w:tc>
        <w:tc>
          <w:tcPr>
            <w:tcW w:w="12001" w:type="dxa"/>
            <w:tcMar>
              <w:top w:w="50" w:type="dxa"/>
              <w:left w:w="100" w:type="dxa"/>
            </w:tcMar>
            <w:vAlign w:val="center"/>
          </w:tcPr>
          <w:p w14:paraId="316C467C">
            <w:pPr>
              <w:spacing w:before="0" w:after="0" w:line="336" w:lineRule="auto"/>
              <w:ind w:left="365"/>
              <w:jc w:val="both"/>
            </w:pPr>
            <w:r>
              <w:rPr>
                <w:rFonts w:ascii="Times New Roman" w:hAnsi="Times New Roman"/>
                <w:b w:val="0"/>
                <w:i w:val="0"/>
                <w:color w:val="000000"/>
                <w:sz w:val="24"/>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14:paraId="5DB616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55" w:type="dxa"/>
            <w:tcMar>
              <w:top w:w="50" w:type="dxa"/>
              <w:left w:w="100" w:type="dxa"/>
            </w:tcMar>
            <w:vAlign w:val="center"/>
          </w:tcPr>
          <w:p w14:paraId="67BE2B70">
            <w:pPr>
              <w:spacing w:before="0" w:after="0" w:line="336" w:lineRule="auto"/>
              <w:ind w:left="365"/>
              <w:jc w:val="center"/>
            </w:pPr>
            <w:r>
              <w:rPr>
                <w:rFonts w:ascii="Times New Roman" w:hAnsi="Times New Roman"/>
                <w:b w:val="0"/>
                <w:i w:val="0"/>
                <w:color w:val="000000"/>
                <w:sz w:val="24"/>
              </w:rPr>
              <w:t>1.9</w:t>
            </w:r>
          </w:p>
        </w:tc>
        <w:tc>
          <w:tcPr>
            <w:tcW w:w="12001" w:type="dxa"/>
            <w:tcMar>
              <w:top w:w="50" w:type="dxa"/>
              <w:left w:w="100" w:type="dxa"/>
            </w:tcMar>
            <w:vAlign w:val="center"/>
          </w:tcPr>
          <w:p w14:paraId="7B25913C">
            <w:pPr>
              <w:spacing w:before="0" w:after="0" w:line="336" w:lineRule="auto"/>
              <w:ind w:left="365"/>
              <w:jc w:val="both"/>
            </w:pPr>
            <w:r>
              <w:rPr>
                <w:rFonts w:ascii="Times New Roman" w:hAnsi="Times New Roman"/>
                <w:b w:val="0"/>
                <w:i w:val="0"/>
                <w:color w:val="000000"/>
                <w:sz w:val="24"/>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tc>
      </w:tr>
      <w:tr w14:paraId="038FAA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55" w:type="dxa"/>
            <w:tcMar>
              <w:top w:w="50" w:type="dxa"/>
              <w:left w:w="100" w:type="dxa"/>
            </w:tcMar>
            <w:vAlign w:val="center"/>
          </w:tcPr>
          <w:p w14:paraId="699CFC9E">
            <w:pPr>
              <w:spacing w:before="0" w:after="0" w:line="336" w:lineRule="auto"/>
              <w:ind w:left="365"/>
              <w:jc w:val="center"/>
            </w:pPr>
            <w:r>
              <w:rPr>
                <w:rFonts w:ascii="Times New Roman" w:hAnsi="Times New Roman"/>
                <w:b w:val="0"/>
                <w:i w:val="0"/>
                <w:color w:val="000000"/>
                <w:sz w:val="24"/>
              </w:rPr>
              <w:t>1.10</w:t>
            </w:r>
          </w:p>
        </w:tc>
        <w:tc>
          <w:tcPr>
            <w:tcW w:w="12001" w:type="dxa"/>
            <w:tcMar>
              <w:top w:w="50" w:type="dxa"/>
              <w:left w:w="100" w:type="dxa"/>
            </w:tcMar>
            <w:vAlign w:val="center"/>
          </w:tcPr>
          <w:p w14:paraId="54260785">
            <w:pPr>
              <w:spacing w:before="0" w:after="0" w:line="336" w:lineRule="auto"/>
              <w:ind w:left="365"/>
              <w:jc w:val="both"/>
            </w:pPr>
            <w:r>
              <w:rPr>
                <w:rFonts w:ascii="Times New Roman" w:hAnsi="Times New Roman"/>
                <w:b w:val="0"/>
                <w:i w:val="0"/>
                <w:color w:val="000000"/>
                <w:sz w:val="24"/>
              </w:rPr>
              <w:t>Выявлять причинно-следственные связи между строением и функциями тканей и органов растений, строением и жизнедеятельностью растений</w:t>
            </w:r>
          </w:p>
        </w:tc>
      </w:tr>
      <w:tr w14:paraId="16BC54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55" w:type="dxa"/>
            <w:tcMar>
              <w:top w:w="50" w:type="dxa"/>
              <w:left w:w="100" w:type="dxa"/>
            </w:tcMar>
            <w:vAlign w:val="center"/>
          </w:tcPr>
          <w:p w14:paraId="7AF6ECC3">
            <w:pPr>
              <w:spacing w:before="0" w:after="0" w:line="336" w:lineRule="auto"/>
              <w:ind w:left="365"/>
              <w:jc w:val="center"/>
            </w:pPr>
            <w:r>
              <w:rPr>
                <w:rFonts w:ascii="Times New Roman" w:hAnsi="Times New Roman"/>
                <w:b w:val="0"/>
                <w:i w:val="0"/>
                <w:color w:val="000000"/>
                <w:sz w:val="24"/>
              </w:rPr>
              <w:t>1.11</w:t>
            </w:r>
          </w:p>
        </w:tc>
        <w:tc>
          <w:tcPr>
            <w:tcW w:w="12001" w:type="dxa"/>
            <w:tcMar>
              <w:top w:w="50" w:type="dxa"/>
              <w:left w:w="100" w:type="dxa"/>
            </w:tcMar>
            <w:vAlign w:val="center"/>
          </w:tcPr>
          <w:p w14:paraId="5D3DFADB">
            <w:pPr>
              <w:spacing w:before="0" w:after="0" w:line="336" w:lineRule="auto"/>
              <w:ind w:left="365"/>
              <w:jc w:val="both"/>
            </w:pPr>
            <w:r>
              <w:rPr>
                <w:rFonts w:ascii="Times New Roman" w:hAnsi="Times New Roman"/>
                <w:b w:val="0"/>
                <w:i w:val="0"/>
                <w:color w:val="000000"/>
                <w:sz w:val="24"/>
              </w:rPr>
              <w:t>Классифицировать растения и их части по разным основаниям</w:t>
            </w:r>
          </w:p>
        </w:tc>
      </w:tr>
      <w:tr w14:paraId="5235FB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55" w:type="dxa"/>
            <w:tcMar>
              <w:top w:w="50" w:type="dxa"/>
              <w:left w:w="100" w:type="dxa"/>
            </w:tcMar>
            <w:vAlign w:val="center"/>
          </w:tcPr>
          <w:p w14:paraId="6C31FCC7">
            <w:pPr>
              <w:spacing w:before="0" w:after="0" w:line="336" w:lineRule="auto"/>
              <w:ind w:left="365"/>
              <w:jc w:val="center"/>
            </w:pPr>
            <w:r>
              <w:rPr>
                <w:rFonts w:ascii="Times New Roman" w:hAnsi="Times New Roman"/>
                <w:b w:val="0"/>
                <w:i w:val="0"/>
                <w:color w:val="000000"/>
                <w:sz w:val="24"/>
              </w:rPr>
              <w:t>1.12</w:t>
            </w:r>
          </w:p>
        </w:tc>
        <w:tc>
          <w:tcPr>
            <w:tcW w:w="12001" w:type="dxa"/>
            <w:tcMar>
              <w:top w:w="50" w:type="dxa"/>
              <w:left w:w="100" w:type="dxa"/>
            </w:tcMar>
            <w:vAlign w:val="center"/>
          </w:tcPr>
          <w:p w14:paraId="12D067F3">
            <w:pPr>
              <w:spacing w:before="0" w:after="0" w:line="336" w:lineRule="auto"/>
              <w:ind w:left="365"/>
              <w:jc w:val="both"/>
            </w:pPr>
            <w:r>
              <w:rPr>
                <w:rFonts w:ascii="Times New Roman" w:hAnsi="Times New Roman"/>
                <w:b w:val="0"/>
                <w:i w:val="0"/>
                <w:color w:val="000000"/>
                <w:sz w:val="24"/>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tc>
      </w:tr>
      <w:tr w14:paraId="158B74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55" w:type="dxa"/>
            <w:tcMar>
              <w:top w:w="50" w:type="dxa"/>
              <w:left w:w="100" w:type="dxa"/>
            </w:tcMar>
            <w:vAlign w:val="center"/>
          </w:tcPr>
          <w:p w14:paraId="78EC0476">
            <w:pPr>
              <w:spacing w:before="0" w:after="0" w:line="336" w:lineRule="auto"/>
              <w:ind w:left="365"/>
              <w:jc w:val="center"/>
            </w:pPr>
            <w:r>
              <w:rPr>
                <w:rFonts w:ascii="Times New Roman" w:hAnsi="Times New Roman"/>
                <w:b w:val="0"/>
                <w:i w:val="0"/>
                <w:color w:val="000000"/>
                <w:sz w:val="24"/>
              </w:rPr>
              <w:t>1.13</w:t>
            </w:r>
          </w:p>
        </w:tc>
        <w:tc>
          <w:tcPr>
            <w:tcW w:w="12001" w:type="dxa"/>
            <w:tcMar>
              <w:top w:w="50" w:type="dxa"/>
              <w:left w:w="100" w:type="dxa"/>
            </w:tcMar>
            <w:vAlign w:val="center"/>
          </w:tcPr>
          <w:p w14:paraId="14A83126">
            <w:pPr>
              <w:spacing w:before="0" w:after="0" w:line="336" w:lineRule="auto"/>
              <w:ind w:left="365"/>
              <w:jc w:val="both"/>
            </w:pPr>
            <w:r>
              <w:rPr>
                <w:rFonts w:ascii="Times New Roman" w:hAnsi="Times New Roman"/>
                <w:b w:val="0"/>
                <w:i w:val="0"/>
                <w:color w:val="000000"/>
                <w:sz w:val="24"/>
              </w:rPr>
              <w:t>Применять полученные знания для выращивания и размножения культурных растений</w:t>
            </w:r>
          </w:p>
        </w:tc>
      </w:tr>
      <w:tr w14:paraId="039348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55" w:type="dxa"/>
            <w:tcMar>
              <w:top w:w="50" w:type="dxa"/>
              <w:left w:w="100" w:type="dxa"/>
            </w:tcMar>
            <w:vAlign w:val="center"/>
          </w:tcPr>
          <w:p w14:paraId="21F85437">
            <w:pPr>
              <w:spacing w:before="0" w:after="0" w:line="336" w:lineRule="auto"/>
              <w:ind w:left="365"/>
              <w:jc w:val="center"/>
            </w:pPr>
            <w:r>
              <w:rPr>
                <w:rFonts w:ascii="Times New Roman" w:hAnsi="Times New Roman"/>
                <w:b w:val="0"/>
                <w:i w:val="0"/>
                <w:color w:val="000000"/>
                <w:sz w:val="24"/>
              </w:rPr>
              <w:t>1.14</w:t>
            </w:r>
          </w:p>
        </w:tc>
        <w:tc>
          <w:tcPr>
            <w:tcW w:w="12001" w:type="dxa"/>
            <w:tcMar>
              <w:top w:w="50" w:type="dxa"/>
              <w:left w:w="100" w:type="dxa"/>
            </w:tcMar>
            <w:vAlign w:val="center"/>
          </w:tcPr>
          <w:p w14:paraId="323CBF2A">
            <w:pPr>
              <w:spacing w:before="0" w:after="0" w:line="336" w:lineRule="auto"/>
              <w:ind w:left="365"/>
              <w:jc w:val="both"/>
            </w:pPr>
            <w:r>
              <w:rPr>
                <w:rFonts w:ascii="Times New Roman" w:hAnsi="Times New Roman"/>
                <w:b w:val="0"/>
                <w:i w:val="0"/>
                <w:color w:val="000000"/>
                <w:sz w:val="24"/>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tc>
      </w:tr>
      <w:tr w14:paraId="550260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55" w:type="dxa"/>
            <w:tcMar>
              <w:top w:w="50" w:type="dxa"/>
              <w:left w:w="100" w:type="dxa"/>
            </w:tcMar>
            <w:vAlign w:val="center"/>
          </w:tcPr>
          <w:p w14:paraId="3DF4D86A">
            <w:pPr>
              <w:spacing w:before="0" w:after="0" w:line="336" w:lineRule="auto"/>
              <w:ind w:left="365"/>
              <w:jc w:val="center"/>
            </w:pPr>
            <w:r>
              <w:rPr>
                <w:rFonts w:ascii="Times New Roman" w:hAnsi="Times New Roman"/>
                <w:b w:val="0"/>
                <w:i w:val="0"/>
                <w:color w:val="000000"/>
                <w:sz w:val="24"/>
              </w:rPr>
              <w:t>1.15</w:t>
            </w:r>
          </w:p>
        </w:tc>
        <w:tc>
          <w:tcPr>
            <w:tcW w:w="12001" w:type="dxa"/>
            <w:tcMar>
              <w:top w:w="50" w:type="dxa"/>
              <w:left w:w="100" w:type="dxa"/>
            </w:tcMar>
            <w:vAlign w:val="center"/>
          </w:tcPr>
          <w:p w14:paraId="02FFE9F9">
            <w:pPr>
              <w:spacing w:before="0" w:after="0" w:line="336" w:lineRule="auto"/>
              <w:ind w:left="365"/>
              <w:jc w:val="both"/>
            </w:pPr>
            <w:r>
              <w:rPr>
                <w:rFonts w:ascii="Times New Roman" w:hAnsi="Times New Roman"/>
                <w:b w:val="0"/>
                <w:i w:val="0"/>
                <w:color w:val="000000"/>
                <w:sz w:val="24"/>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14:paraId="4CEC72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55" w:type="dxa"/>
            <w:tcMar>
              <w:top w:w="50" w:type="dxa"/>
              <w:left w:w="100" w:type="dxa"/>
            </w:tcMar>
            <w:vAlign w:val="center"/>
          </w:tcPr>
          <w:p w14:paraId="215BD622">
            <w:pPr>
              <w:spacing w:before="0" w:after="0" w:line="336" w:lineRule="auto"/>
              <w:ind w:left="365"/>
              <w:jc w:val="center"/>
            </w:pPr>
            <w:r>
              <w:rPr>
                <w:rFonts w:ascii="Times New Roman" w:hAnsi="Times New Roman"/>
                <w:b w:val="0"/>
                <w:i w:val="0"/>
                <w:color w:val="000000"/>
                <w:sz w:val="24"/>
              </w:rPr>
              <w:t>1.16</w:t>
            </w:r>
          </w:p>
        </w:tc>
        <w:tc>
          <w:tcPr>
            <w:tcW w:w="12001" w:type="dxa"/>
            <w:tcMar>
              <w:top w:w="50" w:type="dxa"/>
              <w:left w:w="100" w:type="dxa"/>
            </w:tcMar>
            <w:vAlign w:val="center"/>
          </w:tcPr>
          <w:p w14:paraId="3B3664AE">
            <w:pPr>
              <w:spacing w:before="0" w:after="0" w:line="336" w:lineRule="auto"/>
              <w:ind w:left="365"/>
              <w:jc w:val="both"/>
            </w:pPr>
            <w:r>
              <w:rPr>
                <w:rFonts w:ascii="Times New Roman" w:hAnsi="Times New Roman"/>
                <w:b w:val="0"/>
                <w:i w:val="0"/>
                <w:color w:val="000000"/>
                <w:sz w:val="24"/>
              </w:rPr>
              <w:t>Демонстрировать на конкретных примерах связь знаний биологии со знаниями по математике, географии, технологии, предметам гуманитарного цикла, с различными видами искусства</w:t>
            </w:r>
          </w:p>
        </w:tc>
      </w:tr>
      <w:tr w14:paraId="734831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55" w:type="dxa"/>
            <w:tcMar>
              <w:top w:w="50" w:type="dxa"/>
              <w:left w:w="100" w:type="dxa"/>
            </w:tcMar>
            <w:vAlign w:val="center"/>
          </w:tcPr>
          <w:p w14:paraId="5BA0BEFB">
            <w:pPr>
              <w:spacing w:before="0" w:after="0" w:line="336" w:lineRule="auto"/>
              <w:ind w:left="365"/>
              <w:jc w:val="center"/>
            </w:pPr>
            <w:r>
              <w:rPr>
                <w:rFonts w:ascii="Times New Roman" w:hAnsi="Times New Roman"/>
                <w:b w:val="0"/>
                <w:i w:val="0"/>
                <w:color w:val="000000"/>
                <w:sz w:val="24"/>
              </w:rPr>
              <w:t>1.17</w:t>
            </w:r>
          </w:p>
        </w:tc>
        <w:tc>
          <w:tcPr>
            <w:tcW w:w="12001" w:type="dxa"/>
            <w:tcMar>
              <w:top w:w="50" w:type="dxa"/>
              <w:left w:w="100" w:type="dxa"/>
            </w:tcMar>
            <w:vAlign w:val="center"/>
          </w:tcPr>
          <w:p w14:paraId="45E119B1">
            <w:pPr>
              <w:spacing w:before="0" w:after="0" w:line="336" w:lineRule="auto"/>
              <w:ind w:left="365"/>
              <w:jc w:val="both"/>
            </w:pPr>
            <w:r>
              <w:rPr>
                <w:rFonts w:ascii="Times New Roman" w:hAnsi="Times New Roman"/>
                <w:b w:val="0"/>
                <w:i w:val="0"/>
                <w:color w:val="000000"/>
                <w:sz w:val="24"/>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tc>
      </w:tr>
      <w:tr w14:paraId="4CB7BA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55" w:type="dxa"/>
            <w:tcMar>
              <w:top w:w="50" w:type="dxa"/>
              <w:left w:w="100" w:type="dxa"/>
            </w:tcMar>
            <w:vAlign w:val="center"/>
          </w:tcPr>
          <w:p w14:paraId="245DF915">
            <w:pPr>
              <w:spacing w:before="0" w:after="0" w:line="336" w:lineRule="auto"/>
              <w:ind w:left="365"/>
              <w:jc w:val="center"/>
            </w:pPr>
            <w:r>
              <w:rPr>
                <w:rFonts w:ascii="Times New Roman" w:hAnsi="Times New Roman"/>
                <w:b w:val="0"/>
                <w:i w:val="0"/>
                <w:color w:val="000000"/>
                <w:sz w:val="24"/>
              </w:rPr>
              <w:t>1.18</w:t>
            </w:r>
          </w:p>
        </w:tc>
        <w:tc>
          <w:tcPr>
            <w:tcW w:w="12001" w:type="dxa"/>
            <w:tcMar>
              <w:top w:w="50" w:type="dxa"/>
              <w:left w:w="100" w:type="dxa"/>
            </w:tcMar>
            <w:vAlign w:val="center"/>
          </w:tcPr>
          <w:p w14:paraId="49772E2C">
            <w:pPr>
              <w:spacing w:before="0" w:after="0" w:line="336" w:lineRule="auto"/>
              <w:ind w:left="365"/>
              <w:jc w:val="both"/>
            </w:pPr>
            <w:r>
              <w:rPr>
                <w:rFonts w:ascii="Times New Roman" w:hAnsi="Times New Roman"/>
                <w:b w:val="0"/>
                <w:i w:val="0"/>
                <w:color w:val="000000"/>
                <w:sz w:val="24"/>
              </w:rPr>
              <w:t>Создавать письменные и устные сообщения, грамотно используя понятийный аппарат изучаемого раздела биологии</w:t>
            </w:r>
          </w:p>
        </w:tc>
      </w:tr>
    </w:tbl>
    <w:p w14:paraId="1DF913D3">
      <w:pPr>
        <w:spacing w:before="0" w:after="0"/>
        <w:ind w:left="120"/>
        <w:jc w:val="left"/>
      </w:pPr>
    </w:p>
    <w:p w14:paraId="358406CE">
      <w:pPr>
        <w:spacing w:before="199" w:after="199"/>
        <w:ind w:left="120"/>
        <w:jc w:val="left"/>
      </w:pPr>
      <w:r>
        <w:rPr>
          <w:rFonts w:ascii="Times New Roman" w:hAnsi="Times New Roman"/>
          <w:b/>
          <w:i w:val="0"/>
          <w:color w:val="000000"/>
          <w:sz w:val="28"/>
        </w:rPr>
        <w:t>7 КЛАСС</w:t>
      </w:r>
    </w:p>
    <w:p w14:paraId="100F03D0">
      <w:pPr>
        <w:spacing w:before="0" w:after="0"/>
        <w:ind w:left="120"/>
        <w:jc w:val="left"/>
      </w:pPr>
    </w:p>
    <w:tbl>
      <w:tblPr>
        <w:tblStyle w:val="7"/>
        <w:tblW w:w="0" w:type="auto"/>
        <w:tblCellSpacing w:w="0" w:type="dxa"/>
        <w:tblInd w:w="183"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97"/>
        <w:gridCol w:w="6939"/>
      </w:tblGrid>
      <w:tr w14:paraId="52640D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1855" w:type="dxa"/>
            <w:tcMar>
              <w:top w:w="50" w:type="dxa"/>
              <w:left w:w="100" w:type="dxa"/>
            </w:tcMar>
            <w:vAlign w:val="center"/>
          </w:tcPr>
          <w:p w14:paraId="330D9AE0">
            <w:pPr>
              <w:spacing w:before="0" w:after="0"/>
              <w:ind w:left="272"/>
              <w:jc w:val="left"/>
            </w:pPr>
            <w:r>
              <w:rPr>
                <w:rFonts w:ascii="Times New Roman" w:hAnsi="Times New Roman"/>
                <w:b/>
                <w:i w:val="0"/>
                <w:color w:val="000000"/>
                <w:sz w:val="24"/>
              </w:rPr>
              <w:t xml:space="preserve"> Код проверяемого результата </w:t>
            </w:r>
          </w:p>
        </w:tc>
        <w:tc>
          <w:tcPr>
            <w:tcW w:w="11999" w:type="dxa"/>
            <w:tcMar>
              <w:top w:w="50" w:type="dxa"/>
              <w:left w:w="100" w:type="dxa"/>
            </w:tcMar>
            <w:vAlign w:val="center"/>
          </w:tcPr>
          <w:p w14:paraId="19A29956">
            <w:pPr>
              <w:spacing w:before="0" w:after="0"/>
              <w:ind w:left="272"/>
              <w:jc w:val="left"/>
            </w:pPr>
            <w:r>
              <w:rPr>
                <w:rFonts w:ascii="Times New Roman" w:hAnsi="Times New Roman"/>
                <w:b/>
                <w:i w:val="0"/>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14:paraId="54092D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55" w:type="dxa"/>
            <w:tcMar>
              <w:top w:w="50" w:type="dxa"/>
              <w:left w:w="100" w:type="dxa"/>
            </w:tcMar>
            <w:vAlign w:val="center"/>
          </w:tcPr>
          <w:p w14:paraId="3FD33225">
            <w:pPr>
              <w:spacing w:before="0" w:after="0" w:line="336" w:lineRule="auto"/>
              <w:ind w:left="365"/>
              <w:jc w:val="center"/>
            </w:pPr>
            <w:r>
              <w:rPr>
                <w:rFonts w:ascii="Times New Roman" w:hAnsi="Times New Roman"/>
                <w:b w:val="0"/>
                <w:i w:val="0"/>
                <w:color w:val="000000"/>
                <w:sz w:val="24"/>
              </w:rPr>
              <w:t>1</w:t>
            </w:r>
          </w:p>
        </w:tc>
        <w:tc>
          <w:tcPr>
            <w:tcW w:w="11999" w:type="dxa"/>
            <w:tcMar>
              <w:top w:w="50" w:type="dxa"/>
              <w:left w:w="100" w:type="dxa"/>
            </w:tcMar>
            <w:vAlign w:val="center"/>
          </w:tcPr>
          <w:p w14:paraId="1260B20D">
            <w:pPr>
              <w:spacing w:before="0" w:after="0" w:line="336" w:lineRule="auto"/>
              <w:ind w:left="365"/>
              <w:jc w:val="both"/>
            </w:pPr>
            <w:r>
              <w:rPr>
                <w:rFonts w:ascii="Times New Roman" w:hAnsi="Times New Roman"/>
                <w:b w:val="0"/>
                <w:i w:val="0"/>
                <w:color w:val="000000"/>
                <w:sz w:val="24"/>
              </w:rPr>
              <w:t>Систематика растений</w:t>
            </w:r>
          </w:p>
        </w:tc>
      </w:tr>
      <w:tr w14:paraId="0B5193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55" w:type="dxa"/>
            <w:tcMar>
              <w:top w:w="50" w:type="dxa"/>
              <w:left w:w="100" w:type="dxa"/>
            </w:tcMar>
            <w:vAlign w:val="center"/>
          </w:tcPr>
          <w:p w14:paraId="2FF33F29">
            <w:pPr>
              <w:spacing w:before="0" w:after="0" w:line="336" w:lineRule="auto"/>
              <w:ind w:left="365"/>
              <w:jc w:val="center"/>
            </w:pPr>
            <w:r>
              <w:rPr>
                <w:rFonts w:ascii="Times New Roman" w:hAnsi="Times New Roman"/>
                <w:b w:val="0"/>
                <w:i w:val="0"/>
                <w:color w:val="000000"/>
                <w:sz w:val="24"/>
              </w:rPr>
              <w:t>1.1</w:t>
            </w:r>
          </w:p>
        </w:tc>
        <w:tc>
          <w:tcPr>
            <w:tcW w:w="11999" w:type="dxa"/>
            <w:tcMar>
              <w:top w:w="50" w:type="dxa"/>
              <w:left w:w="100" w:type="dxa"/>
            </w:tcMar>
            <w:vAlign w:val="center"/>
          </w:tcPr>
          <w:p w14:paraId="60109868">
            <w:pPr>
              <w:spacing w:before="0" w:after="0" w:line="336" w:lineRule="auto"/>
              <w:ind w:left="365"/>
              <w:jc w:val="both"/>
            </w:pPr>
            <w:r>
              <w:rPr>
                <w:rFonts w:ascii="Times New Roman" w:hAnsi="Times New Roman"/>
                <w:b w:val="0"/>
                <w:i w:val="0"/>
                <w:color w:val="000000"/>
                <w:sz w:val="24"/>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tc>
      </w:tr>
      <w:tr w14:paraId="30B6C6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55" w:type="dxa"/>
            <w:tcMar>
              <w:top w:w="50" w:type="dxa"/>
              <w:left w:w="100" w:type="dxa"/>
            </w:tcMar>
            <w:vAlign w:val="center"/>
          </w:tcPr>
          <w:p w14:paraId="7F1B10B8">
            <w:pPr>
              <w:spacing w:before="0" w:after="0" w:line="336" w:lineRule="auto"/>
              <w:ind w:left="365"/>
              <w:jc w:val="center"/>
            </w:pPr>
            <w:r>
              <w:rPr>
                <w:rFonts w:ascii="Times New Roman" w:hAnsi="Times New Roman"/>
                <w:b w:val="0"/>
                <w:i w:val="0"/>
                <w:color w:val="000000"/>
                <w:sz w:val="24"/>
              </w:rPr>
              <w:t>1.2</w:t>
            </w:r>
          </w:p>
        </w:tc>
        <w:tc>
          <w:tcPr>
            <w:tcW w:w="11999" w:type="dxa"/>
            <w:tcMar>
              <w:top w:w="50" w:type="dxa"/>
              <w:left w:w="100" w:type="dxa"/>
            </w:tcMar>
            <w:vAlign w:val="center"/>
          </w:tcPr>
          <w:p w14:paraId="407AB7BA">
            <w:pPr>
              <w:spacing w:before="0" w:after="0" w:line="336" w:lineRule="auto"/>
              <w:ind w:left="365"/>
              <w:jc w:val="both"/>
            </w:pPr>
            <w:r>
              <w:rPr>
                <w:rFonts w:ascii="Times New Roman" w:hAnsi="Times New Roman"/>
                <w:b w:val="0"/>
                <w:i w:val="0"/>
                <w:color w:val="000000"/>
                <w:sz w:val="24"/>
              </w:rPr>
              <w:t>Приводить примеры вклада российских (в том числе: Н.И. Вавилов, И.В. Мичурин) и зарубежных (в том числе: К. Линней, Л. Пастер) учёных в развитие наук о растениях, грибах, лишайниках, бактериях</w:t>
            </w:r>
          </w:p>
        </w:tc>
      </w:tr>
      <w:tr w14:paraId="781D8C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55" w:type="dxa"/>
            <w:tcMar>
              <w:top w:w="50" w:type="dxa"/>
              <w:left w:w="100" w:type="dxa"/>
            </w:tcMar>
            <w:vAlign w:val="center"/>
          </w:tcPr>
          <w:p w14:paraId="2B5D2B00">
            <w:pPr>
              <w:spacing w:before="0" w:after="0" w:line="336" w:lineRule="auto"/>
              <w:ind w:left="365"/>
              <w:jc w:val="center"/>
            </w:pPr>
            <w:r>
              <w:rPr>
                <w:rFonts w:ascii="Times New Roman" w:hAnsi="Times New Roman"/>
                <w:b w:val="0"/>
                <w:i w:val="0"/>
                <w:color w:val="000000"/>
                <w:sz w:val="24"/>
              </w:rPr>
              <w:t>1.3</w:t>
            </w:r>
          </w:p>
        </w:tc>
        <w:tc>
          <w:tcPr>
            <w:tcW w:w="11999" w:type="dxa"/>
            <w:tcMar>
              <w:top w:w="50" w:type="dxa"/>
              <w:left w:w="100" w:type="dxa"/>
            </w:tcMar>
            <w:vAlign w:val="center"/>
          </w:tcPr>
          <w:p w14:paraId="7556EB57">
            <w:pPr>
              <w:spacing w:before="0" w:after="0" w:line="336" w:lineRule="auto"/>
              <w:ind w:left="365"/>
              <w:jc w:val="both"/>
            </w:pPr>
            <w:r>
              <w:rPr>
                <w:rFonts w:ascii="Times New Roman" w:hAnsi="Times New Roman"/>
                <w:b w:val="0"/>
                <w:i w:val="0"/>
                <w:color w:val="000000"/>
                <w:sz w:val="24"/>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tc>
      </w:tr>
      <w:tr w14:paraId="61DA89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55" w:type="dxa"/>
            <w:tcMar>
              <w:top w:w="50" w:type="dxa"/>
              <w:left w:w="100" w:type="dxa"/>
            </w:tcMar>
            <w:vAlign w:val="center"/>
          </w:tcPr>
          <w:p w14:paraId="3319255D">
            <w:pPr>
              <w:spacing w:before="0" w:after="0" w:line="336" w:lineRule="auto"/>
              <w:ind w:left="365"/>
              <w:jc w:val="center"/>
            </w:pPr>
            <w:r>
              <w:rPr>
                <w:rFonts w:ascii="Times New Roman" w:hAnsi="Times New Roman"/>
                <w:b w:val="0"/>
                <w:i w:val="0"/>
                <w:color w:val="000000"/>
                <w:sz w:val="24"/>
              </w:rPr>
              <w:t>1.4</w:t>
            </w:r>
          </w:p>
        </w:tc>
        <w:tc>
          <w:tcPr>
            <w:tcW w:w="11999" w:type="dxa"/>
            <w:tcMar>
              <w:top w:w="50" w:type="dxa"/>
              <w:left w:w="100" w:type="dxa"/>
            </w:tcMar>
            <w:vAlign w:val="center"/>
          </w:tcPr>
          <w:p w14:paraId="0C82236F">
            <w:pPr>
              <w:spacing w:before="0" w:after="0" w:line="336" w:lineRule="auto"/>
              <w:ind w:left="365"/>
              <w:jc w:val="both"/>
            </w:pPr>
            <w:r>
              <w:rPr>
                <w:rFonts w:ascii="Times New Roman" w:hAnsi="Times New Roman"/>
                <w:b w:val="0"/>
                <w:i w:val="0"/>
                <w:color w:val="000000"/>
                <w:sz w:val="24"/>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tc>
      </w:tr>
      <w:tr w14:paraId="49FC93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55" w:type="dxa"/>
            <w:tcMar>
              <w:top w:w="50" w:type="dxa"/>
              <w:left w:w="100" w:type="dxa"/>
            </w:tcMar>
            <w:vAlign w:val="center"/>
          </w:tcPr>
          <w:p w14:paraId="0F31957C">
            <w:pPr>
              <w:spacing w:before="0" w:after="0" w:line="336" w:lineRule="auto"/>
              <w:ind w:left="365"/>
              <w:jc w:val="center"/>
            </w:pPr>
            <w:r>
              <w:rPr>
                <w:rFonts w:ascii="Times New Roman" w:hAnsi="Times New Roman"/>
                <w:b w:val="0"/>
                <w:i w:val="0"/>
                <w:color w:val="000000"/>
                <w:sz w:val="24"/>
              </w:rPr>
              <w:t>1.5</w:t>
            </w:r>
          </w:p>
        </w:tc>
        <w:tc>
          <w:tcPr>
            <w:tcW w:w="11999" w:type="dxa"/>
            <w:tcMar>
              <w:top w:w="50" w:type="dxa"/>
              <w:left w:w="100" w:type="dxa"/>
            </w:tcMar>
            <w:vAlign w:val="center"/>
          </w:tcPr>
          <w:p w14:paraId="0DBFBC6A">
            <w:pPr>
              <w:spacing w:before="0" w:after="0" w:line="336" w:lineRule="auto"/>
              <w:ind w:left="365"/>
              <w:jc w:val="both"/>
            </w:pPr>
            <w:r>
              <w:rPr>
                <w:rFonts w:ascii="Times New Roman" w:hAnsi="Times New Roman"/>
                <w:b w:val="0"/>
                <w:i w:val="0"/>
                <w:color w:val="000000"/>
                <w:sz w:val="24"/>
              </w:rPr>
              <w:t>Выявлять признаки классов покрытосеменных, или цветковых, семейств двудольных и однодольных растений</w:t>
            </w:r>
          </w:p>
        </w:tc>
      </w:tr>
      <w:tr w14:paraId="20E27D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55" w:type="dxa"/>
            <w:tcMar>
              <w:top w:w="50" w:type="dxa"/>
              <w:left w:w="100" w:type="dxa"/>
            </w:tcMar>
            <w:vAlign w:val="center"/>
          </w:tcPr>
          <w:p w14:paraId="1FA1F52B">
            <w:pPr>
              <w:spacing w:before="0" w:after="0" w:line="336" w:lineRule="auto"/>
              <w:ind w:left="365"/>
              <w:jc w:val="center"/>
            </w:pPr>
            <w:r>
              <w:rPr>
                <w:rFonts w:ascii="Times New Roman" w:hAnsi="Times New Roman"/>
                <w:b w:val="0"/>
                <w:i w:val="0"/>
                <w:color w:val="000000"/>
                <w:sz w:val="24"/>
              </w:rPr>
              <w:t>1.6</w:t>
            </w:r>
          </w:p>
        </w:tc>
        <w:tc>
          <w:tcPr>
            <w:tcW w:w="11999" w:type="dxa"/>
            <w:tcMar>
              <w:top w:w="50" w:type="dxa"/>
              <w:left w:w="100" w:type="dxa"/>
            </w:tcMar>
            <w:vAlign w:val="center"/>
          </w:tcPr>
          <w:p w14:paraId="410D56EA">
            <w:pPr>
              <w:spacing w:before="0" w:after="0" w:line="336" w:lineRule="auto"/>
              <w:ind w:left="365"/>
              <w:jc w:val="both"/>
            </w:pPr>
            <w:r>
              <w:rPr>
                <w:rFonts w:ascii="Times New Roman" w:hAnsi="Times New Roman"/>
                <w:b w:val="0"/>
                <w:i w:val="0"/>
                <w:color w:val="000000"/>
                <w:sz w:val="24"/>
              </w:rPr>
              <w:t>Определять систематическое положение растительного организма (на примере покрытосеменных, или цветковых) с помощью определительной карточки</w:t>
            </w:r>
          </w:p>
        </w:tc>
      </w:tr>
      <w:tr w14:paraId="03E957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55" w:type="dxa"/>
            <w:tcMar>
              <w:top w:w="50" w:type="dxa"/>
              <w:left w:w="100" w:type="dxa"/>
            </w:tcMar>
            <w:vAlign w:val="center"/>
          </w:tcPr>
          <w:p w14:paraId="2302F16C">
            <w:pPr>
              <w:spacing w:before="0" w:after="0" w:line="336" w:lineRule="auto"/>
              <w:ind w:left="365"/>
              <w:jc w:val="center"/>
            </w:pPr>
            <w:r>
              <w:rPr>
                <w:rFonts w:ascii="Times New Roman" w:hAnsi="Times New Roman"/>
                <w:b w:val="0"/>
                <w:i w:val="0"/>
                <w:color w:val="000000"/>
                <w:sz w:val="24"/>
              </w:rPr>
              <w:t>1.7</w:t>
            </w:r>
          </w:p>
        </w:tc>
        <w:tc>
          <w:tcPr>
            <w:tcW w:w="11999" w:type="dxa"/>
            <w:tcMar>
              <w:top w:w="50" w:type="dxa"/>
              <w:left w:w="100" w:type="dxa"/>
            </w:tcMar>
            <w:vAlign w:val="center"/>
          </w:tcPr>
          <w:p w14:paraId="22E4D00B">
            <w:pPr>
              <w:spacing w:before="0" w:after="0" w:line="336" w:lineRule="auto"/>
              <w:ind w:left="365"/>
              <w:jc w:val="both"/>
            </w:pPr>
            <w:r>
              <w:rPr>
                <w:rFonts w:ascii="Times New Roman" w:hAnsi="Times New Roman"/>
                <w:b w:val="0"/>
                <w:i w:val="0"/>
                <w:color w:val="000000"/>
                <w:sz w:val="24"/>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14:paraId="0F164D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55" w:type="dxa"/>
            <w:tcMar>
              <w:top w:w="50" w:type="dxa"/>
              <w:left w:w="100" w:type="dxa"/>
            </w:tcMar>
            <w:vAlign w:val="center"/>
          </w:tcPr>
          <w:p w14:paraId="5468E991">
            <w:pPr>
              <w:spacing w:before="0" w:after="0" w:line="336" w:lineRule="auto"/>
              <w:ind w:left="365"/>
              <w:jc w:val="center"/>
            </w:pPr>
            <w:r>
              <w:rPr>
                <w:rFonts w:ascii="Times New Roman" w:hAnsi="Times New Roman"/>
                <w:b w:val="0"/>
                <w:i w:val="0"/>
                <w:color w:val="000000"/>
                <w:sz w:val="24"/>
              </w:rPr>
              <w:t>1.8</w:t>
            </w:r>
          </w:p>
        </w:tc>
        <w:tc>
          <w:tcPr>
            <w:tcW w:w="11999" w:type="dxa"/>
            <w:tcMar>
              <w:top w:w="50" w:type="dxa"/>
              <w:left w:w="100" w:type="dxa"/>
            </w:tcMar>
            <w:vAlign w:val="center"/>
          </w:tcPr>
          <w:p w14:paraId="48F1F4FD">
            <w:pPr>
              <w:spacing w:before="0" w:after="0" w:line="336" w:lineRule="auto"/>
              <w:ind w:left="365"/>
              <w:jc w:val="both"/>
            </w:pPr>
            <w:r>
              <w:rPr>
                <w:rFonts w:ascii="Times New Roman" w:hAnsi="Times New Roman"/>
                <w:b w:val="0"/>
                <w:i w:val="0"/>
                <w:color w:val="000000"/>
                <w:sz w:val="24"/>
              </w:rPr>
              <w:t>Выделять существенные признаки строения и жизнедеятельности растений, бактерий, грибов, лишайников</w:t>
            </w:r>
          </w:p>
        </w:tc>
      </w:tr>
      <w:tr w14:paraId="0C3929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55" w:type="dxa"/>
            <w:tcMar>
              <w:top w:w="50" w:type="dxa"/>
              <w:left w:w="100" w:type="dxa"/>
            </w:tcMar>
            <w:vAlign w:val="center"/>
          </w:tcPr>
          <w:p w14:paraId="4D52ED86">
            <w:pPr>
              <w:spacing w:before="0" w:after="0" w:line="336" w:lineRule="auto"/>
              <w:ind w:left="365"/>
              <w:jc w:val="center"/>
            </w:pPr>
            <w:r>
              <w:rPr>
                <w:rFonts w:ascii="Times New Roman" w:hAnsi="Times New Roman"/>
                <w:b w:val="0"/>
                <w:i w:val="0"/>
                <w:color w:val="000000"/>
                <w:sz w:val="24"/>
              </w:rPr>
              <w:t>1.9</w:t>
            </w:r>
          </w:p>
        </w:tc>
        <w:tc>
          <w:tcPr>
            <w:tcW w:w="11999" w:type="dxa"/>
            <w:tcMar>
              <w:top w:w="50" w:type="dxa"/>
              <w:left w:w="100" w:type="dxa"/>
            </w:tcMar>
            <w:vAlign w:val="center"/>
          </w:tcPr>
          <w:p w14:paraId="7CBBF835">
            <w:pPr>
              <w:spacing w:before="0" w:after="0" w:line="336" w:lineRule="auto"/>
              <w:ind w:left="365"/>
              <w:jc w:val="both"/>
            </w:pPr>
            <w:r>
              <w:rPr>
                <w:rFonts w:ascii="Times New Roman" w:hAnsi="Times New Roman"/>
                <w:b w:val="0"/>
                <w:i w:val="0"/>
                <w:color w:val="000000"/>
                <w:sz w:val="24"/>
              </w:rPr>
              <w:t>Проводить описание и сравнивать между собой растения, грибы, лишайники, бактерии по заданному плану; делать выводы на основе сравнения</w:t>
            </w:r>
          </w:p>
        </w:tc>
      </w:tr>
      <w:tr w14:paraId="0F5E876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55" w:type="dxa"/>
            <w:tcMar>
              <w:top w:w="50" w:type="dxa"/>
              <w:left w:w="100" w:type="dxa"/>
            </w:tcMar>
            <w:vAlign w:val="center"/>
          </w:tcPr>
          <w:p w14:paraId="456EFFAF">
            <w:pPr>
              <w:spacing w:before="0" w:after="0" w:line="336" w:lineRule="auto"/>
              <w:ind w:left="365"/>
              <w:jc w:val="center"/>
            </w:pPr>
            <w:r>
              <w:rPr>
                <w:rFonts w:ascii="Times New Roman" w:hAnsi="Times New Roman"/>
                <w:b w:val="0"/>
                <w:i w:val="0"/>
                <w:color w:val="000000"/>
                <w:sz w:val="24"/>
              </w:rPr>
              <w:t>1.10</w:t>
            </w:r>
          </w:p>
        </w:tc>
        <w:tc>
          <w:tcPr>
            <w:tcW w:w="11999" w:type="dxa"/>
            <w:tcMar>
              <w:top w:w="50" w:type="dxa"/>
              <w:left w:w="100" w:type="dxa"/>
            </w:tcMar>
            <w:vAlign w:val="center"/>
          </w:tcPr>
          <w:p w14:paraId="2ED17261">
            <w:pPr>
              <w:spacing w:before="0" w:after="0" w:line="336" w:lineRule="auto"/>
              <w:ind w:left="365"/>
              <w:jc w:val="both"/>
            </w:pPr>
            <w:r>
              <w:rPr>
                <w:rFonts w:ascii="Times New Roman" w:hAnsi="Times New Roman"/>
                <w:b w:val="0"/>
                <w:i w:val="0"/>
                <w:color w:val="000000"/>
                <w:sz w:val="24"/>
              </w:rPr>
              <w:t>Описывать усложнение организации растений в ходе эволюции растительного мира на Земле</w:t>
            </w:r>
          </w:p>
        </w:tc>
      </w:tr>
      <w:tr w14:paraId="65D76E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55" w:type="dxa"/>
            <w:tcMar>
              <w:top w:w="50" w:type="dxa"/>
              <w:left w:w="100" w:type="dxa"/>
            </w:tcMar>
            <w:vAlign w:val="center"/>
          </w:tcPr>
          <w:p w14:paraId="7899AE94">
            <w:pPr>
              <w:spacing w:before="0" w:after="0" w:line="336" w:lineRule="auto"/>
              <w:ind w:left="365"/>
              <w:jc w:val="center"/>
            </w:pPr>
            <w:r>
              <w:rPr>
                <w:rFonts w:ascii="Times New Roman" w:hAnsi="Times New Roman"/>
                <w:b w:val="0"/>
                <w:i w:val="0"/>
                <w:color w:val="000000"/>
                <w:sz w:val="24"/>
              </w:rPr>
              <w:t>1.11</w:t>
            </w:r>
          </w:p>
        </w:tc>
        <w:tc>
          <w:tcPr>
            <w:tcW w:w="11999" w:type="dxa"/>
            <w:tcMar>
              <w:top w:w="50" w:type="dxa"/>
              <w:left w:w="100" w:type="dxa"/>
            </w:tcMar>
            <w:vAlign w:val="center"/>
          </w:tcPr>
          <w:p w14:paraId="6B141F2B">
            <w:pPr>
              <w:spacing w:before="0" w:after="0" w:line="336" w:lineRule="auto"/>
              <w:ind w:left="365"/>
              <w:jc w:val="both"/>
            </w:pPr>
            <w:r>
              <w:rPr>
                <w:rFonts w:ascii="Times New Roman" w:hAnsi="Times New Roman"/>
                <w:b w:val="0"/>
                <w:i w:val="0"/>
                <w:color w:val="000000"/>
                <w:sz w:val="24"/>
              </w:rPr>
              <w:t>Выявлять черты приспособленности растений к среде обитания, значение экологических факторов для растений</w:t>
            </w:r>
          </w:p>
        </w:tc>
      </w:tr>
      <w:tr w14:paraId="25494D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55" w:type="dxa"/>
            <w:tcMar>
              <w:top w:w="50" w:type="dxa"/>
              <w:left w:w="100" w:type="dxa"/>
            </w:tcMar>
            <w:vAlign w:val="center"/>
          </w:tcPr>
          <w:p w14:paraId="6D9D381C">
            <w:pPr>
              <w:spacing w:before="0" w:after="0" w:line="336" w:lineRule="auto"/>
              <w:ind w:left="365"/>
              <w:jc w:val="center"/>
            </w:pPr>
            <w:r>
              <w:rPr>
                <w:rFonts w:ascii="Times New Roman" w:hAnsi="Times New Roman"/>
                <w:b w:val="0"/>
                <w:i w:val="0"/>
                <w:color w:val="000000"/>
                <w:sz w:val="24"/>
              </w:rPr>
              <w:t>1.12</w:t>
            </w:r>
          </w:p>
        </w:tc>
        <w:tc>
          <w:tcPr>
            <w:tcW w:w="11999" w:type="dxa"/>
            <w:tcMar>
              <w:top w:w="50" w:type="dxa"/>
              <w:left w:w="100" w:type="dxa"/>
            </w:tcMar>
            <w:vAlign w:val="center"/>
          </w:tcPr>
          <w:p w14:paraId="6698952B">
            <w:pPr>
              <w:spacing w:before="0" w:after="0" w:line="336" w:lineRule="auto"/>
              <w:ind w:left="365"/>
              <w:jc w:val="both"/>
            </w:pPr>
            <w:r>
              <w:rPr>
                <w:rFonts w:ascii="Times New Roman" w:hAnsi="Times New Roman"/>
                <w:b w:val="0"/>
                <w:i w:val="0"/>
                <w:color w:val="000000"/>
                <w:sz w:val="24"/>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tc>
      </w:tr>
      <w:tr w14:paraId="04F768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55" w:type="dxa"/>
            <w:tcMar>
              <w:top w:w="50" w:type="dxa"/>
              <w:left w:w="100" w:type="dxa"/>
            </w:tcMar>
            <w:vAlign w:val="center"/>
          </w:tcPr>
          <w:p w14:paraId="7E8ACF7B">
            <w:pPr>
              <w:spacing w:before="0" w:after="0" w:line="336" w:lineRule="auto"/>
              <w:ind w:left="365"/>
              <w:jc w:val="center"/>
            </w:pPr>
            <w:r>
              <w:rPr>
                <w:rFonts w:ascii="Times New Roman" w:hAnsi="Times New Roman"/>
                <w:b w:val="0"/>
                <w:i w:val="0"/>
                <w:color w:val="000000"/>
                <w:sz w:val="24"/>
              </w:rPr>
              <w:t>1.13</w:t>
            </w:r>
          </w:p>
        </w:tc>
        <w:tc>
          <w:tcPr>
            <w:tcW w:w="11999" w:type="dxa"/>
            <w:tcMar>
              <w:top w:w="50" w:type="dxa"/>
              <w:left w:w="100" w:type="dxa"/>
            </w:tcMar>
            <w:vAlign w:val="center"/>
          </w:tcPr>
          <w:p w14:paraId="3C351BAB">
            <w:pPr>
              <w:spacing w:before="0" w:after="0" w:line="336" w:lineRule="auto"/>
              <w:ind w:left="365"/>
              <w:jc w:val="both"/>
            </w:pPr>
            <w:r>
              <w:rPr>
                <w:rFonts w:ascii="Times New Roman" w:hAnsi="Times New Roman"/>
                <w:b w:val="0"/>
                <w:i w:val="0"/>
                <w:color w:val="000000"/>
                <w:sz w:val="24"/>
              </w:rPr>
              <w:t>Приводить примеры культурных растений и их значение в жизни человека; понимать причины и знать меры охраны растительного мира Земли</w:t>
            </w:r>
          </w:p>
        </w:tc>
      </w:tr>
      <w:tr w14:paraId="7699F8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55" w:type="dxa"/>
            <w:tcMar>
              <w:top w:w="50" w:type="dxa"/>
              <w:left w:w="100" w:type="dxa"/>
            </w:tcMar>
            <w:vAlign w:val="center"/>
          </w:tcPr>
          <w:p w14:paraId="049A4393">
            <w:pPr>
              <w:spacing w:before="0" w:after="0" w:line="336" w:lineRule="auto"/>
              <w:ind w:left="365"/>
              <w:jc w:val="center"/>
            </w:pPr>
            <w:r>
              <w:rPr>
                <w:rFonts w:ascii="Times New Roman" w:hAnsi="Times New Roman"/>
                <w:b w:val="0"/>
                <w:i w:val="0"/>
                <w:color w:val="000000"/>
                <w:sz w:val="24"/>
              </w:rPr>
              <w:t>1.14</w:t>
            </w:r>
          </w:p>
        </w:tc>
        <w:tc>
          <w:tcPr>
            <w:tcW w:w="11999" w:type="dxa"/>
            <w:tcMar>
              <w:top w:w="50" w:type="dxa"/>
              <w:left w:w="100" w:type="dxa"/>
            </w:tcMar>
            <w:vAlign w:val="center"/>
          </w:tcPr>
          <w:p w14:paraId="129F71BC">
            <w:pPr>
              <w:spacing w:before="0" w:after="0" w:line="336" w:lineRule="auto"/>
              <w:ind w:left="365"/>
              <w:jc w:val="both"/>
            </w:pPr>
            <w:r>
              <w:rPr>
                <w:rFonts w:ascii="Times New Roman" w:hAnsi="Times New Roman"/>
                <w:b w:val="0"/>
                <w:i w:val="0"/>
                <w:color w:val="000000"/>
                <w:sz w:val="24"/>
              </w:rPr>
              <w:t>Раскрывать роль растений, грибов, лишайников, бактерий в природных сообществах, в хозяйственной деятельности человека и его повседневной жизни</w:t>
            </w:r>
          </w:p>
        </w:tc>
      </w:tr>
      <w:tr w14:paraId="674897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55" w:type="dxa"/>
            <w:tcMar>
              <w:top w:w="50" w:type="dxa"/>
              <w:left w:w="100" w:type="dxa"/>
            </w:tcMar>
            <w:vAlign w:val="center"/>
          </w:tcPr>
          <w:p w14:paraId="2C23209A">
            <w:pPr>
              <w:spacing w:before="0" w:after="0" w:line="336" w:lineRule="auto"/>
              <w:ind w:left="365"/>
              <w:jc w:val="center"/>
            </w:pPr>
            <w:r>
              <w:rPr>
                <w:rFonts w:ascii="Times New Roman" w:hAnsi="Times New Roman"/>
                <w:b w:val="0"/>
                <w:i w:val="0"/>
                <w:color w:val="000000"/>
                <w:sz w:val="24"/>
              </w:rPr>
              <w:t>1.15</w:t>
            </w:r>
          </w:p>
        </w:tc>
        <w:tc>
          <w:tcPr>
            <w:tcW w:w="11999" w:type="dxa"/>
            <w:tcMar>
              <w:top w:w="50" w:type="dxa"/>
              <w:left w:w="100" w:type="dxa"/>
            </w:tcMar>
            <w:vAlign w:val="center"/>
          </w:tcPr>
          <w:p w14:paraId="719BFB1E">
            <w:pPr>
              <w:spacing w:before="0" w:after="0" w:line="336" w:lineRule="auto"/>
              <w:ind w:left="365"/>
              <w:jc w:val="both"/>
            </w:pPr>
            <w:r>
              <w:rPr>
                <w:rFonts w:ascii="Times New Roman" w:hAnsi="Times New Roman"/>
                <w:b w:val="0"/>
                <w:i w:val="0"/>
                <w:color w:val="000000"/>
                <w:sz w:val="24"/>
              </w:rPr>
              <w:t>Демонстрировать на конкретных примерах связь знаний биологии со знаниями по математике, физике, географии, технологии, литературе, технологии, предметам гуманитарного цикла, с различными видами искусства</w:t>
            </w:r>
          </w:p>
        </w:tc>
      </w:tr>
      <w:tr w14:paraId="13ABD5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55" w:type="dxa"/>
            <w:tcMar>
              <w:top w:w="50" w:type="dxa"/>
              <w:left w:w="100" w:type="dxa"/>
            </w:tcMar>
            <w:vAlign w:val="center"/>
          </w:tcPr>
          <w:p w14:paraId="544A43CE">
            <w:pPr>
              <w:spacing w:before="0" w:after="0" w:line="336" w:lineRule="auto"/>
              <w:ind w:left="365"/>
              <w:jc w:val="center"/>
            </w:pPr>
            <w:r>
              <w:rPr>
                <w:rFonts w:ascii="Times New Roman" w:hAnsi="Times New Roman"/>
                <w:b w:val="0"/>
                <w:i w:val="0"/>
                <w:color w:val="000000"/>
                <w:sz w:val="24"/>
              </w:rPr>
              <w:t>1.16</w:t>
            </w:r>
          </w:p>
        </w:tc>
        <w:tc>
          <w:tcPr>
            <w:tcW w:w="11999" w:type="dxa"/>
            <w:tcMar>
              <w:top w:w="50" w:type="dxa"/>
              <w:left w:w="100" w:type="dxa"/>
            </w:tcMar>
            <w:vAlign w:val="center"/>
          </w:tcPr>
          <w:p w14:paraId="6B4707D7">
            <w:pPr>
              <w:spacing w:before="0" w:after="0" w:line="336" w:lineRule="auto"/>
              <w:ind w:left="365"/>
              <w:jc w:val="both"/>
            </w:pPr>
            <w:r>
              <w:rPr>
                <w:rFonts w:ascii="Times New Roman" w:hAnsi="Times New Roman"/>
                <w:b w:val="0"/>
                <w:i w:val="0"/>
                <w:color w:val="000000"/>
                <w:sz w:val="24"/>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tc>
      </w:tr>
      <w:tr w14:paraId="62C1C2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55" w:type="dxa"/>
            <w:tcMar>
              <w:top w:w="50" w:type="dxa"/>
              <w:left w:w="100" w:type="dxa"/>
            </w:tcMar>
            <w:vAlign w:val="center"/>
          </w:tcPr>
          <w:p w14:paraId="1B0E61D7">
            <w:pPr>
              <w:spacing w:before="0" w:after="0" w:line="336" w:lineRule="auto"/>
              <w:ind w:left="365"/>
              <w:jc w:val="center"/>
            </w:pPr>
            <w:r>
              <w:rPr>
                <w:rFonts w:ascii="Times New Roman" w:hAnsi="Times New Roman"/>
                <w:b w:val="0"/>
                <w:i w:val="0"/>
                <w:color w:val="000000"/>
                <w:sz w:val="24"/>
              </w:rPr>
              <w:t>1.17</w:t>
            </w:r>
          </w:p>
        </w:tc>
        <w:tc>
          <w:tcPr>
            <w:tcW w:w="11999" w:type="dxa"/>
            <w:tcMar>
              <w:top w:w="50" w:type="dxa"/>
              <w:left w:w="100" w:type="dxa"/>
            </w:tcMar>
            <w:vAlign w:val="center"/>
          </w:tcPr>
          <w:p w14:paraId="56181664">
            <w:pPr>
              <w:spacing w:before="0" w:after="0" w:line="336" w:lineRule="auto"/>
              <w:ind w:left="365"/>
              <w:jc w:val="both"/>
            </w:pPr>
            <w:r>
              <w:rPr>
                <w:rFonts w:ascii="Times New Roman" w:hAnsi="Times New Roman"/>
                <w:b w:val="0"/>
                <w:i w:val="0"/>
                <w:color w:val="000000"/>
                <w:sz w:val="24"/>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14:paraId="4136A3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55" w:type="dxa"/>
            <w:tcMar>
              <w:top w:w="50" w:type="dxa"/>
              <w:left w:w="100" w:type="dxa"/>
            </w:tcMar>
            <w:vAlign w:val="center"/>
          </w:tcPr>
          <w:p w14:paraId="5799F320">
            <w:pPr>
              <w:spacing w:before="0" w:after="0" w:line="336" w:lineRule="auto"/>
              <w:ind w:left="365"/>
              <w:jc w:val="center"/>
            </w:pPr>
            <w:r>
              <w:rPr>
                <w:rFonts w:ascii="Times New Roman" w:hAnsi="Times New Roman"/>
                <w:b w:val="0"/>
                <w:i w:val="0"/>
                <w:color w:val="000000"/>
                <w:sz w:val="24"/>
              </w:rPr>
              <w:t>1.18</w:t>
            </w:r>
          </w:p>
        </w:tc>
        <w:tc>
          <w:tcPr>
            <w:tcW w:w="11999" w:type="dxa"/>
            <w:tcMar>
              <w:top w:w="50" w:type="dxa"/>
              <w:left w:w="100" w:type="dxa"/>
            </w:tcMar>
            <w:vAlign w:val="center"/>
          </w:tcPr>
          <w:p w14:paraId="7CB175F7">
            <w:pPr>
              <w:spacing w:before="0" w:after="0" w:line="336" w:lineRule="auto"/>
              <w:ind w:left="365"/>
              <w:jc w:val="both"/>
            </w:pPr>
            <w:r>
              <w:rPr>
                <w:rFonts w:ascii="Times New Roman" w:hAnsi="Times New Roman"/>
                <w:b w:val="0"/>
                <w:i w:val="0"/>
                <w:color w:val="000000"/>
                <w:sz w:val="24"/>
              </w:rPr>
              <w:t>Владеть приёмами работы с биологической информацией: формулировать основания для извлечения и обобщения информации из нескольких (2 – 3) источников; преобразовывать информацию из одной знаковой системы в другую</w:t>
            </w:r>
          </w:p>
        </w:tc>
      </w:tr>
      <w:tr w14:paraId="53BED9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55" w:type="dxa"/>
            <w:tcMar>
              <w:top w:w="50" w:type="dxa"/>
              <w:left w:w="100" w:type="dxa"/>
            </w:tcMar>
            <w:vAlign w:val="center"/>
          </w:tcPr>
          <w:p w14:paraId="509A2E7D">
            <w:pPr>
              <w:spacing w:before="0" w:after="0" w:line="336" w:lineRule="auto"/>
              <w:ind w:left="365"/>
              <w:jc w:val="center"/>
            </w:pPr>
            <w:r>
              <w:rPr>
                <w:rFonts w:ascii="Times New Roman" w:hAnsi="Times New Roman"/>
                <w:b w:val="0"/>
                <w:i w:val="0"/>
                <w:color w:val="000000"/>
                <w:sz w:val="24"/>
              </w:rPr>
              <w:t>1.19</w:t>
            </w:r>
          </w:p>
        </w:tc>
        <w:tc>
          <w:tcPr>
            <w:tcW w:w="11999" w:type="dxa"/>
            <w:tcMar>
              <w:top w:w="50" w:type="dxa"/>
              <w:left w:w="100" w:type="dxa"/>
            </w:tcMar>
            <w:vAlign w:val="center"/>
          </w:tcPr>
          <w:p w14:paraId="61F1CF61">
            <w:pPr>
              <w:spacing w:before="0" w:after="0" w:line="336" w:lineRule="auto"/>
              <w:ind w:left="365"/>
              <w:jc w:val="both"/>
            </w:pPr>
            <w:r>
              <w:rPr>
                <w:rFonts w:ascii="Times New Roman" w:hAnsi="Times New Roman"/>
                <w:b w:val="0"/>
                <w:i w:val="0"/>
                <w:color w:val="000000"/>
                <w:sz w:val="24"/>
              </w:rPr>
              <w:t>Создавать письменные и устные сообщения, грамотно используя понятийный аппарат изучаемого раздела биологии, сопровождать выступление презентацией с учётом особенностей аудитории сверстников</w:t>
            </w:r>
          </w:p>
        </w:tc>
      </w:tr>
    </w:tbl>
    <w:p w14:paraId="242FAE75">
      <w:pPr>
        <w:spacing w:before="0" w:after="0"/>
        <w:ind w:left="120"/>
        <w:jc w:val="left"/>
      </w:pPr>
    </w:p>
    <w:p w14:paraId="6A946979">
      <w:pPr>
        <w:spacing w:before="199" w:after="199"/>
        <w:ind w:left="120"/>
        <w:jc w:val="left"/>
      </w:pPr>
      <w:r>
        <w:rPr>
          <w:rFonts w:ascii="Times New Roman" w:hAnsi="Times New Roman"/>
          <w:b/>
          <w:i w:val="0"/>
          <w:color w:val="000000"/>
          <w:sz w:val="28"/>
        </w:rPr>
        <w:t>8 КЛАСС</w:t>
      </w:r>
    </w:p>
    <w:p w14:paraId="7B639F4E">
      <w:pPr>
        <w:spacing w:before="0" w:after="0"/>
        <w:ind w:left="120"/>
        <w:jc w:val="left"/>
      </w:pPr>
    </w:p>
    <w:tbl>
      <w:tblPr>
        <w:tblStyle w:val="7"/>
        <w:tblW w:w="0" w:type="auto"/>
        <w:tblCellSpacing w:w="0" w:type="dxa"/>
        <w:tblInd w:w="183"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476"/>
        <w:gridCol w:w="6860"/>
      </w:tblGrid>
      <w:tr w14:paraId="1C6A32A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023" w:type="dxa"/>
            <w:tcMar>
              <w:top w:w="50" w:type="dxa"/>
              <w:left w:w="100" w:type="dxa"/>
            </w:tcMar>
            <w:vAlign w:val="center"/>
          </w:tcPr>
          <w:p w14:paraId="641ABD16">
            <w:pPr>
              <w:spacing w:before="0" w:after="0"/>
              <w:ind w:left="272"/>
              <w:jc w:val="left"/>
            </w:pPr>
            <w:r>
              <w:rPr>
                <w:rFonts w:ascii="Times New Roman" w:hAnsi="Times New Roman"/>
                <w:b/>
                <w:i w:val="0"/>
                <w:color w:val="000000"/>
                <w:sz w:val="24"/>
              </w:rPr>
              <w:t xml:space="preserve"> Код проверяемого результата </w:t>
            </w:r>
          </w:p>
        </w:tc>
        <w:tc>
          <w:tcPr>
            <w:tcW w:w="11735" w:type="dxa"/>
            <w:tcMar>
              <w:top w:w="50" w:type="dxa"/>
              <w:left w:w="100" w:type="dxa"/>
            </w:tcMar>
            <w:vAlign w:val="center"/>
          </w:tcPr>
          <w:p w14:paraId="56A0DF19">
            <w:pPr>
              <w:spacing w:before="0" w:after="0"/>
              <w:ind w:left="272"/>
              <w:jc w:val="left"/>
            </w:pPr>
            <w:r>
              <w:rPr>
                <w:rFonts w:ascii="Times New Roman" w:hAnsi="Times New Roman"/>
                <w:b/>
                <w:i w:val="0"/>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14:paraId="20727B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023" w:type="dxa"/>
            <w:tcMar>
              <w:top w:w="50" w:type="dxa"/>
              <w:left w:w="100" w:type="dxa"/>
            </w:tcMar>
            <w:vAlign w:val="center"/>
          </w:tcPr>
          <w:p w14:paraId="5B444DD6">
            <w:pPr>
              <w:spacing w:before="0" w:after="0" w:line="336" w:lineRule="auto"/>
              <w:ind w:left="365"/>
              <w:jc w:val="center"/>
            </w:pPr>
          </w:p>
        </w:tc>
        <w:tc>
          <w:tcPr>
            <w:tcW w:w="11735" w:type="dxa"/>
            <w:tcMar>
              <w:top w:w="50" w:type="dxa"/>
              <w:left w:w="100" w:type="dxa"/>
            </w:tcMar>
            <w:vAlign w:val="center"/>
          </w:tcPr>
          <w:p w14:paraId="37F782F7">
            <w:pPr>
              <w:spacing w:before="0" w:after="0" w:line="336" w:lineRule="auto"/>
              <w:ind w:left="365"/>
              <w:jc w:val="center"/>
            </w:pPr>
          </w:p>
        </w:tc>
      </w:tr>
      <w:tr w14:paraId="4AD2A1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023" w:type="dxa"/>
            <w:tcMar>
              <w:top w:w="50" w:type="dxa"/>
              <w:left w:w="100" w:type="dxa"/>
            </w:tcMar>
            <w:vAlign w:val="center"/>
          </w:tcPr>
          <w:p w14:paraId="0239D99A">
            <w:pPr>
              <w:spacing w:before="0" w:after="0" w:line="336" w:lineRule="auto"/>
              <w:ind w:left="365"/>
              <w:jc w:val="center"/>
            </w:pPr>
            <w:r>
              <w:rPr>
                <w:rFonts w:ascii="Times New Roman" w:hAnsi="Times New Roman"/>
                <w:b w:val="0"/>
                <w:i w:val="0"/>
                <w:color w:val="000000"/>
                <w:sz w:val="24"/>
              </w:rPr>
              <w:t>1</w:t>
            </w:r>
          </w:p>
        </w:tc>
        <w:tc>
          <w:tcPr>
            <w:tcW w:w="11735" w:type="dxa"/>
            <w:tcMar>
              <w:top w:w="50" w:type="dxa"/>
              <w:left w:w="100" w:type="dxa"/>
            </w:tcMar>
            <w:vAlign w:val="center"/>
          </w:tcPr>
          <w:p w14:paraId="3B34BE62">
            <w:pPr>
              <w:spacing w:before="0" w:after="0" w:line="336" w:lineRule="auto"/>
              <w:ind w:left="365"/>
              <w:jc w:val="both"/>
            </w:pPr>
            <w:r>
              <w:rPr>
                <w:rFonts w:ascii="Times New Roman" w:hAnsi="Times New Roman"/>
                <w:b w:val="0"/>
                <w:i w:val="0"/>
                <w:color w:val="000000"/>
                <w:sz w:val="24"/>
              </w:rPr>
              <w:t>Животный организм</w:t>
            </w:r>
          </w:p>
        </w:tc>
      </w:tr>
      <w:tr w14:paraId="3D7C3D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023" w:type="dxa"/>
            <w:tcMar>
              <w:top w:w="50" w:type="dxa"/>
              <w:left w:w="100" w:type="dxa"/>
            </w:tcMar>
            <w:vAlign w:val="center"/>
          </w:tcPr>
          <w:p w14:paraId="6C3E3887">
            <w:pPr>
              <w:spacing w:before="0" w:after="0" w:line="336" w:lineRule="auto"/>
              <w:ind w:left="365"/>
              <w:jc w:val="center"/>
            </w:pPr>
            <w:r>
              <w:rPr>
                <w:rFonts w:ascii="Times New Roman" w:hAnsi="Times New Roman"/>
                <w:b w:val="0"/>
                <w:i w:val="0"/>
                <w:color w:val="000000"/>
                <w:sz w:val="24"/>
              </w:rPr>
              <w:t>1.1</w:t>
            </w:r>
          </w:p>
        </w:tc>
        <w:tc>
          <w:tcPr>
            <w:tcW w:w="11735" w:type="dxa"/>
            <w:tcMar>
              <w:top w:w="50" w:type="dxa"/>
              <w:left w:w="100" w:type="dxa"/>
            </w:tcMar>
            <w:vAlign w:val="center"/>
          </w:tcPr>
          <w:p w14:paraId="6A6134E5">
            <w:pPr>
              <w:spacing w:before="0" w:after="0" w:line="336" w:lineRule="auto"/>
              <w:ind w:left="365"/>
              <w:jc w:val="both"/>
            </w:pPr>
            <w:r>
              <w:rPr>
                <w:rFonts w:ascii="Times New Roman" w:hAnsi="Times New Roman"/>
                <w:b w:val="0"/>
                <w:i w:val="0"/>
                <w:color w:val="000000"/>
                <w:sz w:val="24"/>
              </w:rPr>
              <w:t>Характеризовать зоологию как биологическую науку, её разделы и связь с другими науками и техникой</w:t>
            </w:r>
          </w:p>
        </w:tc>
      </w:tr>
      <w:tr w14:paraId="45CA96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023" w:type="dxa"/>
            <w:tcMar>
              <w:top w:w="50" w:type="dxa"/>
              <w:left w:w="100" w:type="dxa"/>
            </w:tcMar>
            <w:vAlign w:val="center"/>
          </w:tcPr>
          <w:p w14:paraId="791654DF">
            <w:pPr>
              <w:spacing w:before="0" w:after="0" w:line="336" w:lineRule="auto"/>
              <w:ind w:left="365"/>
              <w:jc w:val="center"/>
            </w:pPr>
            <w:r>
              <w:rPr>
                <w:rFonts w:ascii="Times New Roman" w:hAnsi="Times New Roman"/>
                <w:b w:val="0"/>
                <w:i w:val="0"/>
                <w:color w:val="000000"/>
                <w:sz w:val="24"/>
              </w:rPr>
              <w:t>1.2</w:t>
            </w:r>
          </w:p>
        </w:tc>
        <w:tc>
          <w:tcPr>
            <w:tcW w:w="11735" w:type="dxa"/>
            <w:tcMar>
              <w:top w:w="50" w:type="dxa"/>
              <w:left w:w="100" w:type="dxa"/>
            </w:tcMar>
            <w:vAlign w:val="center"/>
          </w:tcPr>
          <w:p w14:paraId="486F28CA">
            <w:pPr>
              <w:spacing w:before="0" w:after="0" w:line="336" w:lineRule="auto"/>
              <w:ind w:left="365"/>
              <w:jc w:val="both"/>
            </w:pPr>
            <w:r>
              <w:rPr>
                <w:rFonts w:ascii="Times New Roman" w:hAnsi="Times New Roman"/>
                <w:b w:val="0"/>
                <w:i w:val="0"/>
                <w:color w:val="000000"/>
                <w:sz w:val="24"/>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tc>
      </w:tr>
      <w:tr w14:paraId="329BA4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023" w:type="dxa"/>
            <w:tcMar>
              <w:top w:w="50" w:type="dxa"/>
              <w:left w:w="100" w:type="dxa"/>
            </w:tcMar>
            <w:vAlign w:val="center"/>
          </w:tcPr>
          <w:p w14:paraId="5254AEAF">
            <w:pPr>
              <w:spacing w:before="0" w:after="0" w:line="336" w:lineRule="auto"/>
              <w:ind w:left="365"/>
              <w:jc w:val="center"/>
            </w:pPr>
            <w:r>
              <w:rPr>
                <w:rFonts w:ascii="Times New Roman" w:hAnsi="Times New Roman"/>
                <w:b w:val="0"/>
                <w:i w:val="0"/>
                <w:color w:val="000000"/>
                <w:sz w:val="24"/>
              </w:rPr>
              <w:t>1.3</w:t>
            </w:r>
          </w:p>
        </w:tc>
        <w:tc>
          <w:tcPr>
            <w:tcW w:w="11735" w:type="dxa"/>
            <w:tcMar>
              <w:top w:w="50" w:type="dxa"/>
              <w:left w:w="100" w:type="dxa"/>
            </w:tcMar>
            <w:vAlign w:val="center"/>
          </w:tcPr>
          <w:p w14:paraId="76324F41">
            <w:pPr>
              <w:spacing w:before="0" w:after="0" w:line="336" w:lineRule="auto"/>
              <w:ind w:left="365"/>
              <w:jc w:val="both"/>
            </w:pPr>
            <w:r>
              <w:rPr>
                <w:rFonts w:ascii="Times New Roman" w:hAnsi="Times New Roman"/>
                <w:b w:val="0"/>
                <w:i w:val="0"/>
                <w:color w:val="000000"/>
                <w:sz w:val="24"/>
              </w:rPr>
              <w:t>Приводить примеры вклада российских (в том числе: А.О. Ковалевский, К.И. Скрябин) и зарубежных (в том числе: А. Левенгук, Ж. Кювье, Э. Геккель) учёных в развитие наук о животных</w:t>
            </w:r>
          </w:p>
        </w:tc>
      </w:tr>
      <w:tr w14:paraId="3FAAE6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023" w:type="dxa"/>
            <w:tcMar>
              <w:top w:w="50" w:type="dxa"/>
              <w:left w:w="100" w:type="dxa"/>
            </w:tcMar>
            <w:vAlign w:val="center"/>
          </w:tcPr>
          <w:p w14:paraId="5617707C">
            <w:pPr>
              <w:spacing w:before="0" w:after="0" w:line="336" w:lineRule="auto"/>
              <w:ind w:left="365"/>
              <w:jc w:val="center"/>
            </w:pPr>
            <w:r>
              <w:rPr>
                <w:rFonts w:ascii="Times New Roman" w:hAnsi="Times New Roman"/>
                <w:b w:val="0"/>
                <w:i w:val="0"/>
                <w:color w:val="000000"/>
                <w:sz w:val="24"/>
              </w:rPr>
              <w:t>1.4</w:t>
            </w:r>
          </w:p>
        </w:tc>
        <w:tc>
          <w:tcPr>
            <w:tcW w:w="11735" w:type="dxa"/>
            <w:tcMar>
              <w:top w:w="50" w:type="dxa"/>
              <w:left w:w="100" w:type="dxa"/>
            </w:tcMar>
            <w:vAlign w:val="center"/>
          </w:tcPr>
          <w:p w14:paraId="4F3B9CA8">
            <w:pPr>
              <w:spacing w:before="0" w:after="0" w:line="336" w:lineRule="auto"/>
              <w:ind w:left="365"/>
              <w:jc w:val="both"/>
            </w:pPr>
            <w:r>
              <w:rPr>
                <w:rFonts w:ascii="Times New Roman" w:hAnsi="Times New Roman"/>
                <w:b w:val="0"/>
                <w:i w:val="0"/>
                <w:color w:val="000000"/>
                <w:spacing w:val="-2"/>
                <w:sz w:val="24"/>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tc>
      </w:tr>
      <w:tr w14:paraId="4C0666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023" w:type="dxa"/>
            <w:tcMar>
              <w:top w:w="50" w:type="dxa"/>
              <w:left w:w="100" w:type="dxa"/>
            </w:tcMar>
            <w:vAlign w:val="center"/>
          </w:tcPr>
          <w:p w14:paraId="0A6960CA">
            <w:pPr>
              <w:spacing w:before="0" w:after="0" w:line="336" w:lineRule="auto"/>
              <w:ind w:left="365"/>
              <w:jc w:val="center"/>
            </w:pPr>
            <w:r>
              <w:rPr>
                <w:rFonts w:ascii="Times New Roman" w:hAnsi="Times New Roman"/>
                <w:b w:val="0"/>
                <w:i w:val="0"/>
                <w:color w:val="000000"/>
                <w:sz w:val="24"/>
              </w:rPr>
              <w:t>1.5</w:t>
            </w:r>
          </w:p>
        </w:tc>
        <w:tc>
          <w:tcPr>
            <w:tcW w:w="11735" w:type="dxa"/>
            <w:tcMar>
              <w:top w:w="50" w:type="dxa"/>
              <w:left w:w="100" w:type="dxa"/>
            </w:tcMar>
            <w:vAlign w:val="center"/>
          </w:tcPr>
          <w:p w14:paraId="0FBDC5F4">
            <w:pPr>
              <w:spacing w:before="0" w:after="0" w:line="336" w:lineRule="auto"/>
              <w:ind w:left="365"/>
              <w:jc w:val="both"/>
            </w:pPr>
            <w:r>
              <w:rPr>
                <w:rFonts w:ascii="Times New Roman" w:hAnsi="Times New Roman"/>
                <w:b w:val="0"/>
                <w:i w:val="0"/>
                <w:color w:val="000000"/>
                <w:spacing w:val="-4"/>
                <w:sz w:val="24"/>
              </w:rPr>
              <w:t>Раскрывать общие признаки животных, уровни организации животного организма: клетки, ткани, органы, системы органов, организм</w:t>
            </w:r>
          </w:p>
        </w:tc>
      </w:tr>
      <w:tr w14:paraId="1EC64E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023" w:type="dxa"/>
            <w:tcMar>
              <w:top w:w="50" w:type="dxa"/>
              <w:left w:w="100" w:type="dxa"/>
            </w:tcMar>
            <w:vAlign w:val="center"/>
          </w:tcPr>
          <w:p w14:paraId="711913D4">
            <w:pPr>
              <w:spacing w:before="0" w:after="0" w:line="336" w:lineRule="auto"/>
              <w:ind w:left="365"/>
              <w:jc w:val="center"/>
            </w:pPr>
            <w:r>
              <w:rPr>
                <w:rFonts w:ascii="Times New Roman" w:hAnsi="Times New Roman"/>
                <w:b w:val="0"/>
                <w:i w:val="0"/>
                <w:color w:val="000000"/>
                <w:sz w:val="24"/>
              </w:rPr>
              <w:t>1.6</w:t>
            </w:r>
          </w:p>
        </w:tc>
        <w:tc>
          <w:tcPr>
            <w:tcW w:w="11735" w:type="dxa"/>
            <w:tcMar>
              <w:top w:w="50" w:type="dxa"/>
              <w:left w:w="100" w:type="dxa"/>
            </w:tcMar>
            <w:vAlign w:val="center"/>
          </w:tcPr>
          <w:p w14:paraId="05820266">
            <w:pPr>
              <w:spacing w:before="0" w:after="0" w:line="336" w:lineRule="auto"/>
              <w:ind w:left="365"/>
              <w:jc w:val="both"/>
            </w:pPr>
            <w:r>
              <w:rPr>
                <w:rFonts w:ascii="Times New Roman" w:hAnsi="Times New Roman"/>
                <w:b w:val="0"/>
                <w:i w:val="0"/>
                <w:color w:val="000000"/>
                <w:sz w:val="24"/>
              </w:rPr>
              <w:t>Сравнивать животные ткани и органы животных между собой</w:t>
            </w:r>
          </w:p>
        </w:tc>
      </w:tr>
      <w:tr w14:paraId="0AC01D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023" w:type="dxa"/>
            <w:tcMar>
              <w:top w:w="50" w:type="dxa"/>
              <w:left w:w="100" w:type="dxa"/>
            </w:tcMar>
            <w:vAlign w:val="center"/>
          </w:tcPr>
          <w:p w14:paraId="1065FC7F">
            <w:pPr>
              <w:spacing w:before="0" w:after="0" w:line="336" w:lineRule="auto"/>
              <w:ind w:left="365"/>
              <w:jc w:val="center"/>
            </w:pPr>
            <w:r>
              <w:rPr>
                <w:rFonts w:ascii="Times New Roman" w:hAnsi="Times New Roman"/>
                <w:b w:val="0"/>
                <w:i w:val="0"/>
                <w:color w:val="000000"/>
                <w:sz w:val="24"/>
              </w:rPr>
              <w:t>1.7</w:t>
            </w:r>
          </w:p>
        </w:tc>
        <w:tc>
          <w:tcPr>
            <w:tcW w:w="11735" w:type="dxa"/>
            <w:tcMar>
              <w:top w:w="50" w:type="dxa"/>
              <w:left w:w="100" w:type="dxa"/>
            </w:tcMar>
            <w:vAlign w:val="center"/>
          </w:tcPr>
          <w:p w14:paraId="6F18328C">
            <w:pPr>
              <w:spacing w:before="0" w:after="0" w:line="336" w:lineRule="auto"/>
              <w:ind w:left="365"/>
              <w:jc w:val="both"/>
            </w:pPr>
            <w:r>
              <w:rPr>
                <w:rFonts w:ascii="Times New Roman" w:hAnsi="Times New Roman"/>
                <w:b w:val="0"/>
                <w:i w:val="0"/>
                <w:color w:val="000000"/>
                <w:sz w:val="24"/>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tc>
      </w:tr>
      <w:tr w14:paraId="0F70AD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023" w:type="dxa"/>
            <w:tcMar>
              <w:top w:w="50" w:type="dxa"/>
              <w:left w:w="100" w:type="dxa"/>
            </w:tcMar>
            <w:vAlign w:val="center"/>
          </w:tcPr>
          <w:p w14:paraId="3A215B36">
            <w:pPr>
              <w:spacing w:before="0" w:after="0" w:line="336" w:lineRule="auto"/>
              <w:ind w:left="365"/>
              <w:jc w:val="center"/>
            </w:pPr>
            <w:r>
              <w:rPr>
                <w:rFonts w:ascii="Times New Roman" w:hAnsi="Times New Roman"/>
                <w:b w:val="0"/>
                <w:i w:val="0"/>
                <w:color w:val="000000"/>
                <w:sz w:val="24"/>
              </w:rPr>
              <w:t>1.8</w:t>
            </w:r>
          </w:p>
        </w:tc>
        <w:tc>
          <w:tcPr>
            <w:tcW w:w="11735" w:type="dxa"/>
            <w:tcMar>
              <w:top w:w="50" w:type="dxa"/>
              <w:left w:w="100" w:type="dxa"/>
            </w:tcMar>
            <w:vAlign w:val="center"/>
          </w:tcPr>
          <w:p w14:paraId="4AB6E7DA">
            <w:pPr>
              <w:spacing w:before="0" w:after="0" w:line="336" w:lineRule="auto"/>
              <w:ind w:left="365"/>
              <w:jc w:val="both"/>
            </w:pPr>
            <w:r>
              <w:rPr>
                <w:rFonts w:ascii="Times New Roman" w:hAnsi="Times New Roman"/>
                <w:b w:val="0"/>
                <w:i w:val="0"/>
                <w:color w:val="000000"/>
                <w:sz w:val="24"/>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tc>
      </w:tr>
      <w:tr w14:paraId="794B036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023" w:type="dxa"/>
            <w:tcMar>
              <w:top w:w="50" w:type="dxa"/>
              <w:left w:w="100" w:type="dxa"/>
            </w:tcMar>
            <w:vAlign w:val="center"/>
          </w:tcPr>
          <w:p w14:paraId="79DCE734">
            <w:pPr>
              <w:spacing w:before="0" w:after="0" w:line="336" w:lineRule="auto"/>
              <w:ind w:left="365"/>
              <w:jc w:val="center"/>
            </w:pPr>
            <w:r>
              <w:rPr>
                <w:rFonts w:ascii="Times New Roman" w:hAnsi="Times New Roman"/>
                <w:b w:val="0"/>
                <w:i w:val="0"/>
                <w:color w:val="000000"/>
                <w:sz w:val="24"/>
              </w:rPr>
              <w:t>1.9</w:t>
            </w:r>
          </w:p>
        </w:tc>
        <w:tc>
          <w:tcPr>
            <w:tcW w:w="11735" w:type="dxa"/>
            <w:tcMar>
              <w:top w:w="50" w:type="dxa"/>
              <w:left w:w="100" w:type="dxa"/>
            </w:tcMar>
            <w:vAlign w:val="center"/>
          </w:tcPr>
          <w:p w14:paraId="344A7E9B">
            <w:pPr>
              <w:spacing w:before="0" w:after="0" w:line="336" w:lineRule="auto"/>
              <w:ind w:left="365"/>
              <w:jc w:val="both"/>
            </w:pPr>
            <w:r>
              <w:rPr>
                <w:rFonts w:ascii="Times New Roman" w:hAnsi="Times New Roman"/>
                <w:b w:val="0"/>
                <w:i w:val="0"/>
                <w:color w:val="000000"/>
                <w:sz w:val="24"/>
              </w:rPr>
              <w:t>Выявлять причинно-следственные связи между строением, жизнедеятельностью и средой обитания животных изучаемых систематических групп</w:t>
            </w:r>
          </w:p>
        </w:tc>
      </w:tr>
      <w:tr w14:paraId="11F761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023" w:type="dxa"/>
            <w:tcMar>
              <w:top w:w="50" w:type="dxa"/>
              <w:left w:w="100" w:type="dxa"/>
            </w:tcMar>
            <w:vAlign w:val="center"/>
          </w:tcPr>
          <w:p w14:paraId="4E3385E9">
            <w:pPr>
              <w:spacing w:before="0" w:after="0" w:line="336" w:lineRule="auto"/>
              <w:ind w:left="365"/>
              <w:jc w:val="center"/>
            </w:pPr>
            <w:r>
              <w:rPr>
                <w:rFonts w:ascii="Times New Roman" w:hAnsi="Times New Roman"/>
                <w:b w:val="0"/>
                <w:i w:val="0"/>
                <w:color w:val="000000"/>
                <w:sz w:val="24"/>
              </w:rPr>
              <w:t>1.10</w:t>
            </w:r>
          </w:p>
        </w:tc>
        <w:tc>
          <w:tcPr>
            <w:tcW w:w="11735" w:type="dxa"/>
            <w:tcMar>
              <w:top w:w="50" w:type="dxa"/>
              <w:left w:w="100" w:type="dxa"/>
            </w:tcMar>
            <w:vAlign w:val="center"/>
          </w:tcPr>
          <w:p w14:paraId="01888C9B">
            <w:pPr>
              <w:spacing w:before="0" w:after="0" w:line="336" w:lineRule="auto"/>
              <w:ind w:left="365"/>
              <w:jc w:val="both"/>
            </w:pPr>
            <w:r>
              <w:rPr>
                <w:rFonts w:ascii="Times New Roman" w:hAnsi="Times New Roman"/>
                <w:b w:val="0"/>
                <w:i w:val="0"/>
                <w:color w:val="000000"/>
                <w:sz w:val="24"/>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tc>
      </w:tr>
      <w:tr w14:paraId="7ACBAD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023" w:type="dxa"/>
            <w:tcMar>
              <w:top w:w="50" w:type="dxa"/>
              <w:left w:w="100" w:type="dxa"/>
            </w:tcMar>
            <w:vAlign w:val="center"/>
          </w:tcPr>
          <w:p w14:paraId="060536EE">
            <w:pPr>
              <w:spacing w:before="0" w:after="0" w:line="336" w:lineRule="auto"/>
              <w:ind w:left="365"/>
              <w:jc w:val="center"/>
            </w:pPr>
            <w:r>
              <w:rPr>
                <w:rFonts w:ascii="Times New Roman" w:hAnsi="Times New Roman"/>
                <w:b w:val="0"/>
                <w:i w:val="0"/>
                <w:color w:val="000000"/>
                <w:sz w:val="24"/>
              </w:rPr>
              <w:t>1.11</w:t>
            </w:r>
          </w:p>
        </w:tc>
        <w:tc>
          <w:tcPr>
            <w:tcW w:w="11735" w:type="dxa"/>
            <w:tcMar>
              <w:top w:w="50" w:type="dxa"/>
              <w:left w:w="100" w:type="dxa"/>
            </w:tcMar>
            <w:vAlign w:val="center"/>
          </w:tcPr>
          <w:p w14:paraId="5DA9B929">
            <w:pPr>
              <w:spacing w:before="0" w:after="0" w:line="336" w:lineRule="auto"/>
              <w:ind w:left="365"/>
              <w:jc w:val="both"/>
            </w:pPr>
            <w:r>
              <w:rPr>
                <w:rFonts w:ascii="Times New Roman" w:hAnsi="Times New Roman"/>
                <w:b w:val="0"/>
                <w:i w:val="0"/>
                <w:color w:val="000000"/>
                <w:sz w:val="24"/>
              </w:rPr>
              <w:t>Выявлять признаки классов членистоногих и хордовых; отрядов насекомых и млекопитающих</w:t>
            </w:r>
          </w:p>
        </w:tc>
      </w:tr>
      <w:tr w14:paraId="015D59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023" w:type="dxa"/>
            <w:tcMar>
              <w:top w:w="50" w:type="dxa"/>
              <w:left w:w="100" w:type="dxa"/>
            </w:tcMar>
            <w:vAlign w:val="center"/>
          </w:tcPr>
          <w:p w14:paraId="6F445A5E">
            <w:pPr>
              <w:spacing w:before="0" w:after="0" w:line="336" w:lineRule="auto"/>
              <w:ind w:left="365"/>
              <w:jc w:val="center"/>
            </w:pPr>
            <w:r>
              <w:rPr>
                <w:rFonts w:ascii="Times New Roman" w:hAnsi="Times New Roman"/>
                <w:b w:val="0"/>
                <w:i w:val="0"/>
                <w:color w:val="000000"/>
                <w:sz w:val="24"/>
              </w:rPr>
              <w:t>1.12</w:t>
            </w:r>
          </w:p>
        </w:tc>
        <w:tc>
          <w:tcPr>
            <w:tcW w:w="11735" w:type="dxa"/>
            <w:tcMar>
              <w:top w:w="50" w:type="dxa"/>
              <w:left w:w="100" w:type="dxa"/>
            </w:tcMar>
            <w:vAlign w:val="center"/>
          </w:tcPr>
          <w:p w14:paraId="6E8C4765">
            <w:pPr>
              <w:spacing w:before="0" w:after="0" w:line="312" w:lineRule="auto"/>
              <w:ind w:left="365"/>
              <w:jc w:val="both"/>
            </w:pPr>
            <w:r>
              <w:rPr>
                <w:rFonts w:ascii="Times New Roman" w:hAnsi="Times New Roman"/>
                <w:b w:val="0"/>
                <w:i w:val="0"/>
                <w:color w:val="000000"/>
                <w:sz w:val="24"/>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14:paraId="2F2C71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023" w:type="dxa"/>
            <w:tcMar>
              <w:top w:w="50" w:type="dxa"/>
              <w:left w:w="100" w:type="dxa"/>
            </w:tcMar>
            <w:vAlign w:val="center"/>
          </w:tcPr>
          <w:p w14:paraId="3AF63BCC">
            <w:pPr>
              <w:spacing w:before="0" w:after="0" w:line="336" w:lineRule="auto"/>
              <w:ind w:left="365"/>
              <w:jc w:val="center"/>
            </w:pPr>
            <w:r>
              <w:rPr>
                <w:rFonts w:ascii="Times New Roman" w:hAnsi="Times New Roman"/>
                <w:b w:val="0"/>
                <w:i w:val="0"/>
                <w:color w:val="000000"/>
                <w:sz w:val="24"/>
              </w:rPr>
              <w:t>1.13</w:t>
            </w:r>
          </w:p>
        </w:tc>
        <w:tc>
          <w:tcPr>
            <w:tcW w:w="11735" w:type="dxa"/>
            <w:tcMar>
              <w:top w:w="50" w:type="dxa"/>
              <w:left w:w="100" w:type="dxa"/>
            </w:tcMar>
            <w:vAlign w:val="center"/>
          </w:tcPr>
          <w:p w14:paraId="522DAB9B">
            <w:pPr>
              <w:spacing w:before="0" w:after="0" w:line="312" w:lineRule="auto"/>
              <w:ind w:left="365"/>
              <w:jc w:val="both"/>
            </w:pPr>
            <w:r>
              <w:rPr>
                <w:rFonts w:ascii="Times New Roman" w:hAnsi="Times New Roman"/>
                <w:b w:val="0"/>
                <w:i w:val="0"/>
                <w:color w:val="000000"/>
                <w:sz w:val="24"/>
              </w:rPr>
              <w:t>Сравнивать представителей отдельных систематических групп животных и делать выводы на основе сравнения</w:t>
            </w:r>
          </w:p>
        </w:tc>
      </w:tr>
      <w:tr w14:paraId="4C85E8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023" w:type="dxa"/>
            <w:tcMar>
              <w:top w:w="50" w:type="dxa"/>
              <w:left w:w="100" w:type="dxa"/>
            </w:tcMar>
            <w:vAlign w:val="center"/>
          </w:tcPr>
          <w:p w14:paraId="5C8C4D71">
            <w:pPr>
              <w:spacing w:before="0" w:after="0" w:line="336" w:lineRule="auto"/>
              <w:ind w:left="365"/>
              <w:jc w:val="center"/>
            </w:pPr>
            <w:r>
              <w:rPr>
                <w:rFonts w:ascii="Times New Roman" w:hAnsi="Times New Roman"/>
                <w:b w:val="0"/>
                <w:i w:val="0"/>
                <w:color w:val="000000"/>
                <w:sz w:val="24"/>
              </w:rPr>
              <w:t>1.14</w:t>
            </w:r>
          </w:p>
        </w:tc>
        <w:tc>
          <w:tcPr>
            <w:tcW w:w="11735" w:type="dxa"/>
            <w:tcMar>
              <w:top w:w="50" w:type="dxa"/>
              <w:left w:w="100" w:type="dxa"/>
            </w:tcMar>
            <w:vAlign w:val="center"/>
          </w:tcPr>
          <w:p w14:paraId="532DE225">
            <w:pPr>
              <w:spacing w:before="0" w:after="0" w:line="312" w:lineRule="auto"/>
              <w:ind w:left="365"/>
              <w:jc w:val="both"/>
            </w:pPr>
            <w:r>
              <w:rPr>
                <w:rFonts w:ascii="Times New Roman" w:hAnsi="Times New Roman"/>
                <w:b w:val="0"/>
                <w:i w:val="0"/>
                <w:color w:val="000000"/>
                <w:sz w:val="24"/>
              </w:rPr>
              <w:t>Классифицировать животных на основании особенностей строения</w:t>
            </w:r>
          </w:p>
        </w:tc>
      </w:tr>
      <w:tr w14:paraId="134418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023" w:type="dxa"/>
            <w:tcMar>
              <w:top w:w="50" w:type="dxa"/>
              <w:left w:w="100" w:type="dxa"/>
            </w:tcMar>
            <w:vAlign w:val="center"/>
          </w:tcPr>
          <w:p w14:paraId="7AC79517">
            <w:pPr>
              <w:spacing w:before="0" w:after="0" w:line="336" w:lineRule="auto"/>
              <w:ind w:left="365"/>
              <w:jc w:val="center"/>
            </w:pPr>
            <w:r>
              <w:rPr>
                <w:rFonts w:ascii="Times New Roman" w:hAnsi="Times New Roman"/>
                <w:b w:val="0"/>
                <w:i w:val="0"/>
                <w:color w:val="000000"/>
                <w:sz w:val="24"/>
              </w:rPr>
              <w:t>1.15</w:t>
            </w:r>
          </w:p>
        </w:tc>
        <w:tc>
          <w:tcPr>
            <w:tcW w:w="11735" w:type="dxa"/>
            <w:tcMar>
              <w:top w:w="50" w:type="dxa"/>
              <w:left w:w="100" w:type="dxa"/>
            </w:tcMar>
            <w:vAlign w:val="center"/>
          </w:tcPr>
          <w:p w14:paraId="6D242284">
            <w:pPr>
              <w:spacing w:before="0" w:after="0" w:line="312" w:lineRule="auto"/>
              <w:ind w:left="365"/>
              <w:jc w:val="both"/>
            </w:pPr>
            <w:r>
              <w:rPr>
                <w:rFonts w:ascii="Times New Roman" w:hAnsi="Times New Roman"/>
                <w:b w:val="0"/>
                <w:i w:val="0"/>
                <w:color w:val="000000"/>
                <w:sz w:val="24"/>
              </w:rPr>
              <w:t>Описывать усложнение организации животных в ходе эволюции животного мира на Земле</w:t>
            </w:r>
          </w:p>
        </w:tc>
      </w:tr>
      <w:tr w14:paraId="6BF4D1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023" w:type="dxa"/>
            <w:tcMar>
              <w:top w:w="50" w:type="dxa"/>
              <w:left w:w="100" w:type="dxa"/>
            </w:tcMar>
            <w:vAlign w:val="center"/>
          </w:tcPr>
          <w:p w14:paraId="785E0C39">
            <w:pPr>
              <w:spacing w:before="0" w:after="0" w:line="336" w:lineRule="auto"/>
              <w:ind w:left="365"/>
              <w:jc w:val="center"/>
            </w:pPr>
            <w:r>
              <w:rPr>
                <w:rFonts w:ascii="Times New Roman" w:hAnsi="Times New Roman"/>
                <w:b w:val="0"/>
                <w:i w:val="0"/>
                <w:color w:val="000000"/>
                <w:sz w:val="24"/>
              </w:rPr>
              <w:t>1.16</w:t>
            </w:r>
          </w:p>
        </w:tc>
        <w:tc>
          <w:tcPr>
            <w:tcW w:w="11735" w:type="dxa"/>
            <w:tcMar>
              <w:top w:w="50" w:type="dxa"/>
              <w:left w:w="100" w:type="dxa"/>
            </w:tcMar>
            <w:vAlign w:val="center"/>
          </w:tcPr>
          <w:p w14:paraId="58DAFE83">
            <w:pPr>
              <w:spacing w:before="0" w:after="0" w:line="312" w:lineRule="auto"/>
              <w:ind w:left="365"/>
              <w:jc w:val="both"/>
            </w:pPr>
            <w:r>
              <w:rPr>
                <w:rFonts w:ascii="Times New Roman" w:hAnsi="Times New Roman"/>
                <w:b w:val="0"/>
                <w:i w:val="0"/>
                <w:color w:val="000000"/>
                <w:sz w:val="24"/>
              </w:rPr>
              <w:t>Выявлять черты приспособленности животных к среде обитания, значение экологических факторов для животных</w:t>
            </w:r>
          </w:p>
        </w:tc>
      </w:tr>
      <w:tr w14:paraId="08475C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023" w:type="dxa"/>
            <w:tcMar>
              <w:top w:w="50" w:type="dxa"/>
              <w:left w:w="100" w:type="dxa"/>
            </w:tcMar>
            <w:vAlign w:val="center"/>
          </w:tcPr>
          <w:p w14:paraId="166797CE">
            <w:pPr>
              <w:spacing w:before="0" w:after="0" w:line="336" w:lineRule="auto"/>
              <w:ind w:left="365"/>
              <w:jc w:val="center"/>
            </w:pPr>
            <w:r>
              <w:rPr>
                <w:rFonts w:ascii="Times New Roman" w:hAnsi="Times New Roman"/>
                <w:b w:val="0"/>
                <w:i w:val="0"/>
                <w:color w:val="000000"/>
                <w:sz w:val="24"/>
              </w:rPr>
              <w:t>1.17</w:t>
            </w:r>
          </w:p>
        </w:tc>
        <w:tc>
          <w:tcPr>
            <w:tcW w:w="11735" w:type="dxa"/>
            <w:tcMar>
              <w:top w:w="50" w:type="dxa"/>
              <w:left w:w="100" w:type="dxa"/>
            </w:tcMar>
            <w:vAlign w:val="center"/>
          </w:tcPr>
          <w:p w14:paraId="4F36E775">
            <w:pPr>
              <w:spacing w:before="0" w:after="0" w:line="312" w:lineRule="auto"/>
              <w:ind w:left="365"/>
              <w:jc w:val="both"/>
            </w:pPr>
            <w:r>
              <w:rPr>
                <w:rFonts w:ascii="Times New Roman" w:hAnsi="Times New Roman"/>
                <w:b w:val="0"/>
                <w:i w:val="0"/>
                <w:color w:val="000000"/>
                <w:sz w:val="24"/>
              </w:rPr>
              <w:t>Выявлять взаимосвязи животных в природных сообществах, цепи питания</w:t>
            </w:r>
          </w:p>
        </w:tc>
      </w:tr>
      <w:tr w14:paraId="3B6A2E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023" w:type="dxa"/>
            <w:tcMar>
              <w:top w:w="50" w:type="dxa"/>
              <w:left w:w="100" w:type="dxa"/>
            </w:tcMar>
            <w:vAlign w:val="center"/>
          </w:tcPr>
          <w:p w14:paraId="1F80D5BD">
            <w:pPr>
              <w:spacing w:before="0" w:after="0" w:line="336" w:lineRule="auto"/>
              <w:ind w:left="365"/>
              <w:jc w:val="center"/>
            </w:pPr>
            <w:r>
              <w:rPr>
                <w:rFonts w:ascii="Times New Roman" w:hAnsi="Times New Roman"/>
                <w:b w:val="0"/>
                <w:i w:val="0"/>
                <w:color w:val="000000"/>
                <w:sz w:val="24"/>
              </w:rPr>
              <w:t>1.18</w:t>
            </w:r>
          </w:p>
        </w:tc>
        <w:tc>
          <w:tcPr>
            <w:tcW w:w="11735" w:type="dxa"/>
            <w:tcMar>
              <w:top w:w="50" w:type="dxa"/>
              <w:left w:w="100" w:type="dxa"/>
            </w:tcMar>
            <w:vAlign w:val="center"/>
          </w:tcPr>
          <w:p w14:paraId="1B01BD23">
            <w:pPr>
              <w:spacing w:before="0" w:after="0" w:line="336" w:lineRule="auto"/>
              <w:ind w:left="365"/>
              <w:jc w:val="both"/>
            </w:pPr>
            <w:r>
              <w:rPr>
                <w:rFonts w:ascii="Times New Roman" w:hAnsi="Times New Roman"/>
                <w:b w:val="0"/>
                <w:i w:val="0"/>
                <w:color w:val="000000"/>
                <w:sz w:val="24"/>
              </w:rPr>
              <w:t>Устанавливать взаимосвязи животных с растениями, грибами, лишайниками и бактериями в природных сообществах</w:t>
            </w:r>
          </w:p>
        </w:tc>
      </w:tr>
      <w:tr w14:paraId="7B9561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023" w:type="dxa"/>
            <w:tcMar>
              <w:top w:w="50" w:type="dxa"/>
              <w:left w:w="100" w:type="dxa"/>
            </w:tcMar>
            <w:vAlign w:val="center"/>
          </w:tcPr>
          <w:p w14:paraId="1A637B7B">
            <w:pPr>
              <w:spacing w:before="0" w:after="0" w:line="336" w:lineRule="auto"/>
              <w:ind w:left="365"/>
              <w:jc w:val="center"/>
            </w:pPr>
            <w:r>
              <w:rPr>
                <w:rFonts w:ascii="Times New Roman" w:hAnsi="Times New Roman"/>
                <w:b w:val="0"/>
                <w:i w:val="0"/>
                <w:color w:val="000000"/>
                <w:sz w:val="24"/>
              </w:rPr>
              <w:t>1.19</w:t>
            </w:r>
          </w:p>
        </w:tc>
        <w:tc>
          <w:tcPr>
            <w:tcW w:w="11735" w:type="dxa"/>
            <w:tcMar>
              <w:top w:w="50" w:type="dxa"/>
              <w:left w:w="100" w:type="dxa"/>
            </w:tcMar>
            <w:vAlign w:val="center"/>
          </w:tcPr>
          <w:p w14:paraId="0CB30A81">
            <w:pPr>
              <w:spacing w:before="0" w:after="0" w:line="336" w:lineRule="auto"/>
              <w:ind w:left="365"/>
              <w:jc w:val="both"/>
            </w:pPr>
            <w:r>
              <w:rPr>
                <w:rFonts w:ascii="Times New Roman" w:hAnsi="Times New Roman"/>
                <w:b w:val="0"/>
                <w:i w:val="0"/>
                <w:color w:val="000000"/>
                <w:sz w:val="24"/>
              </w:rPr>
              <w:t>Характеризовать животных природных зон Земли, основные закономерности распространения животных по планете</w:t>
            </w:r>
          </w:p>
        </w:tc>
      </w:tr>
      <w:tr w14:paraId="5CD8CB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023" w:type="dxa"/>
            <w:tcMar>
              <w:top w:w="50" w:type="dxa"/>
              <w:left w:w="100" w:type="dxa"/>
            </w:tcMar>
            <w:vAlign w:val="center"/>
          </w:tcPr>
          <w:p w14:paraId="742D31B1">
            <w:pPr>
              <w:spacing w:before="0" w:after="0" w:line="336" w:lineRule="auto"/>
              <w:ind w:left="365"/>
              <w:jc w:val="center"/>
            </w:pPr>
            <w:r>
              <w:rPr>
                <w:rFonts w:ascii="Times New Roman" w:hAnsi="Times New Roman"/>
                <w:b w:val="0"/>
                <w:i w:val="0"/>
                <w:color w:val="000000"/>
                <w:sz w:val="24"/>
              </w:rPr>
              <w:t>1.20</w:t>
            </w:r>
          </w:p>
        </w:tc>
        <w:tc>
          <w:tcPr>
            <w:tcW w:w="11735" w:type="dxa"/>
            <w:tcMar>
              <w:top w:w="50" w:type="dxa"/>
              <w:left w:w="100" w:type="dxa"/>
            </w:tcMar>
            <w:vAlign w:val="center"/>
          </w:tcPr>
          <w:p w14:paraId="5EA0F550">
            <w:pPr>
              <w:spacing w:before="0" w:after="0" w:line="336" w:lineRule="auto"/>
              <w:ind w:left="365"/>
              <w:jc w:val="both"/>
            </w:pPr>
            <w:r>
              <w:rPr>
                <w:rFonts w:ascii="Times New Roman" w:hAnsi="Times New Roman"/>
                <w:b w:val="0"/>
                <w:i w:val="0"/>
                <w:color w:val="000000"/>
                <w:sz w:val="24"/>
              </w:rPr>
              <w:t>Раскрывать роль животных в природных сообществах</w:t>
            </w:r>
          </w:p>
        </w:tc>
      </w:tr>
      <w:tr w14:paraId="0C8B31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023" w:type="dxa"/>
            <w:tcMar>
              <w:top w:w="50" w:type="dxa"/>
              <w:left w:w="100" w:type="dxa"/>
            </w:tcMar>
            <w:vAlign w:val="center"/>
          </w:tcPr>
          <w:p w14:paraId="106E102C">
            <w:pPr>
              <w:spacing w:before="0" w:after="0" w:line="336" w:lineRule="auto"/>
              <w:ind w:left="365"/>
              <w:jc w:val="center"/>
            </w:pPr>
            <w:r>
              <w:rPr>
                <w:rFonts w:ascii="Times New Roman" w:hAnsi="Times New Roman"/>
                <w:b w:val="0"/>
                <w:i w:val="0"/>
                <w:color w:val="000000"/>
                <w:sz w:val="24"/>
              </w:rPr>
              <w:t>1.21</w:t>
            </w:r>
          </w:p>
        </w:tc>
        <w:tc>
          <w:tcPr>
            <w:tcW w:w="11735" w:type="dxa"/>
            <w:tcMar>
              <w:top w:w="50" w:type="dxa"/>
              <w:left w:w="100" w:type="dxa"/>
            </w:tcMar>
            <w:vAlign w:val="center"/>
          </w:tcPr>
          <w:p w14:paraId="6833C9A3">
            <w:pPr>
              <w:spacing w:before="0" w:after="0" w:line="336" w:lineRule="auto"/>
              <w:ind w:left="365"/>
              <w:jc w:val="both"/>
            </w:pPr>
            <w:r>
              <w:rPr>
                <w:rFonts w:ascii="Times New Roman" w:hAnsi="Times New Roman"/>
                <w:b w:val="0"/>
                <w:i w:val="0"/>
                <w:color w:val="000000"/>
                <w:sz w:val="24"/>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tc>
      </w:tr>
      <w:tr w14:paraId="25A77F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023" w:type="dxa"/>
            <w:tcMar>
              <w:top w:w="50" w:type="dxa"/>
              <w:left w:w="100" w:type="dxa"/>
            </w:tcMar>
            <w:vAlign w:val="center"/>
          </w:tcPr>
          <w:p w14:paraId="5070BEF8">
            <w:pPr>
              <w:spacing w:before="0" w:after="0" w:line="336" w:lineRule="auto"/>
              <w:ind w:left="365"/>
              <w:jc w:val="center"/>
            </w:pPr>
            <w:r>
              <w:rPr>
                <w:rFonts w:ascii="Times New Roman" w:hAnsi="Times New Roman"/>
                <w:b w:val="0"/>
                <w:i w:val="0"/>
                <w:color w:val="000000"/>
                <w:sz w:val="24"/>
              </w:rPr>
              <w:t>1.22</w:t>
            </w:r>
          </w:p>
        </w:tc>
        <w:tc>
          <w:tcPr>
            <w:tcW w:w="11735" w:type="dxa"/>
            <w:tcMar>
              <w:top w:w="50" w:type="dxa"/>
              <w:left w:w="100" w:type="dxa"/>
            </w:tcMar>
            <w:vAlign w:val="center"/>
          </w:tcPr>
          <w:p w14:paraId="7EE5E8AA">
            <w:pPr>
              <w:spacing w:before="0" w:after="0" w:line="336" w:lineRule="auto"/>
              <w:ind w:left="365"/>
              <w:jc w:val="both"/>
            </w:pPr>
            <w:r>
              <w:rPr>
                <w:rFonts w:ascii="Times New Roman" w:hAnsi="Times New Roman"/>
                <w:b w:val="0"/>
                <w:i w:val="0"/>
                <w:color w:val="000000"/>
                <w:sz w:val="24"/>
              </w:rPr>
              <w:t>Понимать причины и знать меры охраны животного мира Земли</w:t>
            </w:r>
          </w:p>
        </w:tc>
      </w:tr>
      <w:tr w14:paraId="6662B9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023" w:type="dxa"/>
            <w:tcMar>
              <w:top w:w="50" w:type="dxa"/>
              <w:left w:w="100" w:type="dxa"/>
            </w:tcMar>
            <w:vAlign w:val="center"/>
          </w:tcPr>
          <w:p w14:paraId="6F86155A">
            <w:pPr>
              <w:spacing w:before="0" w:after="0" w:line="336" w:lineRule="auto"/>
              <w:ind w:left="365"/>
              <w:jc w:val="center"/>
            </w:pPr>
            <w:r>
              <w:rPr>
                <w:rFonts w:ascii="Times New Roman" w:hAnsi="Times New Roman"/>
                <w:b w:val="0"/>
                <w:i w:val="0"/>
                <w:color w:val="000000"/>
                <w:sz w:val="24"/>
              </w:rPr>
              <w:t>1.23</w:t>
            </w:r>
          </w:p>
        </w:tc>
        <w:tc>
          <w:tcPr>
            <w:tcW w:w="11735" w:type="dxa"/>
            <w:tcMar>
              <w:top w:w="50" w:type="dxa"/>
              <w:left w:w="100" w:type="dxa"/>
            </w:tcMar>
            <w:vAlign w:val="center"/>
          </w:tcPr>
          <w:p w14:paraId="75565D5E">
            <w:pPr>
              <w:spacing w:before="0" w:after="0" w:line="336" w:lineRule="auto"/>
              <w:ind w:left="365"/>
              <w:jc w:val="both"/>
            </w:pPr>
            <w:r>
              <w:rPr>
                <w:rFonts w:ascii="Times New Roman" w:hAnsi="Times New Roman"/>
                <w:b w:val="0"/>
                <w:i w:val="0"/>
                <w:color w:val="000000"/>
                <w:sz w:val="24"/>
              </w:rPr>
              <w:t>Демонстрировать на конкретных примерах связь знаний биологии со знаниями по математике, физике, химии, географии, технологии, предметам гуманитарного цикла, с различными видами искусства</w:t>
            </w:r>
          </w:p>
        </w:tc>
      </w:tr>
      <w:tr w14:paraId="013E26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023" w:type="dxa"/>
            <w:tcMar>
              <w:top w:w="50" w:type="dxa"/>
              <w:left w:w="100" w:type="dxa"/>
            </w:tcMar>
            <w:vAlign w:val="center"/>
          </w:tcPr>
          <w:p w14:paraId="3D571C38">
            <w:pPr>
              <w:spacing w:before="0" w:after="0" w:line="336" w:lineRule="auto"/>
              <w:ind w:left="365"/>
              <w:jc w:val="center"/>
            </w:pPr>
            <w:r>
              <w:rPr>
                <w:rFonts w:ascii="Times New Roman" w:hAnsi="Times New Roman"/>
                <w:b w:val="0"/>
                <w:i w:val="0"/>
                <w:color w:val="000000"/>
                <w:sz w:val="24"/>
              </w:rPr>
              <w:t>1.24</w:t>
            </w:r>
          </w:p>
        </w:tc>
        <w:tc>
          <w:tcPr>
            <w:tcW w:w="11735" w:type="dxa"/>
            <w:tcMar>
              <w:top w:w="50" w:type="dxa"/>
              <w:left w:w="100" w:type="dxa"/>
            </w:tcMar>
            <w:vAlign w:val="center"/>
          </w:tcPr>
          <w:p w14:paraId="47E9C20A">
            <w:pPr>
              <w:spacing w:before="0" w:after="0" w:line="336" w:lineRule="auto"/>
              <w:ind w:left="365"/>
              <w:jc w:val="both"/>
            </w:pPr>
            <w:r>
              <w:rPr>
                <w:rFonts w:ascii="Times New Roman" w:hAnsi="Times New Roman"/>
                <w:b w:val="0"/>
                <w:i w:val="0"/>
                <w:color w:val="000000"/>
                <w:sz w:val="24"/>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tc>
      </w:tr>
      <w:tr w14:paraId="0EB6C7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023" w:type="dxa"/>
            <w:tcMar>
              <w:top w:w="50" w:type="dxa"/>
              <w:left w:w="100" w:type="dxa"/>
            </w:tcMar>
            <w:vAlign w:val="center"/>
          </w:tcPr>
          <w:p w14:paraId="5C3A10AB">
            <w:pPr>
              <w:spacing w:before="0" w:after="0" w:line="336" w:lineRule="auto"/>
              <w:ind w:left="365"/>
              <w:jc w:val="center"/>
            </w:pPr>
            <w:r>
              <w:rPr>
                <w:rFonts w:ascii="Times New Roman" w:hAnsi="Times New Roman"/>
                <w:b w:val="0"/>
                <w:i w:val="0"/>
                <w:color w:val="000000"/>
                <w:sz w:val="24"/>
              </w:rPr>
              <w:t>1.25</w:t>
            </w:r>
          </w:p>
        </w:tc>
        <w:tc>
          <w:tcPr>
            <w:tcW w:w="11735" w:type="dxa"/>
            <w:tcMar>
              <w:top w:w="50" w:type="dxa"/>
              <w:left w:w="100" w:type="dxa"/>
            </w:tcMar>
            <w:vAlign w:val="center"/>
          </w:tcPr>
          <w:p w14:paraId="027EED29">
            <w:pPr>
              <w:spacing w:before="0" w:after="0" w:line="336" w:lineRule="auto"/>
              <w:ind w:left="365"/>
              <w:jc w:val="both"/>
            </w:pPr>
            <w:r>
              <w:rPr>
                <w:rFonts w:ascii="Times New Roman" w:hAnsi="Times New Roman"/>
                <w:b w:val="0"/>
                <w:i w:val="0"/>
                <w:color w:val="000000"/>
                <w:sz w:val="24"/>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14:paraId="6C4178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023" w:type="dxa"/>
            <w:tcMar>
              <w:top w:w="50" w:type="dxa"/>
              <w:left w:w="100" w:type="dxa"/>
            </w:tcMar>
            <w:vAlign w:val="center"/>
          </w:tcPr>
          <w:p w14:paraId="24A71348">
            <w:pPr>
              <w:spacing w:before="0" w:after="0" w:line="336" w:lineRule="auto"/>
              <w:ind w:left="365"/>
              <w:jc w:val="center"/>
            </w:pPr>
            <w:r>
              <w:rPr>
                <w:rFonts w:ascii="Times New Roman" w:hAnsi="Times New Roman"/>
                <w:b w:val="0"/>
                <w:i w:val="0"/>
                <w:color w:val="000000"/>
                <w:sz w:val="24"/>
              </w:rPr>
              <w:t>1.26</w:t>
            </w:r>
          </w:p>
        </w:tc>
        <w:tc>
          <w:tcPr>
            <w:tcW w:w="11735" w:type="dxa"/>
            <w:tcMar>
              <w:top w:w="50" w:type="dxa"/>
              <w:left w:w="100" w:type="dxa"/>
            </w:tcMar>
            <w:vAlign w:val="center"/>
          </w:tcPr>
          <w:p w14:paraId="270FCE24">
            <w:pPr>
              <w:spacing w:before="0" w:after="0" w:line="336" w:lineRule="auto"/>
              <w:ind w:left="365"/>
              <w:jc w:val="both"/>
            </w:pPr>
            <w:r>
              <w:rPr>
                <w:rFonts w:ascii="Times New Roman" w:hAnsi="Times New Roman"/>
                <w:b w:val="0"/>
                <w:i w:val="0"/>
                <w:color w:val="000000"/>
                <w:sz w:val="24"/>
              </w:rPr>
              <w:t>Владеть приёмами работы с биологической информацией: формулировать основания для извлечения и обобщения информации из нескольких (3 – 4) источников; преобразовывать информацию из одной знаковой системы в другую</w:t>
            </w:r>
          </w:p>
        </w:tc>
      </w:tr>
      <w:tr w14:paraId="48F934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023" w:type="dxa"/>
            <w:tcMar>
              <w:top w:w="50" w:type="dxa"/>
              <w:left w:w="100" w:type="dxa"/>
            </w:tcMar>
            <w:vAlign w:val="center"/>
          </w:tcPr>
          <w:p w14:paraId="41C8A802">
            <w:pPr>
              <w:spacing w:before="0" w:after="0" w:line="336" w:lineRule="auto"/>
              <w:ind w:left="365"/>
              <w:jc w:val="center"/>
            </w:pPr>
            <w:r>
              <w:rPr>
                <w:rFonts w:ascii="Times New Roman" w:hAnsi="Times New Roman"/>
                <w:b w:val="0"/>
                <w:i w:val="0"/>
                <w:color w:val="000000"/>
                <w:sz w:val="24"/>
              </w:rPr>
              <w:t>1.27</w:t>
            </w:r>
          </w:p>
        </w:tc>
        <w:tc>
          <w:tcPr>
            <w:tcW w:w="11735" w:type="dxa"/>
            <w:tcMar>
              <w:top w:w="50" w:type="dxa"/>
              <w:left w:w="100" w:type="dxa"/>
            </w:tcMar>
            <w:vAlign w:val="center"/>
          </w:tcPr>
          <w:p w14:paraId="17EA191F">
            <w:pPr>
              <w:spacing w:before="0" w:after="0" w:line="336" w:lineRule="auto"/>
              <w:ind w:left="365"/>
              <w:jc w:val="both"/>
            </w:pPr>
            <w:r>
              <w:rPr>
                <w:rFonts w:ascii="Times New Roman" w:hAnsi="Times New Roman"/>
                <w:b w:val="0"/>
                <w:i w:val="0"/>
                <w:color w:val="000000"/>
                <w:sz w:val="24"/>
              </w:rPr>
              <w:t>Создавать письменные и устные сообщения, грамотно используя понятийный аппарат изучаемого раздела биологии, сопровождать выступление презентацией с учётом особенностей аудитории сверстников</w:t>
            </w:r>
          </w:p>
        </w:tc>
      </w:tr>
    </w:tbl>
    <w:p w14:paraId="59FDFA9F">
      <w:pPr>
        <w:spacing w:before="0" w:after="0"/>
        <w:ind w:left="120"/>
        <w:jc w:val="left"/>
      </w:pPr>
    </w:p>
    <w:p w14:paraId="3560C081">
      <w:pPr>
        <w:spacing w:before="199" w:after="199"/>
        <w:ind w:left="120"/>
        <w:jc w:val="left"/>
      </w:pPr>
      <w:r>
        <w:rPr>
          <w:rFonts w:ascii="Times New Roman" w:hAnsi="Times New Roman"/>
          <w:b/>
          <w:i w:val="0"/>
          <w:color w:val="000000"/>
          <w:sz w:val="28"/>
        </w:rPr>
        <w:t>9 КЛАСС</w:t>
      </w:r>
    </w:p>
    <w:p w14:paraId="6C4569D0">
      <w:pPr>
        <w:spacing w:before="199" w:after="199"/>
        <w:ind w:left="120"/>
        <w:jc w:val="left"/>
      </w:pPr>
    </w:p>
    <w:tbl>
      <w:tblPr>
        <w:tblStyle w:val="7"/>
        <w:tblW w:w="0" w:type="auto"/>
        <w:tblCellSpacing w:w="0" w:type="dxa"/>
        <w:tblInd w:w="183"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526"/>
        <w:gridCol w:w="6810"/>
      </w:tblGrid>
      <w:tr w14:paraId="165D80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146" w:type="dxa"/>
            <w:tcMar>
              <w:top w:w="50" w:type="dxa"/>
              <w:left w:w="100" w:type="dxa"/>
            </w:tcMar>
            <w:vAlign w:val="center"/>
          </w:tcPr>
          <w:p w14:paraId="2DC45AC8">
            <w:pPr>
              <w:spacing w:before="0" w:after="0"/>
              <w:ind w:left="272"/>
              <w:jc w:val="left"/>
            </w:pPr>
            <w:r>
              <w:rPr>
                <w:rFonts w:ascii="Times New Roman" w:hAnsi="Times New Roman"/>
                <w:b/>
                <w:i w:val="0"/>
                <w:color w:val="000000"/>
                <w:sz w:val="24"/>
              </w:rPr>
              <w:t xml:space="preserve"> Код проверяемого результата </w:t>
            </w:r>
          </w:p>
        </w:tc>
        <w:tc>
          <w:tcPr>
            <w:tcW w:w="11543" w:type="dxa"/>
            <w:tcMar>
              <w:top w:w="50" w:type="dxa"/>
              <w:left w:w="100" w:type="dxa"/>
            </w:tcMar>
            <w:vAlign w:val="center"/>
          </w:tcPr>
          <w:p w14:paraId="3D8CF2A5">
            <w:pPr>
              <w:spacing w:before="0" w:after="0"/>
              <w:ind w:left="272"/>
              <w:jc w:val="left"/>
            </w:pPr>
            <w:r>
              <w:rPr>
                <w:rFonts w:ascii="Times New Roman" w:hAnsi="Times New Roman"/>
                <w:b/>
                <w:i w:val="0"/>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14:paraId="1A813A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146" w:type="dxa"/>
            <w:tcMar>
              <w:top w:w="50" w:type="dxa"/>
              <w:left w:w="100" w:type="dxa"/>
            </w:tcMar>
            <w:vAlign w:val="center"/>
          </w:tcPr>
          <w:p w14:paraId="2D558A08">
            <w:pPr>
              <w:spacing w:before="0" w:after="0" w:line="336" w:lineRule="auto"/>
              <w:ind w:left="365"/>
              <w:jc w:val="center"/>
            </w:pPr>
            <w:r>
              <w:rPr>
                <w:rFonts w:ascii="Times New Roman" w:hAnsi="Times New Roman"/>
                <w:b w:val="0"/>
                <w:i w:val="0"/>
                <w:color w:val="000000"/>
                <w:sz w:val="24"/>
              </w:rPr>
              <w:t>1</w:t>
            </w:r>
          </w:p>
        </w:tc>
        <w:tc>
          <w:tcPr>
            <w:tcW w:w="11543" w:type="dxa"/>
            <w:tcMar>
              <w:top w:w="50" w:type="dxa"/>
              <w:left w:w="100" w:type="dxa"/>
            </w:tcMar>
            <w:vAlign w:val="center"/>
          </w:tcPr>
          <w:p w14:paraId="47B796E2">
            <w:pPr>
              <w:spacing w:before="0" w:after="0" w:line="336" w:lineRule="auto"/>
              <w:ind w:left="365"/>
              <w:jc w:val="both"/>
            </w:pPr>
            <w:r>
              <w:rPr>
                <w:rFonts w:ascii="Times New Roman" w:hAnsi="Times New Roman"/>
                <w:b w:val="0"/>
                <w:i w:val="0"/>
                <w:color w:val="000000"/>
                <w:sz w:val="24"/>
              </w:rPr>
              <w:t>Человек и его здоровье</w:t>
            </w:r>
          </w:p>
        </w:tc>
      </w:tr>
      <w:tr w14:paraId="76CC87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146" w:type="dxa"/>
            <w:tcMar>
              <w:top w:w="50" w:type="dxa"/>
              <w:left w:w="100" w:type="dxa"/>
            </w:tcMar>
            <w:vAlign w:val="center"/>
          </w:tcPr>
          <w:p w14:paraId="42A35AE9">
            <w:pPr>
              <w:spacing w:before="0" w:after="0" w:line="336" w:lineRule="auto"/>
              <w:ind w:left="365"/>
              <w:jc w:val="center"/>
            </w:pPr>
            <w:r>
              <w:rPr>
                <w:rFonts w:ascii="Times New Roman" w:hAnsi="Times New Roman"/>
                <w:b w:val="0"/>
                <w:i w:val="0"/>
                <w:color w:val="000000"/>
                <w:sz w:val="24"/>
              </w:rPr>
              <w:t>1.1</w:t>
            </w:r>
          </w:p>
        </w:tc>
        <w:tc>
          <w:tcPr>
            <w:tcW w:w="11543" w:type="dxa"/>
            <w:tcMar>
              <w:top w:w="50" w:type="dxa"/>
              <w:left w:w="100" w:type="dxa"/>
            </w:tcMar>
            <w:vAlign w:val="center"/>
          </w:tcPr>
          <w:p w14:paraId="07281E0B">
            <w:pPr>
              <w:spacing w:before="0" w:after="0" w:line="336" w:lineRule="auto"/>
              <w:ind w:left="365"/>
              <w:jc w:val="both"/>
            </w:pPr>
            <w:r>
              <w:rPr>
                <w:rFonts w:ascii="Times New Roman" w:hAnsi="Times New Roman"/>
                <w:b w:val="0"/>
                <w:i w:val="0"/>
                <w:color w:val="000000"/>
                <w:sz w:val="24"/>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tc>
      </w:tr>
      <w:tr w14:paraId="11E83E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146" w:type="dxa"/>
            <w:tcMar>
              <w:top w:w="50" w:type="dxa"/>
              <w:left w:w="100" w:type="dxa"/>
            </w:tcMar>
            <w:vAlign w:val="center"/>
          </w:tcPr>
          <w:p w14:paraId="62E255EF">
            <w:pPr>
              <w:spacing w:before="0" w:after="0" w:line="336" w:lineRule="auto"/>
              <w:ind w:left="365"/>
              <w:jc w:val="center"/>
            </w:pPr>
            <w:r>
              <w:rPr>
                <w:rFonts w:ascii="Times New Roman" w:hAnsi="Times New Roman"/>
                <w:b w:val="0"/>
                <w:i w:val="0"/>
                <w:color w:val="000000"/>
                <w:sz w:val="24"/>
              </w:rPr>
              <w:t>1.2</w:t>
            </w:r>
          </w:p>
        </w:tc>
        <w:tc>
          <w:tcPr>
            <w:tcW w:w="11543" w:type="dxa"/>
            <w:tcMar>
              <w:top w:w="50" w:type="dxa"/>
              <w:left w:w="100" w:type="dxa"/>
            </w:tcMar>
            <w:vAlign w:val="center"/>
          </w:tcPr>
          <w:p w14:paraId="1FC6FB68">
            <w:pPr>
              <w:spacing w:before="0" w:after="0" w:line="336" w:lineRule="auto"/>
              <w:ind w:left="365"/>
              <w:jc w:val="both"/>
            </w:pPr>
            <w:r>
              <w:rPr>
                <w:rFonts w:ascii="Times New Roman" w:hAnsi="Times New Roman"/>
                <w:b w:val="0"/>
                <w:i w:val="0"/>
                <w:color w:val="000000"/>
                <w:sz w:val="24"/>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tc>
      </w:tr>
      <w:tr w14:paraId="084DCD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146" w:type="dxa"/>
            <w:tcMar>
              <w:top w:w="50" w:type="dxa"/>
              <w:left w:w="100" w:type="dxa"/>
            </w:tcMar>
            <w:vAlign w:val="center"/>
          </w:tcPr>
          <w:p w14:paraId="208697F6">
            <w:pPr>
              <w:spacing w:before="0" w:after="0" w:line="336" w:lineRule="auto"/>
              <w:ind w:left="365"/>
              <w:jc w:val="center"/>
            </w:pPr>
            <w:r>
              <w:rPr>
                <w:rFonts w:ascii="Times New Roman" w:hAnsi="Times New Roman"/>
                <w:b w:val="0"/>
                <w:i w:val="0"/>
                <w:color w:val="000000"/>
                <w:sz w:val="24"/>
              </w:rPr>
              <w:t>1.3</w:t>
            </w:r>
          </w:p>
        </w:tc>
        <w:tc>
          <w:tcPr>
            <w:tcW w:w="11543" w:type="dxa"/>
            <w:tcMar>
              <w:top w:w="50" w:type="dxa"/>
              <w:left w:w="100" w:type="dxa"/>
            </w:tcMar>
            <w:vAlign w:val="center"/>
          </w:tcPr>
          <w:p w14:paraId="5F8D1ED1">
            <w:pPr>
              <w:spacing w:before="0" w:after="0" w:line="336" w:lineRule="auto"/>
              <w:ind w:left="365"/>
              <w:jc w:val="both"/>
            </w:pPr>
            <w:r>
              <w:rPr>
                <w:rFonts w:ascii="Times New Roman" w:hAnsi="Times New Roman"/>
                <w:b w:val="0"/>
                <w:i w:val="0"/>
                <w:color w:val="000000"/>
                <w:sz w:val="24"/>
              </w:rPr>
              <w:t>Приводить примеры вклада российских (в том числе: И.М. Сеченов, И.П. Павлов, И.И. Мечников, А.А. Ухтомский, П.К.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tc>
      </w:tr>
      <w:tr w14:paraId="11E352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146" w:type="dxa"/>
            <w:tcMar>
              <w:top w:w="50" w:type="dxa"/>
              <w:left w:w="100" w:type="dxa"/>
            </w:tcMar>
            <w:vAlign w:val="center"/>
          </w:tcPr>
          <w:p w14:paraId="0C5AA270">
            <w:pPr>
              <w:spacing w:before="0" w:after="0" w:line="336" w:lineRule="auto"/>
              <w:ind w:left="365"/>
              <w:jc w:val="center"/>
            </w:pPr>
            <w:r>
              <w:rPr>
                <w:rFonts w:ascii="Times New Roman" w:hAnsi="Times New Roman"/>
                <w:b w:val="0"/>
                <w:i w:val="0"/>
                <w:color w:val="000000"/>
                <w:sz w:val="24"/>
              </w:rPr>
              <w:t>1.4</w:t>
            </w:r>
          </w:p>
        </w:tc>
        <w:tc>
          <w:tcPr>
            <w:tcW w:w="11543" w:type="dxa"/>
            <w:tcMar>
              <w:top w:w="50" w:type="dxa"/>
              <w:left w:w="100" w:type="dxa"/>
            </w:tcMar>
            <w:vAlign w:val="center"/>
          </w:tcPr>
          <w:p w14:paraId="1884CD22">
            <w:pPr>
              <w:spacing w:before="0" w:after="0" w:line="312" w:lineRule="auto"/>
              <w:ind w:left="365"/>
              <w:jc w:val="both"/>
            </w:pPr>
            <w:r>
              <w:rPr>
                <w:rFonts w:ascii="Times New Roman" w:hAnsi="Times New Roman"/>
                <w:b w:val="0"/>
                <w:i w:val="0"/>
                <w:color w:val="000000"/>
                <w:sz w:val="24"/>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tc>
      </w:tr>
      <w:tr w14:paraId="6991E9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146" w:type="dxa"/>
            <w:tcMar>
              <w:top w:w="50" w:type="dxa"/>
              <w:left w:w="100" w:type="dxa"/>
            </w:tcMar>
            <w:vAlign w:val="center"/>
          </w:tcPr>
          <w:p w14:paraId="09879F53">
            <w:pPr>
              <w:spacing w:before="0" w:after="0" w:line="336" w:lineRule="auto"/>
              <w:ind w:left="365"/>
              <w:jc w:val="center"/>
            </w:pPr>
            <w:r>
              <w:rPr>
                <w:rFonts w:ascii="Times New Roman" w:hAnsi="Times New Roman"/>
                <w:b w:val="0"/>
                <w:i w:val="0"/>
                <w:color w:val="000000"/>
                <w:sz w:val="24"/>
              </w:rPr>
              <w:t>1.5</w:t>
            </w:r>
          </w:p>
        </w:tc>
        <w:tc>
          <w:tcPr>
            <w:tcW w:w="11543" w:type="dxa"/>
            <w:tcMar>
              <w:top w:w="50" w:type="dxa"/>
              <w:left w:w="100" w:type="dxa"/>
            </w:tcMar>
            <w:vAlign w:val="center"/>
          </w:tcPr>
          <w:p w14:paraId="7004F883">
            <w:pPr>
              <w:spacing w:before="0" w:after="0" w:line="336" w:lineRule="auto"/>
              <w:ind w:left="365"/>
              <w:jc w:val="both"/>
            </w:pPr>
            <w:r>
              <w:rPr>
                <w:rFonts w:ascii="Times New Roman" w:hAnsi="Times New Roman"/>
                <w:b w:val="0"/>
                <w:i w:val="0"/>
                <w:color w:val="000000"/>
                <w:sz w:val="24"/>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tc>
      </w:tr>
      <w:tr w14:paraId="3FF47A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146" w:type="dxa"/>
            <w:tcMar>
              <w:top w:w="50" w:type="dxa"/>
              <w:left w:w="100" w:type="dxa"/>
            </w:tcMar>
            <w:vAlign w:val="center"/>
          </w:tcPr>
          <w:p w14:paraId="2AA6C534">
            <w:pPr>
              <w:spacing w:before="0" w:after="0" w:line="336" w:lineRule="auto"/>
              <w:ind w:left="365"/>
              <w:jc w:val="center"/>
            </w:pPr>
            <w:r>
              <w:rPr>
                <w:rFonts w:ascii="Times New Roman" w:hAnsi="Times New Roman"/>
                <w:b w:val="0"/>
                <w:i w:val="0"/>
                <w:color w:val="000000"/>
                <w:sz w:val="24"/>
              </w:rPr>
              <w:t>1.6</w:t>
            </w:r>
          </w:p>
        </w:tc>
        <w:tc>
          <w:tcPr>
            <w:tcW w:w="11543" w:type="dxa"/>
            <w:tcMar>
              <w:top w:w="50" w:type="dxa"/>
              <w:left w:w="100" w:type="dxa"/>
            </w:tcMar>
            <w:vAlign w:val="center"/>
          </w:tcPr>
          <w:p w14:paraId="18710D5E">
            <w:pPr>
              <w:spacing w:before="0" w:after="0" w:line="336" w:lineRule="auto"/>
              <w:ind w:left="365"/>
              <w:jc w:val="both"/>
            </w:pPr>
            <w:r>
              <w:rPr>
                <w:rFonts w:ascii="Times New Roman" w:hAnsi="Times New Roman"/>
                <w:b w:val="0"/>
                <w:i w:val="0"/>
                <w:color w:val="000000"/>
                <w:sz w:val="24"/>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tc>
      </w:tr>
      <w:tr w14:paraId="2F5FFA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146" w:type="dxa"/>
            <w:tcMar>
              <w:top w:w="50" w:type="dxa"/>
              <w:left w:w="100" w:type="dxa"/>
            </w:tcMar>
            <w:vAlign w:val="center"/>
          </w:tcPr>
          <w:p w14:paraId="43F95DEF">
            <w:pPr>
              <w:spacing w:before="0" w:after="0" w:line="336" w:lineRule="auto"/>
              <w:ind w:left="365"/>
              <w:jc w:val="center"/>
            </w:pPr>
            <w:r>
              <w:rPr>
                <w:rFonts w:ascii="Times New Roman" w:hAnsi="Times New Roman"/>
                <w:b w:val="0"/>
                <w:i w:val="0"/>
                <w:color w:val="000000"/>
                <w:sz w:val="24"/>
              </w:rPr>
              <w:t>1.7</w:t>
            </w:r>
          </w:p>
        </w:tc>
        <w:tc>
          <w:tcPr>
            <w:tcW w:w="11543" w:type="dxa"/>
            <w:tcMar>
              <w:top w:w="50" w:type="dxa"/>
              <w:left w:w="100" w:type="dxa"/>
            </w:tcMar>
            <w:vAlign w:val="center"/>
          </w:tcPr>
          <w:p w14:paraId="1463B368">
            <w:pPr>
              <w:spacing w:before="0" w:after="0" w:line="336" w:lineRule="auto"/>
              <w:ind w:left="365"/>
              <w:jc w:val="both"/>
            </w:pPr>
            <w:r>
              <w:rPr>
                <w:rFonts w:ascii="Times New Roman" w:hAnsi="Times New Roman"/>
                <w:b w:val="0"/>
                <w:i w:val="0"/>
                <w:color w:val="000000"/>
                <w:sz w:val="24"/>
              </w:rPr>
              <w:t>Различать биологически активные вещества (витамины, ферменты, гормоны), выявлять их роль в процессе обмена веществ и превращения энергии</w:t>
            </w:r>
          </w:p>
        </w:tc>
      </w:tr>
      <w:tr w14:paraId="4C653E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146" w:type="dxa"/>
            <w:tcMar>
              <w:top w:w="50" w:type="dxa"/>
              <w:left w:w="100" w:type="dxa"/>
            </w:tcMar>
            <w:vAlign w:val="center"/>
          </w:tcPr>
          <w:p w14:paraId="79158FED">
            <w:pPr>
              <w:spacing w:before="0" w:after="0" w:line="336" w:lineRule="auto"/>
              <w:ind w:left="365"/>
              <w:jc w:val="center"/>
            </w:pPr>
            <w:r>
              <w:rPr>
                <w:rFonts w:ascii="Times New Roman" w:hAnsi="Times New Roman"/>
                <w:b w:val="0"/>
                <w:i w:val="0"/>
                <w:color w:val="000000"/>
                <w:sz w:val="24"/>
              </w:rPr>
              <w:t>1.8</w:t>
            </w:r>
          </w:p>
        </w:tc>
        <w:tc>
          <w:tcPr>
            <w:tcW w:w="11543" w:type="dxa"/>
            <w:tcMar>
              <w:top w:w="50" w:type="dxa"/>
              <w:left w:w="100" w:type="dxa"/>
            </w:tcMar>
            <w:vAlign w:val="center"/>
          </w:tcPr>
          <w:p w14:paraId="3D03657C">
            <w:pPr>
              <w:spacing w:before="0" w:after="0" w:line="336" w:lineRule="auto"/>
              <w:ind w:left="365"/>
              <w:jc w:val="both"/>
            </w:pPr>
            <w:r>
              <w:rPr>
                <w:rFonts w:ascii="Times New Roman" w:hAnsi="Times New Roman"/>
                <w:b w:val="0"/>
                <w:i w:val="0"/>
                <w:color w:val="000000"/>
                <w:sz w:val="24"/>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tc>
      </w:tr>
      <w:tr w14:paraId="7DBF24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146" w:type="dxa"/>
            <w:tcMar>
              <w:top w:w="50" w:type="dxa"/>
              <w:left w:w="100" w:type="dxa"/>
            </w:tcMar>
            <w:vAlign w:val="center"/>
          </w:tcPr>
          <w:p w14:paraId="1E25D897">
            <w:pPr>
              <w:spacing w:before="0" w:after="0" w:line="336" w:lineRule="auto"/>
              <w:ind w:left="365"/>
              <w:jc w:val="center"/>
            </w:pPr>
            <w:r>
              <w:rPr>
                <w:rFonts w:ascii="Times New Roman" w:hAnsi="Times New Roman"/>
                <w:b w:val="0"/>
                <w:i w:val="0"/>
                <w:color w:val="000000"/>
                <w:sz w:val="24"/>
              </w:rPr>
              <w:t>1.9</w:t>
            </w:r>
          </w:p>
        </w:tc>
        <w:tc>
          <w:tcPr>
            <w:tcW w:w="11543" w:type="dxa"/>
            <w:tcMar>
              <w:top w:w="50" w:type="dxa"/>
              <w:left w:w="100" w:type="dxa"/>
            </w:tcMar>
            <w:vAlign w:val="center"/>
          </w:tcPr>
          <w:p w14:paraId="33F3E4C3">
            <w:pPr>
              <w:spacing w:before="0" w:after="0" w:line="336" w:lineRule="auto"/>
              <w:ind w:left="365"/>
              <w:jc w:val="both"/>
            </w:pPr>
            <w:r>
              <w:rPr>
                <w:rFonts w:ascii="Times New Roman" w:hAnsi="Times New Roman"/>
                <w:b w:val="0"/>
                <w:i w:val="0"/>
                <w:color w:val="000000"/>
                <w:sz w:val="24"/>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tc>
      </w:tr>
      <w:tr w14:paraId="53C070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146" w:type="dxa"/>
            <w:tcMar>
              <w:top w:w="50" w:type="dxa"/>
              <w:left w:w="100" w:type="dxa"/>
            </w:tcMar>
            <w:vAlign w:val="center"/>
          </w:tcPr>
          <w:p w14:paraId="533E21EA">
            <w:pPr>
              <w:spacing w:before="0" w:after="0" w:line="336" w:lineRule="auto"/>
              <w:ind w:left="365"/>
              <w:jc w:val="center"/>
            </w:pPr>
            <w:r>
              <w:rPr>
                <w:rFonts w:ascii="Times New Roman" w:hAnsi="Times New Roman"/>
                <w:b w:val="0"/>
                <w:i w:val="0"/>
                <w:color w:val="000000"/>
                <w:sz w:val="24"/>
              </w:rPr>
              <w:t>1.10</w:t>
            </w:r>
          </w:p>
        </w:tc>
        <w:tc>
          <w:tcPr>
            <w:tcW w:w="11543" w:type="dxa"/>
            <w:tcMar>
              <w:top w:w="50" w:type="dxa"/>
              <w:left w:w="100" w:type="dxa"/>
            </w:tcMar>
            <w:vAlign w:val="center"/>
          </w:tcPr>
          <w:p w14:paraId="6F1995DB">
            <w:pPr>
              <w:spacing w:before="0" w:after="0" w:line="336" w:lineRule="auto"/>
              <w:ind w:left="365"/>
              <w:jc w:val="both"/>
            </w:pPr>
            <w:r>
              <w:rPr>
                <w:rFonts w:ascii="Times New Roman" w:hAnsi="Times New Roman"/>
                <w:b w:val="0"/>
                <w:i w:val="0"/>
                <w:color w:val="000000"/>
                <w:sz w:val="24"/>
              </w:rPr>
              <w:t>Применять биологические модели для выявления особенностей строения и функционирования органов и систем органов человека</w:t>
            </w:r>
          </w:p>
        </w:tc>
      </w:tr>
      <w:tr w14:paraId="6AADA5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146" w:type="dxa"/>
            <w:tcMar>
              <w:top w:w="50" w:type="dxa"/>
              <w:left w:w="100" w:type="dxa"/>
            </w:tcMar>
            <w:vAlign w:val="center"/>
          </w:tcPr>
          <w:p w14:paraId="62BC16CA">
            <w:pPr>
              <w:spacing w:before="0" w:after="0" w:line="336" w:lineRule="auto"/>
              <w:ind w:left="365"/>
              <w:jc w:val="center"/>
            </w:pPr>
            <w:r>
              <w:rPr>
                <w:rFonts w:ascii="Times New Roman" w:hAnsi="Times New Roman"/>
                <w:b w:val="0"/>
                <w:i w:val="0"/>
                <w:color w:val="000000"/>
                <w:sz w:val="24"/>
              </w:rPr>
              <w:t>1.11</w:t>
            </w:r>
          </w:p>
        </w:tc>
        <w:tc>
          <w:tcPr>
            <w:tcW w:w="11543" w:type="dxa"/>
            <w:tcMar>
              <w:top w:w="50" w:type="dxa"/>
              <w:left w:w="100" w:type="dxa"/>
            </w:tcMar>
            <w:vAlign w:val="center"/>
          </w:tcPr>
          <w:p w14:paraId="44CA23E7">
            <w:pPr>
              <w:spacing w:before="0" w:after="0" w:line="336" w:lineRule="auto"/>
              <w:ind w:left="365"/>
              <w:jc w:val="both"/>
            </w:pPr>
            <w:r>
              <w:rPr>
                <w:rFonts w:ascii="Times New Roman" w:hAnsi="Times New Roman"/>
                <w:b w:val="0"/>
                <w:i w:val="0"/>
                <w:color w:val="000000"/>
                <w:sz w:val="24"/>
              </w:rPr>
              <w:t>Объяснять нейрогуморальную регуляцию процессов жизнедеятельности организма человека</w:t>
            </w:r>
          </w:p>
        </w:tc>
      </w:tr>
      <w:tr w14:paraId="6D0D62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146" w:type="dxa"/>
            <w:tcMar>
              <w:top w:w="50" w:type="dxa"/>
              <w:left w:w="100" w:type="dxa"/>
            </w:tcMar>
            <w:vAlign w:val="center"/>
          </w:tcPr>
          <w:p w14:paraId="7EC02647">
            <w:pPr>
              <w:spacing w:before="0" w:after="0" w:line="336" w:lineRule="auto"/>
              <w:ind w:left="365"/>
              <w:jc w:val="center"/>
            </w:pPr>
            <w:r>
              <w:rPr>
                <w:rFonts w:ascii="Times New Roman" w:hAnsi="Times New Roman"/>
                <w:b w:val="0"/>
                <w:i w:val="0"/>
                <w:color w:val="000000"/>
                <w:sz w:val="24"/>
              </w:rPr>
              <w:t>1.12</w:t>
            </w:r>
          </w:p>
        </w:tc>
        <w:tc>
          <w:tcPr>
            <w:tcW w:w="11543" w:type="dxa"/>
            <w:tcMar>
              <w:top w:w="50" w:type="dxa"/>
              <w:left w:w="100" w:type="dxa"/>
            </w:tcMar>
            <w:vAlign w:val="center"/>
          </w:tcPr>
          <w:p w14:paraId="66C14865">
            <w:pPr>
              <w:spacing w:before="0" w:after="0" w:line="336" w:lineRule="auto"/>
              <w:ind w:left="365"/>
              <w:jc w:val="both"/>
            </w:pPr>
            <w:r>
              <w:rPr>
                <w:rFonts w:ascii="Times New Roman" w:hAnsi="Times New Roman"/>
                <w:b w:val="0"/>
                <w:i w:val="0"/>
                <w:color w:val="000000"/>
                <w:sz w:val="24"/>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tc>
      </w:tr>
      <w:tr w14:paraId="4625B4A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146" w:type="dxa"/>
            <w:tcMar>
              <w:top w:w="50" w:type="dxa"/>
              <w:left w:w="100" w:type="dxa"/>
            </w:tcMar>
            <w:vAlign w:val="center"/>
          </w:tcPr>
          <w:p w14:paraId="511BB8D1">
            <w:pPr>
              <w:spacing w:before="0" w:after="0" w:line="336" w:lineRule="auto"/>
              <w:ind w:left="365"/>
              <w:jc w:val="center"/>
            </w:pPr>
            <w:r>
              <w:rPr>
                <w:rFonts w:ascii="Times New Roman" w:hAnsi="Times New Roman"/>
                <w:b w:val="0"/>
                <w:i w:val="0"/>
                <w:color w:val="000000"/>
                <w:sz w:val="24"/>
              </w:rPr>
              <w:t>1.13</w:t>
            </w:r>
          </w:p>
        </w:tc>
        <w:tc>
          <w:tcPr>
            <w:tcW w:w="11543" w:type="dxa"/>
            <w:tcMar>
              <w:top w:w="50" w:type="dxa"/>
              <w:left w:w="100" w:type="dxa"/>
            </w:tcMar>
            <w:vAlign w:val="center"/>
          </w:tcPr>
          <w:p w14:paraId="5409DF13">
            <w:pPr>
              <w:spacing w:before="0" w:after="0" w:line="336" w:lineRule="auto"/>
              <w:ind w:left="365"/>
              <w:jc w:val="both"/>
            </w:pPr>
            <w:r>
              <w:rPr>
                <w:rFonts w:ascii="Times New Roman" w:hAnsi="Times New Roman"/>
                <w:b w:val="0"/>
                <w:i w:val="0"/>
                <w:color w:val="000000"/>
                <w:sz w:val="24"/>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tc>
      </w:tr>
      <w:tr w14:paraId="61BACA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146" w:type="dxa"/>
            <w:tcMar>
              <w:top w:w="50" w:type="dxa"/>
              <w:left w:w="100" w:type="dxa"/>
            </w:tcMar>
            <w:vAlign w:val="center"/>
          </w:tcPr>
          <w:p w14:paraId="5854FCF4">
            <w:pPr>
              <w:spacing w:before="0" w:after="0" w:line="336" w:lineRule="auto"/>
              <w:ind w:left="365"/>
              <w:jc w:val="center"/>
            </w:pPr>
            <w:r>
              <w:rPr>
                <w:rFonts w:ascii="Times New Roman" w:hAnsi="Times New Roman"/>
                <w:b w:val="0"/>
                <w:i w:val="0"/>
                <w:color w:val="000000"/>
                <w:sz w:val="24"/>
              </w:rPr>
              <w:t>1.14</w:t>
            </w:r>
          </w:p>
        </w:tc>
        <w:tc>
          <w:tcPr>
            <w:tcW w:w="11543" w:type="dxa"/>
            <w:tcMar>
              <w:top w:w="50" w:type="dxa"/>
              <w:left w:w="100" w:type="dxa"/>
            </w:tcMar>
            <w:vAlign w:val="center"/>
          </w:tcPr>
          <w:p w14:paraId="6F9A3BAD">
            <w:pPr>
              <w:spacing w:before="0" w:after="0" w:line="336" w:lineRule="auto"/>
              <w:ind w:left="365"/>
              <w:jc w:val="both"/>
            </w:pPr>
            <w:r>
              <w:rPr>
                <w:rFonts w:ascii="Times New Roman" w:hAnsi="Times New Roman"/>
                <w:b w:val="0"/>
                <w:i w:val="0"/>
                <w:color w:val="000000"/>
                <w:spacing w:val="-3"/>
                <w:sz w:val="24"/>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14:paraId="41B98D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146" w:type="dxa"/>
            <w:tcMar>
              <w:top w:w="50" w:type="dxa"/>
              <w:left w:w="100" w:type="dxa"/>
            </w:tcMar>
            <w:vAlign w:val="center"/>
          </w:tcPr>
          <w:p w14:paraId="74CCE55D">
            <w:pPr>
              <w:spacing w:before="0" w:after="0" w:line="336" w:lineRule="auto"/>
              <w:ind w:left="365"/>
              <w:jc w:val="center"/>
            </w:pPr>
            <w:r>
              <w:rPr>
                <w:rFonts w:ascii="Times New Roman" w:hAnsi="Times New Roman"/>
                <w:b w:val="0"/>
                <w:i w:val="0"/>
                <w:color w:val="000000"/>
                <w:sz w:val="24"/>
              </w:rPr>
              <w:t>1.15</w:t>
            </w:r>
          </w:p>
        </w:tc>
        <w:tc>
          <w:tcPr>
            <w:tcW w:w="11543" w:type="dxa"/>
            <w:tcMar>
              <w:top w:w="50" w:type="dxa"/>
              <w:left w:w="100" w:type="dxa"/>
            </w:tcMar>
            <w:vAlign w:val="center"/>
          </w:tcPr>
          <w:p w14:paraId="6D1EAAB6">
            <w:pPr>
              <w:spacing w:before="0" w:after="0" w:line="336" w:lineRule="auto"/>
              <w:ind w:left="365"/>
              <w:jc w:val="both"/>
            </w:pPr>
            <w:r>
              <w:rPr>
                <w:rFonts w:ascii="Times New Roman" w:hAnsi="Times New Roman"/>
                <w:b w:val="0"/>
                <w:i w:val="0"/>
                <w:color w:val="000000"/>
                <w:sz w:val="24"/>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tc>
      </w:tr>
      <w:tr w14:paraId="564B54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146" w:type="dxa"/>
            <w:tcMar>
              <w:top w:w="50" w:type="dxa"/>
              <w:left w:w="100" w:type="dxa"/>
            </w:tcMar>
            <w:vAlign w:val="center"/>
          </w:tcPr>
          <w:p w14:paraId="1DA41CA7">
            <w:pPr>
              <w:spacing w:before="0" w:after="0" w:line="336" w:lineRule="auto"/>
              <w:ind w:left="365"/>
              <w:jc w:val="center"/>
            </w:pPr>
            <w:r>
              <w:rPr>
                <w:rFonts w:ascii="Times New Roman" w:hAnsi="Times New Roman"/>
                <w:b w:val="0"/>
                <w:i w:val="0"/>
                <w:color w:val="000000"/>
                <w:sz w:val="24"/>
              </w:rPr>
              <w:t>1.16</w:t>
            </w:r>
          </w:p>
        </w:tc>
        <w:tc>
          <w:tcPr>
            <w:tcW w:w="11543" w:type="dxa"/>
            <w:tcMar>
              <w:top w:w="50" w:type="dxa"/>
              <w:left w:w="100" w:type="dxa"/>
            </w:tcMar>
            <w:vAlign w:val="center"/>
          </w:tcPr>
          <w:p w14:paraId="3C437A52">
            <w:pPr>
              <w:spacing w:before="0" w:after="0" w:line="336" w:lineRule="auto"/>
              <w:ind w:left="365"/>
              <w:jc w:val="both"/>
            </w:pPr>
            <w:r>
              <w:rPr>
                <w:rFonts w:ascii="Times New Roman" w:hAnsi="Times New Roman"/>
                <w:b w:val="0"/>
                <w:i w:val="0"/>
                <w:color w:val="000000"/>
                <w:sz w:val="24"/>
              </w:rPr>
              <w:t>Называть и 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tc>
      </w:tr>
      <w:tr w14:paraId="06D044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146" w:type="dxa"/>
            <w:tcMar>
              <w:top w:w="50" w:type="dxa"/>
              <w:left w:w="100" w:type="dxa"/>
            </w:tcMar>
            <w:vAlign w:val="center"/>
          </w:tcPr>
          <w:p w14:paraId="074BC1CB">
            <w:pPr>
              <w:spacing w:before="0" w:after="0" w:line="336" w:lineRule="auto"/>
              <w:ind w:left="365"/>
              <w:jc w:val="center"/>
            </w:pPr>
            <w:r>
              <w:rPr>
                <w:rFonts w:ascii="Times New Roman" w:hAnsi="Times New Roman"/>
                <w:b w:val="0"/>
                <w:i w:val="0"/>
                <w:color w:val="000000"/>
                <w:sz w:val="24"/>
              </w:rPr>
              <w:t>1.17</w:t>
            </w:r>
          </w:p>
        </w:tc>
        <w:tc>
          <w:tcPr>
            <w:tcW w:w="11543" w:type="dxa"/>
            <w:tcMar>
              <w:top w:w="50" w:type="dxa"/>
              <w:left w:w="100" w:type="dxa"/>
            </w:tcMar>
            <w:vAlign w:val="center"/>
          </w:tcPr>
          <w:p w14:paraId="3C0FD9D0">
            <w:pPr>
              <w:spacing w:before="0" w:after="0" w:line="336" w:lineRule="auto"/>
              <w:ind w:left="365"/>
              <w:jc w:val="both"/>
            </w:pPr>
            <w:r>
              <w:rPr>
                <w:rFonts w:ascii="Times New Roman" w:hAnsi="Times New Roman"/>
                <w:b w:val="0"/>
                <w:i w:val="0"/>
                <w:color w:val="000000"/>
                <w:sz w:val="24"/>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tc>
      </w:tr>
      <w:tr w14:paraId="55F88E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146" w:type="dxa"/>
            <w:tcMar>
              <w:top w:w="50" w:type="dxa"/>
              <w:left w:w="100" w:type="dxa"/>
            </w:tcMar>
            <w:vAlign w:val="center"/>
          </w:tcPr>
          <w:p w14:paraId="32861930">
            <w:pPr>
              <w:spacing w:before="0" w:after="0" w:line="336" w:lineRule="auto"/>
              <w:ind w:left="365"/>
              <w:jc w:val="center"/>
            </w:pPr>
            <w:r>
              <w:rPr>
                <w:rFonts w:ascii="Times New Roman" w:hAnsi="Times New Roman"/>
                <w:b w:val="0"/>
                <w:i w:val="0"/>
                <w:color w:val="000000"/>
                <w:sz w:val="24"/>
              </w:rPr>
              <w:t>1.18</w:t>
            </w:r>
          </w:p>
        </w:tc>
        <w:tc>
          <w:tcPr>
            <w:tcW w:w="11543" w:type="dxa"/>
            <w:tcMar>
              <w:top w:w="50" w:type="dxa"/>
              <w:left w:w="100" w:type="dxa"/>
            </w:tcMar>
            <w:vAlign w:val="center"/>
          </w:tcPr>
          <w:p w14:paraId="156123D8">
            <w:pPr>
              <w:spacing w:before="0" w:after="0" w:line="336" w:lineRule="auto"/>
              <w:ind w:left="365"/>
              <w:jc w:val="both"/>
            </w:pPr>
            <w:r>
              <w:rPr>
                <w:rFonts w:ascii="Times New Roman" w:hAnsi="Times New Roman"/>
                <w:b w:val="0"/>
                <w:i w:val="0"/>
                <w:color w:val="000000"/>
                <w:spacing w:val="-4"/>
                <w:sz w:val="24"/>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tc>
      </w:tr>
      <w:tr w14:paraId="7DC934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146" w:type="dxa"/>
            <w:tcMar>
              <w:top w:w="50" w:type="dxa"/>
              <w:left w:w="100" w:type="dxa"/>
            </w:tcMar>
            <w:vAlign w:val="center"/>
          </w:tcPr>
          <w:p w14:paraId="77B4BEA0">
            <w:pPr>
              <w:spacing w:before="0" w:after="0" w:line="336" w:lineRule="auto"/>
              <w:ind w:left="365"/>
              <w:jc w:val="center"/>
            </w:pPr>
            <w:r>
              <w:rPr>
                <w:rFonts w:ascii="Times New Roman" w:hAnsi="Times New Roman"/>
                <w:b w:val="0"/>
                <w:i w:val="0"/>
                <w:color w:val="000000"/>
                <w:sz w:val="24"/>
              </w:rPr>
              <w:t>1.19</w:t>
            </w:r>
          </w:p>
        </w:tc>
        <w:tc>
          <w:tcPr>
            <w:tcW w:w="11543" w:type="dxa"/>
            <w:tcMar>
              <w:top w:w="50" w:type="dxa"/>
              <w:left w:w="100" w:type="dxa"/>
            </w:tcMar>
            <w:vAlign w:val="center"/>
          </w:tcPr>
          <w:p w14:paraId="24DE3982">
            <w:pPr>
              <w:spacing w:before="0" w:after="0" w:line="336" w:lineRule="auto"/>
              <w:ind w:left="365"/>
              <w:jc w:val="both"/>
            </w:pPr>
            <w:r>
              <w:rPr>
                <w:rFonts w:ascii="Times New Roman" w:hAnsi="Times New Roman"/>
                <w:b w:val="0"/>
                <w:i w:val="0"/>
                <w:color w:val="000000"/>
                <w:sz w:val="24"/>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и защиты Родины, физической культуры</w:t>
            </w:r>
          </w:p>
        </w:tc>
      </w:tr>
      <w:tr w14:paraId="6CC49D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146" w:type="dxa"/>
            <w:tcMar>
              <w:top w:w="50" w:type="dxa"/>
              <w:left w:w="100" w:type="dxa"/>
            </w:tcMar>
            <w:vAlign w:val="center"/>
          </w:tcPr>
          <w:p w14:paraId="40B4A0CA">
            <w:pPr>
              <w:spacing w:before="0" w:after="0" w:line="336" w:lineRule="auto"/>
              <w:ind w:left="365"/>
              <w:jc w:val="center"/>
            </w:pPr>
            <w:r>
              <w:rPr>
                <w:rFonts w:ascii="Times New Roman" w:hAnsi="Times New Roman"/>
                <w:b w:val="0"/>
                <w:i w:val="0"/>
                <w:color w:val="000000"/>
                <w:sz w:val="24"/>
              </w:rPr>
              <w:t>1.20</w:t>
            </w:r>
          </w:p>
        </w:tc>
        <w:tc>
          <w:tcPr>
            <w:tcW w:w="11543" w:type="dxa"/>
            <w:tcMar>
              <w:top w:w="50" w:type="dxa"/>
              <w:left w:w="100" w:type="dxa"/>
            </w:tcMar>
            <w:vAlign w:val="center"/>
          </w:tcPr>
          <w:p w14:paraId="0D49EC42">
            <w:pPr>
              <w:spacing w:before="0" w:after="0" w:line="336" w:lineRule="auto"/>
              <w:ind w:left="365"/>
              <w:jc w:val="both"/>
            </w:pPr>
            <w:r>
              <w:rPr>
                <w:rFonts w:ascii="Times New Roman" w:hAnsi="Times New Roman"/>
                <w:b w:val="0"/>
                <w:i w:val="0"/>
                <w:color w:val="000000"/>
                <w:sz w:val="24"/>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tc>
      </w:tr>
      <w:tr w14:paraId="2ED5E8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146" w:type="dxa"/>
            <w:tcMar>
              <w:top w:w="50" w:type="dxa"/>
              <w:left w:w="100" w:type="dxa"/>
            </w:tcMar>
            <w:vAlign w:val="center"/>
          </w:tcPr>
          <w:p w14:paraId="3F517C59">
            <w:pPr>
              <w:spacing w:before="0" w:after="0" w:line="336" w:lineRule="auto"/>
              <w:ind w:left="365"/>
              <w:jc w:val="center"/>
            </w:pPr>
            <w:r>
              <w:rPr>
                <w:rFonts w:ascii="Times New Roman" w:hAnsi="Times New Roman"/>
                <w:b w:val="0"/>
                <w:i w:val="0"/>
                <w:color w:val="000000"/>
                <w:sz w:val="24"/>
              </w:rPr>
              <w:t>1.21</w:t>
            </w:r>
          </w:p>
        </w:tc>
        <w:tc>
          <w:tcPr>
            <w:tcW w:w="11543" w:type="dxa"/>
            <w:tcMar>
              <w:top w:w="50" w:type="dxa"/>
              <w:left w:w="100" w:type="dxa"/>
            </w:tcMar>
            <w:vAlign w:val="center"/>
          </w:tcPr>
          <w:p w14:paraId="1D7709E9">
            <w:pPr>
              <w:spacing w:before="0" w:after="0" w:line="336" w:lineRule="auto"/>
              <w:ind w:left="365"/>
              <w:jc w:val="both"/>
            </w:pPr>
            <w:r>
              <w:rPr>
                <w:rFonts w:ascii="Times New Roman" w:hAnsi="Times New Roman"/>
                <w:b w:val="0"/>
                <w:i w:val="0"/>
                <w:color w:val="000000"/>
                <w:sz w:val="24"/>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14:paraId="5E9264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146" w:type="dxa"/>
            <w:tcMar>
              <w:top w:w="50" w:type="dxa"/>
              <w:left w:w="100" w:type="dxa"/>
            </w:tcMar>
            <w:vAlign w:val="center"/>
          </w:tcPr>
          <w:p w14:paraId="649297EF">
            <w:pPr>
              <w:spacing w:before="0" w:after="0" w:line="336" w:lineRule="auto"/>
              <w:ind w:left="365"/>
              <w:jc w:val="center"/>
            </w:pPr>
            <w:r>
              <w:rPr>
                <w:rFonts w:ascii="Times New Roman" w:hAnsi="Times New Roman"/>
                <w:b w:val="0"/>
                <w:i w:val="0"/>
                <w:color w:val="000000"/>
                <w:sz w:val="24"/>
              </w:rPr>
              <w:t>1.22</w:t>
            </w:r>
          </w:p>
        </w:tc>
        <w:tc>
          <w:tcPr>
            <w:tcW w:w="11543" w:type="dxa"/>
            <w:tcMar>
              <w:top w:w="50" w:type="dxa"/>
              <w:left w:w="100" w:type="dxa"/>
            </w:tcMar>
            <w:vAlign w:val="center"/>
          </w:tcPr>
          <w:p w14:paraId="3CF32E2F">
            <w:pPr>
              <w:spacing w:before="0" w:after="0" w:line="336" w:lineRule="auto"/>
              <w:ind w:left="365"/>
              <w:jc w:val="both"/>
            </w:pPr>
            <w:r>
              <w:rPr>
                <w:rFonts w:ascii="Times New Roman" w:hAnsi="Times New Roman"/>
                <w:b w:val="0"/>
                <w:i w:val="0"/>
                <w:color w:val="000000"/>
                <w:sz w:val="24"/>
              </w:rPr>
              <w:t>Владеть приёмами работы с биологической информацией: формулировать основания для извлечения и обобщения информации из нескольких (4 – 5) источников; преобразовывать информацию из одной знаковой системы в другую</w:t>
            </w:r>
          </w:p>
        </w:tc>
      </w:tr>
      <w:tr w14:paraId="344217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146" w:type="dxa"/>
            <w:tcMar>
              <w:top w:w="50" w:type="dxa"/>
              <w:left w:w="100" w:type="dxa"/>
            </w:tcMar>
            <w:vAlign w:val="center"/>
          </w:tcPr>
          <w:p w14:paraId="339DFBF2">
            <w:pPr>
              <w:spacing w:before="0" w:after="0" w:line="336" w:lineRule="auto"/>
              <w:ind w:left="365"/>
              <w:jc w:val="center"/>
            </w:pPr>
            <w:r>
              <w:rPr>
                <w:rFonts w:ascii="Times New Roman" w:hAnsi="Times New Roman"/>
                <w:b w:val="0"/>
                <w:i w:val="0"/>
                <w:color w:val="000000"/>
                <w:sz w:val="24"/>
              </w:rPr>
              <w:t>1.23</w:t>
            </w:r>
          </w:p>
        </w:tc>
        <w:tc>
          <w:tcPr>
            <w:tcW w:w="11543" w:type="dxa"/>
            <w:tcMar>
              <w:top w:w="50" w:type="dxa"/>
              <w:left w:w="100" w:type="dxa"/>
            </w:tcMar>
            <w:vAlign w:val="center"/>
          </w:tcPr>
          <w:p w14:paraId="73E8B325">
            <w:pPr>
              <w:spacing w:before="0" w:after="0" w:line="336" w:lineRule="auto"/>
              <w:ind w:left="365"/>
              <w:jc w:val="both"/>
            </w:pPr>
            <w:r>
              <w:rPr>
                <w:rFonts w:ascii="Times New Roman" w:hAnsi="Times New Roman"/>
                <w:b w:val="0"/>
                <w:i w:val="0"/>
                <w:color w:val="000000"/>
                <w:sz w:val="24"/>
              </w:rPr>
              <w:t>Создавать письменные и устные сообщения, грамотно используя понятийный аппарат изученного раздела биологии, сопровождать выступление презентацией с учётом особенностей аудитории сверстников</w:t>
            </w:r>
          </w:p>
        </w:tc>
      </w:tr>
    </w:tbl>
    <w:p w14:paraId="55439DFE">
      <w:pPr>
        <w:spacing w:before="0" w:after="0"/>
        <w:ind w:left="120"/>
        <w:jc w:val="left"/>
      </w:pPr>
    </w:p>
    <w:p w14:paraId="75B71A2D">
      <w:pPr>
        <w:sectPr>
          <w:pgSz w:w="11906" w:h="16383"/>
          <w:cols w:space="720" w:num="1"/>
        </w:sectPr>
      </w:pPr>
      <w:bookmarkStart w:id="19" w:name="block-58739463"/>
    </w:p>
    <w:bookmarkEnd w:id="18"/>
    <w:bookmarkEnd w:id="19"/>
    <w:p w14:paraId="2E7EF82A">
      <w:pPr>
        <w:spacing w:before="199" w:after="120" w:line="336" w:lineRule="auto"/>
        <w:ind w:left="120"/>
        <w:jc w:val="left"/>
      </w:pPr>
      <w:bookmarkStart w:id="20" w:name="block-58739464"/>
      <w:r>
        <w:rPr>
          <w:rFonts w:ascii="Times New Roman" w:hAnsi="Times New Roman"/>
          <w:b/>
          <w:i w:val="0"/>
          <w:color w:val="000000"/>
          <w:sz w:val="28"/>
        </w:rPr>
        <w:t>ПРОВЕРЯЕМЫЕ ЭЛЕМЕНТЫ СОДЕРЖАНИЯ</w:t>
      </w:r>
    </w:p>
    <w:p w14:paraId="4ED0C71C">
      <w:pPr>
        <w:spacing w:before="199" w:after="120" w:line="336" w:lineRule="auto"/>
        <w:ind w:left="120"/>
        <w:jc w:val="left"/>
      </w:pPr>
    </w:p>
    <w:p w14:paraId="1D8F1713">
      <w:pPr>
        <w:spacing w:before="199" w:after="120" w:line="336" w:lineRule="auto"/>
        <w:ind w:left="120"/>
        <w:jc w:val="left"/>
      </w:pPr>
      <w:r>
        <w:rPr>
          <w:rFonts w:ascii="Times New Roman" w:hAnsi="Times New Roman"/>
          <w:b/>
          <w:i w:val="0"/>
          <w:color w:val="000000"/>
          <w:sz w:val="28"/>
        </w:rPr>
        <w:t>5 КЛАСС</w:t>
      </w:r>
    </w:p>
    <w:p w14:paraId="48B63F06">
      <w:pPr>
        <w:spacing w:before="0" w:after="0" w:line="336" w:lineRule="auto"/>
        <w:ind w:left="120"/>
        <w:jc w:val="left"/>
      </w:pP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74"/>
        <w:gridCol w:w="2281"/>
        <w:gridCol w:w="5264"/>
      </w:tblGrid>
      <w:tr w14:paraId="06EB23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3" w:type="dxa"/>
            <w:tcMar>
              <w:top w:w="50" w:type="dxa"/>
              <w:left w:w="100" w:type="dxa"/>
            </w:tcMar>
            <w:vAlign w:val="center"/>
          </w:tcPr>
          <w:p w14:paraId="0B6BEC35">
            <w:pPr>
              <w:spacing w:before="0" w:after="0"/>
              <w:ind w:left="135"/>
              <w:jc w:val="left"/>
            </w:pPr>
            <w:r>
              <w:rPr>
                <w:rFonts w:ascii="Times New Roman" w:hAnsi="Times New Roman"/>
                <w:b/>
                <w:i w:val="0"/>
                <w:color w:val="000000"/>
                <w:sz w:val="24"/>
              </w:rPr>
              <w:t xml:space="preserve"> Код раздела </w:t>
            </w:r>
          </w:p>
        </w:tc>
        <w:tc>
          <w:tcPr>
            <w:tcW w:w="2912" w:type="dxa"/>
            <w:tcMar>
              <w:top w:w="50" w:type="dxa"/>
              <w:left w:w="100" w:type="dxa"/>
            </w:tcMar>
            <w:vAlign w:val="center"/>
          </w:tcPr>
          <w:p w14:paraId="6F759CFD">
            <w:pPr>
              <w:spacing w:before="0" w:after="0"/>
              <w:ind w:left="135"/>
              <w:jc w:val="left"/>
            </w:pPr>
            <w:r>
              <w:rPr>
                <w:rFonts w:ascii="Times New Roman" w:hAnsi="Times New Roman"/>
                <w:b/>
                <w:i w:val="0"/>
                <w:color w:val="000000"/>
                <w:sz w:val="24"/>
              </w:rPr>
              <w:t xml:space="preserve"> Код проверяемого элемента </w:t>
            </w:r>
          </w:p>
        </w:tc>
        <w:tc>
          <w:tcPr>
            <w:tcW w:w="6396" w:type="dxa"/>
            <w:tcMar>
              <w:top w:w="50" w:type="dxa"/>
              <w:left w:w="100" w:type="dxa"/>
            </w:tcMar>
            <w:vAlign w:val="center"/>
          </w:tcPr>
          <w:p w14:paraId="23220706">
            <w:pPr>
              <w:spacing w:before="0" w:after="0"/>
              <w:ind w:left="135"/>
              <w:jc w:val="left"/>
            </w:pPr>
            <w:r>
              <w:rPr>
                <w:rFonts w:ascii="Times New Roman" w:hAnsi="Times New Roman"/>
                <w:b/>
                <w:i w:val="0"/>
                <w:color w:val="000000"/>
                <w:sz w:val="24"/>
              </w:rPr>
              <w:t xml:space="preserve"> Проверяемые элементы содержания </w:t>
            </w:r>
          </w:p>
        </w:tc>
      </w:tr>
      <w:tr w14:paraId="0FF355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3" w:type="dxa"/>
            <w:vMerge w:val="restart"/>
            <w:tcMar>
              <w:top w:w="50" w:type="dxa"/>
              <w:left w:w="100" w:type="dxa"/>
            </w:tcMar>
            <w:vAlign w:val="center"/>
          </w:tcPr>
          <w:p w14:paraId="5AF33866">
            <w:pPr>
              <w:spacing w:before="0" w:after="0" w:line="312" w:lineRule="auto"/>
              <w:ind w:left="228"/>
              <w:jc w:val="center"/>
            </w:pPr>
            <w:r>
              <w:rPr>
                <w:rFonts w:ascii="Times New Roman" w:hAnsi="Times New Roman"/>
                <w:b w:val="0"/>
                <w:i w:val="0"/>
                <w:color w:val="000000"/>
                <w:sz w:val="24"/>
              </w:rPr>
              <w:t>1</w:t>
            </w:r>
          </w:p>
        </w:tc>
        <w:tc>
          <w:tcPr>
            <w:tcW w:w="0" w:type="auto"/>
            <w:gridSpan w:val="2"/>
            <w:tcMar>
              <w:top w:w="50" w:type="dxa"/>
              <w:left w:w="100" w:type="dxa"/>
            </w:tcMar>
            <w:vAlign w:val="center"/>
          </w:tcPr>
          <w:p w14:paraId="3C41EA82">
            <w:pPr>
              <w:spacing w:before="0" w:after="0" w:line="312" w:lineRule="auto"/>
              <w:ind w:left="228"/>
              <w:jc w:val="left"/>
            </w:pPr>
            <w:r>
              <w:rPr>
                <w:rFonts w:ascii="Times New Roman" w:hAnsi="Times New Roman"/>
                <w:b w:val="0"/>
                <w:i w:val="0"/>
                <w:color w:val="000000"/>
                <w:sz w:val="24"/>
              </w:rPr>
              <w:t>Биология – наука о живой природе</w:t>
            </w:r>
          </w:p>
        </w:tc>
      </w:tr>
      <w:tr w14:paraId="07BC0D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786737DE">
            <w:pPr>
              <w:jc w:val="left"/>
            </w:pPr>
          </w:p>
        </w:tc>
        <w:tc>
          <w:tcPr>
            <w:tcW w:w="2912" w:type="dxa"/>
            <w:tcMar>
              <w:top w:w="50" w:type="dxa"/>
              <w:left w:w="100" w:type="dxa"/>
            </w:tcMar>
            <w:vAlign w:val="center"/>
          </w:tcPr>
          <w:p w14:paraId="4A73BAEF">
            <w:pPr>
              <w:spacing w:before="0" w:after="0" w:line="312" w:lineRule="auto"/>
              <w:ind w:left="228"/>
              <w:jc w:val="center"/>
            </w:pPr>
            <w:r>
              <w:rPr>
                <w:rFonts w:ascii="Times New Roman" w:hAnsi="Times New Roman"/>
                <w:b w:val="0"/>
                <w:i w:val="0"/>
                <w:color w:val="000000"/>
                <w:sz w:val="24"/>
              </w:rPr>
              <w:t>1.1</w:t>
            </w:r>
          </w:p>
        </w:tc>
        <w:tc>
          <w:tcPr>
            <w:tcW w:w="6396" w:type="dxa"/>
            <w:tcMar>
              <w:top w:w="50" w:type="dxa"/>
              <w:left w:w="100" w:type="dxa"/>
            </w:tcMar>
            <w:vAlign w:val="center"/>
          </w:tcPr>
          <w:p w14:paraId="1BB2134A">
            <w:pPr>
              <w:spacing w:before="0" w:after="0" w:line="312" w:lineRule="auto"/>
              <w:ind w:left="228"/>
              <w:jc w:val="both"/>
            </w:pPr>
            <w:r>
              <w:rPr>
                <w:rFonts w:ascii="Times New Roman" w:hAnsi="Times New Roman"/>
                <w:b w:val="0"/>
                <w:i w:val="0"/>
                <w:color w:val="000000"/>
                <w:sz w:val="24"/>
              </w:rPr>
              <w:t>Понятие о жизни. Признаки живого (клеточное строение, питание, дыхание, выделение, рост и другие). Объекты живой и неживой природы, их сравнение. Живая и неживая природа – единое целое</w:t>
            </w:r>
          </w:p>
        </w:tc>
      </w:tr>
      <w:tr w14:paraId="62DFB5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6E9262EE">
            <w:pPr>
              <w:jc w:val="left"/>
            </w:pPr>
          </w:p>
        </w:tc>
        <w:tc>
          <w:tcPr>
            <w:tcW w:w="2912" w:type="dxa"/>
            <w:tcMar>
              <w:top w:w="50" w:type="dxa"/>
              <w:left w:w="100" w:type="dxa"/>
            </w:tcMar>
            <w:vAlign w:val="center"/>
          </w:tcPr>
          <w:p w14:paraId="2DA00997">
            <w:pPr>
              <w:spacing w:before="0" w:after="0" w:line="312" w:lineRule="auto"/>
              <w:ind w:left="228"/>
              <w:jc w:val="center"/>
            </w:pPr>
            <w:r>
              <w:rPr>
                <w:rFonts w:ascii="Times New Roman" w:hAnsi="Times New Roman"/>
                <w:b w:val="0"/>
                <w:i w:val="0"/>
                <w:color w:val="000000"/>
                <w:sz w:val="24"/>
              </w:rPr>
              <w:t>1.2</w:t>
            </w:r>
          </w:p>
        </w:tc>
        <w:tc>
          <w:tcPr>
            <w:tcW w:w="6396" w:type="dxa"/>
            <w:tcMar>
              <w:top w:w="50" w:type="dxa"/>
              <w:left w:w="100" w:type="dxa"/>
            </w:tcMar>
            <w:vAlign w:val="center"/>
          </w:tcPr>
          <w:p w14:paraId="43BB8355">
            <w:pPr>
              <w:spacing w:before="0" w:after="0" w:line="312" w:lineRule="auto"/>
              <w:ind w:left="228"/>
              <w:jc w:val="both"/>
            </w:pPr>
            <w:r>
              <w:rPr>
                <w:rFonts w:ascii="Times New Roman" w:hAnsi="Times New Roman"/>
                <w:b w:val="0"/>
                <w:i w:val="0"/>
                <w:color w:val="000000"/>
                <w:sz w:val="24"/>
              </w:rPr>
              <w:t>Биология – система наук о живой природе. Основные разделы биологии (ботаника, зоология, экология, цитология, анатомия, физиология и другие). Профессии, связанные с биологией: врач, ветеринар, психолог, агроном, животновод и другие (4 – 5). Связь биологии с другими науками (математика, география и другие). Роль биологии в познании окружающего мира и практической деятельности современного человека</w:t>
            </w:r>
          </w:p>
        </w:tc>
      </w:tr>
      <w:tr w14:paraId="705023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617CF309">
            <w:pPr>
              <w:jc w:val="left"/>
            </w:pPr>
          </w:p>
        </w:tc>
        <w:tc>
          <w:tcPr>
            <w:tcW w:w="2912" w:type="dxa"/>
            <w:tcMar>
              <w:top w:w="50" w:type="dxa"/>
              <w:left w:w="100" w:type="dxa"/>
            </w:tcMar>
            <w:vAlign w:val="center"/>
          </w:tcPr>
          <w:p w14:paraId="55549F7C">
            <w:pPr>
              <w:spacing w:before="0" w:after="0" w:line="312" w:lineRule="auto"/>
              <w:ind w:left="228"/>
              <w:jc w:val="center"/>
            </w:pPr>
            <w:r>
              <w:rPr>
                <w:rFonts w:ascii="Times New Roman" w:hAnsi="Times New Roman"/>
                <w:b w:val="0"/>
                <w:i w:val="0"/>
                <w:color w:val="000000"/>
                <w:sz w:val="24"/>
              </w:rPr>
              <w:t>1.3</w:t>
            </w:r>
          </w:p>
        </w:tc>
        <w:tc>
          <w:tcPr>
            <w:tcW w:w="6396" w:type="dxa"/>
            <w:tcMar>
              <w:top w:w="50" w:type="dxa"/>
              <w:left w:w="100" w:type="dxa"/>
            </w:tcMar>
            <w:vAlign w:val="center"/>
          </w:tcPr>
          <w:p w14:paraId="563E1CFB">
            <w:pPr>
              <w:spacing w:before="0" w:after="0" w:line="312" w:lineRule="auto"/>
              <w:ind w:left="228"/>
              <w:jc w:val="both"/>
            </w:pPr>
            <w:r>
              <w:rPr>
                <w:rFonts w:ascii="Times New Roman" w:hAnsi="Times New Roman"/>
                <w:b w:val="0"/>
                <w:i w:val="0"/>
                <w:color w:val="000000"/>
                <w:sz w:val="24"/>
              </w:rPr>
              <w:t>Кабинет биологии. Правила поведения и работы в кабинете с биологическими приборами и инструментами. 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сеть Интернет)</w:t>
            </w:r>
          </w:p>
        </w:tc>
      </w:tr>
      <w:tr w14:paraId="644D2E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3" w:type="dxa"/>
            <w:vMerge w:val="restart"/>
            <w:tcMar>
              <w:top w:w="50" w:type="dxa"/>
              <w:left w:w="100" w:type="dxa"/>
            </w:tcMar>
            <w:vAlign w:val="center"/>
          </w:tcPr>
          <w:p w14:paraId="01C417E5">
            <w:pPr>
              <w:spacing w:before="0" w:after="0" w:line="312" w:lineRule="auto"/>
              <w:ind w:left="228"/>
              <w:jc w:val="center"/>
            </w:pPr>
            <w:r>
              <w:rPr>
                <w:rFonts w:ascii="Times New Roman" w:hAnsi="Times New Roman"/>
                <w:b w:val="0"/>
                <w:i w:val="0"/>
                <w:color w:val="000000"/>
                <w:sz w:val="24"/>
              </w:rPr>
              <w:t>2</w:t>
            </w:r>
          </w:p>
        </w:tc>
        <w:tc>
          <w:tcPr>
            <w:tcW w:w="0" w:type="auto"/>
            <w:gridSpan w:val="2"/>
            <w:tcMar>
              <w:top w:w="50" w:type="dxa"/>
              <w:left w:w="100" w:type="dxa"/>
            </w:tcMar>
            <w:vAlign w:val="center"/>
          </w:tcPr>
          <w:p w14:paraId="1463EA17">
            <w:pPr>
              <w:spacing w:before="0" w:after="0" w:line="312" w:lineRule="auto"/>
              <w:ind w:left="228"/>
              <w:jc w:val="left"/>
            </w:pPr>
            <w:r>
              <w:rPr>
                <w:rFonts w:ascii="Times New Roman" w:hAnsi="Times New Roman"/>
                <w:b w:val="0"/>
                <w:i w:val="0"/>
                <w:color w:val="000000"/>
                <w:sz w:val="24"/>
              </w:rPr>
              <w:t>Методы изучения живой природы</w:t>
            </w:r>
          </w:p>
        </w:tc>
      </w:tr>
      <w:tr w14:paraId="2015D1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09FC8187">
            <w:pPr>
              <w:jc w:val="left"/>
            </w:pPr>
          </w:p>
        </w:tc>
        <w:tc>
          <w:tcPr>
            <w:tcW w:w="2912" w:type="dxa"/>
            <w:tcMar>
              <w:top w:w="50" w:type="dxa"/>
              <w:left w:w="100" w:type="dxa"/>
            </w:tcMar>
            <w:vAlign w:val="center"/>
          </w:tcPr>
          <w:p w14:paraId="7AB94613">
            <w:pPr>
              <w:spacing w:before="0" w:after="0" w:line="312" w:lineRule="auto"/>
              <w:ind w:left="228"/>
              <w:jc w:val="center"/>
            </w:pPr>
            <w:r>
              <w:rPr>
                <w:rFonts w:ascii="Times New Roman" w:hAnsi="Times New Roman"/>
                <w:b w:val="0"/>
                <w:i w:val="0"/>
                <w:color w:val="000000"/>
                <w:sz w:val="24"/>
              </w:rPr>
              <w:t>2.1</w:t>
            </w:r>
          </w:p>
        </w:tc>
        <w:tc>
          <w:tcPr>
            <w:tcW w:w="6396" w:type="dxa"/>
            <w:tcMar>
              <w:top w:w="50" w:type="dxa"/>
              <w:left w:w="100" w:type="dxa"/>
            </w:tcMar>
            <w:vAlign w:val="center"/>
          </w:tcPr>
          <w:p w14:paraId="159A8D09">
            <w:pPr>
              <w:spacing w:before="0" w:after="0" w:line="312" w:lineRule="auto"/>
              <w:ind w:left="228"/>
              <w:jc w:val="both"/>
            </w:pPr>
            <w:r>
              <w:rPr>
                <w:rFonts w:ascii="Times New Roman" w:hAnsi="Times New Roman"/>
                <w:b w:val="0"/>
                <w:i w:val="0"/>
                <w:color w:val="000000"/>
                <w:sz w:val="24"/>
              </w:rPr>
              <w:t>Научные методы изучения живой природы: наблюдение, эксперимент, описание, измерение, классификация. Устройство увеличительных приборов: лупы и микроскопа. Правила работы с увеличительными приборами</w:t>
            </w:r>
          </w:p>
        </w:tc>
      </w:tr>
      <w:tr w14:paraId="1F87A3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1E85AE35">
            <w:pPr>
              <w:jc w:val="left"/>
            </w:pPr>
          </w:p>
        </w:tc>
        <w:tc>
          <w:tcPr>
            <w:tcW w:w="2912" w:type="dxa"/>
            <w:tcMar>
              <w:top w:w="50" w:type="dxa"/>
              <w:left w:w="100" w:type="dxa"/>
            </w:tcMar>
            <w:vAlign w:val="center"/>
          </w:tcPr>
          <w:p w14:paraId="6AAAAAE1">
            <w:pPr>
              <w:spacing w:before="0" w:after="0" w:line="312" w:lineRule="auto"/>
              <w:ind w:left="228"/>
              <w:jc w:val="center"/>
            </w:pPr>
            <w:r>
              <w:rPr>
                <w:rFonts w:ascii="Times New Roman" w:hAnsi="Times New Roman"/>
                <w:b w:val="0"/>
                <w:i w:val="0"/>
                <w:color w:val="000000"/>
                <w:sz w:val="24"/>
              </w:rPr>
              <w:t>2.2</w:t>
            </w:r>
          </w:p>
        </w:tc>
        <w:tc>
          <w:tcPr>
            <w:tcW w:w="6396" w:type="dxa"/>
            <w:tcMar>
              <w:top w:w="50" w:type="dxa"/>
              <w:left w:w="100" w:type="dxa"/>
            </w:tcMar>
            <w:vAlign w:val="center"/>
          </w:tcPr>
          <w:p w14:paraId="63E08565">
            <w:pPr>
              <w:spacing w:before="0" w:after="0" w:line="312" w:lineRule="auto"/>
              <w:ind w:left="228"/>
              <w:jc w:val="both"/>
            </w:pPr>
            <w:r>
              <w:rPr>
                <w:rFonts w:ascii="Times New Roman" w:hAnsi="Times New Roman"/>
                <w:b w:val="0"/>
                <w:i w:val="0"/>
                <w:color w:val="000000"/>
                <w:sz w:val="24"/>
              </w:rPr>
              <w:t>Метод описания в биологии (наглядный, словесный, схематический). Метод измерения (инструменты измерения). Метод классификации организмов, применение двойных названий организмов. Наблюдение и эксперимент как ведущие методы биологии</w:t>
            </w:r>
          </w:p>
        </w:tc>
      </w:tr>
      <w:tr w14:paraId="056B71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3" w:type="dxa"/>
            <w:vMerge w:val="restart"/>
            <w:tcMar>
              <w:top w:w="50" w:type="dxa"/>
              <w:left w:w="100" w:type="dxa"/>
            </w:tcMar>
            <w:vAlign w:val="center"/>
          </w:tcPr>
          <w:p w14:paraId="70F084A3">
            <w:pPr>
              <w:spacing w:before="0" w:after="0" w:line="312" w:lineRule="auto"/>
              <w:ind w:left="228"/>
              <w:jc w:val="center"/>
            </w:pPr>
            <w:r>
              <w:rPr>
                <w:rFonts w:ascii="Times New Roman" w:hAnsi="Times New Roman"/>
                <w:b w:val="0"/>
                <w:i w:val="0"/>
                <w:color w:val="000000"/>
                <w:sz w:val="24"/>
              </w:rPr>
              <w:t>3</w:t>
            </w:r>
          </w:p>
        </w:tc>
        <w:tc>
          <w:tcPr>
            <w:tcW w:w="0" w:type="auto"/>
            <w:gridSpan w:val="2"/>
            <w:tcMar>
              <w:top w:w="50" w:type="dxa"/>
              <w:left w:w="100" w:type="dxa"/>
            </w:tcMar>
            <w:vAlign w:val="center"/>
          </w:tcPr>
          <w:p w14:paraId="314B0FE7">
            <w:pPr>
              <w:spacing w:before="0" w:after="0" w:line="312" w:lineRule="auto"/>
              <w:ind w:left="228"/>
              <w:jc w:val="left"/>
            </w:pPr>
            <w:r>
              <w:rPr>
                <w:rFonts w:ascii="Times New Roman" w:hAnsi="Times New Roman"/>
                <w:b w:val="0"/>
                <w:i w:val="0"/>
                <w:color w:val="000000"/>
                <w:sz w:val="24"/>
              </w:rPr>
              <w:t>Организмы – тела живой природы</w:t>
            </w:r>
          </w:p>
        </w:tc>
      </w:tr>
      <w:tr w14:paraId="5F1AA3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16EFA9DA">
            <w:pPr>
              <w:jc w:val="left"/>
            </w:pPr>
          </w:p>
        </w:tc>
        <w:tc>
          <w:tcPr>
            <w:tcW w:w="2912" w:type="dxa"/>
            <w:tcMar>
              <w:top w:w="50" w:type="dxa"/>
              <w:left w:w="100" w:type="dxa"/>
            </w:tcMar>
            <w:vAlign w:val="center"/>
          </w:tcPr>
          <w:p w14:paraId="6BE96573">
            <w:pPr>
              <w:spacing w:before="0" w:after="0" w:line="312" w:lineRule="auto"/>
              <w:ind w:left="228"/>
              <w:jc w:val="center"/>
            </w:pPr>
            <w:r>
              <w:rPr>
                <w:rFonts w:ascii="Times New Roman" w:hAnsi="Times New Roman"/>
                <w:b w:val="0"/>
                <w:i w:val="0"/>
                <w:color w:val="000000"/>
                <w:sz w:val="24"/>
              </w:rPr>
              <w:t>3.1</w:t>
            </w:r>
          </w:p>
        </w:tc>
        <w:tc>
          <w:tcPr>
            <w:tcW w:w="6396" w:type="dxa"/>
            <w:tcMar>
              <w:top w:w="50" w:type="dxa"/>
              <w:left w:w="100" w:type="dxa"/>
            </w:tcMar>
            <w:vAlign w:val="center"/>
          </w:tcPr>
          <w:p w14:paraId="5F6B1322">
            <w:pPr>
              <w:spacing w:before="0" w:after="0" w:line="312" w:lineRule="auto"/>
              <w:ind w:left="228"/>
              <w:jc w:val="both"/>
            </w:pPr>
            <w:r>
              <w:rPr>
                <w:rFonts w:ascii="Times New Roman" w:hAnsi="Times New Roman"/>
                <w:b w:val="0"/>
                <w:i w:val="0"/>
                <w:color w:val="000000"/>
                <w:sz w:val="24"/>
              </w:rPr>
              <w:t>Понятие об организме. Доядерные и ядерные организмы. Одноклеточные и многоклеточные организмы</w:t>
            </w:r>
          </w:p>
        </w:tc>
      </w:tr>
      <w:tr w14:paraId="4061DE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3272E2BA">
            <w:pPr>
              <w:jc w:val="left"/>
            </w:pPr>
          </w:p>
        </w:tc>
        <w:tc>
          <w:tcPr>
            <w:tcW w:w="2912" w:type="dxa"/>
            <w:tcMar>
              <w:top w:w="50" w:type="dxa"/>
              <w:left w:w="100" w:type="dxa"/>
            </w:tcMar>
            <w:vAlign w:val="center"/>
          </w:tcPr>
          <w:p w14:paraId="4E914099">
            <w:pPr>
              <w:spacing w:before="0" w:after="0" w:line="312" w:lineRule="auto"/>
              <w:ind w:left="228"/>
              <w:jc w:val="center"/>
            </w:pPr>
            <w:r>
              <w:rPr>
                <w:rFonts w:ascii="Times New Roman" w:hAnsi="Times New Roman"/>
                <w:b w:val="0"/>
                <w:i w:val="0"/>
                <w:color w:val="000000"/>
                <w:sz w:val="24"/>
              </w:rPr>
              <w:t>3.2</w:t>
            </w:r>
          </w:p>
        </w:tc>
        <w:tc>
          <w:tcPr>
            <w:tcW w:w="6396" w:type="dxa"/>
            <w:tcMar>
              <w:top w:w="50" w:type="dxa"/>
              <w:left w:w="100" w:type="dxa"/>
            </w:tcMar>
            <w:vAlign w:val="center"/>
          </w:tcPr>
          <w:p w14:paraId="3992654C">
            <w:pPr>
              <w:spacing w:before="0" w:after="0" w:line="312" w:lineRule="auto"/>
              <w:ind w:left="228"/>
              <w:jc w:val="both"/>
            </w:pPr>
            <w:r>
              <w:rPr>
                <w:rFonts w:ascii="Times New Roman" w:hAnsi="Times New Roman"/>
                <w:b w:val="0"/>
                <w:i w:val="0"/>
                <w:color w:val="000000"/>
                <w:sz w:val="24"/>
              </w:rPr>
              <w:t>Клетка и её открытие. Клеточное строение организмов. Цитология – наука о клетке. Клетка – наименьшая единица строения и жизнедеятельности организмов. Строение клетки под световым микроскопом: клеточная оболочка, цитоплазма, ядро</w:t>
            </w:r>
          </w:p>
        </w:tc>
      </w:tr>
      <w:tr w14:paraId="15F678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5023E6F7">
            <w:pPr>
              <w:jc w:val="left"/>
            </w:pPr>
          </w:p>
        </w:tc>
        <w:tc>
          <w:tcPr>
            <w:tcW w:w="2912" w:type="dxa"/>
            <w:tcMar>
              <w:top w:w="50" w:type="dxa"/>
              <w:left w:w="100" w:type="dxa"/>
            </w:tcMar>
            <w:vAlign w:val="center"/>
          </w:tcPr>
          <w:p w14:paraId="15ACDF71">
            <w:pPr>
              <w:spacing w:before="0" w:after="0" w:line="312" w:lineRule="auto"/>
              <w:ind w:left="228"/>
              <w:jc w:val="center"/>
            </w:pPr>
            <w:r>
              <w:rPr>
                <w:rFonts w:ascii="Times New Roman" w:hAnsi="Times New Roman"/>
                <w:b w:val="0"/>
                <w:i w:val="0"/>
                <w:color w:val="000000"/>
                <w:sz w:val="24"/>
              </w:rPr>
              <w:t>3.3</w:t>
            </w:r>
          </w:p>
        </w:tc>
        <w:tc>
          <w:tcPr>
            <w:tcW w:w="6396" w:type="dxa"/>
            <w:tcMar>
              <w:top w:w="50" w:type="dxa"/>
              <w:left w:w="100" w:type="dxa"/>
            </w:tcMar>
            <w:vAlign w:val="center"/>
          </w:tcPr>
          <w:p w14:paraId="6043E187">
            <w:pPr>
              <w:spacing w:before="0" w:after="0" w:line="312" w:lineRule="auto"/>
              <w:ind w:left="228"/>
              <w:jc w:val="left"/>
            </w:pPr>
            <w:r>
              <w:rPr>
                <w:rFonts w:ascii="Times New Roman" w:hAnsi="Times New Roman"/>
                <w:b w:val="0"/>
                <w:i w:val="0"/>
                <w:color w:val="000000"/>
                <w:sz w:val="24"/>
              </w:rPr>
              <w:t>Клетки, ткани, органы, системы органов</w:t>
            </w:r>
          </w:p>
        </w:tc>
      </w:tr>
      <w:tr w14:paraId="7FF320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508201DF">
            <w:pPr>
              <w:jc w:val="left"/>
            </w:pPr>
          </w:p>
        </w:tc>
        <w:tc>
          <w:tcPr>
            <w:tcW w:w="2912" w:type="dxa"/>
            <w:tcMar>
              <w:top w:w="50" w:type="dxa"/>
              <w:left w:w="100" w:type="dxa"/>
            </w:tcMar>
            <w:vAlign w:val="center"/>
          </w:tcPr>
          <w:p w14:paraId="4BD4E836">
            <w:pPr>
              <w:spacing w:before="0" w:after="0" w:line="312" w:lineRule="auto"/>
              <w:ind w:left="228"/>
              <w:jc w:val="center"/>
            </w:pPr>
            <w:r>
              <w:rPr>
                <w:rFonts w:ascii="Times New Roman" w:hAnsi="Times New Roman"/>
                <w:b w:val="0"/>
                <w:i w:val="0"/>
                <w:color w:val="000000"/>
                <w:sz w:val="24"/>
              </w:rPr>
              <w:t>3.4</w:t>
            </w:r>
          </w:p>
        </w:tc>
        <w:tc>
          <w:tcPr>
            <w:tcW w:w="6396" w:type="dxa"/>
            <w:tcMar>
              <w:top w:w="50" w:type="dxa"/>
              <w:left w:w="100" w:type="dxa"/>
            </w:tcMar>
            <w:vAlign w:val="center"/>
          </w:tcPr>
          <w:p w14:paraId="6A9DCB22">
            <w:pPr>
              <w:spacing w:before="0" w:after="0" w:line="312" w:lineRule="auto"/>
              <w:ind w:left="228"/>
              <w:jc w:val="both"/>
            </w:pPr>
            <w:r>
              <w:rPr>
                <w:rFonts w:ascii="Times New Roman" w:hAnsi="Times New Roman"/>
                <w:b w:val="0"/>
                <w:i w:val="0"/>
                <w:color w:val="000000"/>
                <w:sz w:val="24"/>
              </w:rPr>
              <w:t>Жизнедеятельность организмов. Особенности строения и процессов жизнедеятельности у растений, животных, бактерий и грибов. Свойства организмов: питание, дыхание, выделение, движение, размножение, развитие, раздражимость, приспособленность. Организм – единое целое</w:t>
            </w:r>
          </w:p>
        </w:tc>
      </w:tr>
      <w:tr w14:paraId="3EE51C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6530852D">
            <w:pPr>
              <w:jc w:val="left"/>
            </w:pPr>
          </w:p>
        </w:tc>
        <w:tc>
          <w:tcPr>
            <w:tcW w:w="2912" w:type="dxa"/>
            <w:tcMar>
              <w:top w:w="50" w:type="dxa"/>
              <w:left w:w="100" w:type="dxa"/>
            </w:tcMar>
            <w:vAlign w:val="center"/>
          </w:tcPr>
          <w:p w14:paraId="1CAE158F">
            <w:pPr>
              <w:spacing w:before="0" w:after="0" w:line="312" w:lineRule="auto"/>
              <w:ind w:left="228"/>
              <w:jc w:val="center"/>
            </w:pPr>
            <w:r>
              <w:rPr>
                <w:rFonts w:ascii="Times New Roman" w:hAnsi="Times New Roman"/>
                <w:b w:val="0"/>
                <w:i w:val="0"/>
                <w:color w:val="000000"/>
                <w:sz w:val="24"/>
              </w:rPr>
              <w:t>3.5</w:t>
            </w:r>
          </w:p>
        </w:tc>
        <w:tc>
          <w:tcPr>
            <w:tcW w:w="6396" w:type="dxa"/>
            <w:tcMar>
              <w:top w:w="50" w:type="dxa"/>
              <w:left w:w="100" w:type="dxa"/>
            </w:tcMar>
            <w:vAlign w:val="center"/>
          </w:tcPr>
          <w:p w14:paraId="5227796F">
            <w:pPr>
              <w:spacing w:before="0" w:after="0" w:line="312" w:lineRule="auto"/>
              <w:ind w:left="228"/>
              <w:jc w:val="left"/>
            </w:pPr>
            <w:r>
              <w:rPr>
                <w:rFonts w:ascii="Times New Roman" w:hAnsi="Times New Roman"/>
                <w:b w:val="0"/>
                <w:i w:val="0"/>
                <w:color w:val="000000"/>
                <w:sz w:val="24"/>
              </w:rPr>
              <w:t>Разнообразие организмов и их классификация (таксоны в биологии: царства, типы (отделы), классы, отряды (порядки), семейства, роды, виды)</w:t>
            </w:r>
          </w:p>
        </w:tc>
      </w:tr>
      <w:tr w14:paraId="5AF339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0F3FDBCF">
            <w:pPr>
              <w:jc w:val="left"/>
            </w:pPr>
          </w:p>
        </w:tc>
        <w:tc>
          <w:tcPr>
            <w:tcW w:w="2912" w:type="dxa"/>
            <w:tcMar>
              <w:top w:w="50" w:type="dxa"/>
              <w:left w:w="100" w:type="dxa"/>
            </w:tcMar>
            <w:vAlign w:val="center"/>
          </w:tcPr>
          <w:p w14:paraId="69AF9A00">
            <w:pPr>
              <w:spacing w:before="0" w:after="0" w:line="312" w:lineRule="auto"/>
              <w:ind w:left="228"/>
              <w:jc w:val="center"/>
            </w:pPr>
            <w:r>
              <w:rPr>
                <w:rFonts w:ascii="Times New Roman" w:hAnsi="Times New Roman"/>
                <w:b w:val="0"/>
                <w:i w:val="0"/>
                <w:color w:val="000000"/>
                <w:sz w:val="24"/>
              </w:rPr>
              <w:t>3.6</w:t>
            </w:r>
          </w:p>
        </w:tc>
        <w:tc>
          <w:tcPr>
            <w:tcW w:w="6396" w:type="dxa"/>
            <w:tcMar>
              <w:top w:w="50" w:type="dxa"/>
              <w:left w:w="100" w:type="dxa"/>
            </w:tcMar>
            <w:vAlign w:val="center"/>
          </w:tcPr>
          <w:p w14:paraId="2903ED0F">
            <w:pPr>
              <w:spacing w:before="0" w:after="0" w:line="312" w:lineRule="auto"/>
              <w:ind w:left="228"/>
              <w:jc w:val="left"/>
            </w:pPr>
            <w:r>
              <w:rPr>
                <w:rFonts w:ascii="Times New Roman" w:hAnsi="Times New Roman"/>
                <w:b w:val="0"/>
                <w:i w:val="0"/>
                <w:color w:val="000000"/>
                <w:sz w:val="24"/>
              </w:rPr>
              <w:t>Бактерии и вирусы как формы жизни. Значение бактерий и вирусов в природе и в жизни человека</w:t>
            </w:r>
          </w:p>
        </w:tc>
      </w:tr>
      <w:tr w14:paraId="740C7A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3" w:type="dxa"/>
            <w:vMerge w:val="restart"/>
            <w:tcMar>
              <w:top w:w="50" w:type="dxa"/>
              <w:left w:w="100" w:type="dxa"/>
            </w:tcMar>
            <w:vAlign w:val="center"/>
          </w:tcPr>
          <w:p w14:paraId="07451A90">
            <w:pPr>
              <w:spacing w:before="0" w:after="0" w:line="312" w:lineRule="auto"/>
              <w:ind w:left="228"/>
              <w:jc w:val="center"/>
            </w:pPr>
            <w:r>
              <w:rPr>
                <w:rFonts w:ascii="Times New Roman" w:hAnsi="Times New Roman"/>
                <w:b w:val="0"/>
                <w:i w:val="0"/>
                <w:color w:val="000000"/>
                <w:sz w:val="24"/>
              </w:rPr>
              <w:t>4</w:t>
            </w:r>
          </w:p>
        </w:tc>
        <w:tc>
          <w:tcPr>
            <w:tcW w:w="0" w:type="auto"/>
            <w:gridSpan w:val="2"/>
            <w:tcMar>
              <w:top w:w="50" w:type="dxa"/>
              <w:left w:w="100" w:type="dxa"/>
            </w:tcMar>
            <w:vAlign w:val="center"/>
          </w:tcPr>
          <w:p w14:paraId="3959A13B">
            <w:pPr>
              <w:spacing w:before="0" w:after="0" w:line="312" w:lineRule="auto"/>
              <w:ind w:left="228"/>
              <w:jc w:val="left"/>
            </w:pPr>
            <w:r>
              <w:rPr>
                <w:rFonts w:ascii="Times New Roman" w:hAnsi="Times New Roman"/>
                <w:b w:val="0"/>
                <w:i w:val="0"/>
                <w:color w:val="000000"/>
                <w:sz w:val="24"/>
              </w:rPr>
              <w:t>Организмы и среда обитания</w:t>
            </w:r>
          </w:p>
        </w:tc>
      </w:tr>
      <w:tr w14:paraId="1AFA38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6C147F1C">
            <w:pPr>
              <w:jc w:val="left"/>
            </w:pPr>
          </w:p>
        </w:tc>
        <w:tc>
          <w:tcPr>
            <w:tcW w:w="2912" w:type="dxa"/>
            <w:tcMar>
              <w:top w:w="50" w:type="dxa"/>
              <w:left w:w="100" w:type="dxa"/>
            </w:tcMar>
            <w:vAlign w:val="center"/>
          </w:tcPr>
          <w:p w14:paraId="05074F11">
            <w:pPr>
              <w:spacing w:before="0" w:after="0" w:line="312" w:lineRule="auto"/>
              <w:ind w:left="228"/>
              <w:jc w:val="center"/>
            </w:pPr>
            <w:r>
              <w:rPr>
                <w:rFonts w:ascii="Times New Roman" w:hAnsi="Times New Roman"/>
                <w:b w:val="0"/>
                <w:i w:val="0"/>
                <w:color w:val="000000"/>
                <w:sz w:val="24"/>
              </w:rPr>
              <w:t>4.1</w:t>
            </w:r>
          </w:p>
        </w:tc>
        <w:tc>
          <w:tcPr>
            <w:tcW w:w="6396" w:type="dxa"/>
            <w:tcMar>
              <w:top w:w="50" w:type="dxa"/>
              <w:left w:w="100" w:type="dxa"/>
            </w:tcMar>
            <w:vAlign w:val="center"/>
          </w:tcPr>
          <w:p w14:paraId="3A8CF5D7">
            <w:pPr>
              <w:spacing w:before="0" w:after="0" w:line="312" w:lineRule="auto"/>
              <w:ind w:left="228"/>
              <w:jc w:val="both"/>
            </w:pPr>
            <w:r>
              <w:rPr>
                <w:rFonts w:ascii="Times New Roman" w:hAnsi="Times New Roman"/>
                <w:b w:val="0"/>
                <w:i w:val="0"/>
                <w:color w:val="000000"/>
                <w:sz w:val="24"/>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w:t>
            </w:r>
          </w:p>
        </w:tc>
      </w:tr>
      <w:tr w14:paraId="2FC51A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64EC4030">
            <w:pPr>
              <w:jc w:val="left"/>
            </w:pPr>
          </w:p>
        </w:tc>
        <w:tc>
          <w:tcPr>
            <w:tcW w:w="2912" w:type="dxa"/>
            <w:tcMar>
              <w:top w:w="50" w:type="dxa"/>
              <w:left w:w="100" w:type="dxa"/>
            </w:tcMar>
            <w:vAlign w:val="center"/>
          </w:tcPr>
          <w:p w14:paraId="52F572A5">
            <w:pPr>
              <w:spacing w:before="0" w:after="0" w:line="312" w:lineRule="auto"/>
              <w:ind w:left="228"/>
              <w:jc w:val="center"/>
            </w:pPr>
            <w:r>
              <w:rPr>
                <w:rFonts w:ascii="Times New Roman" w:hAnsi="Times New Roman"/>
                <w:b w:val="0"/>
                <w:i w:val="0"/>
                <w:color w:val="000000"/>
                <w:sz w:val="24"/>
              </w:rPr>
              <w:t>4.2</w:t>
            </w:r>
          </w:p>
        </w:tc>
        <w:tc>
          <w:tcPr>
            <w:tcW w:w="6396" w:type="dxa"/>
            <w:tcMar>
              <w:top w:w="50" w:type="dxa"/>
              <w:left w:w="100" w:type="dxa"/>
            </w:tcMar>
            <w:vAlign w:val="center"/>
          </w:tcPr>
          <w:p w14:paraId="34E060AD">
            <w:pPr>
              <w:spacing w:before="0" w:after="0" w:line="312" w:lineRule="auto"/>
              <w:ind w:left="228"/>
              <w:jc w:val="both"/>
            </w:pPr>
            <w:r>
              <w:rPr>
                <w:rFonts w:ascii="Times New Roman" w:hAnsi="Times New Roman"/>
                <w:b w:val="0"/>
                <w:i w:val="0"/>
                <w:color w:val="000000"/>
                <w:sz w:val="24"/>
              </w:rPr>
              <w:t>Приспособления организмов к среде обитания. Сезонные изменения в жизни организмов</w:t>
            </w:r>
          </w:p>
        </w:tc>
      </w:tr>
      <w:tr w14:paraId="6BE543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3" w:type="dxa"/>
            <w:vMerge w:val="restart"/>
            <w:tcMar>
              <w:top w:w="50" w:type="dxa"/>
              <w:left w:w="100" w:type="dxa"/>
            </w:tcMar>
            <w:vAlign w:val="center"/>
          </w:tcPr>
          <w:p w14:paraId="7462F2CD">
            <w:pPr>
              <w:spacing w:before="0" w:after="0" w:line="312" w:lineRule="auto"/>
              <w:ind w:left="228"/>
              <w:jc w:val="center"/>
            </w:pPr>
            <w:r>
              <w:rPr>
                <w:rFonts w:ascii="Times New Roman" w:hAnsi="Times New Roman"/>
                <w:b w:val="0"/>
                <w:i w:val="0"/>
                <w:color w:val="000000"/>
                <w:sz w:val="24"/>
              </w:rPr>
              <w:t>5</w:t>
            </w:r>
          </w:p>
        </w:tc>
        <w:tc>
          <w:tcPr>
            <w:tcW w:w="0" w:type="auto"/>
            <w:gridSpan w:val="2"/>
            <w:tcMar>
              <w:top w:w="50" w:type="dxa"/>
              <w:left w:w="100" w:type="dxa"/>
            </w:tcMar>
            <w:vAlign w:val="center"/>
          </w:tcPr>
          <w:p w14:paraId="0F14154F">
            <w:pPr>
              <w:spacing w:before="0" w:after="0" w:line="312" w:lineRule="auto"/>
              <w:ind w:left="228"/>
              <w:jc w:val="left"/>
            </w:pPr>
            <w:r>
              <w:rPr>
                <w:rFonts w:ascii="Times New Roman" w:hAnsi="Times New Roman"/>
                <w:b w:val="0"/>
                <w:i w:val="0"/>
                <w:color w:val="000000"/>
                <w:sz w:val="24"/>
              </w:rPr>
              <w:t>Природные сообщества</w:t>
            </w:r>
          </w:p>
        </w:tc>
      </w:tr>
      <w:tr w14:paraId="7B7027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4EBD0759">
            <w:pPr>
              <w:jc w:val="left"/>
            </w:pPr>
          </w:p>
        </w:tc>
        <w:tc>
          <w:tcPr>
            <w:tcW w:w="2912" w:type="dxa"/>
            <w:tcMar>
              <w:top w:w="50" w:type="dxa"/>
              <w:left w:w="100" w:type="dxa"/>
            </w:tcMar>
            <w:vAlign w:val="center"/>
          </w:tcPr>
          <w:p w14:paraId="1BE3D2A4">
            <w:pPr>
              <w:spacing w:before="0" w:after="0" w:line="312" w:lineRule="auto"/>
              <w:ind w:left="228"/>
              <w:jc w:val="center"/>
            </w:pPr>
            <w:r>
              <w:rPr>
                <w:rFonts w:ascii="Times New Roman" w:hAnsi="Times New Roman"/>
                <w:b w:val="0"/>
                <w:i w:val="0"/>
                <w:color w:val="000000"/>
                <w:sz w:val="24"/>
              </w:rPr>
              <w:t>5.1</w:t>
            </w:r>
          </w:p>
        </w:tc>
        <w:tc>
          <w:tcPr>
            <w:tcW w:w="6396" w:type="dxa"/>
            <w:tcMar>
              <w:top w:w="50" w:type="dxa"/>
              <w:left w:w="100" w:type="dxa"/>
            </w:tcMar>
            <w:vAlign w:val="center"/>
          </w:tcPr>
          <w:p w14:paraId="13C3B6D1">
            <w:pPr>
              <w:spacing w:before="0" w:after="0" w:line="312" w:lineRule="auto"/>
              <w:ind w:left="228"/>
              <w:jc w:val="both"/>
            </w:pPr>
            <w:r>
              <w:rPr>
                <w:rFonts w:ascii="Times New Roman" w:hAnsi="Times New Roman"/>
                <w:b w:val="0"/>
                <w:i w:val="0"/>
                <w:color w:val="000000"/>
                <w:sz w:val="24"/>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w:t>
            </w:r>
          </w:p>
        </w:tc>
      </w:tr>
      <w:tr w14:paraId="387CD0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360B880E">
            <w:pPr>
              <w:jc w:val="left"/>
            </w:pPr>
          </w:p>
        </w:tc>
        <w:tc>
          <w:tcPr>
            <w:tcW w:w="2912" w:type="dxa"/>
            <w:tcMar>
              <w:top w:w="50" w:type="dxa"/>
              <w:left w:w="100" w:type="dxa"/>
            </w:tcMar>
            <w:vAlign w:val="center"/>
          </w:tcPr>
          <w:p w14:paraId="1300DC3C">
            <w:pPr>
              <w:spacing w:before="0" w:after="0" w:line="312" w:lineRule="auto"/>
              <w:ind w:left="228"/>
              <w:jc w:val="center"/>
            </w:pPr>
            <w:r>
              <w:rPr>
                <w:rFonts w:ascii="Times New Roman" w:hAnsi="Times New Roman"/>
                <w:b w:val="0"/>
                <w:i w:val="0"/>
                <w:color w:val="000000"/>
                <w:sz w:val="24"/>
              </w:rPr>
              <w:t>5.2</w:t>
            </w:r>
          </w:p>
        </w:tc>
        <w:tc>
          <w:tcPr>
            <w:tcW w:w="6396" w:type="dxa"/>
            <w:tcMar>
              <w:top w:w="50" w:type="dxa"/>
              <w:left w:w="100" w:type="dxa"/>
            </w:tcMar>
            <w:vAlign w:val="center"/>
          </w:tcPr>
          <w:p w14:paraId="2F7E3965">
            <w:pPr>
              <w:spacing w:before="0" w:after="0" w:line="312" w:lineRule="auto"/>
              <w:ind w:left="228"/>
              <w:jc w:val="both"/>
            </w:pPr>
            <w:r>
              <w:rPr>
                <w:rFonts w:ascii="Times New Roman" w:hAnsi="Times New Roman"/>
                <w:b w:val="0"/>
                <w:i w:val="0"/>
                <w:color w:val="000000"/>
                <w:sz w:val="24"/>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tc>
      </w:tr>
      <w:tr w14:paraId="775D86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768DC96E">
            <w:pPr>
              <w:jc w:val="left"/>
            </w:pPr>
          </w:p>
        </w:tc>
        <w:tc>
          <w:tcPr>
            <w:tcW w:w="2912" w:type="dxa"/>
            <w:tcMar>
              <w:top w:w="50" w:type="dxa"/>
              <w:left w:w="100" w:type="dxa"/>
            </w:tcMar>
            <w:vAlign w:val="center"/>
          </w:tcPr>
          <w:p w14:paraId="2718EDCD">
            <w:pPr>
              <w:spacing w:before="0" w:after="0" w:line="312" w:lineRule="auto"/>
              <w:ind w:left="228"/>
              <w:jc w:val="center"/>
            </w:pPr>
            <w:r>
              <w:rPr>
                <w:rFonts w:ascii="Times New Roman" w:hAnsi="Times New Roman"/>
                <w:b w:val="0"/>
                <w:i w:val="0"/>
                <w:color w:val="000000"/>
                <w:sz w:val="24"/>
              </w:rPr>
              <w:t>5.3</w:t>
            </w:r>
          </w:p>
        </w:tc>
        <w:tc>
          <w:tcPr>
            <w:tcW w:w="6396" w:type="dxa"/>
            <w:tcMar>
              <w:top w:w="50" w:type="dxa"/>
              <w:left w:w="100" w:type="dxa"/>
            </w:tcMar>
            <w:vAlign w:val="center"/>
          </w:tcPr>
          <w:p w14:paraId="3EADE64C">
            <w:pPr>
              <w:spacing w:before="0" w:after="0" w:line="312" w:lineRule="auto"/>
              <w:ind w:left="228"/>
              <w:jc w:val="both"/>
            </w:pPr>
            <w:r>
              <w:rPr>
                <w:rFonts w:ascii="Times New Roman" w:hAnsi="Times New Roman"/>
                <w:b w:val="0"/>
                <w:i w:val="0"/>
                <w:color w:val="000000"/>
                <w:sz w:val="24"/>
              </w:rPr>
              <w:t>Природные зоны Земли, их обитатели. Флора и фауна природных зон. Ландшафты: природные и культурные</w:t>
            </w:r>
          </w:p>
        </w:tc>
      </w:tr>
      <w:tr w14:paraId="2A327C0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3" w:type="dxa"/>
            <w:vMerge w:val="restart"/>
            <w:tcMar>
              <w:top w:w="50" w:type="dxa"/>
              <w:left w:w="100" w:type="dxa"/>
            </w:tcMar>
            <w:vAlign w:val="center"/>
          </w:tcPr>
          <w:p w14:paraId="2AFF0B32">
            <w:pPr>
              <w:spacing w:before="0" w:after="0" w:line="312" w:lineRule="auto"/>
              <w:ind w:left="228"/>
              <w:jc w:val="center"/>
            </w:pPr>
            <w:r>
              <w:rPr>
                <w:rFonts w:ascii="Times New Roman" w:hAnsi="Times New Roman"/>
                <w:b w:val="0"/>
                <w:i w:val="0"/>
                <w:color w:val="000000"/>
                <w:sz w:val="24"/>
              </w:rPr>
              <w:t>6</w:t>
            </w:r>
          </w:p>
        </w:tc>
        <w:tc>
          <w:tcPr>
            <w:tcW w:w="0" w:type="auto"/>
            <w:gridSpan w:val="2"/>
            <w:tcMar>
              <w:top w:w="50" w:type="dxa"/>
              <w:left w:w="100" w:type="dxa"/>
            </w:tcMar>
            <w:vAlign w:val="center"/>
          </w:tcPr>
          <w:p w14:paraId="360346A8">
            <w:pPr>
              <w:spacing w:before="0" w:after="0" w:line="312" w:lineRule="auto"/>
              <w:ind w:left="228"/>
              <w:jc w:val="left"/>
            </w:pPr>
            <w:r>
              <w:rPr>
                <w:rFonts w:ascii="Times New Roman" w:hAnsi="Times New Roman"/>
                <w:b w:val="0"/>
                <w:i w:val="0"/>
                <w:color w:val="000000"/>
                <w:sz w:val="24"/>
              </w:rPr>
              <w:t>Живая природа и человек</w:t>
            </w:r>
          </w:p>
        </w:tc>
      </w:tr>
      <w:tr w14:paraId="67234E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02036FE5">
            <w:pPr>
              <w:jc w:val="left"/>
            </w:pPr>
          </w:p>
        </w:tc>
        <w:tc>
          <w:tcPr>
            <w:tcW w:w="2912" w:type="dxa"/>
            <w:tcMar>
              <w:top w:w="50" w:type="dxa"/>
              <w:left w:w="100" w:type="dxa"/>
            </w:tcMar>
            <w:vAlign w:val="center"/>
          </w:tcPr>
          <w:p w14:paraId="18645DA4">
            <w:pPr>
              <w:spacing w:before="0" w:after="0" w:line="312" w:lineRule="auto"/>
              <w:ind w:left="228"/>
              <w:jc w:val="center"/>
            </w:pPr>
            <w:r>
              <w:rPr>
                <w:rFonts w:ascii="Times New Roman" w:hAnsi="Times New Roman"/>
                <w:b w:val="0"/>
                <w:i w:val="0"/>
                <w:color w:val="000000"/>
                <w:sz w:val="24"/>
              </w:rPr>
              <w:t>6.1</w:t>
            </w:r>
          </w:p>
        </w:tc>
        <w:tc>
          <w:tcPr>
            <w:tcW w:w="6396" w:type="dxa"/>
            <w:tcMar>
              <w:top w:w="50" w:type="dxa"/>
              <w:left w:w="100" w:type="dxa"/>
            </w:tcMar>
            <w:vAlign w:val="center"/>
          </w:tcPr>
          <w:p w14:paraId="58D5AD05">
            <w:pPr>
              <w:spacing w:before="0" w:after="0" w:line="312" w:lineRule="auto"/>
              <w:ind w:left="228"/>
              <w:jc w:val="both"/>
            </w:pPr>
            <w:r>
              <w:rPr>
                <w:rFonts w:ascii="Times New Roman" w:hAnsi="Times New Roman"/>
                <w:b w:val="0"/>
                <w:i w:val="0"/>
                <w:color w:val="000000"/>
                <w:sz w:val="24"/>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w:t>
            </w:r>
          </w:p>
        </w:tc>
      </w:tr>
      <w:tr w14:paraId="510439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5FD6C0E8">
            <w:pPr>
              <w:jc w:val="left"/>
            </w:pPr>
          </w:p>
        </w:tc>
        <w:tc>
          <w:tcPr>
            <w:tcW w:w="2912" w:type="dxa"/>
            <w:tcMar>
              <w:top w:w="50" w:type="dxa"/>
              <w:left w:w="100" w:type="dxa"/>
            </w:tcMar>
            <w:vAlign w:val="center"/>
          </w:tcPr>
          <w:p w14:paraId="2AA4B1C9">
            <w:pPr>
              <w:spacing w:before="0" w:after="0" w:line="312" w:lineRule="auto"/>
              <w:ind w:left="228"/>
              <w:jc w:val="center"/>
            </w:pPr>
            <w:r>
              <w:rPr>
                <w:rFonts w:ascii="Times New Roman" w:hAnsi="Times New Roman"/>
                <w:b w:val="0"/>
                <w:i w:val="0"/>
                <w:color w:val="000000"/>
                <w:sz w:val="24"/>
              </w:rPr>
              <w:t>6.2</w:t>
            </w:r>
          </w:p>
        </w:tc>
        <w:tc>
          <w:tcPr>
            <w:tcW w:w="6396" w:type="dxa"/>
            <w:tcMar>
              <w:top w:w="50" w:type="dxa"/>
              <w:left w:w="100" w:type="dxa"/>
            </w:tcMar>
            <w:vAlign w:val="center"/>
          </w:tcPr>
          <w:p w14:paraId="0F237703">
            <w:pPr>
              <w:spacing w:before="0" w:after="0" w:line="312" w:lineRule="auto"/>
              <w:ind w:left="228"/>
              <w:jc w:val="both"/>
            </w:pPr>
            <w:r>
              <w:rPr>
                <w:rFonts w:ascii="Times New Roman" w:hAnsi="Times New Roman"/>
                <w:b w:val="0"/>
                <w:i w:val="0"/>
                <w:color w:val="000000"/>
                <w:sz w:val="24"/>
              </w:rPr>
              <w:t>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tc>
      </w:tr>
    </w:tbl>
    <w:p w14:paraId="3ECB417E">
      <w:pPr>
        <w:spacing w:before="0" w:after="0" w:line="336" w:lineRule="auto"/>
        <w:ind w:left="120"/>
        <w:jc w:val="left"/>
      </w:pPr>
    </w:p>
    <w:p w14:paraId="3FBD80DD">
      <w:pPr>
        <w:spacing w:before="199" w:after="120" w:line="336" w:lineRule="auto"/>
        <w:ind w:left="120"/>
        <w:jc w:val="left"/>
      </w:pPr>
      <w:r>
        <w:rPr>
          <w:rFonts w:ascii="Times New Roman" w:hAnsi="Times New Roman"/>
          <w:b/>
          <w:i w:val="0"/>
          <w:color w:val="000000"/>
          <w:sz w:val="28"/>
        </w:rPr>
        <w:t>6 КЛАСС</w:t>
      </w:r>
    </w:p>
    <w:p w14:paraId="322A8D4F">
      <w:pPr>
        <w:spacing w:before="0" w:after="0" w:line="336" w:lineRule="auto"/>
        <w:ind w:left="120"/>
        <w:jc w:val="left"/>
      </w:pP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22"/>
        <w:gridCol w:w="2359"/>
        <w:gridCol w:w="5138"/>
      </w:tblGrid>
      <w:tr w14:paraId="223987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06" w:type="dxa"/>
            <w:tcMar>
              <w:top w:w="50" w:type="dxa"/>
              <w:left w:w="100" w:type="dxa"/>
            </w:tcMar>
            <w:vAlign w:val="center"/>
          </w:tcPr>
          <w:p w14:paraId="04479BEA">
            <w:pPr>
              <w:spacing w:before="0" w:after="0"/>
              <w:ind w:left="135"/>
              <w:jc w:val="left"/>
            </w:pPr>
            <w:r>
              <w:rPr>
                <w:rFonts w:ascii="Times New Roman" w:hAnsi="Times New Roman"/>
                <w:b/>
                <w:i w:val="0"/>
                <w:color w:val="000000"/>
                <w:sz w:val="24"/>
              </w:rPr>
              <w:t xml:space="preserve"> Код раздела </w:t>
            </w:r>
          </w:p>
        </w:tc>
        <w:tc>
          <w:tcPr>
            <w:tcW w:w="3012" w:type="dxa"/>
            <w:tcMar>
              <w:top w:w="50" w:type="dxa"/>
              <w:left w:w="100" w:type="dxa"/>
            </w:tcMar>
            <w:vAlign w:val="center"/>
          </w:tcPr>
          <w:p w14:paraId="501DD50A">
            <w:pPr>
              <w:spacing w:before="0" w:after="0"/>
              <w:ind w:left="135"/>
              <w:jc w:val="left"/>
            </w:pPr>
            <w:r>
              <w:rPr>
                <w:rFonts w:ascii="Times New Roman" w:hAnsi="Times New Roman"/>
                <w:b/>
                <w:i w:val="0"/>
                <w:color w:val="000000"/>
                <w:sz w:val="24"/>
              </w:rPr>
              <w:t xml:space="preserve"> Код проверяемого элемента </w:t>
            </w:r>
          </w:p>
        </w:tc>
        <w:tc>
          <w:tcPr>
            <w:tcW w:w="6340" w:type="dxa"/>
            <w:tcMar>
              <w:top w:w="50" w:type="dxa"/>
              <w:left w:w="100" w:type="dxa"/>
            </w:tcMar>
            <w:vAlign w:val="center"/>
          </w:tcPr>
          <w:p w14:paraId="60DC22C6">
            <w:pPr>
              <w:spacing w:before="0" w:after="0"/>
              <w:ind w:left="135"/>
              <w:jc w:val="left"/>
            </w:pPr>
            <w:r>
              <w:rPr>
                <w:rFonts w:ascii="Times New Roman" w:hAnsi="Times New Roman"/>
                <w:b/>
                <w:i w:val="0"/>
                <w:color w:val="000000"/>
                <w:sz w:val="24"/>
              </w:rPr>
              <w:t xml:space="preserve"> Проверяемые элементы содержания </w:t>
            </w:r>
          </w:p>
        </w:tc>
      </w:tr>
      <w:tr w14:paraId="4D9B99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06" w:type="dxa"/>
            <w:vMerge w:val="restart"/>
            <w:tcMar>
              <w:top w:w="50" w:type="dxa"/>
              <w:left w:w="100" w:type="dxa"/>
            </w:tcMar>
            <w:vAlign w:val="center"/>
          </w:tcPr>
          <w:p w14:paraId="32B9A7FD">
            <w:pPr>
              <w:spacing w:before="0" w:after="0" w:line="336" w:lineRule="auto"/>
              <w:ind w:left="228"/>
              <w:jc w:val="center"/>
            </w:pPr>
            <w:r>
              <w:rPr>
                <w:rFonts w:ascii="Times New Roman" w:hAnsi="Times New Roman"/>
                <w:b w:val="0"/>
                <w:i w:val="0"/>
                <w:color w:val="000000"/>
                <w:sz w:val="24"/>
              </w:rPr>
              <w:t>1</w:t>
            </w:r>
          </w:p>
        </w:tc>
        <w:tc>
          <w:tcPr>
            <w:tcW w:w="0" w:type="auto"/>
            <w:gridSpan w:val="2"/>
            <w:tcMar>
              <w:top w:w="50" w:type="dxa"/>
              <w:left w:w="100" w:type="dxa"/>
            </w:tcMar>
            <w:vAlign w:val="center"/>
          </w:tcPr>
          <w:p w14:paraId="2508CE77">
            <w:pPr>
              <w:spacing w:before="0" w:after="0" w:line="336" w:lineRule="auto"/>
              <w:ind w:left="228"/>
              <w:jc w:val="left"/>
            </w:pPr>
            <w:r>
              <w:rPr>
                <w:rFonts w:ascii="Times New Roman" w:hAnsi="Times New Roman"/>
                <w:b w:val="0"/>
                <w:i w:val="0"/>
                <w:color w:val="000000"/>
                <w:sz w:val="24"/>
              </w:rPr>
              <w:t>Растительный организм</w:t>
            </w:r>
          </w:p>
        </w:tc>
      </w:tr>
      <w:tr w14:paraId="36123E0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1B773DF8">
            <w:pPr>
              <w:jc w:val="left"/>
            </w:pPr>
          </w:p>
        </w:tc>
        <w:tc>
          <w:tcPr>
            <w:tcW w:w="3012" w:type="dxa"/>
            <w:tcMar>
              <w:top w:w="50" w:type="dxa"/>
              <w:left w:w="100" w:type="dxa"/>
            </w:tcMar>
            <w:vAlign w:val="center"/>
          </w:tcPr>
          <w:p w14:paraId="67F38983">
            <w:pPr>
              <w:spacing w:before="0" w:after="0" w:line="336" w:lineRule="auto"/>
              <w:ind w:left="228"/>
              <w:jc w:val="center"/>
            </w:pPr>
            <w:r>
              <w:rPr>
                <w:rFonts w:ascii="Times New Roman" w:hAnsi="Times New Roman"/>
                <w:b w:val="0"/>
                <w:i w:val="0"/>
                <w:color w:val="000000"/>
                <w:sz w:val="24"/>
              </w:rPr>
              <w:t>1.1</w:t>
            </w:r>
          </w:p>
        </w:tc>
        <w:tc>
          <w:tcPr>
            <w:tcW w:w="6340" w:type="dxa"/>
            <w:tcMar>
              <w:top w:w="50" w:type="dxa"/>
              <w:left w:w="100" w:type="dxa"/>
            </w:tcMar>
            <w:vAlign w:val="center"/>
          </w:tcPr>
          <w:p w14:paraId="5BDD5377">
            <w:pPr>
              <w:spacing w:before="0" w:after="0" w:line="336" w:lineRule="auto"/>
              <w:ind w:left="228"/>
              <w:jc w:val="both"/>
            </w:pPr>
            <w:r>
              <w:rPr>
                <w:rFonts w:ascii="Times New Roman" w:hAnsi="Times New Roman"/>
                <w:b w:val="0"/>
                <w:i w:val="0"/>
                <w:color w:val="000000"/>
                <w:sz w:val="24"/>
              </w:rPr>
              <w:t>Ботаника – наука о растениях. Разделы ботаники. Связь ботаники с другими науками и техникой. Общие признаки растений</w:t>
            </w:r>
          </w:p>
        </w:tc>
      </w:tr>
      <w:tr w14:paraId="042EEB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734B866B">
            <w:pPr>
              <w:jc w:val="left"/>
            </w:pPr>
          </w:p>
        </w:tc>
        <w:tc>
          <w:tcPr>
            <w:tcW w:w="3012" w:type="dxa"/>
            <w:tcMar>
              <w:top w:w="50" w:type="dxa"/>
              <w:left w:w="100" w:type="dxa"/>
            </w:tcMar>
            <w:vAlign w:val="center"/>
          </w:tcPr>
          <w:p w14:paraId="457EBC35">
            <w:pPr>
              <w:spacing w:before="0" w:after="0" w:line="336" w:lineRule="auto"/>
              <w:ind w:left="228"/>
              <w:jc w:val="center"/>
            </w:pPr>
            <w:r>
              <w:rPr>
                <w:rFonts w:ascii="Times New Roman" w:hAnsi="Times New Roman"/>
                <w:b w:val="0"/>
                <w:i w:val="0"/>
                <w:color w:val="000000"/>
                <w:sz w:val="24"/>
              </w:rPr>
              <w:t>1.2</w:t>
            </w:r>
          </w:p>
        </w:tc>
        <w:tc>
          <w:tcPr>
            <w:tcW w:w="6340" w:type="dxa"/>
            <w:tcMar>
              <w:top w:w="50" w:type="dxa"/>
              <w:left w:w="100" w:type="dxa"/>
            </w:tcMar>
            <w:vAlign w:val="center"/>
          </w:tcPr>
          <w:p w14:paraId="50A41288">
            <w:pPr>
              <w:spacing w:before="0" w:after="0" w:line="336" w:lineRule="auto"/>
              <w:ind w:left="228"/>
              <w:jc w:val="both"/>
            </w:pPr>
            <w:r>
              <w:rPr>
                <w:rFonts w:ascii="Times New Roman" w:hAnsi="Times New Roman"/>
                <w:b w:val="0"/>
                <w:i w:val="0"/>
                <w:color w:val="000000"/>
                <w:sz w:val="24"/>
              </w:rPr>
              <w:t>Разнообразие растений. Уровни организации растительного организма. Высшие и низшие растения. Споровые и семенные растения</w:t>
            </w:r>
          </w:p>
        </w:tc>
      </w:tr>
      <w:tr w14:paraId="38CD86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1FC53068">
            <w:pPr>
              <w:jc w:val="left"/>
            </w:pPr>
          </w:p>
        </w:tc>
        <w:tc>
          <w:tcPr>
            <w:tcW w:w="3012" w:type="dxa"/>
            <w:tcMar>
              <w:top w:w="50" w:type="dxa"/>
              <w:left w:w="100" w:type="dxa"/>
            </w:tcMar>
            <w:vAlign w:val="center"/>
          </w:tcPr>
          <w:p w14:paraId="49FC4639">
            <w:pPr>
              <w:spacing w:before="0" w:after="0" w:line="336" w:lineRule="auto"/>
              <w:ind w:left="228"/>
              <w:jc w:val="center"/>
            </w:pPr>
            <w:r>
              <w:rPr>
                <w:rFonts w:ascii="Times New Roman" w:hAnsi="Times New Roman"/>
                <w:b w:val="0"/>
                <w:i w:val="0"/>
                <w:color w:val="000000"/>
                <w:sz w:val="24"/>
              </w:rPr>
              <w:t>1.3</w:t>
            </w:r>
          </w:p>
        </w:tc>
        <w:tc>
          <w:tcPr>
            <w:tcW w:w="6340" w:type="dxa"/>
            <w:tcMar>
              <w:top w:w="50" w:type="dxa"/>
              <w:left w:w="100" w:type="dxa"/>
            </w:tcMar>
            <w:vAlign w:val="center"/>
          </w:tcPr>
          <w:p w14:paraId="093A54A3">
            <w:pPr>
              <w:spacing w:before="0" w:after="0" w:line="336" w:lineRule="auto"/>
              <w:ind w:left="228"/>
              <w:jc w:val="both"/>
            </w:pPr>
            <w:r>
              <w:rPr>
                <w:rFonts w:ascii="Times New Roman" w:hAnsi="Times New Roman"/>
                <w:b w:val="0"/>
                <w:i w:val="0"/>
                <w:color w:val="000000"/>
                <w:sz w:val="24"/>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tc>
      </w:tr>
      <w:tr w14:paraId="5DACF7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02BDDB9F">
            <w:pPr>
              <w:jc w:val="left"/>
            </w:pPr>
          </w:p>
        </w:tc>
        <w:tc>
          <w:tcPr>
            <w:tcW w:w="3012" w:type="dxa"/>
            <w:tcMar>
              <w:top w:w="50" w:type="dxa"/>
              <w:left w:w="100" w:type="dxa"/>
            </w:tcMar>
            <w:vAlign w:val="center"/>
          </w:tcPr>
          <w:p w14:paraId="4E78E7F1">
            <w:pPr>
              <w:spacing w:before="0" w:after="0" w:line="336" w:lineRule="auto"/>
              <w:ind w:left="228"/>
              <w:jc w:val="center"/>
            </w:pPr>
            <w:r>
              <w:rPr>
                <w:rFonts w:ascii="Times New Roman" w:hAnsi="Times New Roman"/>
                <w:b w:val="0"/>
                <w:i w:val="0"/>
                <w:color w:val="000000"/>
                <w:sz w:val="24"/>
              </w:rPr>
              <w:t>1.4</w:t>
            </w:r>
          </w:p>
        </w:tc>
        <w:tc>
          <w:tcPr>
            <w:tcW w:w="6340" w:type="dxa"/>
            <w:tcMar>
              <w:top w:w="50" w:type="dxa"/>
              <w:left w:w="100" w:type="dxa"/>
            </w:tcMar>
            <w:vAlign w:val="center"/>
          </w:tcPr>
          <w:p w14:paraId="0FFA2F58">
            <w:pPr>
              <w:spacing w:before="0" w:after="0" w:line="336" w:lineRule="auto"/>
              <w:ind w:left="228"/>
              <w:jc w:val="both"/>
            </w:pPr>
            <w:r>
              <w:rPr>
                <w:rFonts w:ascii="Times New Roman" w:hAnsi="Times New Roman"/>
                <w:b w:val="0"/>
                <w:i w:val="0"/>
                <w:color w:val="000000"/>
                <w:sz w:val="24"/>
              </w:rPr>
              <w:t>Органы и системы органов растений. Строение органов растительного организма, их роль и связь между собой</w:t>
            </w:r>
          </w:p>
        </w:tc>
      </w:tr>
      <w:tr w14:paraId="5E523D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06" w:type="dxa"/>
            <w:vMerge w:val="restart"/>
            <w:tcMar>
              <w:top w:w="50" w:type="dxa"/>
              <w:left w:w="100" w:type="dxa"/>
            </w:tcMar>
            <w:vAlign w:val="center"/>
          </w:tcPr>
          <w:p w14:paraId="43240CEC">
            <w:pPr>
              <w:spacing w:before="0" w:after="0" w:line="336" w:lineRule="auto"/>
              <w:ind w:left="228"/>
              <w:jc w:val="center"/>
            </w:pPr>
            <w:r>
              <w:rPr>
                <w:rFonts w:ascii="Times New Roman" w:hAnsi="Times New Roman"/>
                <w:b w:val="0"/>
                <w:i w:val="0"/>
                <w:color w:val="000000"/>
                <w:sz w:val="24"/>
              </w:rPr>
              <w:t>2</w:t>
            </w:r>
          </w:p>
        </w:tc>
        <w:tc>
          <w:tcPr>
            <w:tcW w:w="0" w:type="auto"/>
            <w:gridSpan w:val="2"/>
            <w:tcMar>
              <w:top w:w="50" w:type="dxa"/>
              <w:left w:w="100" w:type="dxa"/>
            </w:tcMar>
            <w:vAlign w:val="center"/>
          </w:tcPr>
          <w:p w14:paraId="2711C2DE">
            <w:pPr>
              <w:spacing w:before="0" w:after="0" w:line="336" w:lineRule="auto"/>
              <w:ind w:left="228"/>
              <w:jc w:val="left"/>
            </w:pPr>
            <w:r>
              <w:rPr>
                <w:rFonts w:ascii="Times New Roman" w:hAnsi="Times New Roman"/>
                <w:b w:val="0"/>
                <w:i w:val="0"/>
                <w:color w:val="000000"/>
                <w:sz w:val="24"/>
              </w:rPr>
              <w:t>Строение и жизнедеятельность растительного организма</w:t>
            </w:r>
          </w:p>
        </w:tc>
      </w:tr>
      <w:tr w14:paraId="6E9994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7A9E3774">
            <w:pPr>
              <w:jc w:val="left"/>
            </w:pPr>
          </w:p>
        </w:tc>
        <w:tc>
          <w:tcPr>
            <w:tcW w:w="3012" w:type="dxa"/>
            <w:tcMar>
              <w:top w:w="50" w:type="dxa"/>
              <w:left w:w="100" w:type="dxa"/>
            </w:tcMar>
            <w:vAlign w:val="center"/>
          </w:tcPr>
          <w:p w14:paraId="5F90F1AC">
            <w:pPr>
              <w:spacing w:before="0" w:after="0" w:line="336" w:lineRule="auto"/>
              <w:ind w:left="228"/>
              <w:jc w:val="center"/>
            </w:pPr>
            <w:r>
              <w:rPr>
                <w:rFonts w:ascii="Times New Roman" w:hAnsi="Times New Roman"/>
                <w:b w:val="0"/>
                <w:i w:val="0"/>
                <w:color w:val="000000"/>
                <w:sz w:val="24"/>
              </w:rPr>
              <w:t>2.1</w:t>
            </w:r>
          </w:p>
        </w:tc>
        <w:tc>
          <w:tcPr>
            <w:tcW w:w="6340" w:type="dxa"/>
            <w:tcMar>
              <w:top w:w="50" w:type="dxa"/>
              <w:left w:w="100" w:type="dxa"/>
            </w:tcMar>
            <w:vAlign w:val="center"/>
          </w:tcPr>
          <w:p w14:paraId="7DC22B11">
            <w:pPr>
              <w:spacing w:before="0" w:after="0" w:line="336" w:lineRule="auto"/>
              <w:ind w:left="228"/>
              <w:jc w:val="both"/>
            </w:pPr>
            <w:r>
              <w:rPr>
                <w:rFonts w:ascii="Times New Roman" w:hAnsi="Times New Roman"/>
                <w:b w:val="0"/>
                <w:i/>
                <w:color w:val="000000"/>
                <w:sz w:val="24"/>
              </w:rPr>
              <w:t xml:space="preserve">Питание растения. </w:t>
            </w:r>
            <w:r>
              <w:rPr>
                <w:rFonts w:ascii="Times New Roman" w:hAnsi="Times New Roman"/>
                <w:b w:val="0"/>
                <w:i w:val="0"/>
                <w:color w:val="000000"/>
                <w:sz w:val="24"/>
              </w:rPr>
              <w:t>Корень – орган почвенного (минерального) питания. Корни и корневые системы. Виды корней и типы корневых систем.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w:t>
            </w:r>
          </w:p>
        </w:tc>
      </w:tr>
      <w:tr w14:paraId="322AF3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248FE9EF">
            <w:pPr>
              <w:jc w:val="left"/>
            </w:pPr>
          </w:p>
        </w:tc>
        <w:tc>
          <w:tcPr>
            <w:tcW w:w="3012" w:type="dxa"/>
            <w:tcMar>
              <w:top w:w="50" w:type="dxa"/>
              <w:left w:w="100" w:type="dxa"/>
            </w:tcMar>
            <w:vAlign w:val="center"/>
          </w:tcPr>
          <w:p w14:paraId="6FC3404E">
            <w:pPr>
              <w:spacing w:before="0" w:after="0" w:line="336" w:lineRule="auto"/>
              <w:ind w:left="228"/>
              <w:jc w:val="center"/>
            </w:pPr>
            <w:r>
              <w:rPr>
                <w:rFonts w:ascii="Times New Roman" w:hAnsi="Times New Roman"/>
                <w:b w:val="0"/>
                <w:i w:val="0"/>
                <w:color w:val="000000"/>
                <w:sz w:val="24"/>
              </w:rPr>
              <w:t>2.2</w:t>
            </w:r>
          </w:p>
        </w:tc>
        <w:tc>
          <w:tcPr>
            <w:tcW w:w="6340" w:type="dxa"/>
            <w:tcMar>
              <w:top w:w="50" w:type="dxa"/>
              <w:left w:w="100" w:type="dxa"/>
            </w:tcMar>
            <w:vAlign w:val="center"/>
          </w:tcPr>
          <w:p w14:paraId="4DEEE541">
            <w:pPr>
              <w:spacing w:before="0" w:after="0" w:line="336" w:lineRule="auto"/>
              <w:ind w:left="228"/>
              <w:jc w:val="both"/>
            </w:pPr>
            <w:r>
              <w:rPr>
                <w:rFonts w:ascii="Times New Roman" w:hAnsi="Times New Roman"/>
                <w:b w:val="0"/>
                <w:i w:val="0"/>
                <w:color w:val="000000"/>
                <w:sz w:val="24"/>
              </w:rPr>
              <w:t>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tc>
      </w:tr>
      <w:tr w14:paraId="3E3424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08BCDC62">
            <w:pPr>
              <w:jc w:val="left"/>
            </w:pPr>
          </w:p>
        </w:tc>
        <w:tc>
          <w:tcPr>
            <w:tcW w:w="3012" w:type="dxa"/>
            <w:tcMar>
              <w:top w:w="50" w:type="dxa"/>
              <w:left w:w="100" w:type="dxa"/>
            </w:tcMar>
            <w:vAlign w:val="center"/>
          </w:tcPr>
          <w:p w14:paraId="050ED7CE">
            <w:pPr>
              <w:spacing w:before="0" w:after="0" w:line="336" w:lineRule="auto"/>
              <w:ind w:left="228"/>
              <w:jc w:val="center"/>
            </w:pPr>
            <w:r>
              <w:rPr>
                <w:rFonts w:ascii="Times New Roman" w:hAnsi="Times New Roman"/>
                <w:b w:val="0"/>
                <w:i w:val="0"/>
                <w:color w:val="000000"/>
                <w:sz w:val="24"/>
              </w:rPr>
              <w:t>2.3</w:t>
            </w:r>
          </w:p>
        </w:tc>
        <w:tc>
          <w:tcPr>
            <w:tcW w:w="6340" w:type="dxa"/>
            <w:tcMar>
              <w:top w:w="50" w:type="dxa"/>
              <w:left w:w="100" w:type="dxa"/>
            </w:tcMar>
            <w:vAlign w:val="center"/>
          </w:tcPr>
          <w:p w14:paraId="4CD16D7E">
            <w:pPr>
              <w:spacing w:before="0" w:after="0" w:line="336" w:lineRule="auto"/>
              <w:ind w:left="228"/>
              <w:jc w:val="both"/>
            </w:pPr>
            <w:r>
              <w:rPr>
                <w:rFonts w:ascii="Times New Roman" w:hAnsi="Times New Roman"/>
                <w:b w:val="0"/>
                <w:i w:val="0"/>
                <w:color w:val="000000"/>
                <w:sz w:val="24"/>
              </w:rPr>
              <w:t>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 Фотосинтез. Значение фотосинтеза в природе и в жизни человека</w:t>
            </w:r>
          </w:p>
        </w:tc>
      </w:tr>
      <w:tr w14:paraId="7B0E6F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00590E76">
            <w:pPr>
              <w:jc w:val="left"/>
            </w:pPr>
          </w:p>
        </w:tc>
        <w:tc>
          <w:tcPr>
            <w:tcW w:w="3012" w:type="dxa"/>
            <w:tcMar>
              <w:top w:w="50" w:type="dxa"/>
              <w:left w:w="100" w:type="dxa"/>
            </w:tcMar>
            <w:vAlign w:val="center"/>
          </w:tcPr>
          <w:p w14:paraId="6A9713A1">
            <w:pPr>
              <w:spacing w:before="0" w:after="0" w:line="336" w:lineRule="auto"/>
              <w:ind w:left="228"/>
              <w:jc w:val="center"/>
            </w:pPr>
            <w:r>
              <w:rPr>
                <w:rFonts w:ascii="Times New Roman" w:hAnsi="Times New Roman"/>
                <w:b w:val="0"/>
                <w:i w:val="0"/>
                <w:color w:val="000000"/>
                <w:sz w:val="24"/>
              </w:rPr>
              <w:t>2.4</w:t>
            </w:r>
          </w:p>
        </w:tc>
        <w:tc>
          <w:tcPr>
            <w:tcW w:w="6340" w:type="dxa"/>
            <w:tcMar>
              <w:top w:w="50" w:type="dxa"/>
              <w:left w:w="100" w:type="dxa"/>
            </w:tcMar>
            <w:vAlign w:val="center"/>
          </w:tcPr>
          <w:p w14:paraId="66290218">
            <w:pPr>
              <w:spacing w:before="0" w:after="0" w:line="336" w:lineRule="auto"/>
              <w:ind w:left="228"/>
              <w:jc w:val="both"/>
            </w:pPr>
            <w:r>
              <w:rPr>
                <w:rFonts w:ascii="Times New Roman" w:hAnsi="Times New Roman"/>
                <w:b w:val="0"/>
                <w:i/>
                <w:color w:val="000000"/>
                <w:sz w:val="24"/>
              </w:rPr>
              <w:t xml:space="preserve">Дыхание растения. </w:t>
            </w:r>
            <w:r>
              <w:rPr>
                <w:rFonts w:ascii="Times New Roman" w:hAnsi="Times New Roman"/>
                <w:b w:val="0"/>
                <w:i w:val="0"/>
                <w:color w:val="000000"/>
                <w:sz w:val="24"/>
              </w:rPr>
              <w:t>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tc>
      </w:tr>
      <w:tr w14:paraId="6BC9D9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715981B6">
            <w:pPr>
              <w:jc w:val="left"/>
            </w:pPr>
          </w:p>
        </w:tc>
        <w:tc>
          <w:tcPr>
            <w:tcW w:w="3012" w:type="dxa"/>
            <w:tcMar>
              <w:top w:w="50" w:type="dxa"/>
              <w:left w:w="100" w:type="dxa"/>
            </w:tcMar>
            <w:vAlign w:val="center"/>
          </w:tcPr>
          <w:p w14:paraId="72114222">
            <w:pPr>
              <w:spacing w:before="0" w:after="0" w:line="336" w:lineRule="auto"/>
              <w:ind w:left="228"/>
              <w:jc w:val="center"/>
            </w:pPr>
            <w:r>
              <w:rPr>
                <w:rFonts w:ascii="Times New Roman" w:hAnsi="Times New Roman"/>
                <w:b w:val="0"/>
                <w:i w:val="0"/>
                <w:color w:val="000000"/>
                <w:sz w:val="24"/>
              </w:rPr>
              <w:t>2.5</w:t>
            </w:r>
          </w:p>
        </w:tc>
        <w:tc>
          <w:tcPr>
            <w:tcW w:w="6340" w:type="dxa"/>
            <w:tcMar>
              <w:top w:w="50" w:type="dxa"/>
              <w:left w:w="100" w:type="dxa"/>
            </w:tcMar>
            <w:vAlign w:val="center"/>
          </w:tcPr>
          <w:p w14:paraId="0D4AC2DE">
            <w:pPr>
              <w:spacing w:before="0" w:after="0" w:line="336" w:lineRule="auto"/>
              <w:ind w:left="228"/>
              <w:jc w:val="both"/>
            </w:pPr>
            <w:r>
              <w:rPr>
                <w:rFonts w:ascii="Times New Roman" w:hAnsi="Times New Roman"/>
                <w:b w:val="0"/>
                <w:i/>
                <w:color w:val="000000"/>
                <w:sz w:val="24"/>
              </w:rPr>
              <w:t xml:space="preserve">Транспорт веществ в растении. </w:t>
            </w:r>
            <w:r>
              <w:rPr>
                <w:rFonts w:ascii="Times New Roman" w:hAnsi="Times New Roman"/>
                <w:b w:val="0"/>
                <w:i w:val="0"/>
                <w:color w:val="000000"/>
                <w:sz w:val="24"/>
              </w:rPr>
              <w:t>Неорганические (вода, минеральные соли) и органические вещества (белки, жиры, углеводы, нуклеиновые кислоты, витамины и другие) растения. 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w:t>
            </w:r>
          </w:p>
        </w:tc>
      </w:tr>
      <w:tr w14:paraId="45C7CB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416C5135">
            <w:pPr>
              <w:jc w:val="left"/>
            </w:pPr>
          </w:p>
        </w:tc>
        <w:tc>
          <w:tcPr>
            <w:tcW w:w="3012" w:type="dxa"/>
            <w:tcMar>
              <w:top w:w="50" w:type="dxa"/>
              <w:left w:w="100" w:type="dxa"/>
            </w:tcMar>
            <w:vAlign w:val="center"/>
          </w:tcPr>
          <w:p w14:paraId="3402DA6E">
            <w:pPr>
              <w:spacing w:before="0" w:after="0" w:line="336" w:lineRule="auto"/>
              <w:ind w:left="228"/>
              <w:jc w:val="center"/>
            </w:pPr>
            <w:r>
              <w:rPr>
                <w:rFonts w:ascii="Times New Roman" w:hAnsi="Times New Roman"/>
                <w:b w:val="0"/>
                <w:i w:val="0"/>
                <w:color w:val="000000"/>
                <w:sz w:val="24"/>
              </w:rPr>
              <w:t>2.6</w:t>
            </w:r>
          </w:p>
        </w:tc>
        <w:tc>
          <w:tcPr>
            <w:tcW w:w="6340" w:type="dxa"/>
            <w:tcMar>
              <w:top w:w="50" w:type="dxa"/>
              <w:left w:w="100" w:type="dxa"/>
            </w:tcMar>
            <w:vAlign w:val="center"/>
          </w:tcPr>
          <w:p w14:paraId="5928BAEC">
            <w:pPr>
              <w:spacing w:before="0" w:after="0" w:line="336" w:lineRule="auto"/>
              <w:ind w:left="228"/>
              <w:jc w:val="both"/>
            </w:pPr>
            <w:r>
              <w:rPr>
                <w:rFonts w:ascii="Times New Roman" w:hAnsi="Times New Roman"/>
                <w:b w:val="0"/>
                <w:i w:val="0"/>
                <w:color w:val="000000"/>
                <w:sz w:val="24"/>
              </w:rPr>
              <w:t>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Видоизменённые побеги: корневище, клубень, луковица. Их строение; биологическое и хозяйственное значение</w:t>
            </w:r>
          </w:p>
        </w:tc>
      </w:tr>
      <w:tr w14:paraId="2A490E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580E0E16">
            <w:pPr>
              <w:jc w:val="left"/>
            </w:pPr>
          </w:p>
        </w:tc>
        <w:tc>
          <w:tcPr>
            <w:tcW w:w="3012" w:type="dxa"/>
            <w:tcMar>
              <w:top w:w="50" w:type="dxa"/>
              <w:left w:w="100" w:type="dxa"/>
            </w:tcMar>
            <w:vAlign w:val="center"/>
          </w:tcPr>
          <w:p w14:paraId="4E0FA85D">
            <w:pPr>
              <w:spacing w:before="0" w:after="0" w:line="336" w:lineRule="auto"/>
              <w:ind w:left="228"/>
              <w:jc w:val="center"/>
            </w:pPr>
            <w:r>
              <w:rPr>
                <w:rFonts w:ascii="Times New Roman" w:hAnsi="Times New Roman"/>
                <w:b w:val="0"/>
                <w:i w:val="0"/>
                <w:color w:val="000000"/>
                <w:sz w:val="24"/>
              </w:rPr>
              <w:t>2.7</w:t>
            </w:r>
          </w:p>
        </w:tc>
        <w:tc>
          <w:tcPr>
            <w:tcW w:w="6340" w:type="dxa"/>
            <w:tcMar>
              <w:top w:w="50" w:type="dxa"/>
              <w:left w:w="100" w:type="dxa"/>
            </w:tcMar>
            <w:vAlign w:val="center"/>
          </w:tcPr>
          <w:p w14:paraId="717207F4">
            <w:pPr>
              <w:spacing w:before="0" w:after="0" w:line="336" w:lineRule="auto"/>
              <w:ind w:left="228"/>
              <w:jc w:val="both"/>
            </w:pPr>
            <w:r>
              <w:rPr>
                <w:rFonts w:ascii="Times New Roman" w:hAnsi="Times New Roman"/>
                <w:b w:val="0"/>
                <w:i/>
                <w:color w:val="000000"/>
                <w:sz w:val="24"/>
              </w:rPr>
              <w:t xml:space="preserve">Рост растения. </w:t>
            </w:r>
            <w:r>
              <w:rPr>
                <w:rFonts w:ascii="Times New Roman" w:hAnsi="Times New Roman"/>
                <w:b w:val="0"/>
                <w:i w:val="0"/>
                <w:color w:val="000000"/>
                <w:sz w:val="24"/>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 Ветвление побегов. Управление ростом растения. Формирование кроны. Применение знаний о росте растения в сельском хозяйстве. Развитие боковых побегов</w:t>
            </w:r>
          </w:p>
        </w:tc>
      </w:tr>
      <w:tr w14:paraId="626B48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3AB8D988">
            <w:pPr>
              <w:jc w:val="left"/>
            </w:pPr>
          </w:p>
        </w:tc>
        <w:tc>
          <w:tcPr>
            <w:tcW w:w="3012" w:type="dxa"/>
            <w:tcMar>
              <w:top w:w="50" w:type="dxa"/>
              <w:left w:w="100" w:type="dxa"/>
            </w:tcMar>
            <w:vAlign w:val="center"/>
          </w:tcPr>
          <w:p w14:paraId="1E71B4BE">
            <w:pPr>
              <w:spacing w:before="0" w:after="0" w:line="336" w:lineRule="auto"/>
              <w:ind w:left="228"/>
              <w:jc w:val="center"/>
            </w:pPr>
            <w:r>
              <w:rPr>
                <w:rFonts w:ascii="Times New Roman" w:hAnsi="Times New Roman"/>
                <w:b w:val="0"/>
                <w:i w:val="0"/>
                <w:color w:val="000000"/>
                <w:sz w:val="24"/>
              </w:rPr>
              <w:t>2.8</w:t>
            </w:r>
          </w:p>
        </w:tc>
        <w:tc>
          <w:tcPr>
            <w:tcW w:w="6340" w:type="dxa"/>
            <w:tcMar>
              <w:top w:w="50" w:type="dxa"/>
              <w:left w:w="100" w:type="dxa"/>
            </w:tcMar>
            <w:vAlign w:val="center"/>
          </w:tcPr>
          <w:p w14:paraId="63CC0DEE">
            <w:pPr>
              <w:spacing w:before="0" w:after="0" w:line="336" w:lineRule="auto"/>
              <w:ind w:left="228"/>
              <w:jc w:val="both"/>
            </w:pPr>
            <w:r>
              <w:rPr>
                <w:rFonts w:ascii="Times New Roman" w:hAnsi="Times New Roman"/>
                <w:b w:val="0"/>
                <w:i/>
                <w:color w:val="000000"/>
                <w:sz w:val="24"/>
              </w:rPr>
              <w:t xml:space="preserve">Размножение растения. </w:t>
            </w:r>
            <w:r>
              <w:rPr>
                <w:rFonts w:ascii="Times New Roman" w:hAnsi="Times New Roman"/>
                <w:b w:val="0"/>
                <w:i w:val="0"/>
                <w:color w:val="000000"/>
                <w:sz w:val="24"/>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 Семенное (генеративное) размножение растений. Цветки и соцветия. Опыление. Перекрёстное опыление (ветром, животными, водой) и самоопыление. Двойное оплодотворение. Наследование признаков обоих растений. Образование плодов и семян. Типы плодов. Распространение плодов и семян в природе. Состав и строение семян. Условия прорастания семян. Подготовка семян к посеву. Развитие проростков</w:t>
            </w:r>
          </w:p>
        </w:tc>
      </w:tr>
      <w:tr w14:paraId="2A7765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00150D66">
            <w:pPr>
              <w:jc w:val="left"/>
            </w:pPr>
          </w:p>
        </w:tc>
        <w:tc>
          <w:tcPr>
            <w:tcW w:w="3012" w:type="dxa"/>
            <w:tcMar>
              <w:top w:w="50" w:type="dxa"/>
              <w:left w:w="100" w:type="dxa"/>
            </w:tcMar>
            <w:vAlign w:val="center"/>
          </w:tcPr>
          <w:p w14:paraId="35C1765E">
            <w:pPr>
              <w:spacing w:before="0" w:after="0" w:line="336" w:lineRule="auto"/>
              <w:ind w:left="228"/>
              <w:jc w:val="center"/>
            </w:pPr>
            <w:r>
              <w:rPr>
                <w:rFonts w:ascii="Times New Roman" w:hAnsi="Times New Roman"/>
                <w:b w:val="0"/>
                <w:i w:val="0"/>
                <w:color w:val="000000"/>
                <w:sz w:val="24"/>
              </w:rPr>
              <w:t>2.9</w:t>
            </w:r>
          </w:p>
        </w:tc>
        <w:tc>
          <w:tcPr>
            <w:tcW w:w="6340" w:type="dxa"/>
            <w:tcMar>
              <w:top w:w="50" w:type="dxa"/>
              <w:left w:w="100" w:type="dxa"/>
            </w:tcMar>
            <w:vAlign w:val="center"/>
          </w:tcPr>
          <w:p w14:paraId="1CBB76A1">
            <w:pPr>
              <w:spacing w:before="0" w:after="0" w:line="336" w:lineRule="auto"/>
              <w:ind w:left="228"/>
              <w:jc w:val="both"/>
            </w:pPr>
            <w:r>
              <w:rPr>
                <w:rFonts w:ascii="Times New Roman" w:hAnsi="Times New Roman"/>
                <w:b w:val="0"/>
                <w:i/>
                <w:color w:val="000000"/>
                <w:sz w:val="24"/>
              </w:rPr>
              <w:t xml:space="preserve">Развитие растения. </w:t>
            </w:r>
            <w:r>
              <w:rPr>
                <w:rFonts w:ascii="Times New Roman" w:hAnsi="Times New Roman"/>
                <w:b w:val="0"/>
                <w:i w:val="0"/>
                <w:color w:val="000000"/>
                <w:sz w:val="24"/>
              </w:rPr>
              <w:t>Развитие цветкового растения. Основные периоды развития. Цикл развития цветкового растения. Влияние факторов внешней среды на развитие цветковых растений. Жизненные формы цветковых растений</w:t>
            </w:r>
          </w:p>
        </w:tc>
      </w:tr>
    </w:tbl>
    <w:p w14:paraId="5019E48C">
      <w:pPr>
        <w:spacing w:before="0" w:after="0" w:line="336" w:lineRule="auto"/>
        <w:ind w:left="120"/>
        <w:jc w:val="left"/>
      </w:pPr>
    </w:p>
    <w:p w14:paraId="7EB9ACA6">
      <w:pPr>
        <w:spacing w:before="199" w:after="120" w:line="336" w:lineRule="auto"/>
        <w:ind w:left="120"/>
        <w:jc w:val="left"/>
      </w:pPr>
      <w:r>
        <w:rPr>
          <w:rFonts w:ascii="Times New Roman" w:hAnsi="Times New Roman"/>
          <w:b/>
          <w:i w:val="0"/>
          <w:color w:val="000000"/>
          <w:sz w:val="28"/>
        </w:rPr>
        <w:t>7 КЛАСС</w:t>
      </w:r>
    </w:p>
    <w:p w14:paraId="66F66D16">
      <w:pPr>
        <w:spacing w:before="0" w:after="0" w:line="336" w:lineRule="auto"/>
        <w:ind w:left="120"/>
        <w:jc w:val="left"/>
      </w:pP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68"/>
        <w:gridCol w:w="2250"/>
        <w:gridCol w:w="5301"/>
      </w:tblGrid>
      <w:tr w14:paraId="28D76E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4" w:type="dxa"/>
            <w:tcMar>
              <w:top w:w="50" w:type="dxa"/>
              <w:left w:w="100" w:type="dxa"/>
            </w:tcMar>
            <w:vAlign w:val="center"/>
          </w:tcPr>
          <w:p w14:paraId="17E9EB94">
            <w:pPr>
              <w:spacing w:before="0" w:after="0"/>
              <w:ind w:left="135"/>
              <w:jc w:val="left"/>
            </w:pPr>
            <w:r>
              <w:rPr>
                <w:rFonts w:ascii="Times New Roman" w:hAnsi="Times New Roman"/>
                <w:b/>
                <w:i w:val="0"/>
                <w:color w:val="000000"/>
                <w:sz w:val="24"/>
              </w:rPr>
              <w:t xml:space="preserve"> Код раздела </w:t>
            </w:r>
          </w:p>
        </w:tc>
        <w:tc>
          <w:tcPr>
            <w:tcW w:w="2910" w:type="dxa"/>
            <w:tcMar>
              <w:top w:w="50" w:type="dxa"/>
              <w:left w:w="100" w:type="dxa"/>
            </w:tcMar>
            <w:vAlign w:val="center"/>
          </w:tcPr>
          <w:p w14:paraId="50EE0F52">
            <w:pPr>
              <w:spacing w:before="0" w:after="0"/>
              <w:ind w:left="135"/>
              <w:jc w:val="left"/>
            </w:pPr>
            <w:r>
              <w:rPr>
                <w:rFonts w:ascii="Times New Roman" w:hAnsi="Times New Roman"/>
                <w:b/>
                <w:i w:val="0"/>
                <w:color w:val="000000"/>
                <w:sz w:val="24"/>
              </w:rPr>
              <w:t xml:space="preserve"> Код проверяемого элемента </w:t>
            </w:r>
          </w:p>
        </w:tc>
        <w:tc>
          <w:tcPr>
            <w:tcW w:w="6397" w:type="dxa"/>
            <w:tcMar>
              <w:top w:w="50" w:type="dxa"/>
              <w:left w:w="100" w:type="dxa"/>
            </w:tcMar>
            <w:vAlign w:val="center"/>
          </w:tcPr>
          <w:p w14:paraId="79B109BF">
            <w:pPr>
              <w:spacing w:before="0" w:after="0"/>
              <w:ind w:left="135"/>
              <w:jc w:val="left"/>
            </w:pPr>
            <w:r>
              <w:rPr>
                <w:rFonts w:ascii="Times New Roman" w:hAnsi="Times New Roman"/>
                <w:b/>
                <w:i w:val="0"/>
                <w:color w:val="000000"/>
                <w:sz w:val="24"/>
              </w:rPr>
              <w:t xml:space="preserve"> Проверяемые элементы содержания </w:t>
            </w:r>
          </w:p>
        </w:tc>
      </w:tr>
      <w:tr w14:paraId="37E91D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4" w:type="dxa"/>
            <w:vMerge w:val="restart"/>
            <w:tcMar>
              <w:top w:w="50" w:type="dxa"/>
              <w:left w:w="100" w:type="dxa"/>
            </w:tcMar>
            <w:vAlign w:val="center"/>
          </w:tcPr>
          <w:p w14:paraId="5BD6E276">
            <w:pPr>
              <w:spacing w:before="0" w:after="0" w:line="312" w:lineRule="auto"/>
              <w:ind w:left="228"/>
              <w:jc w:val="center"/>
            </w:pPr>
            <w:r>
              <w:rPr>
                <w:rFonts w:ascii="Times New Roman" w:hAnsi="Times New Roman"/>
                <w:b w:val="0"/>
                <w:i w:val="0"/>
                <w:color w:val="000000"/>
                <w:sz w:val="24"/>
              </w:rPr>
              <w:t>1</w:t>
            </w:r>
          </w:p>
        </w:tc>
        <w:tc>
          <w:tcPr>
            <w:tcW w:w="0" w:type="auto"/>
            <w:gridSpan w:val="2"/>
            <w:tcMar>
              <w:top w:w="50" w:type="dxa"/>
              <w:left w:w="100" w:type="dxa"/>
            </w:tcMar>
            <w:vAlign w:val="center"/>
          </w:tcPr>
          <w:p w14:paraId="07BF2393">
            <w:pPr>
              <w:spacing w:before="0" w:after="0" w:line="312" w:lineRule="auto"/>
              <w:ind w:left="228"/>
              <w:jc w:val="left"/>
            </w:pPr>
            <w:r>
              <w:rPr>
                <w:rFonts w:ascii="Times New Roman" w:hAnsi="Times New Roman"/>
                <w:b w:val="0"/>
                <w:i w:val="0"/>
                <w:color w:val="000000"/>
                <w:sz w:val="24"/>
              </w:rPr>
              <w:t>Систематические группы растений</w:t>
            </w:r>
          </w:p>
        </w:tc>
      </w:tr>
      <w:tr w14:paraId="2CC79E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79B9A711">
            <w:pPr>
              <w:jc w:val="left"/>
            </w:pPr>
          </w:p>
        </w:tc>
        <w:tc>
          <w:tcPr>
            <w:tcW w:w="2910" w:type="dxa"/>
            <w:tcMar>
              <w:top w:w="50" w:type="dxa"/>
              <w:left w:w="100" w:type="dxa"/>
            </w:tcMar>
            <w:vAlign w:val="center"/>
          </w:tcPr>
          <w:p w14:paraId="22FA8EC5">
            <w:pPr>
              <w:spacing w:before="0" w:after="0" w:line="312" w:lineRule="auto"/>
              <w:ind w:left="228"/>
              <w:jc w:val="center"/>
            </w:pPr>
            <w:r>
              <w:rPr>
                <w:rFonts w:ascii="Times New Roman" w:hAnsi="Times New Roman"/>
                <w:b w:val="0"/>
                <w:i w:val="0"/>
                <w:color w:val="000000"/>
                <w:sz w:val="24"/>
              </w:rPr>
              <w:t>1.1</w:t>
            </w:r>
          </w:p>
        </w:tc>
        <w:tc>
          <w:tcPr>
            <w:tcW w:w="6397" w:type="dxa"/>
            <w:tcMar>
              <w:top w:w="50" w:type="dxa"/>
              <w:left w:w="100" w:type="dxa"/>
            </w:tcMar>
            <w:vAlign w:val="center"/>
          </w:tcPr>
          <w:p w14:paraId="5B33B5C3">
            <w:pPr>
              <w:spacing w:before="0" w:after="0" w:line="312" w:lineRule="auto"/>
              <w:ind w:left="228"/>
              <w:jc w:val="both"/>
            </w:pPr>
            <w:r>
              <w:rPr>
                <w:rFonts w:ascii="Times New Roman" w:hAnsi="Times New Roman"/>
                <w:b w:val="0"/>
                <w:i/>
                <w:color w:val="000000"/>
                <w:sz w:val="24"/>
              </w:rPr>
              <w:t xml:space="preserve">Классификация растений. </w:t>
            </w:r>
            <w:r>
              <w:rPr>
                <w:rFonts w:ascii="Times New Roman" w:hAnsi="Times New Roman"/>
                <w:b w:val="0"/>
                <w:i w:val="0"/>
                <w:color w:val="000000"/>
                <w:sz w:val="24"/>
              </w:rPr>
              <w:t>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tc>
      </w:tr>
      <w:tr w14:paraId="60B673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5070A508">
            <w:pPr>
              <w:jc w:val="left"/>
            </w:pPr>
          </w:p>
        </w:tc>
        <w:tc>
          <w:tcPr>
            <w:tcW w:w="2910" w:type="dxa"/>
            <w:tcMar>
              <w:top w:w="50" w:type="dxa"/>
              <w:left w:w="100" w:type="dxa"/>
            </w:tcMar>
            <w:vAlign w:val="center"/>
          </w:tcPr>
          <w:p w14:paraId="520202DC">
            <w:pPr>
              <w:spacing w:before="0" w:after="0" w:line="312" w:lineRule="auto"/>
              <w:ind w:left="228"/>
              <w:jc w:val="center"/>
            </w:pPr>
            <w:r>
              <w:rPr>
                <w:rFonts w:ascii="Times New Roman" w:hAnsi="Times New Roman"/>
                <w:b w:val="0"/>
                <w:i w:val="0"/>
                <w:color w:val="000000"/>
                <w:sz w:val="24"/>
              </w:rPr>
              <w:t>1.2</w:t>
            </w:r>
          </w:p>
        </w:tc>
        <w:tc>
          <w:tcPr>
            <w:tcW w:w="6397" w:type="dxa"/>
            <w:tcMar>
              <w:top w:w="50" w:type="dxa"/>
              <w:left w:w="100" w:type="dxa"/>
            </w:tcMar>
            <w:vAlign w:val="center"/>
          </w:tcPr>
          <w:p w14:paraId="7EFE2189">
            <w:pPr>
              <w:spacing w:before="0" w:after="0" w:line="312" w:lineRule="auto"/>
              <w:ind w:left="228"/>
              <w:jc w:val="both"/>
            </w:pPr>
            <w:r>
              <w:rPr>
                <w:rFonts w:ascii="Times New Roman" w:hAnsi="Times New Roman"/>
                <w:b w:val="0"/>
                <w:i/>
                <w:color w:val="000000"/>
                <w:sz w:val="24"/>
              </w:rPr>
              <w:t xml:space="preserve">Низшие растения. Водоросли. </w:t>
            </w:r>
            <w:r>
              <w:rPr>
                <w:rFonts w:ascii="Times New Roman" w:hAnsi="Times New Roman"/>
                <w:b w:val="0"/>
                <w:i w:val="0"/>
                <w:color w:val="000000"/>
                <w:sz w:val="24"/>
              </w:rPr>
              <w:t>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tc>
      </w:tr>
      <w:tr w14:paraId="17D33B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3D276558">
            <w:pPr>
              <w:jc w:val="left"/>
            </w:pPr>
          </w:p>
        </w:tc>
        <w:tc>
          <w:tcPr>
            <w:tcW w:w="2910" w:type="dxa"/>
            <w:tcMar>
              <w:top w:w="50" w:type="dxa"/>
              <w:left w:w="100" w:type="dxa"/>
            </w:tcMar>
            <w:vAlign w:val="center"/>
          </w:tcPr>
          <w:p w14:paraId="6296477D">
            <w:pPr>
              <w:spacing w:before="0" w:after="0" w:line="312" w:lineRule="auto"/>
              <w:ind w:left="228"/>
              <w:jc w:val="center"/>
            </w:pPr>
            <w:r>
              <w:rPr>
                <w:rFonts w:ascii="Times New Roman" w:hAnsi="Times New Roman"/>
                <w:b w:val="0"/>
                <w:i w:val="0"/>
                <w:color w:val="000000"/>
                <w:sz w:val="24"/>
              </w:rPr>
              <w:t>1.3</w:t>
            </w:r>
          </w:p>
        </w:tc>
        <w:tc>
          <w:tcPr>
            <w:tcW w:w="6397" w:type="dxa"/>
            <w:tcMar>
              <w:top w:w="50" w:type="dxa"/>
              <w:left w:w="100" w:type="dxa"/>
            </w:tcMar>
            <w:vAlign w:val="center"/>
          </w:tcPr>
          <w:p w14:paraId="18AB940B">
            <w:pPr>
              <w:spacing w:before="0" w:after="0" w:line="312" w:lineRule="auto"/>
              <w:ind w:left="228"/>
              <w:jc w:val="both"/>
            </w:pPr>
            <w:r>
              <w:rPr>
                <w:rFonts w:ascii="Times New Roman" w:hAnsi="Times New Roman"/>
                <w:b w:val="0"/>
                <w:i/>
                <w:color w:val="000000"/>
                <w:sz w:val="24"/>
              </w:rPr>
              <w:t xml:space="preserve">Высшие споровые растения. Моховидные (Мхи). </w:t>
            </w:r>
            <w:r>
              <w:rPr>
                <w:rFonts w:ascii="Times New Roman" w:hAnsi="Times New Roman"/>
                <w:b w:val="0"/>
                <w:i w:val="0"/>
                <w:color w:val="000000"/>
                <w:sz w:val="24"/>
              </w:rPr>
              <w:t>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tc>
      </w:tr>
      <w:tr w14:paraId="31B9AB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4CFA8CCF">
            <w:pPr>
              <w:jc w:val="left"/>
            </w:pPr>
          </w:p>
        </w:tc>
        <w:tc>
          <w:tcPr>
            <w:tcW w:w="2910" w:type="dxa"/>
            <w:tcMar>
              <w:top w:w="50" w:type="dxa"/>
              <w:left w:w="100" w:type="dxa"/>
            </w:tcMar>
            <w:vAlign w:val="center"/>
          </w:tcPr>
          <w:p w14:paraId="3004EC2B">
            <w:pPr>
              <w:spacing w:before="0" w:after="0" w:line="312" w:lineRule="auto"/>
              <w:ind w:left="228"/>
              <w:jc w:val="center"/>
            </w:pPr>
            <w:r>
              <w:rPr>
                <w:rFonts w:ascii="Times New Roman" w:hAnsi="Times New Roman"/>
                <w:b w:val="0"/>
                <w:i w:val="0"/>
                <w:color w:val="000000"/>
                <w:sz w:val="24"/>
              </w:rPr>
              <w:t>1.4</w:t>
            </w:r>
          </w:p>
        </w:tc>
        <w:tc>
          <w:tcPr>
            <w:tcW w:w="6397" w:type="dxa"/>
            <w:tcMar>
              <w:top w:w="50" w:type="dxa"/>
              <w:left w:w="100" w:type="dxa"/>
            </w:tcMar>
            <w:vAlign w:val="center"/>
          </w:tcPr>
          <w:p w14:paraId="3F79CB35">
            <w:pPr>
              <w:spacing w:before="0" w:after="0" w:line="312" w:lineRule="auto"/>
              <w:ind w:left="228"/>
              <w:jc w:val="both"/>
            </w:pPr>
            <w:r>
              <w:rPr>
                <w:rFonts w:ascii="Times New Roman" w:hAnsi="Times New Roman"/>
                <w:b w:val="0"/>
                <w:i/>
                <w:color w:val="000000"/>
                <w:sz w:val="24"/>
              </w:rPr>
              <w:t xml:space="preserve">Плауновидные (Плауны). Хвощевидные (Хвощи), Папоротниковидные (Папоротники). </w:t>
            </w:r>
            <w:r>
              <w:rPr>
                <w:rFonts w:ascii="Times New Roman" w:hAnsi="Times New Roman"/>
                <w:b w:val="0"/>
                <w:i w:val="0"/>
                <w:color w:val="000000"/>
                <w:sz w:val="24"/>
              </w:rPr>
              <w:t>Общая характеристика. Усложнение строения папоротникообразных растений по сравнению со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tc>
      </w:tr>
      <w:tr w14:paraId="6B3357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3D0B0215">
            <w:pPr>
              <w:jc w:val="left"/>
            </w:pPr>
          </w:p>
        </w:tc>
        <w:tc>
          <w:tcPr>
            <w:tcW w:w="2910" w:type="dxa"/>
            <w:tcMar>
              <w:top w:w="50" w:type="dxa"/>
              <w:left w:w="100" w:type="dxa"/>
            </w:tcMar>
            <w:vAlign w:val="center"/>
          </w:tcPr>
          <w:p w14:paraId="2432A557">
            <w:pPr>
              <w:spacing w:before="0" w:after="0" w:line="312" w:lineRule="auto"/>
              <w:ind w:left="228"/>
              <w:jc w:val="center"/>
            </w:pPr>
            <w:r>
              <w:rPr>
                <w:rFonts w:ascii="Times New Roman" w:hAnsi="Times New Roman"/>
                <w:b w:val="0"/>
                <w:i w:val="0"/>
                <w:color w:val="000000"/>
                <w:sz w:val="24"/>
              </w:rPr>
              <w:t>1.5</w:t>
            </w:r>
          </w:p>
        </w:tc>
        <w:tc>
          <w:tcPr>
            <w:tcW w:w="6397" w:type="dxa"/>
            <w:tcMar>
              <w:top w:w="50" w:type="dxa"/>
              <w:left w:w="100" w:type="dxa"/>
            </w:tcMar>
            <w:vAlign w:val="center"/>
          </w:tcPr>
          <w:p w14:paraId="19894778">
            <w:pPr>
              <w:spacing w:before="0" w:after="0" w:line="312" w:lineRule="auto"/>
              <w:ind w:left="228"/>
              <w:jc w:val="both"/>
            </w:pPr>
            <w:r>
              <w:rPr>
                <w:rFonts w:ascii="Times New Roman" w:hAnsi="Times New Roman"/>
                <w:b w:val="0"/>
                <w:i/>
                <w:color w:val="000000"/>
                <w:sz w:val="24"/>
              </w:rPr>
              <w:t xml:space="preserve">Высшие семенные растения. Голосеменные. </w:t>
            </w:r>
            <w:r>
              <w:rPr>
                <w:rFonts w:ascii="Times New Roman" w:hAnsi="Times New Roman"/>
                <w:b w:val="0"/>
                <w:i w:val="0"/>
                <w:color w:val="000000"/>
                <w:sz w:val="24"/>
              </w:rPr>
              <w:t>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tc>
      </w:tr>
      <w:tr w14:paraId="40D4E4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780EC80A">
            <w:pPr>
              <w:jc w:val="left"/>
            </w:pPr>
          </w:p>
        </w:tc>
        <w:tc>
          <w:tcPr>
            <w:tcW w:w="2910" w:type="dxa"/>
            <w:tcMar>
              <w:top w:w="50" w:type="dxa"/>
              <w:left w:w="100" w:type="dxa"/>
            </w:tcMar>
            <w:vAlign w:val="center"/>
          </w:tcPr>
          <w:p w14:paraId="381C230C">
            <w:pPr>
              <w:spacing w:before="0" w:after="0" w:line="312" w:lineRule="auto"/>
              <w:ind w:left="228"/>
              <w:jc w:val="center"/>
            </w:pPr>
            <w:r>
              <w:rPr>
                <w:rFonts w:ascii="Times New Roman" w:hAnsi="Times New Roman"/>
                <w:b w:val="0"/>
                <w:i w:val="0"/>
                <w:color w:val="000000"/>
                <w:sz w:val="24"/>
              </w:rPr>
              <w:t>1.6</w:t>
            </w:r>
          </w:p>
        </w:tc>
        <w:tc>
          <w:tcPr>
            <w:tcW w:w="6397" w:type="dxa"/>
            <w:tcMar>
              <w:top w:w="50" w:type="dxa"/>
              <w:left w:w="100" w:type="dxa"/>
            </w:tcMar>
            <w:vAlign w:val="center"/>
          </w:tcPr>
          <w:p w14:paraId="385B22D4">
            <w:pPr>
              <w:spacing w:before="0" w:after="0" w:line="312" w:lineRule="auto"/>
              <w:ind w:left="228"/>
              <w:jc w:val="both"/>
            </w:pPr>
            <w:r>
              <w:rPr>
                <w:rFonts w:ascii="Times New Roman" w:hAnsi="Times New Roman"/>
                <w:b w:val="0"/>
                <w:i/>
                <w:color w:val="000000"/>
                <w:sz w:val="24"/>
              </w:rPr>
              <w:t xml:space="preserve">Покрытосеменные (цветковые) растения. </w:t>
            </w:r>
            <w:r>
              <w:rPr>
                <w:rFonts w:ascii="Times New Roman" w:hAnsi="Times New Roman"/>
                <w:b w:val="0"/>
                <w:i w:val="0"/>
                <w:color w:val="000000"/>
                <w:sz w:val="24"/>
              </w:rPr>
              <w:t>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tc>
      </w:tr>
      <w:tr w14:paraId="298F4D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1E2BF875">
            <w:pPr>
              <w:jc w:val="left"/>
            </w:pPr>
          </w:p>
        </w:tc>
        <w:tc>
          <w:tcPr>
            <w:tcW w:w="2910" w:type="dxa"/>
            <w:tcMar>
              <w:top w:w="50" w:type="dxa"/>
              <w:left w:w="100" w:type="dxa"/>
            </w:tcMar>
            <w:vAlign w:val="center"/>
          </w:tcPr>
          <w:p w14:paraId="54F3B43F">
            <w:pPr>
              <w:spacing w:before="0" w:after="0" w:line="312" w:lineRule="auto"/>
              <w:ind w:left="228"/>
              <w:jc w:val="center"/>
            </w:pPr>
            <w:r>
              <w:rPr>
                <w:rFonts w:ascii="Times New Roman" w:hAnsi="Times New Roman"/>
                <w:b w:val="0"/>
                <w:i w:val="0"/>
                <w:color w:val="000000"/>
                <w:sz w:val="24"/>
              </w:rPr>
              <w:t>1.7</w:t>
            </w:r>
          </w:p>
        </w:tc>
        <w:tc>
          <w:tcPr>
            <w:tcW w:w="6397" w:type="dxa"/>
            <w:tcMar>
              <w:top w:w="50" w:type="dxa"/>
              <w:left w:w="100" w:type="dxa"/>
            </w:tcMar>
            <w:vAlign w:val="center"/>
          </w:tcPr>
          <w:p w14:paraId="3B87412A">
            <w:pPr>
              <w:spacing w:before="0" w:after="0" w:line="312" w:lineRule="auto"/>
              <w:ind w:left="228"/>
              <w:jc w:val="both"/>
            </w:pPr>
            <w:r>
              <w:rPr>
                <w:rFonts w:ascii="Times New Roman" w:hAnsi="Times New Roman"/>
                <w:b w:val="0"/>
                <w:i/>
                <w:color w:val="000000"/>
                <w:sz w:val="24"/>
              </w:rPr>
              <w:t xml:space="preserve">Семейства покрытосеменных (цветковых) растений. </w:t>
            </w:r>
            <w:r>
              <w:rPr>
                <w:rFonts w:ascii="Times New Roman" w:hAnsi="Times New Roman"/>
                <w:b w:val="0"/>
                <w:i w:val="0"/>
                <w:color w:val="000000"/>
                <w:sz w:val="24"/>
              </w:rPr>
              <w:t>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tc>
      </w:tr>
      <w:tr w14:paraId="1541FD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4" w:type="dxa"/>
            <w:vMerge w:val="restart"/>
            <w:tcMar>
              <w:top w:w="50" w:type="dxa"/>
              <w:left w:w="100" w:type="dxa"/>
            </w:tcMar>
            <w:vAlign w:val="center"/>
          </w:tcPr>
          <w:p w14:paraId="6EC82EE7">
            <w:pPr>
              <w:spacing w:before="0" w:after="0" w:line="312" w:lineRule="auto"/>
              <w:ind w:left="228"/>
              <w:jc w:val="center"/>
            </w:pPr>
            <w:r>
              <w:rPr>
                <w:rFonts w:ascii="Times New Roman" w:hAnsi="Times New Roman"/>
                <w:b w:val="0"/>
                <w:i w:val="0"/>
                <w:color w:val="000000"/>
                <w:sz w:val="24"/>
              </w:rPr>
              <w:t>2</w:t>
            </w:r>
          </w:p>
        </w:tc>
        <w:tc>
          <w:tcPr>
            <w:tcW w:w="0" w:type="auto"/>
            <w:gridSpan w:val="2"/>
            <w:tcMar>
              <w:top w:w="50" w:type="dxa"/>
              <w:left w:w="100" w:type="dxa"/>
            </w:tcMar>
            <w:vAlign w:val="center"/>
          </w:tcPr>
          <w:p w14:paraId="03AB5301">
            <w:pPr>
              <w:spacing w:before="0" w:after="0" w:line="312" w:lineRule="auto"/>
              <w:ind w:left="228"/>
              <w:jc w:val="left"/>
            </w:pPr>
            <w:r>
              <w:rPr>
                <w:rFonts w:ascii="Times New Roman" w:hAnsi="Times New Roman"/>
                <w:b w:val="0"/>
                <w:i w:val="0"/>
                <w:color w:val="000000"/>
                <w:sz w:val="24"/>
              </w:rPr>
              <w:t>Развитие растительного мира на Земле</w:t>
            </w:r>
          </w:p>
        </w:tc>
      </w:tr>
      <w:tr w14:paraId="36EFC1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139B46B1">
            <w:pPr>
              <w:jc w:val="left"/>
            </w:pPr>
          </w:p>
        </w:tc>
        <w:tc>
          <w:tcPr>
            <w:tcW w:w="2910" w:type="dxa"/>
            <w:tcMar>
              <w:top w:w="50" w:type="dxa"/>
              <w:left w:w="100" w:type="dxa"/>
            </w:tcMar>
            <w:vAlign w:val="center"/>
          </w:tcPr>
          <w:p w14:paraId="0CA8F6C5">
            <w:pPr>
              <w:spacing w:before="0" w:after="0" w:line="312" w:lineRule="auto"/>
              <w:ind w:left="228"/>
              <w:jc w:val="center"/>
            </w:pPr>
            <w:r>
              <w:rPr>
                <w:rFonts w:ascii="Times New Roman" w:hAnsi="Times New Roman"/>
                <w:b w:val="0"/>
                <w:i w:val="0"/>
                <w:color w:val="000000"/>
                <w:sz w:val="24"/>
              </w:rPr>
              <w:t>2.1</w:t>
            </w:r>
          </w:p>
        </w:tc>
        <w:tc>
          <w:tcPr>
            <w:tcW w:w="6397" w:type="dxa"/>
            <w:tcMar>
              <w:top w:w="50" w:type="dxa"/>
              <w:left w:w="100" w:type="dxa"/>
            </w:tcMar>
            <w:vAlign w:val="center"/>
          </w:tcPr>
          <w:p w14:paraId="082E0908">
            <w:pPr>
              <w:spacing w:before="0" w:after="0" w:line="312" w:lineRule="auto"/>
              <w:ind w:left="228"/>
              <w:jc w:val="both"/>
            </w:pPr>
            <w:r>
              <w:rPr>
                <w:rFonts w:ascii="Times New Roman" w:hAnsi="Times New Roman"/>
                <w:b w:val="0"/>
                <w:i w:val="0"/>
                <w:color w:val="000000"/>
                <w:sz w:val="24"/>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tc>
      </w:tr>
      <w:tr w14:paraId="73E703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4" w:type="dxa"/>
            <w:vMerge w:val="restart"/>
            <w:tcMar>
              <w:top w:w="50" w:type="dxa"/>
              <w:left w:w="100" w:type="dxa"/>
            </w:tcMar>
            <w:vAlign w:val="center"/>
          </w:tcPr>
          <w:p w14:paraId="15DBEBE9">
            <w:pPr>
              <w:spacing w:before="0" w:after="0" w:line="312" w:lineRule="auto"/>
              <w:ind w:left="228"/>
              <w:jc w:val="center"/>
            </w:pPr>
            <w:r>
              <w:rPr>
                <w:rFonts w:ascii="Times New Roman" w:hAnsi="Times New Roman"/>
                <w:b w:val="0"/>
                <w:i w:val="0"/>
                <w:color w:val="000000"/>
                <w:sz w:val="24"/>
              </w:rPr>
              <w:t>3</w:t>
            </w:r>
          </w:p>
        </w:tc>
        <w:tc>
          <w:tcPr>
            <w:tcW w:w="0" w:type="auto"/>
            <w:gridSpan w:val="2"/>
            <w:tcMar>
              <w:top w:w="50" w:type="dxa"/>
              <w:left w:w="100" w:type="dxa"/>
            </w:tcMar>
            <w:vAlign w:val="center"/>
          </w:tcPr>
          <w:p w14:paraId="53B0670F">
            <w:pPr>
              <w:spacing w:before="0" w:after="0" w:line="312" w:lineRule="auto"/>
              <w:ind w:left="228"/>
              <w:jc w:val="left"/>
            </w:pPr>
            <w:r>
              <w:rPr>
                <w:rFonts w:ascii="Times New Roman" w:hAnsi="Times New Roman"/>
                <w:b w:val="0"/>
                <w:i w:val="0"/>
                <w:color w:val="000000"/>
                <w:sz w:val="24"/>
              </w:rPr>
              <w:t>Растения в природных сообществах</w:t>
            </w:r>
          </w:p>
        </w:tc>
      </w:tr>
      <w:tr w14:paraId="49AE3A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6DAD0310">
            <w:pPr>
              <w:jc w:val="left"/>
            </w:pPr>
          </w:p>
        </w:tc>
        <w:tc>
          <w:tcPr>
            <w:tcW w:w="2910" w:type="dxa"/>
            <w:tcMar>
              <w:top w:w="50" w:type="dxa"/>
              <w:left w:w="100" w:type="dxa"/>
            </w:tcMar>
            <w:vAlign w:val="center"/>
          </w:tcPr>
          <w:p w14:paraId="501086A6">
            <w:pPr>
              <w:spacing w:before="0" w:after="0" w:line="312" w:lineRule="auto"/>
              <w:ind w:left="228"/>
              <w:jc w:val="center"/>
            </w:pPr>
            <w:r>
              <w:rPr>
                <w:rFonts w:ascii="Times New Roman" w:hAnsi="Times New Roman"/>
                <w:b w:val="0"/>
                <w:i w:val="0"/>
                <w:color w:val="000000"/>
                <w:sz w:val="24"/>
              </w:rPr>
              <w:t>3.1</w:t>
            </w:r>
          </w:p>
        </w:tc>
        <w:tc>
          <w:tcPr>
            <w:tcW w:w="6397" w:type="dxa"/>
            <w:tcMar>
              <w:top w:w="50" w:type="dxa"/>
              <w:left w:w="100" w:type="dxa"/>
            </w:tcMar>
            <w:vAlign w:val="center"/>
          </w:tcPr>
          <w:p w14:paraId="12DBA959">
            <w:pPr>
              <w:spacing w:before="0" w:after="0" w:line="312" w:lineRule="auto"/>
              <w:ind w:left="228"/>
              <w:jc w:val="both"/>
            </w:pPr>
            <w:r>
              <w:rPr>
                <w:rFonts w:ascii="Times New Roman" w:hAnsi="Times New Roman"/>
                <w:b w:val="0"/>
                <w:i w:val="0"/>
                <w:color w:val="000000"/>
                <w:sz w:val="24"/>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tc>
      </w:tr>
      <w:tr w14:paraId="6B847D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2E730BFF">
            <w:pPr>
              <w:jc w:val="left"/>
            </w:pPr>
          </w:p>
        </w:tc>
        <w:tc>
          <w:tcPr>
            <w:tcW w:w="2910" w:type="dxa"/>
            <w:tcMar>
              <w:top w:w="50" w:type="dxa"/>
              <w:left w:w="100" w:type="dxa"/>
            </w:tcMar>
            <w:vAlign w:val="center"/>
          </w:tcPr>
          <w:p w14:paraId="563D4335">
            <w:pPr>
              <w:spacing w:before="0" w:after="0" w:line="312" w:lineRule="auto"/>
              <w:ind w:left="228"/>
              <w:jc w:val="center"/>
            </w:pPr>
            <w:r>
              <w:rPr>
                <w:rFonts w:ascii="Times New Roman" w:hAnsi="Times New Roman"/>
                <w:b w:val="0"/>
                <w:i w:val="0"/>
                <w:color w:val="000000"/>
                <w:sz w:val="24"/>
              </w:rPr>
              <w:t>3.2</w:t>
            </w:r>
          </w:p>
        </w:tc>
        <w:tc>
          <w:tcPr>
            <w:tcW w:w="6397" w:type="dxa"/>
            <w:tcMar>
              <w:top w:w="50" w:type="dxa"/>
              <w:left w:w="100" w:type="dxa"/>
            </w:tcMar>
            <w:vAlign w:val="center"/>
          </w:tcPr>
          <w:p w14:paraId="6F8CA5C3">
            <w:pPr>
              <w:spacing w:before="0" w:after="0" w:line="312" w:lineRule="auto"/>
              <w:ind w:left="228"/>
              <w:jc w:val="both"/>
            </w:pPr>
            <w:r>
              <w:rPr>
                <w:rFonts w:ascii="Times New Roman" w:hAnsi="Times New Roman"/>
                <w:b w:val="0"/>
                <w:i w:val="0"/>
                <w:color w:val="000000"/>
                <w:sz w:val="24"/>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tc>
      </w:tr>
      <w:tr w14:paraId="5EB11F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4" w:type="dxa"/>
            <w:vMerge w:val="restart"/>
            <w:tcMar>
              <w:top w:w="50" w:type="dxa"/>
              <w:left w:w="100" w:type="dxa"/>
            </w:tcMar>
            <w:vAlign w:val="center"/>
          </w:tcPr>
          <w:p w14:paraId="237BC64E">
            <w:pPr>
              <w:spacing w:before="0" w:after="0" w:line="312" w:lineRule="auto"/>
              <w:ind w:left="228"/>
              <w:jc w:val="center"/>
            </w:pPr>
            <w:r>
              <w:rPr>
                <w:rFonts w:ascii="Times New Roman" w:hAnsi="Times New Roman"/>
                <w:b w:val="0"/>
                <w:i w:val="0"/>
                <w:color w:val="000000"/>
                <w:sz w:val="24"/>
              </w:rPr>
              <w:t>4</w:t>
            </w:r>
          </w:p>
        </w:tc>
        <w:tc>
          <w:tcPr>
            <w:tcW w:w="0" w:type="auto"/>
            <w:gridSpan w:val="2"/>
            <w:tcMar>
              <w:top w:w="50" w:type="dxa"/>
              <w:left w:w="100" w:type="dxa"/>
            </w:tcMar>
            <w:vAlign w:val="center"/>
          </w:tcPr>
          <w:p w14:paraId="40CA040C">
            <w:pPr>
              <w:spacing w:before="0" w:after="0" w:line="312" w:lineRule="auto"/>
              <w:ind w:left="228"/>
              <w:jc w:val="left"/>
            </w:pPr>
            <w:r>
              <w:rPr>
                <w:rFonts w:ascii="Times New Roman" w:hAnsi="Times New Roman"/>
                <w:b w:val="0"/>
                <w:i w:val="0"/>
                <w:color w:val="000000"/>
                <w:sz w:val="24"/>
              </w:rPr>
              <w:t>Растения и человек</w:t>
            </w:r>
          </w:p>
        </w:tc>
      </w:tr>
      <w:tr w14:paraId="6C74C15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3AC96DE5">
            <w:pPr>
              <w:jc w:val="left"/>
            </w:pPr>
          </w:p>
        </w:tc>
        <w:tc>
          <w:tcPr>
            <w:tcW w:w="2910" w:type="dxa"/>
            <w:tcMar>
              <w:top w:w="50" w:type="dxa"/>
              <w:left w:w="100" w:type="dxa"/>
            </w:tcMar>
            <w:vAlign w:val="center"/>
          </w:tcPr>
          <w:p w14:paraId="57F33EBC">
            <w:pPr>
              <w:spacing w:before="0" w:after="0" w:line="312" w:lineRule="auto"/>
              <w:ind w:left="228"/>
              <w:jc w:val="center"/>
            </w:pPr>
            <w:r>
              <w:rPr>
                <w:rFonts w:ascii="Times New Roman" w:hAnsi="Times New Roman"/>
                <w:b w:val="0"/>
                <w:i w:val="0"/>
                <w:color w:val="000000"/>
                <w:sz w:val="24"/>
              </w:rPr>
              <w:t>4.1</w:t>
            </w:r>
          </w:p>
        </w:tc>
        <w:tc>
          <w:tcPr>
            <w:tcW w:w="6397" w:type="dxa"/>
            <w:tcMar>
              <w:top w:w="50" w:type="dxa"/>
              <w:left w:w="100" w:type="dxa"/>
            </w:tcMar>
            <w:vAlign w:val="center"/>
          </w:tcPr>
          <w:p w14:paraId="333C5888">
            <w:pPr>
              <w:spacing w:before="0" w:after="0" w:line="312" w:lineRule="auto"/>
              <w:ind w:left="228"/>
              <w:jc w:val="both"/>
            </w:pPr>
            <w:r>
              <w:rPr>
                <w:rFonts w:ascii="Times New Roman" w:hAnsi="Times New Roman"/>
                <w:b w:val="0"/>
                <w:i w:val="0"/>
                <w:color w:val="000000"/>
                <w:sz w:val="24"/>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особенности городской флоры. Парки, лесопарки, скверы, ботанические сады. Декоративное цветоводство. Комнатные растения, комнатное цветоводство</w:t>
            </w:r>
          </w:p>
        </w:tc>
      </w:tr>
      <w:tr w14:paraId="421DA6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5132B8EF">
            <w:pPr>
              <w:jc w:val="left"/>
            </w:pPr>
          </w:p>
        </w:tc>
        <w:tc>
          <w:tcPr>
            <w:tcW w:w="2910" w:type="dxa"/>
            <w:tcMar>
              <w:top w:w="50" w:type="dxa"/>
              <w:left w:w="100" w:type="dxa"/>
            </w:tcMar>
            <w:vAlign w:val="center"/>
          </w:tcPr>
          <w:p w14:paraId="275844E6">
            <w:pPr>
              <w:spacing w:before="0" w:after="0" w:line="312" w:lineRule="auto"/>
              <w:ind w:left="228"/>
              <w:jc w:val="center"/>
            </w:pPr>
            <w:r>
              <w:rPr>
                <w:rFonts w:ascii="Times New Roman" w:hAnsi="Times New Roman"/>
                <w:b w:val="0"/>
                <w:i w:val="0"/>
                <w:color w:val="000000"/>
                <w:sz w:val="24"/>
              </w:rPr>
              <w:t>4.2</w:t>
            </w:r>
          </w:p>
        </w:tc>
        <w:tc>
          <w:tcPr>
            <w:tcW w:w="6397" w:type="dxa"/>
            <w:tcMar>
              <w:top w:w="50" w:type="dxa"/>
              <w:left w:w="100" w:type="dxa"/>
            </w:tcMar>
            <w:vAlign w:val="center"/>
          </w:tcPr>
          <w:p w14:paraId="5B3445A0">
            <w:pPr>
              <w:spacing w:before="0" w:after="0" w:line="312" w:lineRule="auto"/>
              <w:ind w:left="228"/>
              <w:jc w:val="both"/>
            </w:pPr>
            <w:r>
              <w:rPr>
                <w:rFonts w:ascii="Times New Roman" w:hAnsi="Times New Roman"/>
                <w:b w:val="0"/>
                <w:i w:val="0"/>
                <w:color w:val="000000"/>
                <w:sz w:val="24"/>
              </w:rPr>
              <w:t>Последствия деятельности человека в экосистемах. Охрана растительного мира. Восстановление численности редких видов растений: ООПТ. Красная книга России. Меры сохранения растительного мира</w:t>
            </w:r>
          </w:p>
        </w:tc>
      </w:tr>
      <w:tr w14:paraId="040CBC6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4" w:type="dxa"/>
            <w:vMerge w:val="restart"/>
            <w:tcMar>
              <w:top w:w="50" w:type="dxa"/>
              <w:left w:w="100" w:type="dxa"/>
            </w:tcMar>
            <w:vAlign w:val="center"/>
          </w:tcPr>
          <w:p w14:paraId="4AE0848F">
            <w:pPr>
              <w:spacing w:before="0" w:after="0" w:line="312" w:lineRule="auto"/>
              <w:ind w:left="228"/>
              <w:jc w:val="center"/>
            </w:pPr>
            <w:r>
              <w:rPr>
                <w:rFonts w:ascii="Times New Roman" w:hAnsi="Times New Roman"/>
                <w:b w:val="0"/>
                <w:i w:val="0"/>
                <w:color w:val="000000"/>
                <w:sz w:val="24"/>
              </w:rPr>
              <w:t>5</w:t>
            </w:r>
          </w:p>
        </w:tc>
        <w:tc>
          <w:tcPr>
            <w:tcW w:w="0" w:type="auto"/>
            <w:gridSpan w:val="2"/>
            <w:tcMar>
              <w:top w:w="50" w:type="dxa"/>
              <w:left w:w="100" w:type="dxa"/>
            </w:tcMar>
            <w:vAlign w:val="center"/>
          </w:tcPr>
          <w:p w14:paraId="78FE2E56">
            <w:pPr>
              <w:spacing w:before="0" w:after="0" w:line="312" w:lineRule="auto"/>
              <w:ind w:left="228"/>
              <w:jc w:val="left"/>
            </w:pPr>
            <w:r>
              <w:rPr>
                <w:rFonts w:ascii="Times New Roman" w:hAnsi="Times New Roman"/>
                <w:b w:val="0"/>
                <w:i w:val="0"/>
                <w:color w:val="000000"/>
                <w:sz w:val="24"/>
              </w:rPr>
              <w:t>Грибы. Лишайники. Бактерии</w:t>
            </w:r>
          </w:p>
        </w:tc>
      </w:tr>
      <w:tr w14:paraId="5C989F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4F740715">
            <w:pPr>
              <w:jc w:val="left"/>
            </w:pPr>
          </w:p>
        </w:tc>
        <w:tc>
          <w:tcPr>
            <w:tcW w:w="2910" w:type="dxa"/>
            <w:tcMar>
              <w:top w:w="50" w:type="dxa"/>
              <w:left w:w="100" w:type="dxa"/>
            </w:tcMar>
            <w:vAlign w:val="center"/>
          </w:tcPr>
          <w:p w14:paraId="4702C1DA">
            <w:pPr>
              <w:spacing w:before="0" w:after="0" w:line="312" w:lineRule="auto"/>
              <w:ind w:left="228"/>
              <w:jc w:val="center"/>
            </w:pPr>
            <w:r>
              <w:rPr>
                <w:rFonts w:ascii="Times New Roman" w:hAnsi="Times New Roman"/>
                <w:b w:val="0"/>
                <w:i w:val="0"/>
                <w:color w:val="000000"/>
                <w:sz w:val="24"/>
              </w:rPr>
              <w:t>5.1</w:t>
            </w:r>
          </w:p>
        </w:tc>
        <w:tc>
          <w:tcPr>
            <w:tcW w:w="6397" w:type="dxa"/>
            <w:tcMar>
              <w:top w:w="50" w:type="dxa"/>
              <w:left w:w="100" w:type="dxa"/>
            </w:tcMar>
            <w:vAlign w:val="center"/>
          </w:tcPr>
          <w:p w14:paraId="26088C1F">
            <w:pPr>
              <w:spacing w:before="0" w:after="0" w:line="312" w:lineRule="auto"/>
              <w:ind w:left="228"/>
              <w:jc w:val="both"/>
            </w:pPr>
            <w:r>
              <w:rPr>
                <w:rFonts w:ascii="Times New Roman" w:hAnsi="Times New Roman"/>
                <w:b w:val="0"/>
                <w:i w:val="0"/>
                <w:color w:val="000000"/>
                <w:sz w:val="24"/>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tc>
      </w:tr>
      <w:tr w14:paraId="52C763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12C4C6A4">
            <w:pPr>
              <w:jc w:val="left"/>
            </w:pPr>
          </w:p>
        </w:tc>
        <w:tc>
          <w:tcPr>
            <w:tcW w:w="2910" w:type="dxa"/>
            <w:tcMar>
              <w:top w:w="50" w:type="dxa"/>
              <w:left w:w="100" w:type="dxa"/>
            </w:tcMar>
            <w:vAlign w:val="center"/>
          </w:tcPr>
          <w:p w14:paraId="572F2376">
            <w:pPr>
              <w:spacing w:before="0" w:after="0" w:line="312" w:lineRule="auto"/>
              <w:ind w:left="228"/>
              <w:jc w:val="center"/>
            </w:pPr>
            <w:r>
              <w:rPr>
                <w:rFonts w:ascii="Times New Roman" w:hAnsi="Times New Roman"/>
                <w:b w:val="0"/>
                <w:i w:val="0"/>
                <w:color w:val="000000"/>
                <w:sz w:val="24"/>
              </w:rPr>
              <w:t>5.2</w:t>
            </w:r>
          </w:p>
        </w:tc>
        <w:tc>
          <w:tcPr>
            <w:tcW w:w="6397" w:type="dxa"/>
            <w:tcMar>
              <w:top w:w="50" w:type="dxa"/>
              <w:left w:w="100" w:type="dxa"/>
            </w:tcMar>
            <w:vAlign w:val="center"/>
          </w:tcPr>
          <w:p w14:paraId="7F8FADF2">
            <w:pPr>
              <w:spacing w:before="0" w:after="0" w:line="312" w:lineRule="auto"/>
              <w:ind w:left="228"/>
              <w:jc w:val="both"/>
            </w:pPr>
            <w:r>
              <w:rPr>
                <w:rFonts w:ascii="Times New Roman" w:hAnsi="Times New Roman"/>
                <w:b w:val="0"/>
                <w:i w:val="0"/>
                <w:color w:val="000000"/>
                <w:sz w:val="24"/>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tc>
      </w:tr>
      <w:tr w14:paraId="2CB936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1C8CEE2B">
            <w:pPr>
              <w:jc w:val="left"/>
            </w:pPr>
          </w:p>
        </w:tc>
        <w:tc>
          <w:tcPr>
            <w:tcW w:w="2910" w:type="dxa"/>
            <w:tcMar>
              <w:top w:w="50" w:type="dxa"/>
              <w:left w:w="100" w:type="dxa"/>
            </w:tcMar>
            <w:vAlign w:val="center"/>
          </w:tcPr>
          <w:p w14:paraId="7C999E10">
            <w:pPr>
              <w:spacing w:before="0" w:after="0" w:line="312" w:lineRule="auto"/>
              <w:ind w:left="228"/>
              <w:jc w:val="center"/>
            </w:pPr>
            <w:r>
              <w:rPr>
                <w:rFonts w:ascii="Times New Roman" w:hAnsi="Times New Roman"/>
                <w:b w:val="0"/>
                <w:i w:val="0"/>
                <w:color w:val="000000"/>
                <w:sz w:val="24"/>
              </w:rPr>
              <w:t>5.3</w:t>
            </w:r>
          </w:p>
        </w:tc>
        <w:tc>
          <w:tcPr>
            <w:tcW w:w="6397" w:type="dxa"/>
            <w:tcMar>
              <w:top w:w="50" w:type="dxa"/>
              <w:left w:w="100" w:type="dxa"/>
            </w:tcMar>
            <w:vAlign w:val="center"/>
          </w:tcPr>
          <w:p w14:paraId="715D0C0D">
            <w:pPr>
              <w:spacing w:before="0" w:after="0" w:line="312" w:lineRule="auto"/>
              <w:ind w:left="228"/>
              <w:jc w:val="both"/>
            </w:pPr>
            <w:r>
              <w:rPr>
                <w:rFonts w:ascii="Times New Roman" w:hAnsi="Times New Roman"/>
                <w:b w:val="0"/>
                <w:i w:val="0"/>
                <w:color w:val="000000"/>
                <w:sz w:val="24"/>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tc>
      </w:tr>
      <w:tr w14:paraId="36AEDE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7742048E">
            <w:pPr>
              <w:jc w:val="left"/>
            </w:pPr>
          </w:p>
        </w:tc>
        <w:tc>
          <w:tcPr>
            <w:tcW w:w="2910" w:type="dxa"/>
            <w:tcMar>
              <w:top w:w="50" w:type="dxa"/>
              <w:left w:w="100" w:type="dxa"/>
            </w:tcMar>
            <w:vAlign w:val="center"/>
          </w:tcPr>
          <w:p w14:paraId="42F300DC">
            <w:pPr>
              <w:spacing w:before="0" w:after="0" w:line="312" w:lineRule="auto"/>
              <w:ind w:left="228"/>
              <w:jc w:val="center"/>
            </w:pPr>
            <w:r>
              <w:rPr>
                <w:rFonts w:ascii="Times New Roman" w:hAnsi="Times New Roman"/>
                <w:b w:val="0"/>
                <w:i w:val="0"/>
                <w:color w:val="000000"/>
                <w:sz w:val="24"/>
              </w:rPr>
              <w:t>5.4</w:t>
            </w:r>
          </w:p>
        </w:tc>
        <w:tc>
          <w:tcPr>
            <w:tcW w:w="6397" w:type="dxa"/>
            <w:tcMar>
              <w:top w:w="50" w:type="dxa"/>
              <w:left w:w="100" w:type="dxa"/>
            </w:tcMar>
            <w:vAlign w:val="center"/>
          </w:tcPr>
          <w:p w14:paraId="00E2755E">
            <w:pPr>
              <w:spacing w:before="0" w:after="0" w:line="312" w:lineRule="auto"/>
              <w:ind w:left="228"/>
              <w:jc w:val="both"/>
            </w:pPr>
            <w:r>
              <w:rPr>
                <w:rFonts w:ascii="Times New Roman" w:hAnsi="Times New Roman"/>
                <w:b w:val="0"/>
                <w:i w:val="0"/>
                <w:color w:val="000000"/>
                <w:sz w:val="24"/>
              </w:rPr>
              <w:t>Лишайники – комплексные организмы. Строение лишайников. Питание, рост и размножение лишайников. Значение лишайников в природе и жизни человека</w:t>
            </w:r>
          </w:p>
        </w:tc>
      </w:tr>
      <w:tr w14:paraId="03CDB6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504429CE">
            <w:pPr>
              <w:jc w:val="left"/>
            </w:pPr>
          </w:p>
        </w:tc>
        <w:tc>
          <w:tcPr>
            <w:tcW w:w="2910" w:type="dxa"/>
            <w:tcMar>
              <w:top w:w="50" w:type="dxa"/>
              <w:left w:w="100" w:type="dxa"/>
            </w:tcMar>
            <w:vAlign w:val="center"/>
          </w:tcPr>
          <w:p w14:paraId="60600D03">
            <w:pPr>
              <w:spacing w:before="0" w:after="0" w:line="312" w:lineRule="auto"/>
              <w:ind w:left="228"/>
              <w:jc w:val="center"/>
            </w:pPr>
            <w:r>
              <w:rPr>
                <w:rFonts w:ascii="Times New Roman" w:hAnsi="Times New Roman"/>
                <w:b w:val="0"/>
                <w:i w:val="0"/>
                <w:color w:val="000000"/>
                <w:sz w:val="24"/>
              </w:rPr>
              <w:t>5.5</w:t>
            </w:r>
          </w:p>
        </w:tc>
        <w:tc>
          <w:tcPr>
            <w:tcW w:w="6397" w:type="dxa"/>
            <w:tcMar>
              <w:top w:w="50" w:type="dxa"/>
              <w:left w:w="100" w:type="dxa"/>
            </w:tcMar>
            <w:vAlign w:val="center"/>
          </w:tcPr>
          <w:p w14:paraId="1C8F3CF5">
            <w:pPr>
              <w:spacing w:before="0" w:after="0" w:line="312" w:lineRule="auto"/>
              <w:ind w:left="228"/>
              <w:jc w:val="both"/>
            </w:pPr>
            <w:r>
              <w:rPr>
                <w:rFonts w:ascii="Times New Roman" w:hAnsi="Times New Roman"/>
                <w:b w:val="0"/>
                <w:i w:val="0"/>
                <w:color w:val="000000"/>
                <w:sz w:val="24"/>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tc>
      </w:tr>
    </w:tbl>
    <w:p w14:paraId="328088E3">
      <w:pPr>
        <w:spacing w:before="0" w:after="0" w:line="336" w:lineRule="auto"/>
        <w:ind w:left="120"/>
        <w:jc w:val="left"/>
      </w:pPr>
    </w:p>
    <w:p w14:paraId="5955B547">
      <w:pPr>
        <w:spacing w:before="199" w:after="120" w:line="336" w:lineRule="auto"/>
        <w:ind w:left="120"/>
        <w:jc w:val="left"/>
      </w:pPr>
      <w:r>
        <w:rPr>
          <w:rFonts w:ascii="Times New Roman" w:hAnsi="Times New Roman"/>
          <w:b/>
          <w:i w:val="0"/>
          <w:color w:val="000000"/>
          <w:sz w:val="28"/>
        </w:rPr>
        <w:t>8 КЛАСС</w:t>
      </w:r>
    </w:p>
    <w:p w14:paraId="0E2C1E24">
      <w:pPr>
        <w:spacing w:before="0" w:after="0" w:line="336" w:lineRule="auto"/>
        <w:ind w:left="120"/>
        <w:jc w:val="left"/>
      </w:pP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41"/>
        <w:gridCol w:w="2700"/>
        <w:gridCol w:w="4678"/>
      </w:tblGrid>
      <w:tr w14:paraId="3E556B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42" w:type="dxa"/>
            <w:tcMar>
              <w:top w:w="50" w:type="dxa"/>
              <w:left w:w="100" w:type="dxa"/>
            </w:tcMar>
            <w:vAlign w:val="center"/>
          </w:tcPr>
          <w:p w14:paraId="45482B4C">
            <w:pPr>
              <w:spacing w:before="0" w:after="0"/>
              <w:ind w:left="135"/>
              <w:jc w:val="left"/>
            </w:pPr>
            <w:r>
              <w:rPr>
                <w:rFonts w:ascii="Times New Roman" w:hAnsi="Times New Roman"/>
                <w:b/>
                <w:i w:val="0"/>
                <w:color w:val="000000"/>
                <w:sz w:val="24"/>
              </w:rPr>
              <w:t xml:space="preserve"> Код раздела </w:t>
            </w:r>
          </w:p>
        </w:tc>
        <w:tc>
          <w:tcPr>
            <w:tcW w:w="3658" w:type="dxa"/>
            <w:tcMar>
              <w:top w:w="50" w:type="dxa"/>
              <w:left w:w="100" w:type="dxa"/>
            </w:tcMar>
            <w:vAlign w:val="center"/>
          </w:tcPr>
          <w:p w14:paraId="6764DCD3">
            <w:pPr>
              <w:spacing w:before="0" w:after="0"/>
              <w:ind w:left="135"/>
              <w:jc w:val="left"/>
            </w:pPr>
            <w:r>
              <w:rPr>
                <w:rFonts w:ascii="Times New Roman" w:hAnsi="Times New Roman"/>
                <w:b/>
                <w:i w:val="0"/>
                <w:color w:val="000000"/>
                <w:sz w:val="24"/>
              </w:rPr>
              <w:t xml:space="preserve"> Код проверяемого элемента </w:t>
            </w:r>
          </w:p>
        </w:tc>
        <w:tc>
          <w:tcPr>
            <w:tcW w:w="5749" w:type="dxa"/>
            <w:tcMar>
              <w:top w:w="50" w:type="dxa"/>
              <w:left w:w="100" w:type="dxa"/>
            </w:tcMar>
            <w:vAlign w:val="center"/>
          </w:tcPr>
          <w:p w14:paraId="16FEBB8C">
            <w:pPr>
              <w:spacing w:before="0" w:after="0"/>
              <w:ind w:left="135"/>
              <w:jc w:val="left"/>
            </w:pPr>
            <w:r>
              <w:rPr>
                <w:rFonts w:ascii="Times New Roman" w:hAnsi="Times New Roman"/>
                <w:b/>
                <w:i w:val="0"/>
                <w:color w:val="000000"/>
                <w:sz w:val="24"/>
              </w:rPr>
              <w:t xml:space="preserve"> Проверяемые элементы содержания </w:t>
            </w:r>
          </w:p>
        </w:tc>
      </w:tr>
      <w:tr w14:paraId="1D3D53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42" w:type="dxa"/>
            <w:vMerge w:val="restart"/>
            <w:tcMar>
              <w:top w:w="50" w:type="dxa"/>
              <w:left w:w="100" w:type="dxa"/>
            </w:tcMar>
            <w:vAlign w:val="center"/>
          </w:tcPr>
          <w:p w14:paraId="700628EE">
            <w:pPr>
              <w:spacing w:before="0" w:after="0" w:line="360" w:lineRule="auto"/>
              <w:ind w:left="228"/>
              <w:jc w:val="center"/>
            </w:pPr>
            <w:r>
              <w:rPr>
                <w:rFonts w:ascii="Times New Roman" w:hAnsi="Times New Roman"/>
                <w:b w:val="0"/>
                <w:i w:val="0"/>
                <w:color w:val="000000"/>
                <w:sz w:val="24"/>
              </w:rPr>
              <w:t>1</w:t>
            </w:r>
          </w:p>
        </w:tc>
        <w:tc>
          <w:tcPr>
            <w:tcW w:w="0" w:type="auto"/>
            <w:gridSpan w:val="2"/>
            <w:tcMar>
              <w:top w:w="50" w:type="dxa"/>
              <w:left w:w="100" w:type="dxa"/>
            </w:tcMar>
            <w:vAlign w:val="center"/>
          </w:tcPr>
          <w:p w14:paraId="7297DCB1">
            <w:pPr>
              <w:spacing w:before="0" w:after="0" w:line="360" w:lineRule="auto"/>
              <w:ind w:left="228"/>
              <w:jc w:val="left"/>
            </w:pPr>
            <w:r>
              <w:rPr>
                <w:rFonts w:ascii="Times New Roman" w:hAnsi="Times New Roman"/>
                <w:b w:val="0"/>
                <w:i w:val="0"/>
                <w:color w:val="000000"/>
                <w:sz w:val="24"/>
              </w:rPr>
              <w:t>Животный организм</w:t>
            </w:r>
          </w:p>
        </w:tc>
      </w:tr>
      <w:tr w14:paraId="1B013C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26FDC22B">
            <w:pPr>
              <w:jc w:val="left"/>
            </w:pPr>
          </w:p>
        </w:tc>
        <w:tc>
          <w:tcPr>
            <w:tcW w:w="3658" w:type="dxa"/>
            <w:tcMar>
              <w:top w:w="50" w:type="dxa"/>
              <w:left w:w="100" w:type="dxa"/>
            </w:tcMar>
            <w:vAlign w:val="center"/>
          </w:tcPr>
          <w:p w14:paraId="0D6666E1">
            <w:pPr>
              <w:spacing w:before="0" w:after="0" w:line="360" w:lineRule="auto"/>
              <w:ind w:left="228"/>
              <w:jc w:val="center"/>
            </w:pPr>
            <w:r>
              <w:rPr>
                <w:rFonts w:ascii="Times New Roman" w:hAnsi="Times New Roman"/>
                <w:b w:val="0"/>
                <w:i w:val="0"/>
                <w:color w:val="000000"/>
                <w:sz w:val="24"/>
              </w:rPr>
              <w:t>1.1</w:t>
            </w:r>
          </w:p>
        </w:tc>
        <w:tc>
          <w:tcPr>
            <w:tcW w:w="5749" w:type="dxa"/>
            <w:tcMar>
              <w:top w:w="50" w:type="dxa"/>
              <w:left w:w="100" w:type="dxa"/>
            </w:tcMar>
            <w:vAlign w:val="center"/>
          </w:tcPr>
          <w:p w14:paraId="197FB122">
            <w:pPr>
              <w:spacing w:before="0" w:after="0" w:line="360" w:lineRule="auto"/>
              <w:ind w:left="228"/>
              <w:jc w:val="both"/>
            </w:pPr>
            <w:r>
              <w:rPr>
                <w:rFonts w:ascii="Times New Roman" w:hAnsi="Times New Roman"/>
                <w:b w:val="0"/>
                <w:i w:val="0"/>
                <w:color w:val="000000"/>
                <w:sz w:val="24"/>
              </w:rPr>
              <w:t>Зоология – наука о животных. Разделы зоологии. Связь зоологии с другими науками и техникой. 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другие</w:t>
            </w:r>
          </w:p>
        </w:tc>
      </w:tr>
      <w:tr w14:paraId="40B5A1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30FA6EC2">
            <w:pPr>
              <w:jc w:val="left"/>
            </w:pPr>
          </w:p>
        </w:tc>
        <w:tc>
          <w:tcPr>
            <w:tcW w:w="3658" w:type="dxa"/>
            <w:tcMar>
              <w:top w:w="50" w:type="dxa"/>
              <w:left w:w="100" w:type="dxa"/>
            </w:tcMar>
            <w:vAlign w:val="center"/>
          </w:tcPr>
          <w:p w14:paraId="4227B369">
            <w:pPr>
              <w:spacing w:before="0" w:after="0" w:line="360" w:lineRule="auto"/>
              <w:ind w:left="228"/>
              <w:jc w:val="center"/>
            </w:pPr>
            <w:r>
              <w:rPr>
                <w:rFonts w:ascii="Times New Roman" w:hAnsi="Times New Roman"/>
                <w:b w:val="0"/>
                <w:i w:val="0"/>
                <w:color w:val="000000"/>
                <w:sz w:val="24"/>
              </w:rPr>
              <w:t>1.2</w:t>
            </w:r>
          </w:p>
        </w:tc>
        <w:tc>
          <w:tcPr>
            <w:tcW w:w="5749" w:type="dxa"/>
            <w:tcMar>
              <w:top w:w="50" w:type="dxa"/>
              <w:left w:w="100" w:type="dxa"/>
            </w:tcMar>
            <w:vAlign w:val="center"/>
          </w:tcPr>
          <w:p w14:paraId="4E708E97">
            <w:pPr>
              <w:spacing w:before="0" w:after="0" w:line="360" w:lineRule="auto"/>
              <w:ind w:left="228"/>
              <w:jc w:val="both"/>
            </w:pPr>
            <w:r>
              <w:rPr>
                <w:rFonts w:ascii="Times New Roman" w:hAnsi="Times New Roman"/>
                <w:b w:val="0"/>
                <w:i w:val="0"/>
                <w:color w:val="000000"/>
                <w:sz w:val="24"/>
              </w:rPr>
              <w:t>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Деление клетки. Ткани животных, их разнообразие. Органы и системы органов животных. Организм – единое целое</w:t>
            </w:r>
          </w:p>
        </w:tc>
      </w:tr>
      <w:tr w14:paraId="78B773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42" w:type="dxa"/>
            <w:vMerge w:val="restart"/>
            <w:tcMar>
              <w:top w:w="50" w:type="dxa"/>
              <w:left w:w="100" w:type="dxa"/>
            </w:tcMar>
            <w:vAlign w:val="center"/>
          </w:tcPr>
          <w:p w14:paraId="622DB773">
            <w:pPr>
              <w:spacing w:before="0" w:after="0" w:line="360" w:lineRule="auto"/>
              <w:ind w:left="228"/>
              <w:jc w:val="center"/>
            </w:pPr>
            <w:r>
              <w:rPr>
                <w:rFonts w:ascii="Times New Roman" w:hAnsi="Times New Roman"/>
                <w:b w:val="0"/>
                <w:i w:val="0"/>
                <w:color w:val="000000"/>
                <w:sz w:val="24"/>
              </w:rPr>
              <w:t>2</w:t>
            </w:r>
          </w:p>
        </w:tc>
        <w:tc>
          <w:tcPr>
            <w:tcW w:w="0" w:type="auto"/>
            <w:gridSpan w:val="2"/>
            <w:tcMar>
              <w:top w:w="50" w:type="dxa"/>
              <w:left w:w="100" w:type="dxa"/>
            </w:tcMar>
            <w:vAlign w:val="center"/>
          </w:tcPr>
          <w:p w14:paraId="2F772CA6">
            <w:pPr>
              <w:spacing w:before="0" w:after="0" w:line="360" w:lineRule="auto"/>
              <w:ind w:left="228"/>
              <w:jc w:val="left"/>
            </w:pPr>
            <w:r>
              <w:rPr>
                <w:rFonts w:ascii="Times New Roman" w:hAnsi="Times New Roman"/>
                <w:b w:val="0"/>
                <w:i w:val="0"/>
                <w:color w:val="000000"/>
                <w:sz w:val="24"/>
              </w:rPr>
              <w:t>Строение и жизнедеятельность организма животного</w:t>
            </w:r>
          </w:p>
        </w:tc>
      </w:tr>
      <w:tr w14:paraId="1DF6ED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291DEA81">
            <w:pPr>
              <w:jc w:val="left"/>
            </w:pPr>
          </w:p>
        </w:tc>
        <w:tc>
          <w:tcPr>
            <w:tcW w:w="3658" w:type="dxa"/>
            <w:tcMar>
              <w:top w:w="50" w:type="dxa"/>
              <w:left w:w="100" w:type="dxa"/>
            </w:tcMar>
            <w:vAlign w:val="center"/>
          </w:tcPr>
          <w:p w14:paraId="6D04CA1F">
            <w:pPr>
              <w:spacing w:before="0" w:after="0" w:line="360" w:lineRule="auto"/>
              <w:ind w:left="228"/>
              <w:jc w:val="center"/>
            </w:pPr>
            <w:r>
              <w:rPr>
                <w:rFonts w:ascii="Times New Roman" w:hAnsi="Times New Roman"/>
                <w:b w:val="0"/>
                <w:i w:val="0"/>
                <w:color w:val="000000"/>
                <w:sz w:val="24"/>
              </w:rPr>
              <w:t>2.1</w:t>
            </w:r>
          </w:p>
        </w:tc>
        <w:tc>
          <w:tcPr>
            <w:tcW w:w="5749" w:type="dxa"/>
            <w:tcMar>
              <w:top w:w="50" w:type="dxa"/>
              <w:left w:w="100" w:type="dxa"/>
            </w:tcMar>
            <w:vAlign w:val="center"/>
          </w:tcPr>
          <w:p w14:paraId="4B414B48">
            <w:pPr>
              <w:spacing w:before="0" w:after="0" w:line="360" w:lineRule="auto"/>
              <w:ind w:left="228"/>
              <w:jc w:val="both"/>
            </w:pPr>
            <w:r>
              <w:rPr>
                <w:rFonts w:ascii="Times New Roman" w:hAnsi="Times New Roman"/>
                <w:b w:val="0"/>
                <w:i/>
                <w:color w:val="000000"/>
                <w:sz w:val="24"/>
              </w:rPr>
              <w:t xml:space="preserve">Опора и движение животных. </w:t>
            </w:r>
            <w:r>
              <w:rPr>
                <w:rFonts w:ascii="Times New Roman" w:hAnsi="Times New Roman"/>
                <w:b w:val="0"/>
                <w:i w:val="0"/>
                <w:color w:val="000000"/>
                <w:sz w:val="24"/>
              </w:rPr>
              <w:t>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другие). Рычажные конечности</w:t>
            </w:r>
          </w:p>
        </w:tc>
      </w:tr>
      <w:tr w14:paraId="186809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2D4DA082">
            <w:pPr>
              <w:jc w:val="left"/>
            </w:pPr>
          </w:p>
        </w:tc>
        <w:tc>
          <w:tcPr>
            <w:tcW w:w="3658" w:type="dxa"/>
            <w:tcMar>
              <w:top w:w="50" w:type="dxa"/>
              <w:left w:w="100" w:type="dxa"/>
            </w:tcMar>
            <w:vAlign w:val="center"/>
          </w:tcPr>
          <w:p w14:paraId="545204E4">
            <w:pPr>
              <w:spacing w:before="0" w:after="0" w:line="360" w:lineRule="auto"/>
              <w:ind w:left="228"/>
              <w:jc w:val="center"/>
            </w:pPr>
            <w:r>
              <w:rPr>
                <w:rFonts w:ascii="Times New Roman" w:hAnsi="Times New Roman"/>
                <w:b w:val="0"/>
                <w:i w:val="0"/>
                <w:color w:val="000000"/>
                <w:sz w:val="24"/>
              </w:rPr>
              <w:t>2.2</w:t>
            </w:r>
          </w:p>
        </w:tc>
        <w:tc>
          <w:tcPr>
            <w:tcW w:w="5749" w:type="dxa"/>
            <w:tcMar>
              <w:top w:w="50" w:type="dxa"/>
              <w:left w:w="100" w:type="dxa"/>
            </w:tcMar>
            <w:vAlign w:val="center"/>
          </w:tcPr>
          <w:p w14:paraId="5592CD9A">
            <w:pPr>
              <w:spacing w:before="0" w:after="0" w:line="360" w:lineRule="auto"/>
              <w:ind w:left="228"/>
              <w:jc w:val="both"/>
            </w:pPr>
            <w:r>
              <w:rPr>
                <w:rFonts w:ascii="Times New Roman" w:hAnsi="Times New Roman"/>
                <w:b w:val="0"/>
                <w:i/>
                <w:color w:val="000000"/>
                <w:sz w:val="24"/>
              </w:rPr>
              <w:t xml:space="preserve">Питание и пищеварение у животных. </w:t>
            </w:r>
            <w:r>
              <w:rPr>
                <w:rFonts w:ascii="Times New Roman" w:hAnsi="Times New Roman"/>
                <w:b w:val="0"/>
                <w:i w:val="0"/>
                <w:color w:val="000000"/>
                <w:sz w:val="24"/>
              </w:rPr>
              <w:t>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tc>
      </w:tr>
      <w:tr w14:paraId="114E5B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2AEDE179">
            <w:pPr>
              <w:jc w:val="left"/>
            </w:pPr>
          </w:p>
        </w:tc>
        <w:tc>
          <w:tcPr>
            <w:tcW w:w="3658" w:type="dxa"/>
            <w:tcMar>
              <w:top w:w="50" w:type="dxa"/>
              <w:left w:w="100" w:type="dxa"/>
            </w:tcMar>
            <w:vAlign w:val="center"/>
          </w:tcPr>
          <w:p w14:paraId="2047B5DE">
            <w:pPr>
              <w:spacing w:before="0" w:after="0" w:line="360" w:lineRule="auto"/>
              <w:ind w:left="228"/>
              <w:jc w:val="center"/>
            </w:pPr>
            <w:r>
              <w:rPr>
                <w:rFonts w:ascii="Times New Roman" w:hAnsi="Times New Roman"/>
                <w:b w:val="0"/>
                <w:i w:val="0"/>
                <w:color w:val="000000"/>
                <w:sz w:val="24"/>
              </w:rPr>
              <w:t>2.3</w:t>
            </w:r>
          </w:p>
        </w:tc>
        <w:tc>
          <w:tcPr>
            <w:tcW w:w="5749" w:type="dxa"/>
            <w:tcMar>
              <w:top w:w="50" w:type="dxa"/>
              <w:left w:w="100" w:type="dxa"/>
            </w:tcMar>
            <w:vAlign w:val="center"/>
          </w:tcPr>
          <w:p w14:paraId="75F6BE5D">
            <w:pPr>
              <w:spacing w:before="0" w:after="0" w:line="360" w:lineRule="auto"/>
              <w:ind w:left="228"/>
              <w:jc w:val="both"/>
            </w:pPr>
            <w:r>
              <w:rPr>
                <w:rFonts w:ascii="Times New Roman" w:hAnsi="Times New Roman"/>
                <w:b w:val="0"/>
                <w:i/>
                <w:color w:val="000000"/>
                <w:sz w:val="24"/>
              </w:rPr>
              <w:t xml:space="preserve">Дыхание животных. </w:t>
            </w:r>
            <w:r>
              <w:rPr>
                <w:rFonts w:ascii="Times New Roman" w:hAnsi="Times New Roman"/>
                <w:b w:val="0"/>
                <w:i w:val="0"/>
                <w:color w:val="000000"/>
                <w:sz w:val="24"/>
              </w:rPr>
              <w:t>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tc>
      </w:tr>
      <w:tr w14:paraId="77B0F1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28D6B892">
            <w:pPr>
              <w:jc w:val="left"/>
            </w:pPr>
          </w:p>
        </w:tc>
        <w:tc>
          <w:tcPr>
            <w:tcW w:w="3658" w:type="dxa"/>
            <w:tcMar>
              <w:top w:w="50" w:type="dxa"/>
              <w:left w:w="100" w:type="dxa"/>
            </w:tcMar>
            <w:vAlign w:val="center"/>
          </w:tcPr>
          <w:p w14:paraId="7E3B8386">
            <w:pPr>
              <w:spacing w:before="0" w:after="0" w:line="360" w:lineRule="auto"/>
              <w:ind w:left="228"/>
              <w:jc w:val="center"/>
            </w:pPr>
            <w:r>
              <w:rPr>
                <w:rFonts w:ascii="Times New Roman" w:hAnsi="Times New Roman"/>
                <w:b w:val="0"/>
                <w:i w:val="0"/>
                <w:color w:val="000000"/>
                <w:sz w:val="24"/>
              </w:rPr>
              <w:t>2.4</w:t>
            </w:r>
          </w:p>
        </w:tc>
        <w:tc>
          <w:tcPr>
            <w:tcW w:w="5749" w:type="dxa"/>
            <w:tcMar>
              <w:top w:w="50" w:type="dxa"/>
              <w:left w:w="100" w:type="dxa"/>
            </w:tcMar>
            <w:vAlign w:val="center"/>
          </w:tcPr>
          <w:p w14:paraId="028BA10B">
            <w:pPr>
              <w:spacing w:before="0" w:after="0" w:line="360" w:lineRule="auto"/>
              <w:ind w:left="228"/>
              <w:jc w:val="both"/>
            </w:pPr>
            <w:r>
              <w:rPr>
                <w:rFonts w:ascii="Times New Roman" w:hAnsi="Times New Roman"/>
                <w:b w:val="0"/>
                <w:i/>
                <w:color w:val="000000"/>
                <w:sz w:val="24"/>
              </w:rPr>
              <w:t xml:space="preserve">Транспорт веществ у животных. </w:t>
            </w:r>
            <w:r>
              <w:rPr>
                <w:rFonts w:ascii="Times New Roman" w:hAnsi="Times New Roman"/>
                <w:b w:val="0"/>
                <w:i w:val="0"/>
                <w:color w:val="000000"/>
                <w:sz w:val="24"/>
              </w:rPr>
              <w:t>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tc>
      </w:tr>
      <w:tr w14:paraId="47F9B3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3C7AB8A4">
            <w:pPr>
              <w:jc w:val="left"/>
            </w:pPr>
          </w:p>
        </w:tc>
        <w:tc>
          <w:tcPr>
            <w:tcW w:w="3658" w:type="dxa"/>
            <w:tcMar>
              <w:top w:w="50" w:type="dxa"/>
              <w:left w:w="100" w:type="dxa"/>
            </w:tcMar>
            <w:vAlign w:val="center"/>
          </w:tcPr>
          <w:p w14:paraId="541E13B8">
            <w:pPr>
              <w:spacing w:before="0" w:after="0" w:line="360" w:lineRule="auto"/>
              <w:ind w:left="228"/>
              <w:jc w:val="center"/>
            </w:pPr>
            <w:r>
              <w:rPr>
                <w:rFonts w:ascii="Times New Roman" w:hAnsi="Times New Roman"/>
                <w:b w:val="0"/>
                <w:i w:val="0"/>
                <w:color w:val="000000"/>
                <w:sz w:val="24"/>
              </w:rPr>
              <w:t>2.5</w:t>
            </w:r>
          </w:p>
        </w:tc>
        <w:tc>
          <w:tcPr>
            <w:tcW w:w="5749" w:type="dxa"/>
            <w:tcMar>
              <w:top w:w="50" w:type="dxa"/>
              <w:left w:w="100" w:type="dxa"/>
            </w:tcMar>
            <w:vAlign w:val="center"/>
          </w:tcPr>
          <w:p w14:paraId="40641781">
            <w:pPr>
              <w:spacing w:before="0" w:after="0" w:line="360" w:lineRule="auto"/>
              <w:ind w:left="228"/>
              <w:jc w:val="both"/>
            </w:pPr>
            <w:r>
              <w:rPr>
                <w:rFonts w:ascii="Times New Roman" w:hAnsi="Times New Roman"/>
                <w:b w:val="0"/>
                <w:i/>
                <w:color w:val="000000"/>
                <w:sz w:val="24"/>
              </w:rPr>
              <w:t xml:space="preserve">Выделение у животных. </w:t>
            </w:r>
            <w:r>
              <w:rPr>
                <w:rFonts w:ascii="Times New Roman" w:hAnsi="Times New Roman"/>
                <w:b w:val="0"/>
                <w:i w:val="0"/>
                <w:color w:val="000000"/>
                <w:sz w:val="24"/>
              </w:rPr>
              <w:t>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tc>
      </w:tr>
      <w:tr w14:paraId="227426A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5BD5F944">
            <w:pPr>
              <w:jc w:val="left"/>
            </w:pPr>
          </w:p>
        </w:tc>
        <w:tc>
          <w:tcPr>
            <w:tcW w:w="3658" w:type="dxa"/>
            <w:tcMar>
              <w:top w:w="50" w:type="dxa"/>
              <w:left w:w="100" w:type="dxa"/>
            </w:tcMar>
            <w:vAlign w:val="center"/>
          </w:tcPr>
          <w:p w14:paraId="1039AACE">
            <w:pPr>
              <w:spacing w:before="0" w:after="0" w:line="360" w:lineRule="auto"/>
              <w:ind w:left="228"/>
              <w:jc w:val="center"/>
            </w:pPr>
            <w:r>
              <w:rPr>
                <w:rFonts w:ascii="Times New Roman" w:hAnsi="Times New Roman"/>
                <w:b w:val="0"/>
                <w:i w:val="0"/>
                <w:color w:val="000000"/>
                <w:sz w:val="24"/>
              </w:rPr>
              <w:t>2.6</w:t>
            </w:r>
          </w:p>
        </w:tc>
        <w:tc>
          <w:tcPr>
            <w:tcW w:w="5749" w:type="dxa"/>
            <w:tcMar>
              <w:top w:w="50" w:type="dxa"/>
              <w:left w:w="100" w:type="dxa"/>
            </w:tcMar>
            <w:vAlign w:val="center"/>
          </w:tcPr>
          <w:p w14:paraId="7CD3EB57">
            <w:pPr>
              <w:spacing w:before="0" w:after="0" w:line="360" w:lineRule="auto"/>
              <w:ind w:left="228"/>
              <w:jc w:val="both"/>
            </w:pPr>
            <w:r>
              <w:rPr>
                <w:rFonts w:ascii="Times New Roman" w:hAnsi="Times New Roman"/>
                <w:b w:val="0"/>
                <w:i/>
                <w:color w:val="000000"/>
                <w:sz w:val="24"/>
              </w:rPr>
              <w:t xml:space="preserve">Покровы тела у животных. </w:t>
            </w:r>
            <w:r>
              <w:rPr>
                <w:rFonts w:ascii="Times New Roman" w:hAnsi="Times New Roman"/>
                <w:b w:val="0"/>
                <w:i w:val="0"/>
                <w:color w:val="000000"/>
                <w:sz w:val="24"/>
              </w:rPr>
              <w:t>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tc>
      </w:tr>
      <w:tr w14:paraId="51080A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033CE08D">
            <w:pPr>
              <w:jc w:val="left"/>
            </w:pPr>
          </w:p>
        </w:tc>
        <w:tc>
          <w:tcPr>
            <w:tcW w:w="3658" w:type="dxa"/>
            <w:tcMar>
              <w:top w:w="50" w:type="dxa"/>
              <w:left w:w="100" w:type="dxa"/>
            </w:tcMar>
            <w:vAlign w:val="center"/>
          </w:tcPr>
          <w:p w14:paraId="661B4DBA">
            <w:pPr>
              <w:spacing w:before="0" w:after="0" w:line="360" w:lineRule="auto"/>
              <w:ind w:left="228"/>
              <w:jc w:val="center"/>
            </w:pPr>
            <w:r>
              <w:rPr>
                <w:rFonts w:ascii="Times New Roman" w:hAnsi="Times New Roman"/>
                <w:b w:val="0"/>
                <w:i w:val="0"/>
                <w:color w:val="000000"/>
                <w:sz w:val="24"/>
              </w:rPr>
              <w:t>2.7</w:t>
            </w:r>
          </w:p>
        </w:tc>
        <w:tc>
          <w:tcPr>
            <w:tcW w:w="5749" w:type="dxa"/>
            <w:tcMar>
              <w:top w:w="50" w:type="dxa"/>
              <w:left w:w="100" w:type="dxa"/>
            </w:tcMar>
            <w:vAlign w:val="center"/>
          </w:tcPr>
          <w:p w14:paraId="45D397C5">
            <w:pPr>
              <w:spacing w:before="0" w:after="0" w:line="360" w:lineRule="auto"/>
              <w:ind w:left="228"/>
              <w:jc w:val="both"/>
            </w:pPr>
            <w:r>
              <w:rPr>
                <w:rFonts w:ascii="Times New Roman" w:hAnsi="Times New Roman"/>
                <w:b w:val="0"/>
                <w:i/>
                <w:color w:val="000000"/>
                <w:sz w:val="24"/>
              </w:rPr>
              <w:t xml:space="preserve">Координация и регуляция жизнедеятельности у животных. </w:t>
            </w:r>
            <w:r>
              <w:rPr>
                <w:rFonts w:ascii="Times New Roman" w:hAnsi="Times New Roman"/>
                <w:b w:val="0"/>
                <w:i w:val="0"/>
                <w:color w:val="000000"/>
                <w:sz w:val="24"/>
              </w:rPr>
              <w:t>Раздражимость у одноклеточных животных. Таксисы (фототаксис, трофотаксис, хемотаксис и другие).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tc>
      </w:tr>
      <w:tr w14:paraId="7B831F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2D3F59A0">
            <w:pPr>
              <w:jc w:val="left"/>
            </w:pPr>
          </w:p>
        </w:tc>
        <w:tc>
          <w:tcPr>
            <w:tcW w:w="3658" w:type="dxa"/>
            <w:tcMar>
              <w:top w:w="50" w:type="dxa"/>
              <w:left w:w="100" w:type="dxa"/>
            </w:tcMar>
            <w:vAlign w:val="center"/>
          </w:tcPr>
          <w:p w14:paraId="3D0E13D3">
            <w:pPr>
              <w:spacing w:before="0" w:after="0" w:line="360" w:lineRule="auto"/>
              <w:ind w:left="228"/>
              <w:jc w:val="center"/>
            </w:pPr>
            <w:r>
              <w:rPr>
                <w:rFonts w:ascii="Times New Roman" w:hAnsi="Times New Roman"/>
                <w:b w:val="0"/>
                <w:i w:val="0"/>
                <w:color w:val="000000"/>
                <w:sz w:val="24"/>
              </w:rPr>
              <w:t>2.8</w:t>
            </w:r>
          </w:p>
        </w:tc>
        <w:tc>
          <w:tcPr>
            <w:tcW w:w="5749" w:type="dxa"/>
            <w:tcMar>
              <w:top w:w="50" w:type="dxa"/>
              <w:left w:w="100" w:type="dxa"/>
            </w:tcMar>
            <w:vAlign w:val="center"/>
          </w:tcPr>
          <w:p w14:paraId="7178AAE6">
            <w:pPr>
              <w:spacing w:before="0" w:after="0" w:line="360" w:lineRule="auto"/>
              <w:ind w:left="228"/>
              <w:jc w:val="both"/>
            </w:pPr>
            <w:r>
              <w:rPr>
                <w:rFonts w:ascii="Times New Roman" w:hAnsi="Times New Roman"/>
                <w:b w:val="0"/>
                <w:i/>
                <w:color w:val="000000"/>
                <w:sz w:val="24"/>
              </w:rPr>
              <w:t xml:space="preserve">Поведение животных. </w:t>
            </w:r>
            <w:r>
              <w:rPr>
                <w:rFonts w:ascii="Times New Roman" w:hAnsi="Times New Roman"/>
                <w:b w:val="0"/>
                <w:i w:val="0"/>
                <w:color w:val="000000"/>
                <w:sz w:val="24"/>
              </w:rPr>
              <w:t>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tc>
      </w:tr>
      <w:tr w14:paraId="08CD95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350A5AA3">
            <w:pPr>
              <w:jc w:val="left"/>
            </w:pPr>
          </w:p>
        </w:tc>
        <w:tc>
          <w:tcPr>
            <w:tcW w:w="3658" w:type="dxa"/>
            <w:tcMar>
              <w:top w:w="50" w:type="dxa"/>
              <w:left w:w="100" w:type="dxa"/>
            </w:tcMar>
            <w:vAlign w:val="center"/>
          </w:tcPr>
          <w:p w14:paraId="4403F40E">
            <w:pPr>
              <w:spacing w:before="0" w:after="0" w:line="360" w:lineRule="auto"/>
              <w:ind w:left="228"/>
              <w:jc w:val="center"/>
            </w:pPr>
            <w:r>
              <w:rPr>
                <w:rFonts w:ascii="Times New Roman" w:hAnsi="Times New Roman"/>
                <w:b w:val="0"/>
                <w:i w:val="0"/>
                <w:color w:val="000000"/>
                <w:sz w:val="24"/>
              </w:rPr>
              <w:t>2.9</w:t>
            </w:r>
          </w:p>
        </w:tc>
        <w:tc>
          <w:tcPr>
            <w:tcW w:w="5749" w:type="dxa"/>
            <w:tcMar>
              <w:top w:w="50" w:type="dxa"/>
              <w:left w:w="100" w:type="dxa"/>
            </w:tcMar>
            <w:vAlign w:val="center"/>
          </w:tcPr>
          <w:p w14:paraId="082DE9ED">
            <w:pPr>
              <w:spacing w:before="0" w:after="0" w:line="360" w:lineRule="auto"/>
              <w:ind w:left="228"/>
              <w:jc w:val="both"/>
            </w:pPr>
            <w:r>
              <w:rPr>
                <w:rFonts w:ascii="Times New Roman" w:hAnsi="Times New Roman"/>
                <w:b w:val="0"/>
                <w:i/>
                <w:color w:val="000000"/>
                <w:sz w:val="24"/>
              </w:rPr>
              <w:t xml:space="preserve">Размножение и развитие животных. </w:t>
            </w:r>
            <w:r>
              <w:rPr>
                <w:rFonts w:ascii="Times New Roman" w:hAnsi="Times New Roman"/>
                <w:b w:val="0"/>
                <w:i w:val="0"/>
                <w:color w:val="000000"/>
                <w:sz w:val="24"/>
              </w:rPr>
              <w:t>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tc>
      </w:tr>
      <w:tr w14:paraId="5916BD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42" w:type="dxa"/>
            <w:vMerge w:val="restart"/>
            <w:tcMar>
              <w:top w:w="50" w:type="dxa"/>
              <w:left w:w="100" w:type="dxa"/>
            </w:tcMar>
            <w:vAlign w:val="center"/>
          </w:tcPr>
          <w:p w14:paraId="546BF0E8">
            <w:pPr>
              <w:spacing w:before="0" w:after="0" w:line="360" w:lineRule="auto"/>
              <w:ind w:left="228"/>
              <w:jc w:val="center"/>
            </w:pPr>
            <w:r>
              <w:rPr>
                <w:rFonts w:ascii="Times New Roman" w:hAnsi="Times New Roman"/>
                <w:b w:val="0"/>
                <w:i w:val="0"/>
                <w:color w:val="000000"/>
                <w:sz w:val="24"/>
              </w:rPr>
              <w:t>3</w:t>
            </w:r>
          </w:p>
        </w:tc>
        <w:tc>
          <w:tcPr>
            <w:tcW w:w="0" w:type="auto"/>
            <w:gridSpan w:val="2"/>
            <w:tcMar>
              <w:top w:w="50" w:type="dxa"/>
              <w:left w:w="100" w:type="dxa"/>
            </w:tcMar>
            <w:vAlign w:val="center"/>
          </w:tcPr>
          <w:p w14:paraId="09C40CCD">
            <w:pPr>
              <w:spacing w:before="0" w:after="0" w:line="360" w:lineRule="auto"/>
              <w:ind w:left="228"/>
              <w:jc w:val="left"/>
            </w:pPr>
            <w:r>
              <w:rPr>
                <w:rFonts w:ascii="Times New Roman" w:hAnsi="Times New Roman"/>
                <w:b w:val="0"/>
                <w:i w:val="0"/>
                <w:color w:val="000000"/>
                <w:sz w:val="24"/>
              </w:rPr>
              <w:t>Систематические группы животных</w:t>
            </w:r>
          </w:p>
        </w:tc>
      </w:tr>
      <w:tr w14:paraId="318259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01B204F9">
            <w:pPr>
              <w:jc w:val="left"/>
            </w:pPr>
          </w:p>
        </w:tc>
        <w:tc>
          <w:tcPr>
            <w:tcW w:w="3658" w:type="dxa"/>
            <w:tcMar>
              <w:top w:w="50" w:type="dxa"/>
              <w:left w:w="100" w:type="dxa"/>
            </w:tcMar>
            <w:vAlign w:val="center"/>
          </w:tcPr>
          <w:p w14:paraId="64C902FA">
            <w:pPr>
              <w:spacing w:before="0" w:after="0" w:line="360" w:lineRule="auto"/>
              <w:ind w:left="228"/>
              <w:jc w:val="center"/>
            </w:pPr>
            <w:r>
              <w:rPr>
                <w:rFonts w:ascii="Times New Roman" w:hAnsi="Times New Roman"/>
                <w:b w:val="0"/>
                <w:i w:val="0"/>
                <w:color w:val="000000"/>
                <w:sz w:val="24"/>
              </w:rPr>
              <w:t>3.1</w:t>
            </w:r>
          </w:p>
        </w:tc>
        <w:tc>
          <w:tcPr>
            <w:tcW w:w="5749" w:type="dxa"/>
            <w:tcMar>
              <w:top w:w="50" w:type="dxa"/>
              <w:left w:w="100" w:type="dxa"/>
            </w:tcMar>
            <w:vAlign w:val="center"/>
          </w:tcPr>
          <w:p w14:paraId="79B88545">
            <w:pPr>
              <w:spacing w:before="0" w:after="0" w:line="360" w:lineRule="auto"/>
              <w:ind w:left="228"/>
              <w:jc w:val="both"/>
            </w:pPr>
            <w:r>
              <w:rPr>
                <w:rFonts w:ascii="Times New Roman" w:hAnsi="Times New Roman"/>
                <w:b w:val="0"/>
                <w:i/>
                <w:color w:val="000000"/>
                <w:sz w:val="24"/>
              </w:rPr>
              <w:t xml:space="preserve">Основные категории систематики животных. </w:t>
            </w:r>
            <w:r>
              <w:rPr>
                <w:rFonts w:ascii="Times New Roman" w:hAnsi="Times New Roman"/>
                <w:b w:val="0"/>
                <w:i w:val="0"/>
                <w:color w:val="000000"/>
                <w:sz w:val="24"/>
              </w:rPr>
              <w:t>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tc>
      </w:tr>
      <w:tr w14:paraId="08C55C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35A1148D">
            <w:pPr>
              <w:jc w:val="left"/>
            </w:pPr>
          </w:p>
        </w:tc>
        <w:tc>
          <w:tcPr>
            <w:tcW w:w="3658" w:type="dxa"/>
            <w:tcMar>
              <w:top w:w="50" w:type="dxa"/>
              <w:left w:w="100" w:type="dxa"/>
            </w:tcMar>
            <w:vAlign w:val="center"/>
          </w:tcPr>
          <w:p w14:paraId="041BF88F">
            <w:pPr>
              <w:spacing w:before="0" w:after="0" w:line="360" w:lineRule="auto"/>
              <w:ind w:left="228"/>
              <w:jc w:val="center"/>
            </w:pPr>
            <w:r>
              <w:rPr>
                <w:rFonts w:ascii="Times New Roman" w:hAnsi="Times New Roman"/>
                <w:b w:val="0"/>
                <w:i w:val="0"/>
                <w:color w:val="000000"/>
                <w:sz w:val="24"/>
              </w:rPr>
              <w:t>3.2</w:t>
            </w:r>
          </w:p>
        </w:tc>
        <w:tc>
          <w:tcPr>
            <w:tcW w:w="5749" w:type="dxa"/>
            <w:tcMar>
              <w:top w:w="50" w:type="dxa"/>
              <w:left w:w="100" w:type="dxa"/>
            </w:tcMar>
            <w:vAlign w:val="center"/>
          </w:tcPr>
          <w:p w14:paraId="13B341BD">
            <w:pPr>
              <w:spacing w:before="0" w:after="0" w:line="360" w:lineRule="auto"/>
              <w:ind w:left="228"/>
              <w:jc w:val="both"/>
            </w:pPr>
            <w:r>
              <w:rPr>
                <w:rFonts w:ascii="Times New Roman" w:hAnsi="Times New Roman"/>
                <w:b w:val="0"/>
                <w:i/>
                <w:color w:val="000000"/>
                <w:sz w:val="24"/>
              </w:rPr>
              <w:t xml:space="preserve">Одноклеточные животные – простейшие. </w:t>
            </w:r>
            <w:r>
              <w:rPr>
                <w:rFonts w:ascii="Times New Roman" w:hAnsi="Times New Roman"/>
                <w:b w:val="0"/>
                <w:i w:val="0"/>
                <w:color w:val="000000"/>
                <w:sz w:val="24"/>
              </w:rPr>
              <w:t>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tc>
      </w:tr>
      <w:tr w14:paraId="0E8198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7655F61E">
            <w:pPr>
              <w:jc w:val="left"/>
            </w:pPr>
          </w:p>
        </w:tc>
        <w:tc>
          <w:tcPr>
            <w:tcW w:w="3658" w:type="dxa"/>
            <w:tcMar>
              <w:top w:w="50" w:type="dxa"/>
              <w:left w:w="100" w:type="dxa"/>
            </w:tcMar>
            <w:vAlign w:val="center"/>
          </w:tcPr>
          <w:p w14:paraId="55813C66">
            <w:pPr>
              <w:spacing w:before="0" w:after="0" w:line="360" w:lineRule="auto"/>
              <w:ind w:left="228"/>
              <w:jc w:val="center"/>
            </w:pPr>
            <w:r>
              <w:rPr>
                <w:rFonts w:ascii="Times New Roman" w:hAnsi="Times New Roman"/>
                <w:b w:val="0"/>
                <w:i w:val="0"/>
                <w:color w:val="000000"/>
                <w:sz w:val="24"/>
              </w:rPr>
              <w:t>3.3</w:t>
            </w:r>
          </w:p>
        </w:tc>
        <w:tc>
          <w:tcPr>
            <w:tcW w:w="5749" w:type="dxa"/>
            <w:tcMar>
              <w:top w:w="50" w:type="dxa"/>
              <w:left w:w="100" w:type="dxa"/>
            </w:tcMar>
            <w:vAlign w:val="center"/>
          </w:tcPr>
          <w:p w14:paraId="582A8E31">
            <w:pPr>
              <w:spacing w:before="0" w:after="0" w:line="360" w:lineRule="auto"/>
              <w:ind w:left="228"/>
              <w:jc w:val="both"/>
            </w:pPr>
            <w:r>
              <w:rPr>
                <w:rFonts w:ascii="Times New Roman" w:hAnsi="Times New Roman"/>
                <w:b w:val="0"/>
                <w:i/>
                <w:color w:val="000000"/>
                <w:sz w:val="24"/>
              </w:rPr>
              <w:t xml:space="preserve">Многоклеточные животные. Кишечнополостные. </w:t>
            </w:r>
            <w:r>
              <w:rPr>
                <w:rFonts w:ascii="Times New Roman" w:hAnsi="Times New Roman"/>
                <w:b w:val="0"/>
                <w:i w:val="0"/>
                <w:color w:val="000000"/>
                <w:sz w:val="24"/>
              </w:rPr>
              <w:t>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рифообразовании</w:t>
            </w:r>
          </w:p>
        </w:tc>
      </w:tr>
      <w:tr w14:paraId="5E5D7D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35B84265">
            <w:pPr>
              <w:jc w:val="left"/>
            </w:pPr>
          </w:p>
        </w:tc>
        <w:tc>
          <w:tcPr>
            <w:tcW w:w="3658" w:type="dxa"/>
            <w:tcMar>
              <w:top w:w="50" w:type="dxa"/>
              <w:left w:w="100" w:type="dxa"/>
            </w:tcMar>
            <w:vAlign w:val="center"/>
          </w:tcPr>
          <w:p w14:paraId="162B2162">
            <w:pPr>
              <w:spacing w:before="0" w:after="0" w:line="360" w:lineRule="auto"/>
              <w:ind w:left="228"/>
              <w:jc w:val="center"/>
            </w:pPr>
            <w:r>
              <w:rPr>
                <w:rFonts w:ascii="Times New Roman" w:hAnsi="Times New Roman"/>
                <w:b w:val="0"/>
                <w:i w:val="0"/>
                <w:color w:val="000000"/>
                <w:sz w:val="24"/>
              </w:rPr>
              <w:t>3.4</w:t>
            </w:r>
          </w:p>
        </w:tc>
        <w:tc>
          <w:tcPr>
            <w:tcW w:w="5749" w:type="dxa"/>
            <w:tcMar>
              <w:top w:w="50" w:type="dxa"/>
              <w:left w:w="100" w:type="dxa"/>
            </w:tcMar>
            <w:vAlign w:val="center"/>
          </w:tcPr>
          <w:p w14:paraId="0272F608">
            <w:pPr>
              <w:spacing w:before="0" w:after="0" w:line="360" w:lineRule="auto"/>
              <w:ind w:left="228"/>
              <w:jc w:val="both"/>
            </w:pPr>
            <w:r>
              <w:rPr>
                <w:rFonts w:ascii="Times New Roman" w:hAnsi="Times New Roman"/>
                <w:b w:val="0"/>
                <w:i/>
                <w:color w:val="000000"/>
                <w:sz w:val="24"/>
              </w:rPr>
              <w:t xml:space="preserve">Плоские, круглые, кольчатые черви. </w:t>
            </w:r>
            <w:r>
              <w:rPr>
                <w:rFonts w:ascii="Times New Roman" w:hAnsi="Times New Roman"/>
                <w:b w:val="0"/>
                <w:i w:val="0"/>
                <w:color w:val="000000"/>
                <w:sz w:val="24"/>
              </w:rPr>
              <w:t>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tc>
      </w:tr>
      <w:tr w14:paraId="13A624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7AA01500">
            <w:pPr>
              <w:jc w:val="left"/>
            </w:pPr>
          </w:p>
        </w:tc>
        <w:tc>
          <w:tcPr>
            <w:tcW w:w="3658" w:type="dxa"/>
            <w:tcMar>
              <w:top w:w="50" w:type="dxa"/>
              <w:left w:w="100" w:type="dxa"/>
            </w:tcMar>
            <w:vAlign w:val="center"/>
          </w:tcPr>
          <w:p w14:paraId="5EBAB457">
            <w:pPr>
              <w:spacing w:before="0" w:after="0" w:line="360" w:lineRule="auto"/>
              <w:ind w:left="228"/>
              <w:jc w:val="center"/>
            </w:pPr>
            <w:r>
              <w:rPr>
                <w:rFonts w:ascii="Times New Roman" w:hAnsi="Times New Roman"/>
                <w:b w:val="0"/>
                <w:i w:val="0"/>
                <w:color w:val="000000"/>
                <w:sz w:val="24"/>
              </w:rPr>
              <w:t>3.5</w:t>
            </w:r>
          </w:p>
        </w:tc>
        <w:tc>
          <w:tcPr>
            <w:tcW w:w="5749" w:type="dxa"/>
            <w:tcMar>
              <w:top w:w="50" w:type="dxa"/>
              <w:left w:w="100" w:type="dxa"/>
            </w:tcMar>
            <w:vAlign w:val="center"/>
          </w:tcPr>
          <w:p w14:paraId="081C45ED">
            <w:pPr>
              <w:spacing w:before="0" w:after="0" w:line="360" w:lineRule="auto"/>
              <w:ind w:left="228"/>
              <w:jc w:val="both"/>
            </w:pPr>
            <w:r>
              <w:rPr>
                <w:rFonts w:ascii="Times New Roman" w:hAnsi="Times New Roman"/>
                <w:b w:val="0"/>
                <w:i/>
                <w:color w:val="000000"/>
                <w:sz w:val="24"/>
              </w:rPr>
              <w:t xml:space="preserve">Членистоногие. </w:t>
            </w:r>
            <w:r>
              <w:rPr>
                <w:rFonts w:ascii="Times New Roman" w:hAnsi="Times New Roman"/>
                <w:b w:val="0"/>
                <w:i w:val="0"/>
                <w:color w:val="000000"/>
                <w:sz w:val="24"/>
              </w:rPr>
              <w:t>Общая характеристика. Среды жизни. Внешнее и внутреннее строение членистоногих. Многообразие членистоногих. Представители классов</w:t>
            </w:r>
          </w:p>
        </w:tc>
      </w:tr>
      <w:tr w14:paraId="52071A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057E58F5">
            <w:pPr>
              <w:jc w:val="left"/>
            </w:pPr>
          </w:p>
        </w:tc>
        <w:tc>
          <w:tcPr>
            <w:tcW w:w="3658" w:type="dxa"/>
            <w:tcMar>
              <w:top w:w="50" w:type="dxa"/>
              <w:left w:w="100" w:type="dxa"/>
            </w:tcMar>
            <w:vAlign w:val="center"/>
          </w:tcPr>
          <w:p w14:paraId="632DBD96">
            <w:pPr>
              <w:spacing w:before="0" w:after="0" w:line="360" w:lineRule="auto"/>
              <w:ind w:left="228"/>
              <w:jc w:val="center"/>
            </w:pPr>
            <w:r>
              <w:rPr>
                <w:rFonts w:ascii="Times New Roman" w:hAnsi="Times New Roman"/>
                <w:b w:val="0"/>
                <w:i w:val="0"/>
                <w:color w:val="000000"/>
                <w:sz w:val="24"/>
              </w:rPr>
              <w:t>3.6</w:t>
            </w:r>
          </w:p>
        </w:tc>
        <w:tc>
          <w:tcPr>
            <w:tcW w:w="5749" w:type="dxa"/>
            <w:tcMar>
              <w:top w:w="50" w:type="dxa"/>
              <w:left w:w="100" w:type="dxa"/>
            </w:tcMar>
            <w:vAlign w:val="center"/>
          </w:tcPr>
          <w:p w14:paraId="4E2B036E">
            <w:pPr>
              <w:spacing w:before="0" w:after="0" w:line="360" w:lineRule="auto"/>
              <w:ind w:left="228"/>
              <w:jc w:val="both"/>
            </w:pPr>
            <w:r>
              <w:rPr>
                <w:rFonts w:ascii="Times New Roman" w:hAnsi="Times New Roman"/>
                <w:b w:val="0"/>
                <w:i/>
                <w:color w:val="000000"/>
                <w:sz w:val="24"/>
              </w:rPr>
              <w:t xml:space="preserve">Ракообразные. </w:t>
            </w:r>
            <w:r>
              <w:rPr>
                <w:rFonts w:ascii="Times New Roman" w:hAnsi="Times New Roman"/>
                <w:b w:val="0"/>
                <w:i w:val="0"/>
                <w:color w:val="000000"/>
                <w:sz w:val="24"/>
              </w:rPr>
              <w:t xml:space="preserve">Особенности строения и жизнедеятельности. Значение ракообразных в природе и жизни человека. </w:t>
            </w:r>
            <w:r>
              <w:rPr>
                <w:rFonts w:ascii="Times New Roman" w:hAnsi="Times New Roman"/>
                <w:b w:val="0"/>
                <w:i/>
                <w:color w:val="000000"/>
                <w:sz w:val="24"/>
              </w:rPr>
              <w:t xml:space="preserve">Паукообразные. </w:t>
            </w:r>
            <w:r>
              <w:rPr>
                <w:rFonts w:ascii="Times New Roman" w:hAnsi="Times New Roman"/>
                <w:b w:val="0"/>
                <w:i w:val="0"/>
                <w:color w:val="000000"/>
                <w:sz w:val="24"/>
              </w:rPr>
              <w:t>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tc>
      </w:tr>
      <w:tr w14:paraId="35B129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581E23EA">
            <w:pPr>
              <w:jc w:val="left"/>
            </w:pPr>
          </w:p>
        </w:tc>
        <w:tc>
          <w:tcPr>
            <w:tcW w:w="3658" w:type="dxa"/>
            <w:tcMar>
              <w:top w:w="50" w:type="dxa"/>
              <w:left w:w="100" w:type="dxa"/>
            </w:tcMar>
            <w:vAlign w:val="center"/>
          </w:tcPr>
          <w:p w14:paraId="10062F2B">
            <w:pPr>
              <w:spacing w:before="0" w:after="0" w:line="360" w:lineRule="auto"/>
              <w:ind w:left="228"/>
              <w:jc w:val="center"/>
            </w:pPr>
            <w:r>
              <w:rPr>
                <w:rFonts w:ascii="Times New Roman" w:hAnsi="Times New Roman"/>
                <w:b w:val="0"/>
                <w:i w:val="0"/>
                <w:color w:val="000000"/>
                <w:sz w:val="24"/>
              </w:rPr>
              <w:t>3.7</w:t>
            </w:r>
          </w:p>
        </w:tc>
        <w:tc>
          <w:tcPr>
            <w:tcW w:w="5749" w:type="dxa"/>
            <w:tcMar>
              <w:top w:w="50" w:type="dxa"/>
              <w:left w:w="100" w:type="dxa"/>
            </w:tcMar>
            <w:vAlign w:val="center"/>
          </w:tcPr>
          <w:p w14:paraId="1090D041">
            <w:pPr>
              <w:spacing w:before="0" w:after="0" w:line="360" w:lineRule="auto"/>
              <w:ind w:left="228"/>
              <w:jc w:val="both"/>
            </w:pPr>
            <w:r>
              <w:rPr>
                <w:rFonts w:ascii="Times New Roman" w:hAnsi="Times New Roman"/>
                <w:b w:val="0"/>
                <w:i/>
                <w:color w:val="000000"/>
                <w:sz w:val="24"/>
              </w:rPr>
              <w:t xml:space="preserve">Насекомые. </w:t>
            </w:r>
            <w:r>
              <w:rPr>
                <w:rFonts w:ascii="Times New Roman" w:hAnsi="Times New Roman"/>
                <w:b w:val="0"/>
                <w:i w:val="0"/>
                <w:color w:val="000000"/>
                <w:sz w:val="24"/>
              </w:rPr>
              <w:t>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tc>
      </w:tr>
      <w:tr w14:paraId="78A409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516B7A21">
            <w:pPr>
              <w:jc w:val="left"/>
            </w:pPr>
          </w:p>
        </w:tc>
        <w:tc>
          <w:tcPr>
            <w:tcW w:w="3658" w:type="dxa"/>
            <w:tcMar>
              <w:top w:w="50" w:type="dxa"/>
              <w:left w:w="100" w:type="dxa"/>
            </w:tcMar>
            <w:vAlign w:val="center"/>
          </w:tcPr>
          <w:p w14:paraId="6FDF8497">
            <w:pPr>
              <w:spacing w:before="0" w:after="0" w:line="360" w:lineRule="auto"/>
              <w:ind w:left="228"/>
              <w:jc w:val="center"/>
            </w:pPr>
            <w:r>
              <w:rPr>
                <w:rFonts w:ascii="Times New Roman" w:hAnsi="Times New Roman"/>
                <w:b w:val="0"/>
                <w:i w:val="0"/>
                <w:color w:val="000000"/>
                <w:sz w:val="24"/>
              </w:rPr>
              <w:t>3.8</w:t>
            </w:r>
          </w:p>
        </w:tc>
        <w:tc>
          <w:tcPr>
            <w:tcW w:w="5749" w:type="dxa"/>
            <w:tcMar>
              <w:top w:w="50" w:type="dxa"/>
              <w:left w:w="100" w:type="dxa"/>
            </w:tcMar>
            <w:vAlign w:val="center"/>
          </w:tcPr>
          <w:p w14:paraId="5AFC16F8">
            <w:pPr>
              <w:spacing w:before="0" w:after="0" w:line="360" w:lineRule="auto"/>
              <w:ind w:left="228"/>
              <w:jc w:val="both"/>
            </w:pPr>
            <w:r>
              <w:rPr>
                <w:rFonts w:ascii="Times New Roman" w:hAnsi="Times New Roman"/>
                <w:b w:val="0"/>
                <w:i/>
                <w:color w:val="000000"/>
                <w:sz w:val="24"/>
              </w:rPr>
              <w:t xml:space="preserve">Моллюски. </w:t>
            </w:r>
            <w:r>
              <w:rPr>
                <w:rFonts w:ascii="Times New Roman" w:hAnsi="Times New Roman"/>
                <w:b w:val="0"/>
                <w:i w:val="0"/>
                <w:color w:val="000000"/>
                <w:sz w:val="24"/>
              </w:rPr>
              <w:t>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tc>
      </w:tr>
      <w:tr w14:paraId="7F4CEB0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3522405F">
            <w:pPr>
              <w:jc w:val="left"/>
            </w:pPr>
          </w:p>
        </w:tc>
        <w:tc>
          <w:tcPr>
            <w:tcW w:w="3658" w:type="dxa"/>
            <w:tcMar>
              <w:top w:w="50" w:type="dxa"/>
              <w:left w:w="100" w:type="dxa"/>
            </w:tcMar>
            <w:vAlign w:val="center"/>
          </w:tcPr>
          <w:p w14:paraId="4DFF3E01">
            <w:pPr>
              <w:spacing w:before="0" w:after="0" w:line="360" w:lineRule="auto"/>
              <w:ind w:left="228"/>
              <w:jc w:val="center"/>
            </w:pPr>
            <w:r>
              <w:rPr>
                <w:rFonts w:ascii="Times New Roman" w:hAnsi="Times New Roman"/>
                <w:b w:val="0"/>
                <w:i w:val="0"/>
                <w:color w:val="000000"/>
                <w:sz w:val="24"/>
              </w:rPr>
              <w:t>3.9</w:t>
            </w:r>
          </w:p>
        </w:tc>
        <w:tc>
          <w:tcPr>
            <w:tcW w:w="5749" w:type="dxa"/>
            <w:tcMar>
              <w:top w:w="50" w:type="dxa"/>
              <w:left w:w="100" w:type="dxa"/>
            </w:tcMar>
            <w:vAlign w:val="center"/>
          </w:tcPr>
          <w:p w14:paraId="0B6EB713">
            <w:pPr>
              <w:spacing w:before="0" w:after="0" w:line="360" w:lineRule="auto"/>
              <w:ind w:left="228"/>
              <w:jc w:val="both"/>
            </w:pPr>
            <w:r>
              <w:rPr>
                <w:rFonts w:ascii="Times New Roman" w:hAnsi="Times New Roman"/>
                <w:b w:val="0"/>
                <w:i/>
                <w:color w:val="000000"/>
                <w:sz w:val="24"/>
              </w:rPr>
              <w:t xml:space="preserve">Хордовые. </w:t>
            </w:r>
            <w:r>
              <w:rPr>
                <w:rFonts w:ascii="Times New Roman" w:hAnsi="Times New Roman"/>
                <w:b w:val="0"/>
                <w:i w:val="0"/>
                <w:color w:val="000000"/>
                <w:sz w:val="24"/>
              </w:rPr>
              <w:t>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tc>
      </w:tr>
      <w:tr w14:paraId="1A07FD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0775EC44">
            <w:pPr>
              <w:jc w:val="left"/>
            </w:pPr>
          </w:p>
        </w:tc>
        <w:tc>
          <w:tcPr>
            <w:tcW w:w="3658" w:type="dxa"/>
            <w:tcMar>
              <w:top w:w="50" w:type="dxa"/>
              <w:left w:w="100" w:type="dxa"/>
            </w:tcMar>
            <w:vAlign w:val="center"/>
          </w:tcPr>
          <w:p w14:paraId="29891D9E">
            <w:pPr>
              <w:spacing w:before="0" w:after="0" w:line="360" w:lineRule="auto"/>
              <w:ind w:left="228"/>
              <w:jc w:val="center"/>
            </w:pPr>
            <w:r>
              <w:rPr>
                <w:rFonts w:ascii="Times New Roman" w:hAnsi="Times New Roman"/>
                <w:b w:val="0"/>
                <w:i w:val="0"/>
                <w:color w:val="000000"/>
                <w:sz w:val="24"/>
              </w:rPr>
              <w:t>3.10</w:t>
            </w:r>
          </w:p>
        </w:tc>
        <w:tc>
          <w:tcPr>
            <w:tcW w:w="5749" w:type="dxa"/>
            <w:tcMar>
              <w:top w:w="50" w:type="dxa"/>
              <w:left w:w="100" w:type="dxa"/>
            </w:tcMar>
            <w:vAlign w:val="center"/>
          </w:tcPr>
          <w:p w14:paraId="43A84258">
            <w:pPr>
              <w:spacing w:before="0" w:after="0" w:line="360" w:lineRule="auto"/>
              <w:ind w:left="228"/>
              <w:jc w:val="both"/>
            </w:pPr>
            <w:r>
              <w:rPr>
                <w:rFonts w:ascii="Times New Roman" w:hAnsi="Times New Roman"/>
                <w:b w:val="0"/>
                <w:i/>
                <w:color w:val="000000"/>
                <w:sz w:val="24"/>
              </w:rPr>
              <w:t xml:space="preserve">Рыбы. </w:t>
            </w:r>
            <w:r>
              <w:rPr>
                <w:rFonts w:ascii="Times New Roman" w:hAnsi="Times New Roman"/>
                <w:b w:val="0"/>
                <w:i w:val="0"/>
                <w:color w:val="000000"/>
                <w:sz w:val="24"/>
              </w:rPr>
              <w:t>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tc>
      </w:tr>
      <w:tr w14:paraId="2EF7D2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21DE337C">
            <w:pPr>
              <w:jc w:val="left"/>
            </w:pPr>
          </w:p>
        </w:tc>
        <w:tc>
          <w:tcPr>
            <w:tcW w:w="3658" w:type="dxa"/>
            <w:tcMar>
              <w:top w:w="50" w:type="dxa"/>
              <w:left w:w="100" w:type="dxa"/>
            </w:tcMar>
            <w:vAlign w:val="center"/>
          </w:tcPr>
          <w:p w14:paraId="03949992">
            <w:pPr>
              <w:spacing w:before="0" w:after="0" w:line="360" w:lineRule="auto"/>
              <w:ind w:left="228"/>
              <w:jc w:val="center"/>
            </w:pPr>
            <w:r>
              <w:rPr>
                <w:rFonts w:ascii="Times New Roman" w:hAnsi="Times New Roman"/>
                <w:b w:val="0"/>
                <w:i w:val="0"/>
                <w:color w:val="000000"/>
                <w:sz w:val="24"/>
              </w:rPr>
              <w:t>3.11</w:t>
            </w:r>
          </w:p>
        </w:tc>
        <w:tc>
          <w:tcPr>
            <w:tcW w:w="5749" w:type="dxa"/>
            <w:tcMar>
              <w:top w:w="50" w:type="dxa"/>
              <w:left w:w="100" w:type="dxa"/>
            </w:tcMar>
            <w:vAlign w:val="center"/>
          </w:tcPr>
          <w:p w14:paraId="26811441">
            <w:pPr>
              <w:spacing w:before="0" w:after="0" w:line="360" w:lineRule="auto"/>
              <w:ind w:left="228"/>
              <w:jc w:val="both"/>
            </w:pPr>
            <w:r>
              <w:rPr>
                <w:rFonts w:ascii="Times New Roman" w:hAnsi="Times New Roman"/>
                <w:b w:val="0"/>
                <w:i/>
                <w:color w:val="000000"/>
                <w:sz w:val="24"/>
              </w:rPr>
              <w:t xml:space="preserve">Земноводные. </w:t>
            </w:r>
            <w:r>
              <w:rPr>
                <w:rFonts w:ascii="Times New Roman" w:hAnsi="Times New Roman"/>
                <w:b w:val="0"/>
                <w:i w:val="0"/>
                <w:color w:val="000000"/>
                <w:sz w:val="24"/>
              </w:rPr>
              <w:t>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tc>
      </w:tr>
      <w:tr w14:paraId="0A8BC0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02CD5525">
            <w:pPr>
              <w:jc w:val="left"/>
            </w:pPr>
          </w:p>
        </w:tc>
        <w:tc>
          <w:tcPr>
            <w:tcW w:w="3658" w:type="dxa"/>
            <w:tcMar>
              <w:top w:w="50" w:type="dxa"/>
              <w:left w:w="100" w:type="dxa"/>
            </w:tcMar>
            <w:vAlign w:val="center"/>
          </w:tcPr>
          <w:p w14:paraId="6CC6DA02">
            <w:pPr>
              <w:spacing w:before="0" w:after="0" w:line="360" w:lineRule="auto"/>
              <w:ind w:left="228"/>
              <w:jc w:val="center"/>
            </w:pPr>
            <w:r>
              <w:rPr>
                <w:rFonts w:ascii="Times New Roman" w:hAnsi="Times New Roman"/>
                <w:b w:val="0"/>
                <w:i w:val="0"/>
                <w:color w:val="000000"/>
                <w:sz w:val="24"/>
              </w:rPr>
              <w:t>3.12</w:t>
            </w:r>
          </w:p>
        </w:tc>
        <w:tc>
          <w:tcPr>
            <w:tcW w:w="5749" w:type="dxa"/>
            <w:tcMar>
              <w:top w:w="50" w:type="dxa"/>
              <w:left w:w="100" w:type="dxa"/>
            </w:tcMar>
            <w:vAlign w:val="center"/>
          </w:tcPr>
          <w:p w14:paraId="543F7D5C">
            <w:pPr>
              <w:spacing w:before="0" w:after="0" w:line="360" w:lineRule="auto"/>
              <w:ind w:left="228"/>
              <w:jc w:val="both"/>
            </w:pPr>
            <w:r>
              <w:rPr>
                <w:rFonts w:ascii="Times New Roman" w:hAnsi="Times New Roman"/>
                <w:b w:val="0"/>
                <w:i/>
                <w:color w:val="000000"/>
                <w:sz w:val="24"/>
              </w:rPr>
              <w:t xml:space="preserve">Пресмыкающиеся. </w:t>
            </w:r>
            <w:r>
              <w:rPr>
                <w:rFonts w:ascii="Times New Roman" w:hAnsi="Times New Roman"/>
                <w:b w:val="0"/>
                <w:i w:val="0"/>
                <w:color w:val="000000"/>
                <w:sz w:val="24"/>
              </w:rPr>
              <w:t>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tc>
      </w:tr>
      <w:tr w14:paraId="07E6B3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56E945DB">
            <w:pPr>
              <w:jc w:val="left"/>
            </w:pPr>
          </w:p>
        </w:tc>
        <w:tc>
          <w:tcPr>
            <w:tcW w:w="3658" w:type="dxa"/>
            <w:tcMar>
              <w:top w:w="50" w:type="dxa"/>
              <w:left w:w="100" w:type="dxa"/>
            </w:tcMar>
            <w:vAlign w:val="center"/>
          </w:tcPr>
          <w:p w14:paraId="3D8AB192">
            <w:pPr>
              <w:spacing w:before="0" w:after="0" w:line="360" w:lineRule="auto"/>
              <w:ind w:left="228"/>
              <w:jc w:val="center"/>
            </w:pPr>
            <w:r>
              <w:rPr>
                <w:rFonts w:ascii="Times New Roman" w:hAnsi="Times New Roman"/>
                <w:b w:val="0"/>
                <w:i w:val="0"/>
                <w:color w:val="000000"/>
                <w:sz w:val="24"/>
              </w:rPr>
              <w:t>3.13</w:t>
            </w:r>
          </w:p>
        </w:tc>
        <w:tc>
          <w:tcPr>
            <w:tcW w:w="5749" w:type="dxa"/>
            <w:tcMar>
              <w:top w:w="50" w:type="dxa"/>
              <w:left w:w="100" w:type="dxa"/>
            </w:tcMar>
            <w:vAlign w:val="center"/>
          </w:tcPr>
          <w:p w14:paraId="3AB7B007">
            <w:pPr>
              <w:spacing w:before="0" w:after="0" w:line="360" w:lineRule="auto"/>
              <w:ind w:left="228"/>
              <w:jc w:val="both"/>
            </w:pPr>
            <w:r>
              <w:rPr>
                <w:rFonts w:ascii="Times New Roman" w:hAnsi="Times New Roman"/>
                <w:b w:val="0"/>
                <w:i/>
                <w:color w:val="000000"/>
                <w:sz w:val="24"/>
              </w:rPr>
              <w:t xml:space="preserve">Птицы. </w:t>
            </w:r>
            <w:r>
              <w:rPr>
                <w:rFonts w:ascii="Times New Roman" w:hAnsi="Times New Roman"/>
                <w:b w:val="0"/>
                <w:i w:val="0"/>
                <w:color w:val="000000"/>
                <w:sz w:val="24"/>
              </w:rPr>
              <w:t>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Приспособленность птиц к различным условиям среды. Значение птиц в природе и жизни человека</w:t>
            </w:r>
          </w:p>
        </w:tc>
      </w:tr>
      <w:tr w14:paraId="4D16AD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42" w:type="dxa"/>
            <w:tcMar>
              <w:top w:w="50" w:type="dxa"/>
              <w:left w:w="100" w:type="dxa"/>
            </w:tcMar>
            <w:vAlign w:val="center"/>
          </w:tcPr>
          <w:p w14:paraId="613B4095">
            <w:pPr>
              <w:spacing w:before="0" w:after="0"/>
              <w:ind w:left="228"/>
              <w:jc w:val="left"/>
            </w:pPr>
          </w:p>
        </w:tc>
        <w:tc>
          <w:tcPr>
            <w:tcW w:w="3658" w:type="dxa"/>
            <w:tcMar>
              <w:top w:w="50" w:type="dxa"/>
              <w:left w:w="100" w:type="dxa"/>
            </w:tcMar>
            <w:vAlign w:val="center"/>
          </w:tcPr>
          <w:p w14:paraId="1E6AE67E">
            <w:pPr>
              <w:spacing w:before="0" w:after="0" w:line="360" w:lineRule="auto"/>
              <w:ind w:left="228"/>
              <w:jc w:val="center"/>
            </w:pPr>
            <w:r>
              <w:rPr>
                <w:rFonts w:ascii="Times New Roman" w:hAnsi="Times New Roman"/>
                <w:b w:val="0"/>
                <w:i w:val="0"/>
                <w:color w:val="000000"/>
                <w:sz w:val="24"/>
              </w:rPr>
              <w:t>3.14</w:t>
            </w:r>
          </w:p>
        </w:tc>
        <w:tc>
          <w:tcPr>
            <w:tcW w:w="5749" w:type="dxa"/>
            <w:tcMar>
              <w:top w:w="50" w:type="dxa"/>
              <w:left w:w="100" w:type="dxa"/>
            </w:tcMar>
            <w:vAlign w:val="center"/>
          </w:tcPr>
          <w:p w14:paraId="7D0791E1">
            <w:pPr>
              <w:spacing w:before="0" w:after="0" w:line="360" w:lineRule="auto"/>
              <w:ind w:left="228"/>
              <w:jc w:val="both"/>
            </w:pPr>
            <w:r>
              <w:rPr>
                <w:rFonts w:ascii="Times New Roman" w:hAnsi="Times New Roman"/>
                <w:b w:val="0"/>
                <w:i/>
                <w:color w:val="000000"/>
                <w:sz w:val="24"/>
              </w:rPr>
              <w:t xml:space="preserve">Млекопитающие. </w:t>
            </w:r>
            <w:r>
              <w:rPr>
                <w:rFonts w:ascii="Times New Roman" w:hAnsi="Times New Roman"/>
                <w:b w:val="0"/>
                <w:i w:val="0"/>
                <w:color w:val="000000"/>
                <w:sz w:val="24"/>
              </w:rPr>
              <w:t>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14:paraId="65FE3467">
            <w:pPr>
              <w:spacing w:before="0" w:after="0" w:line="360" w:lineRule="auto"/>
              <w:ind w:left="228"/>
              <w:jc w:val="both"/>
            </w:pPr>
            <w:r>
              <w:rPr>
                <w:rFonts w:ascii="Times New Roman" w:hAnsi="Times New Roman"/>
                <w:b w:val="0"/>
                <w:i w:val="0"/>
                <w:color w:val="000000"/>
                <w:sz w:val="24"/>
              </w:rPr>
              <w:t>Первозвери. Однопроходные (яйцекладущие) и Сумчатые (низшие звери). Плацентарные млекопитающие. Многообразие млекопитающих.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 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tc>
      </w:tr>
      <w:tr w14:paraId="3BF695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42" w:type="dxa"/>
            <w:vMerge w:val="restart"/>
            <w:tcMar>
              <w:top w:w="50" w:type="dxa"/>
              <w:left w:w="100" w:type="dxa"/>
            </w:tcMar>
            <w:vAlign w:val="center"/>
          </w:tcPr>
          <w:p w14:paraId="2EFCEAE4">
            <w:pPr>
              <w:spacing w:before="0" w:after="0" w:line="360" w:lineRule="auto"/>
              <w:ind w:left="228"/>
              <w:jc w:val="center"/>
            </w:pPr>
            <w:r>
              <w:rPr>
                <w:rFonts w:ascii="Times New Roman" w:hAnsi="Times New Roman"/>
                <w:b w:val="0"/>
                <w:i w:val="0"/>
                <w:color w:val="000000"/>
                <w:sz w:val="24"/>
              </w:rPr>
              <w:t>4</w:t>
            </w:r>
          </w:p>
        </w:tc>
        <w:tc>
          <w:tcPr>
            <w:tcW w:w="0" w:type="auto"/>
            <w:gridSpan w:val="2"/>
            <w:tcMar>
              <w:top w:w="50" w:type="dxa"/>
              <w:left w:w="100" w:type="dxa"/>
            </w:tcMar>
            <w:vAlign w:val="center"/>
          </w:tcPr>
          <w:p w14:paraId="5715763B">
            <w:pPr>
              <w:spacing w:before="0" w:after="0" w:line="360" w:lineRule="auto"/>
              <w:ind w:left="228"/>
              <w:jc w:val="left"/>
            </w:pPr>
            <w:r>
              <w:rPr>
                <w:rFonts w:ascii="Times New Roman" w:hAnsi="Times New Roman"/>
                <w:b w:val="0"/>
                <w:i w:val="0"/>
                <w:color w:val="000000"/>
                <w:sz w:val="24"/>
              </w:rPr>
              <w:t>Развитие животного мира на Земле</w:t>
            </w:r>
          </w:p>
        </w:tc>
      </w:tr>
      <w:tr w14:paraId="0B04D9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5B4BC9CA">
            <w:pPr>
              <w:jc w:val="left"/>
            </w:pPr>
          </w:p>
        </w:tc>
        <w:tc>
          <w:tcPr>
            <w:tcW w:w="3658" w:type="dxa"/>
            <w:tcMar>
              <w:top w:w="50" w:type="dxa"/>
              <w:left w:w="100" w:type="dxa"/>
            </w:tcMar>
            <w:vAlign w:val="center"/>
          </w:tcPr>
          <w:p w14:paraId="7C5F6D59">
            <w:pPr>
              <w:spacing w:before="0" w:after="0" w:line="360" w:lineRule="auto"/>
              <w:ind w:left="228"/>
              <w:jc w:val="center"/>
            </w:pPr>
            <w:r>
              <w:rPr>
                <w:rFonts w:ascii="Times New Roman" w:hAnsi="Times New Roman"/>
                <w:b w:val="0"/>
                <w:i w:val="0"/>
                <w:color w:val="000000"/>
                <w:sz w:val="24"/>
              </w:rPr>
              <w:t>4.1</w:t>
            </w:r>
          </w:p>
        </w:tc>
        <w:tc>
          <w:tcPr>
            <w:tcW w:w="5749" w:type="dxa"/>
            <w:tcMar>
              <w:top w:w="50" w:type="dxa"/>
              <w:left w:w="100" w:type="dxa"/>
            </w:tcMar>
            <w:vAlign w:val="center"/>
          </w:tcPr>
          <w:p w14:paraId="08746699">
            <w:pPr>
              <w:spacing w:before="0" w:after="0" w:line="360" w:lineRule="auto"/>
              <w:ind w:left="228"/>
              <w:jc w:val="both"/>
            </w:pPr>
            <w:r>
              <w:rPr>
                <w:rFonts w:ascii="Times New Roman" w:hAnsi="Times New Roman"/>
                <w:b w:val="0"/>
                <w:i w:val="0"/>
                <w:color w:val="000000"/>
                <w:sz w:val="24"/>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tc>
      </w:tr>
      <w:tr w14:paraId="3F605B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090DDD24">
            <w:pPr>
              <w:jc w:val="left"/>
            </w:pPr>
          </w:p>
        </w:tc>
        <w:tc>
          <w:tcPr>
            <w:tcW w:w="3658" w:type="dxa"/>
            <w:tcMar>
              <w:top w:w="50" w:type="dxa"/>
              <w:left w:w="100" w:type="dxa"/>
            </w:tcMar>
            <w:vAlign w:val="center"/>
          </w:tcPr>
          <w:p w14:paraId="1E59ACDC">
            <w:pPr>
              <w:spacing w:before="0" w:after="0" w:line="360" w:lineRule="auto"/>
              <w:ind w:left="228"/>
              <w:jc w:val="center"/>
            </w:pPr>
            <w:r>
              <w:rPr>
                <w:rFonts w:ascii="Times New Roman" w:hAnsi="Times New Roman"/>
                <w:b w:val="0"/>
                <w:i w:val="0"/>
                <w:color w:val="000000"/>
                <w:sz w:val="24"/>
              </w:rPr>
              <w:t>4.2</w:t>
            </w:r>
          </w:p>
        </w:tc>
        <w:tc>
          <w:tcPr>
            <w:tcW w:w="5749" w:type="dxa"/>
            <w:tcMar>
              <w:top w:w="50" w:type="dxa"/>
              <w:left w:w="100" w:type="dxa"/>
            </w:tcMar>
            <w:vAlign w:val="center"/>
          </w:tcPr>
          <w:p w14:paraId="34406984">
            <w:pPr>
              <w:spacing w:before="0" w:after="0" w:line="360" w:lineRule="auto"/>
              <w:ind w:left="228"/>
              <w:jc w:val="both"/>
            </w:pPr>
            <w:r>
              <w:rPr>
                <w:rFonts w:ascii="Times New Roman" w:hAnsi="Times New Roman"/>
                <w:b w:val="0"/>
                <w:i w:val="0"/>
                <w:color w:val="000000"/>
                <w:sz w:val="24"/>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tc>
      </w:tr>
      <w:tr w14:paraId="771EF6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42" w:type="dxa"/>
            <w:vMerge w:val="restart"/>
            <w:tcMar>
              <w:top w:w="50" w:type="dxa"/>
              <w:left w:w="100" w:type="dxa"/>
            </w:tcMar>
            <w:vAlign w:val="center"/>
          </w:tcPr>
          <w:p w14:paraId="2365D998">
            <w:pPr>
              <w:spacing w:before="0" w:after="0" w:line="360" w:lineRule="auto"/>
              <w:ind w:left="228"/>
              <w:jc w:val="center"/>
            </w:pPr>
            <w:r>
              <w:rPr>
                <w:rFonts w:ascii="Times New Roman" w:hAnsi="Times New Roman"/>
                <w:b w:val="0"/>
                <w:i w:val="0"/>
                <w:color w:val="000000"/>
                <w:sz w:val="24"/>
              </w:rPr>
              <w:t>5</w:t>
            </w:r>
          </w:p>
        </w:tc>
        <w:tc>
          <w:tcPr>
            <w:tcW w:w="0" w:type="auto"/>
            <w:gridSpan w:val="2"/>
            <w:tcMar>
              <w:top w:w="50" w:type="dxa"/>
              <w:left w:w="100" w:type="dxa"/>
            </w:tcMar>
            <w:vAlign w:val="center"/>
          </w:tcPr>
          <w:p w14:paraId="53F136A4">
            <w:pPr>
              <w:spacing w:before="0" w:after="0" w:line="360" w:lineRule="auto"/>
              <w:ind w:left="228"/>
              <w:jc w:val="left"/>
            </w:pPr>
            <w:r>
              <w:rPr>
                <w:rFonts w:ascii="Times New Roman" w:hAnsi="Times New Roman"/>
                <w:b w:val="0"/>
                <w:i w:val="0"/>
                <w:color w:val="000000"/>
                <w:sz w:val="24"/>
              </w:rPr>
              <w:t>Животные в природных сообществах</w:t>
            </w:r>
          </w:p>
        </w:tc>
      </w:tr>
      <w:tr w14:paraId="68DD08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669A544C">
            <w:pPr>
              <w:jc w:val="left"/>
            </w:pPr>
          </w:p>
        </w:tc>
        <w:tc>
          <w:tcPr>
            <w:tcW w:w="3658" w:type="dxa"/>
            <w:tcMar>
              <w:top w:w="50" w:type="dxa"/>
              <w:left w:w="100" w:type="dxa"/>
            </w:tcMar>
            <w:vAlign w:val="center"/>
          </w:tcPr>
          <w:p w14:paraId="2BE18627">
            <w:pPr>
              <w:spacing w:before="0" w:after="0" w:line="360" w:lineRule="auto"/>
              <w:ind w:left="228"/>
              <w:jc w:val="center"/>
            </w:pPr>
            <w:r>
              <w:rPr>
                <w:rFonts w:ascii="Times New Roman" w:hAnsi="Times New Roman"/>
                <w:b w:val="0"/>
                <w:i w:val="0"/>
                <w:color w:val="000000"/>
                <w:sz w:val="24"/>
              </w:rPr>
              <w:t>5.1</w:t>
            </w:r>
          </w:p>
        </w:tc>
        <w:tc>
          <w:tcPr>
            <w:tcW w:w="5749" w:type="dxa"/>
            <w:tcMar>
              <w:top w:w="50" w:type="dxa"/>
              <w:left w:w="100" w:type="dxa"/>
            </w:tcMar>
            <w:vAlign w:val="center"/>
          </w:tcPr>
          <w:p w14:paraId="35BBA780">
            <w:pPr>
              <w:spacing w:before="0" w:after="0" w:line="360" w:lineRule="auto"/>
              <w:ind w:left="228"/>
              <w:jc w:val="both"/>
            </w:pPr>
            <w:r>
              <w:rPr>
                <w:rFonts w:ascii="Times New Roman" w:hAnsi="Times New Roman"/>
                <w:b w:val="0"/>
                <w:i w:val="0"/>
                <w:color w:val="000000"/>
                <w:sz w:val="24"/>
              </w:rPr>
              <w:t>Животные и среда обитания. Влияние света, температуры и влажности на животных. Приспособленность животных к условиям среды обитания</w:t>
            </w:r>
          </w:p>
        </w:tc>
      </w:tr>
      <w:tr w14:paraId="24194F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4461D5CD">
            <w:pPr>
              <w:jc w:val="left"/>
            </w:pPr>
          </w:p>
        </w:tc>
        <w:tc>
          <w:tcPr>
            <w:tcW w:w="3658" w:type="dxa"/>
            <w:tcMar>
              <w:top w:w="50" w:type="dxa"/>
              <w:left w:w="100" w:type="dxa"/>
            </w:tcMar>
            <w:vAlign w:val="center"/>
          </w:tcPr>
          <w:p w14:paraId="515C9320">
            <w:pPr>
              <w:spacing w:before="0" w:after="0" w:line="360" w:lineRule="auto"/>
              <w:ind w:left="228"/>
              <w:jc w:val="center"/>
            </w:pPr>
            <w:r>
              <w:rPr>
                <w:rFonts w:ascii="Times New Roman" w:hAnsi="Times New Roman"/>
                <w:b w:val="0"/>
                <w:i w:val="0"/>
                <w:color w:val="000000"/>
                <w:sz w:val="24"/>
              </w:rPr>
              <w:t>5.2</w:t>
            </w:r>
          </w:p>
        </w:tc>
        <w:tc>
          <w:tcPr>
            <w:tcW w:w="5749" w:type="dxa"/>
            <w:tcMar>
              <w:top w:w="50" w:type="dxa"/>
              <w:left w:w="100" w:type="dxa"/>
            </w:tcMar>
            <w:vAlign w:val="center"/>
          </w:tcPr>
          <w:p w14:paraId="6375EC07">
            <w:pPr>
              <w:spacing w:before="0" w:after="0" w:line="360" w:lineRule="auto"/>
              <w:ind w:left="228"/>
              <w:jc w:val="both"/>
            </w:pPr>
            <w:r>
              <w:rPr>
                <w:rFonts w:ascii="Times New Roman" w:hAnsi="Times New Roman"/>
                <w:b w:val="0"/>
                <w:i w:val="0"/>
                <w:color w:val="000000"/>
                <w:sz w:val="24"/>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tc>
      </w:tr>
      <w:tr w14:paraId="53278E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020C27E5">
            <w:pPr>
              <w:jc w:val="left"/>
            </w:pPr>
          </w:p>
        </w:tc>
        <w:tc>
          <w:tcPr>
            <w:tcW w:w="3658" w:type="dxa"/>
            <w:tcMar>
              <w:top w:w="50" w:type="dxa"/>
              <w:left w:w="100" w:type="dxa"/>
            </w:tcMar>
            <w:vAlign w:val="center"/>
          </w:tcPr>
          <w:p w14:paraId="3C895401">
            <w:pPr>
              <w:spacing w:before="0" w:after="0" w:line="360" w:lineRule="auto"/>
              <w:ind w:left="228"/>
              <w:jc w:val="center"/>
            </w:pPr>
            <w:r>
              <w:rPr>
                <w:rFonts w:ascii="Times New Roman" w:hAnsi="Times New Roman"/>
                <w:b w:val="0"/>
                <w:i w:val="0"/>
                <w:color w:val="000000"/>
                <w:sz w:val="24"/>
              </w:rPr>
              <w:t>5.3</w:t>
            </w:r>
          </w:p>
        </w:tc>
        <w:tc>
          <w:tcPr>
            <w:tcW w:w="5749" w:type="dxa"/>
            <w:tcMar>
              <w:top w:w="50" w:type="dxa"/>
              <w:left w:w="100" w:type="dxa"/>
            </w:tcMar>
            <w:vAlign w:val="center"/>
          </w:tcPr>
          <w:p w14:paraId="26962B45">
            <w:pPr>
              <w:spacing w:before="0" w:after="0" w:line="360" w:lineRule="auto"/>
              <w:ind w:left="228"/>
              <w:jc w:val="both"/>
            </w:pPr>
            <w:r>
              <w:rPr>
                <w:rFonts w:ascii="Times New Roman" w:hAnsi="Times New Roman"/>
                <w:b w:val="0"/>
                <w:i w:val="0"/>
                <w:color w:val="000000"/>
                <w:sz w:val="24"/>
              </w:rPr>
              <w:t>Животный мир природных зон Земли. Основные закономерности распределения животных на планете. Фауна</w:t>
            </w:r>
          </w:p>
        </w:tc>
      </w:tr>
      <w:tr w14:paraId="3B8EDB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42" w:type="dxa"/>
            <w:vMerge w:val="restart"/>
            <w:tcMar>
              <w:top w:w="50" w:type="dxa"/>
              <w:left w:w="100" w:type="dxa"/>
            </w:tcMar>
            <w:vAlign w:val="center"/>
          </w:tcPr>
          <w:p w14:paraId="311CE6F4">
            <w:pPr>
              <w:spacing w:before="0" w:after="0" w:line="360" w:lineRule="auto"/>
              <w:ind w:left="228"/>
              <w:jc w:val="center"/>
            </w:pPr>
            <w:r>
              <w:rPr>
                <w:rFonts w:ascii="Times New Roman" w:hAnsi="Times New Roman"/>
                <w:b w:val="0"/>
                <w:i w:val="0"/>
                <w:color w:val="000000"/>
                <w:sz w:val="24"/>
              </w:rPr>
              <w:t>6</w:t>
            </w:r>
          </w:p>
        </w:tc>
        <w:tc>
          <w:tcPr>
            <w:tcW w:w="0" w:type="auto"/>
            <w:gridSpan w:val="2"/>
            <w:tcMar>
              <w:top w:w="50" w:type="dxa"/>
              <w:left w:w="100" w:type="dxa"/>
            </w:tcMar>
            <w:vAlign w:val="center"/>
          </w:tcPr>
          <w:p w14:paraId="7FBFCEDC">
            <w:pPr>
              <w:spacing w:before="0" w:after="0" w:line="360" w:lineRule="auto"/>
              <w:ind w:left="228"/>
              <w:jc w:val="left"/>
            </w:pPr>
            <w:r>
              <w:rPr>
                <w:rFonts w:ascii="Times New Roman" w:hAnsi="Times New Roman"/>
                <w:b w:val="0"/>
                <w:i w:val="0"/>
                <w:color w:val="000000"/>
                <w:sz w:val="24"/>
              </w:rPr>
              <w:t>Животные и человек</w:t>
            </w:r>
          </w:p>
        </w:tc>
      </w:tr>
      <w:tr w14:paraId="5D9C7E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33D9C98B">
            <w:pPr>
              <w:jc w:val="left"/>
            </w:pPr>
          </w:p>
        </w:tc>
        <w:tc>
          <w:tcPr>
            <w:tcW w:w="3658" w:type="dxa"/>
            <w:tcMar>
              <w:top w:w="50" w:type="dxa"/>
              <w:left w:w="100" w:type="dxa"/>
            </w:tcMar>
            <w:vAlign w:val="center"/>
          </w:tcPr>
          <w:p w14:paraId="53E6DB0F">
            <w:pPr>
              <w:spacing w:before="0" w:after="0" w:line="360" w:lineRule="auto"/>
              <w:ind w:left="228"/>
              <w:jc w:val="center"/>
            </w:pPr>
            <w:r>
              <w:rPr>
                <w:rFonts w:ascii="Times New Roman" w:hAnsi="Times New Roman"/>
                <w:b w:val="0"/>
                <w:i w:val="0"/>
                <w:color w:val="000000"/>
                <w:sz w:val="24"/>
              </w:rPr>
              <w:t>6.1</w:t>
            </w:r>
          </w:p>
        </w:tc>
        <w:tc>
          <w:tcPr>
            <w:tcW w:w="5749" w:type="dxa"/>
            <w:tcMar>
              <w:top w:w="50" w:type="dxa"/>
              <w:left w:w="100" w:type="dxa"/>
            </w:tcMar>
            <w:vAlign w:val="center"/>
          </w:tcPr>
          <w:p w14:paraId="5C29EFFE">
            <w:pPr>
              <w:spacing w:before="0" w:after="0" w:line="360" w:lineRule="auto"/>
              <w:ind w:left="228"/>
              <w:jc w:val="both"/>
            </w:pPr>
            <w:r>
              <w:rPr>
                <w:rFonts w:ascii="Times New Roman" w:hAnsi="Times New Roman"/>
                <w:b w:val="0"/>
                <w:i w:val="0"/>
                <w:color w:val="000000"/>
                <w:sz w:val="24"/>
              </w:rP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 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tc>
      </w:tr>
      <w:tr w14:paraId="03C870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19A7D656">
            <w:pPr>
              <w:jc w:val="left"/>
            </w:pPr>
          </w:p>
        </w:tc>
        <w:tc>
          <w:tcPr>
            <w:tcW w:w="3658" w:type="dxa"/>
            <w:tcMar>
              <w:top w:w="50" w:type="dxa"/>
              <w:left w:w="100" w:type="dxa"/>
            </w:tcMar>
            <w:vAlign w:val="center"/>
          </w:tcPr>
          <w:p w14:paraId="5BBCD9E9">
            <w:pPr>
              <w:spacing w:before="0" w:after="0" w:line="360" w:lineRule="auto"/>
              <w:ind w:left="228"/>
              <w:jc w:val="center"/>
            </w:pPr>
            <w:r>
              <w:rPr>
                <w:rFonts w:ascii="Times New Roman" w:hAnsi="Times New Roman"/>
                <w:b w:val="0"/>
                <w:i w:val="0"/>
                <w:color w:val="000000"/>
                <w:sz w:val="24"/>
              </w:rPr>
              <w:t>6.2</w:t>
            </w:r>
          </w:p>
        </w:tc>
        <w:tc>
          <w:tcPr>
            <w:tcW w:w="5749" w:type="dxa"/>
            <w:tcMar>
              <w:top w:w="50" w:type="dxa"/>
              <w:left w:w="100" w:type="dxa"/>
            </w:tcMar>
            <w:vAlign w:val="center"/>
          </w:tcPr>
          <w:p w14:paraId="216C46AE">
            <w:pPr>
              <w:spacing w:before="0" w:after="0" w:line="360" w:lineRule="auto"/>
              <w:ind w:left="228"/>
              <w:jc w:val="both"/>
            </w:pPr>
            <w:r>
              <w:rPr>
                <w:rFonts w:ascii="Times New Roman" w:hAnsi="Times New Roman"/>
                <w:b w:val="0"/>
                <w:i w:val="0"/>
                <w:color w:val="000000"/>
                <w:sz w:val="24"/>
              </w:rPr>
              <w:t>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ООПТ. Красная книга России. Меры сохранения животного мира</w:t>
            </w:r>
          </w:p>
        </w:tc>
      </w:tr>
    </w:tbl>
    <w:p w14:paraId="344231D2">
      <w:pPr>
        <w:spacing w:before="0" w:after="0" w:line="336" w:lineRule="auto"/>
        <w:ind w:left="120"/>
        <w:jc w:val="left"/>
      </w:pPr>
    </w:p>
    <w:p w14:paraId="3936D43B">
      <w:pPr>
        <w:spacing w:before="199" w:after="120" w:line="336" w:lineRule="auto"/>
        <w:ind w:left="120"/>
        <w:jc w:val="left"/>
      </w:pPr>
      <w:r>
        <w:rPr>
          <w:rFonts w:ascii="Times New Roman" w:hAnsi="Times New Roman"/>
          <w:b/>
          <w:i w:val="0"/>
          <w:color w:val="000000"/>
          <w:sz w:val="28"/>
        </w:rPr>
        <w:t>9 КЛАСС</w:t>
      </w:r>
    </w:p>
    <w:p w14:paraId="26300D32">
      <w:pPr>
        <w:spacing w:before="0" w:after="0" w:line="336" w:lineRule="auto"/>
        <w:ind w:left="120"/>
        <w:jc w:val="left"/>
      </w:pP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17"/>
        <w:gridCol w:w="2486"/>
        <w:gridCol w:w="4916"/>
      </w:tblGrid>
      <w:tr w14:paraId="70D5CA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311" w:type="dxa"/>
            <w:tcMar>
              <w:top w:w="50" w:type="dxa"/>
              <w:left w:w="100" w:type="dxa"/>
            </w:tcMar>
            <w:vAlign w:val="center"/>
          </w:tcPr>
          <w:p w14:paraId="3A592972">
            <w:pPr>
              <w:spacing w:before="0" w:after="0"/>
              <w:ind w:left="135"/>
              <w:jc w:val="left"/>
            </w:pPr>
            <w:r>
              <w:rPr>
                <w:rFonts w:ascii="Times New Roman" w:hAnsi="Times New Roman"/>
                <w:b/>
                <w:i w:val="0"/>
                <w:color w:val="000000"/>
                <w:sz w:val="24"/>
              </w:rPr>
              <w:t xml:space="preserve"> Код раздела </w:t>
            </w:r>
          </w:p>
        </w:tc>
        <w:tc>
          <w:tcPr>
            <w:tcW w:w="3215" w:type="dxa"/>
            <w:tcMar>
              <w:top w:w="50" w:type="dxa"/>
              <w:left w:w="100" w:type="dxa"/>
            </w:tcMar>
            <w:vAlign w:val="center"/>
          </w:tcPr>
          <w:p w14:paraId="7F656643">
            <w:pPr>
              <w:spacing w:before="0" w:after="0"/>
              <w:ind w:left="135"/>
              <w:jc w:val="left"/>
            </w:pPr>
            <w:r>
              <w:rPr>
                <w:rFonts w:ascii="Times New Roman" w:hAnsi="Times New Roman"/>
                <w:b/>
                <w:i w:val="0"/>
                <w:color w:val="000000"/>
                <w:sz w:val="24"/>
              </w:rPr>
              <w:t xml:space="preserve"> Код проверяемого элемента </w:t>
            </w:r>
          </w:p>
        </w:tc>
        <w:tc>
          <w:tcPr>
            <w:tcW w:w="6036" w:type="dxa"/>
            <w:tcMar>
              <w:top w:w="50" w:type="dxa"/>
              <w:left w:w="100" w:type="dxa"/>
            </w:tcMar>
            <w:vAlign w:val="center"/>
          </w:tcPr>
          <w:p w14:paraId="68B8237F">
            <w:pPr>
              <w:spacing w:before="0" w:after="0"/>
              <w:ind w:left="135"/>
              <w:jc w:val="left"/>
            </w:pPr>
            <w:r>
              <w:rPr>
                <w:rFonts w:ascii="Times New Roman" w:hAnsi="Times New Roman"/>
                <w:b/>
                <w:i w:val="0"/>
                <w:color w:val="000000"/>
                <w:sz w:val="24"/>
              </w:rPr>
              <w:t xml:space="preserve"> Проверяемые элементы содержания </w:t>
            </w:r>
          </w:p>
        </w:tc>
      </w:tr>
      <w:tr w14:paraId="771EF6A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311" w:type="dxa"/>
            <w:vMerge w:val="restart"/>
            <w:tcMar>
              <w:top w:w="50" w:type="dxa"/>
              <w:left w:w="100" w:type="dxa"/>
            </w:tcMar>
            <w:vAlign w:val="center"/>
          </w:tcPr>
          <w:p w14:paraId="23967F3F">
            <w:pPr>
              <w:spacing w:before="0" w:after="0" w:line="360" w:lineRule="auto"/>
              <w:ind w:left="228"/>
              <w:jc w:val="center"/>
            </w:pPr>
            <w:r>
              <w:rPr>
                <w:rFonts w:ascii="Times New Roman" w:hAnsi="Times New Roman"/>
                <w:b w:val="0"/>
                <w:i w:val="0"/>
                <w:color w:val="000000"/>
                <w:sz w:val="24"/>
              </w:rPr>
              <w:t>1</w:t>
            </w:r>
          </w:p>
        </w:tc>
        <w:tc>
          <w:tcPr>
            <w:tcW w:w="0" w:type="auto"/>
            <w:gridSpan w:val="2"/>
            <w:tcMar>
              <w:top w:w="50" w:type="dxa"/>
              <w:left w:w="100" w:type="dxa"/>
            </w:tcMar>
            <w:vAlign w:val="center"/>
          </w:tcPr>
          <w:p w14:paraId="7A10FE29">
            <w:pPr>
              <w:spacing w:before="0" w:after="0" w:line="360" w:lineRule="auto"/>
              <w:ind w:left="228"/>
              <w:jc w:val="left"/>
            </w:pPr>
            <w:r>
              <w:rPr>
                <w:rFonts w:ascii="Times New Roman" w:hAnsi="Times New Roman"/>
                <w:b w:val="0"/>
                <w:i w:val="0"/>
                <w:color w:val="000000"/>
                <w:sz w:val="24"/>
              </w:rPr>
              <w:t>Человек – биосоциальный вид</w:t>
            </w:r>
          </w:p>
        </w:tc>
      </w:tr>
      <w:tr w14:paraId="3A0A44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1880B83E">
            <w:pPr>
              <w:jc w:val="left"/>
            </w:pPr>
          </w:p>
        </w:tc>
        <w:tc>
          <w:tcPr>
            <w:tcW w:w="3215" w:type="dxa"/>
            <w:tcMar>
              <w:top w:w="50" w:type="dxa"/>
              <w:left w:w="100" w:type="dxa"/>
            </w:tcMar>
            <w:vAlign w:val="center"/>
          </w:tcPr>
          <w:p w14:paraId="37F6E9D7">
            <w:pPr>
              <w:spacing w:before="0" w:after="0" w:line="360" w:lineRule="auto"/>
              <w:ind w:left="228"/>
              <w:jc w:val="center"/>
            </w:pPr>
            <w:r>
              <w:rPr>
                <w:rFonts w:ascii="Times New Roman" w:hAnsi="Times New Roman"/>
                <w:b w:val="0"/>
                <w:i w:val="0"/>
                <w:color w:val="000000"/>
                <w:sz w:val="24"/>
              </w:rPr>
              <w:t>1.1</w:t>
            </w:r>
          </w:p>
        </w:tc>
        <w:tc>
          <w:tcPr>
            <w:tcW w:w="6036" w:type="dxa"/>
            <w:tcMar>
              <w:top w:w="50" w:type="dxa"/>
              <w:left w:w="100" w:type="dxa"/>
            </w:tcMar>
            <w:vAlign w:val="center"/>
          </w:tcPr>
          <w:p w14:paraId="1E533E9A">
            <w:pPr>
              <w:spacing w:before="0" w:after="0" w:line="360" w:lineRule="auto"/>
              <w:ind w:left="228"/>
              <w:jc w:val="both"/>
            </w:pPr>
            <w:r>
              <w:rPr>
                <w:rFonts w:ascii="Times New Roman" w:hAnsi="Times New Roman"/>
                <w:b w:val="0"/>
                <w:i w:val="0"/>
                <w:color w:val="000000"/>
                <w:sz w:val="24"/>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tc>
      </w:tr>
      <w:tr w14:paraId="15BE0F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1F885474">
            <w:pPr>
              <w:jc w:val="left"/>
            </w:pPr>
          </w:p>
        </w:tc>
        <w:tc>
          <w:tcPr>
            <w:tcW w:w="3215" w:type="dxa"/>
            <w:tcMar>
              <w:top w:w="50" w:type="dxa"/>
              <w:left w:w="100" w:type="dxa"/>
            </w:tcMar>
            <w:vAlign w:val="center"/>
          </w:tcPr>
          <w:p w14:paraId="6F3CCF84">
            <w:pPr>
              <w:spacing w:before="0" w:after="0" w:line="360" w:lineRule="auto"/>
              <w:ind w:left="228"/>
              <w:jc w:val="center"/>
            </w:pPr>
            <w:r>
              <w:rPr>
                <w:rFonts w:ascii="Times New Roman" w:hAnsi="Times New Roman"/>
                <w:b w:val="0"/>
                <w:i w:val="0"/>
                <w:color w:val="000000"/>
                <w:sz w:val="24"/>
              </w:rPr>
              <w:t>1.2</w:t>
            </w:r>
          </w:p>
        </w:tc>
        <w:tc>
          <w:tcPr>
            <w:tcW w:w="6036" w:type="dxa"/>
            <w:tcMar>
              <w:top w:w="50" w:type="dxa"/>
              <w:left w:w="100" w:type="dxa"/>
            </w:tcMar>
            <w:vAlign w:val="center"/>
          </w:tcPr>
          <w:p w14:paraId="7ED7DC0E">
            <w:pPr>
              <w:spacing w:before="0" w:after="0" w:line="360" w:lineRule="auto"/>
              <w:ind w:left="228"/>
              <w:jc w:val="both"/>
            </w:pPr>
            <w:r>
              <w:rPr>
                <w:rFonts w:ascii="Times New Roman" w:hAnsi="Times New Roman"/>
                <w:b w:val="0"/>
                <w:i w:val="0"/>
                <w:color w:val="000000"/>
                <w:sz w:val="24"/>
              </w:rPr>
              <w:t>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Человеческие расы</w:t>
            </w:r>
          </w:p>
        </w:tc>
      </w:tr>
      <w:tr w14:paraId="72B546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311" w:type="dxa"/>
            <w:vMerge w:val="restart"/>
            <w:tcMar>
              <w:top w:w="50" w:type="dxa"/>
              <w:left w:w="100" w:type="dxa"/>
            </w:tcMar>
            <w:vAlign w:val="center"/>
          </w:tcPr>
          <w:p w14:paraId="4D72E79F">
            <w:pPr>
              <w:spacing w:before="0" w:after="0" w:line="360" w:lineRule="auto"/>
              <w:ind w:left="228"/>
              <w:jc w:val="center"/>
            </w:pPr>
            <w:r>
              <w:rPr>
                <w:rFonts w:ascii="Times New Roman" w:hAnsi="Times New Roman"/>
                <w:b w:val="0"/>
                <w:i w:val="0"/>
                <w:color w:val="000000"/>
                <w:sz w:val="24"/>
              </w:rPr>
              <w:t>2</w:t>
            </w:r>
          </w:p>
        </w:tc>
        <w:tc>
          <w:tcPr>
            <w:tcW w:w="0" w:type="auto"/>
            <w:gridSpan w:val="2"/>
            <w:tcMar>
              <w:top w:w="50" w:type="dxa"/>
              <w:left w:w="100" w:type="dxa"/>
            </w:tcMar>
            <w:vAlign w:val="center"/>
          </w:tcPr>
          <w:p w14:paraId="18FD1840">
            <w:pPr>
              <w:spacing w:before="0" w:after="0" w:line="360" w:lineRule="auto"/>
              <w:ind w:left="228"/>
              <w:jc w:val="left"/>
            </w:pPr>
            <w:r>
              <w:rPr>
                <w:rFonts w:ascii="Times New Roman" w:hAnsi="Times New Roman"/>
                <w:b w:val="0"/>
                <w:i w:val="0"/>
                <w:color w:val="000000"/>
                <w:sz w:val="24"/>
              </w:rPr>
              <w:t>Структура организма человека</w:t>
            </w:r>
          </w:p>
        </w:tc>
      </w:tr>
      <w:tr w14:paraId="6A9B8F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015B3D95">
            <w:pPr>
              <w:jc w:val="left"/>
            </w:pPr>
          </w:p>
        </w:tc>
        <w:tc>
          <w:tcPr>
            <w:tcW w:w="3215" w:type="dxa"/>
            <w:tcMar>
              <w:top w:w="50" w:type="dxa"/>
              <w:left w:w="100" w:type="dxa"/>
            </w:tcMar>
            <w:vAlign w:val="center"/>
          </w:tcPr>
          <w:p w14:paraId="38A101E8">
            <w:pPr>
              <w:spacing w:before="0" w:after="0" w:line="360" w:lineRule="auto"/>
              <w:ind w:left="228"/>
              <w:jc w:val="center"/>
            </w:pPr>
            <w:r>
              <w:rPr>
                <w:rFonts w:ascii="Times New Roman" w:hAnsi="Times New Roman"/>
                <w:b w:val="0"/>
                <w:i w:val="0"/>
                <w:color w:val="000000"/>
                <w:sz w:val="24"/>
              </w:rPr>
              <w:t>2.1</w:t>
            </w:r>
          </w:p>
        </w:tc>
        <w:tc>
          <w:tcPr>
            <w:tcW w:w="6036" w:type="dxa"/>
            <w:tcMar>
              <w:top w:w="50" w:type="dxa"/>
              <w:left w:w="100" w:type="dxa"/>
            </w:tcMar>
            <w:vAlign w:val="center"/>
          </w:tcPr>
          <w:p w14:paraId="5E0B253C">
            <w:pPr>
              <w:spacing w:before="0" w:after="0" w:line="360" w:lineRule="auto"/>
              <w:ind w:left="228"/>
              <w:jc w:val="both"/>
            </w:pPr>
            <w:r>
              <w:rPr>
                <w:rFonts w:ascii="Times New Roman" w:hAnsi="Times New Roman"/>
                <w:b w:val="0"/>
                <w:i w:val="0"/>
                <w:color w:val="000000"/>
                <w:sz w:val="24"/>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w:t>
            </w:r>
          </w:p>
        </w:tc>
      </w:tr>
      <w:tr w14:paraId="41638B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6C09ED5F">
            <w:pPr>
              <w:jc w:val="left"/>
            </w:pPr>
          </w:p>
        </w:tc>
        <w:tc>
          <w:tcPr>
            <w:tcW w:w="3215" w:type="dxa"/>
            <w:tcMar>
              <w:top w:w="50" w:type="dxa"/>
              <w:left w:w="100" w:type="dxa"/>
            </w:tcMar>
            <w:vAlign w:val="center"/>
          </w:tcPr>
          <w:p w14:paraId="75E96647">
            <w:pPr>
              <w:spacing w:before="0" w:after="0" w:line="360" w:lineRule="auto"/>
              <w:ind w:left="228"/>
              <w:jc w:val="center"/>
            </w:pPr>
            <w:r>
              <w:rPr>
                <w:rFonts w:ascii="Times New Roman" w:hAnsi="Times New Roman"/>
                <w:b w:val="0"/>
                <w:i w:val="0"/>
                <w:color w:val="000000"/>
                <w:sz w:val="24"/>
              </w:rPr>
              <w:t>2.2</w:t>
            </w:r>
          </w:p>
        </w:tc>
        <w:tc>
          <w:tcPr>
            <w:tcW w:w="6036" w:type="dxa"/>
            <w:tcMar>
              <w:top w:w="50" w:type="dxa"/>
              <w:left w:w="100" w:type="dxa"/>
            </w:tcMar>
            <w:vAlign w:val="center"/>
          </w:tcPr>
          <w:p w14:paraId="5CAFB92D">
            <w:pPr>
              <w:spacing w:before="0" w:after="0" w:line="360" w:lineRule="auto"/>
              <w:ind w:left="228"/>
              <w:jc w:val="both"/>
            </w:pPr>
            <w:r>
              <w:rPr>
                <w:rFonts w:ascii="Times New Roman" w:hAnsi="Times New Roman"/>
                <w:b w:val="0"/>
                <w:i w:val="0"/>
                <w:color w:val="000000"/>
                <w:sz w:val="24"/>
              </w:rPr>
              <w:t>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tc>
      </w:tr>
      <w:tr w14:paraId="37C68C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311" w:type="dxa"/>
            <w:vMerge w:val="restart"/>
            <w:tcMar>
              <w:top w:w="50" w:type="dxa"/>
              <w:left w:w="100" w:type="dxa"/>
            </w:tcMar>
            <w:vAlign w:val="center"/>
          </w:tcPr>
          <w:p w14:paraId="769FE7A3">
            <w:pPr>
              <w:spacing w:before="0" w:after="0" w:line="360" w:lineRule="auto"/>
              <w:ind w:left="228"/>
              <w:jc w:val="center"/>
            </w:pPr>
            <w:r>
              <w:rPr>
                <w:rFonts w:ascii="Times New Roman" w:hAnsi="Times New Roman"/>
                <w:b w:val="0"/>
                <w:i w:val="0"/>
                <w:color w:val="000000"/>
                <w:sz w:val="24"/>
              </w:rPr>
              <w:t>3</w:t>
            </w:r>
          </w:p>
        </w:tc>
        <w:tc>
          <w:tcPr>
            <w:tcW w:w="0" w:type="auto"/>
            <w:gridSpan w:val="2"/>
            <w:tcMar>
              <w:top w:w="50" w:type="dxa"/>
              <w:left w:w="100" w:type="dxa"/>
            </w:tcMar>
            <w:vAlign w:val="center"/>
          </w:tcPr>
          <w:p w14:paraId="2920B4D3">
            <w:pPr>
              <w:spacing w:before="0" w:after="0" w:line="360" w:lineRule="auto"/>
              <w:ind w:left="228"/>
              <w:jc w:val="left"/>
            </w:pPr>
            <w:r>
              <w:rPr>
                <w:rFonts w:ascii="Times New Roman" w:hAnsi="Times New Roman"/>
                <w:b w:val="0"/>
                <w:i w:val="0"/>
                <w:color w:val="000000"/>
                <w:sz w:val="24"/>
              </w:rPr>
              <w:t>Нейрогуморальная регуляция</w:t>
            </w:r>
          </w:p>
        </w:tc>
      </w:tr>
      <w:tr w14:paraId="0B6A35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2BE66F2E">
            <w:pPr>
              <w:jc w:val="left"/>
            </w:pPr>
          </w:p>
        </w:tc>
        <w:tc>
          <w:tcPr>
            <w:tcW w:w="3215" w:type="dxa"/>
            <w:tcMar>
              <w:top w:w="50" w:type="dxa"/>
              <w:left w:w="100" w:type="dxa"/>
            </w:tcMar>
            <w:vAlign w:val="center"/>
          </w:tcPr>
          <w:p w14:paraId="318CB3C6">
            <w:pPr>
              <w:spacing w:before="0" w:after="0" w:line="360" w:lineRule="auto"/>
              <w:ind w:left="228"/>
              <w:jc w:val="center"/>
            </w:pPr>
            <w:r>
              <w:rPr>
                <w:rFonts w:ascii="Times New Roman" w:hAnsi="Times New Roman"/>
                <w:b w:val="0"/>
                <w:i w:val="0"/>
                <w:color w:val="000000"/>
                <w:sz w:val="24"/>
              </w:rPr>
              <w:t>3.1</w:t>
            </w:r>
          </w:p>
        </w:tc>
        <w:tc>
          <w:tcPr>
            <w:tcW w:w="6036" w:type="dxa"/>
            <w:tcMar>
              <w:top w:w="50" w:type="dxa"/>
              <w:left w:w="100" w:type="dxa"/>
            </w:tcMar>
            <w:vAlign w:val="center"/>
          </w:tcPr>
          <w:p w14:paraId="15B1483F">
            <w:pPr>
              <w:spacing w:before="0" w:after="0" w:line="360" w:lineRule="auto"/>
              <w:ind w:left="228"/>
              <w:jc w:val="both"/>
            </w:pPr>
            <w:r>
              <w:rPr>
                <w:rFonts w:ascii="Times New Roman" w:hAnsi="Times New Roman"/>
                <w:b w:val="0"/>
                <w:i w:val="0"/>
                <w:color w:val="000000"/>
                <w:sz w:val="24"/>
              </w:rPr>
              <w:t>Нервная система человека, её организация и значение. Нейроны, нервы, нервные узлы. Рефлекс. Рефлекторная дуга. Рецепторы. 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tc>
      </w:tr>
      <w:tr w14:paraId="66CB03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66477475">
            <w:pPr>
              <w:jc w:val="left"/>
            </w:pPr>
          </w:p>
        </w:tc>
        <w:tc>
          <w:tcPr>
            <w:tcW w:w="3215" w:type="dxa"/>
            <w:tcMar>
              <w:top w:w="50" w:type="dxa"/>
              <w:left w:w="100" w:type="dxa"/>
            </w:tcMar>
            <w:vAlign w:val="center"/>
          </w:tcPr>
          <w:p w14:paraId="6AC83C55">
            <w:pPr>
              <w:spacing w:before="0" w:after="0" w:line="360" w:lineRule="auto"/>
              <w:ind w:left="228"/>
              <w:jc w:val="center"/>
            </w:pPr>
            <w:r>
              <w:rPr>
                <w:rFonts w:ascii="Times New Roman" w:hAnsi="Times New Roman"/>
                <w:b w:val="0"/>
                <w:i w:val="0"/>
                <w:color w:val="000000"/>
                <w:sz w:val="24"/>
              </w:rPr>
              <w:t>3.2</w:t>
            </w:r>
          </w:p>
        </w:tc>
        <w:tc>
          <w:tcPr>
            <w:tcW w:w="6036" w:type="dxa"/>
            <w:tcMar>
              <w:top w:w="50" w:type="dxa"/>
              <w:left w:w="100" w:type="dxa"/>
            </w:tcMar>
            <w:vAlign w:val="center"/>
          </w:tcPr>
          <w:p w14:paraId="0AE97D05">
            <w:pPr>
              <w:spacing w:before="0" w:after="0" w:line="360" w:lineRule="auto"/>
              <w:ind w:left="228"/>
              <w:jc w:val="both"/>
            </w:pPr>
            <w:r>
              <w:rPr>
                <w:rFonts w:ascii="Times New Roman" w:hAnsi="Times New Roman"/>
                <w:b w:val="0"/>
                <w:i w:val="0"/>
                <w:color w:val="000000"/>
                <w:sz w:val="24"/>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tc>
      </w:tr>
      <w:tr w14:paraId="4717B2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311" w:type="dxa"/>
            <w:vMerge w:val="restart"/>
            <w:tcMar>
              <w:top w:w="50" w:type="dxa"/>
              <w:left w:w="100" w:type="dxa"/>
            </w:tcMar>
            <w:vAlign w:val="center"/>
          </w:tcPr>
          <w:p w14:paraId="1B61AB49">
            <w:pPr>
              <w:spacing w:before="0" w:after="0" w:line="360" w:lineRule="auto"/>
              <w:ind w:left="228"/>
              <w:jc w:val="center"/>
            </w:pPr>
            <w:r>
              <w:rPr>
                <w:rFonts w:ascii="Times New Roman" w:hAnsi="Times New Roman"/>
                <w:b w:val="0"/>
                <w:i w:val="0"/>
                <w:color w:val="000000"/>
                <w:sz w:val="24"/>
              </w:rPr>
              <w:t>4</w:t>
            </w:r>
          </w:p>
        </w:tc>
        <w:tc>
          <w:tcPr>
            <w:tcW w:w="0" w:type="auto"/>
            <w:gridSpan w:val="2"/>
            <w:tcMar>
              <w:top w:w="50" w:type="dxa"/>
              <w:left w:w="100" w:type="dxa"/>
            </w:tcMar>
            <w:vAlign w:val="center"/>
          </w:tcPr>
          <w:p w14:paraId="6227E498">
            <w:pPr>
              <w:spacing w:before="0" w:after="0" w:line="360" w:lineRule="auto"/>
              <w:ind w:left="228"/>
              <w:jc w:val="left"/>
            </w:pPr>
            <w:r>
              <w:rPr>
                <w:rFonts w:ascii="Times New Roman" w:hAnsi="Times New Roman"/>
                <w:b w:val="0"/>
                <w:i w:val="0"/>
                <w:color w:val="000000"/>
                <w:sz w:val="24"/>
              </w:rPr>
              <w:t>Опора и движение</w:t>
            </w:r>
          </w:p>
        </w:tc>
      </w:tr>
      <w:tr w14:paraId="11664D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57F55127">
            <w:pPr>
              <w:jc w:val="left"/>
            </w:pPr>
          </w:p>
        </w:tc>
        <w:tc>
          <w:tcPr>
            <w:tcW w:w="3215" w:type="dxa"/>
            <w:tcMar>
              <w:top w:w="50" w:type="dxa"/>
              <w:left w:w="100" w:type="dxa"/>
            </w:tcMar>
            <w:vAlign w:val="center"/>
          </w:tcPr>
          <w:p w14:paraId="7DFEA557">
            <w:pPr>
              <w:spacing w:before="0" w:after="0" w:line="360" w:lineRule="auto"/>
              <w:ind w:left="228"/>
              <w:jc w:val="center"/>
            </w:pPr>
            <w:r>
              <w:rPr>
                <w:rFonts w:ascii="Times New Roman" w:hAnsi="Times New Roman"/>
                <w:b w:val="0"/>
                <w:i w:val="0"/>
                <w:color w:val="000000"/>
                <w:sz w:val="24"/>
              </w:rPr>
              <w:t>4.1</w:t>
            </w:r>
          </w:p>
        </w:tc>
        <w:tc>
          <w:tcPr>
            <w:tcW w:w="6036" w:type="dxa"/>
            <w:tcMar>
              <w:top w:w="50" w:type="dxa"/>
              <w:left w:w="100" w:type="dxa"/>
            </w:tcMar>
            <w:vAlign w:val="center"/>
          </w:tcPr>
          <w:p w14:paraId="035AB1B0">
            <w:pPr>
              <w:spacing w:before="0" w:after="0" w:line="360" w:lineRule="auto"/>
              <w:ind w:left="228"/>
              <w:jc w:val="both"/>
            </w:pPr>
            <w:r>
              <w:rPr>
                <w:rFonts w:ascii="Times New Roman" w:hAnsi="Times New Roman"/>
                <w:b w:val="0"/>
                <w:i w:val="0"/>
                <w:color w:val="000000"/>
                <w:sz w:val="24"/>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tc>
      </w:tr>
      <w:tr w14:paraId="2D0E49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67AFBCA1">
            <w:pPr>
              <w:jc w:val="left"/>
            </w:pPr>
          </w:p>
        </w:tc>
        <w:tc>
          <w:tcPr>
            <w:tcW w:w="3215" w:type="dxa"/>
            <w:tcMar>
              <w:top w:w="50" w:type="dxa"/>
              <w:left w:w="100" w:type="dxa"/>
            </w:tcMar>
            <w:vAlign w:val="center"/>
          </w:tcPr>
          <w:p w14:paraId="60AAB76D">
            <w:pPr>
              <w:spacing w:before="0" w:after="0" w:line="360" w:lineRule="auto"/>
              <w:ind w:left="228"/>
              <w:jc w:val="center"/>
            </w:pPr>
            <w:r>
              <w:rPr>
                <w:rFonts w:ascii="Times New Roman" w:hAnsi="Times New Roman"/>
                <w:b w:val="0"/>
                <w:i w:val="0"/>
                <w:color w:val="000000"/>
                <w:sz w:val="24"/>
              </w:rPr>
              <w:t>4.2</w:t>
            </w:r>
          </w:p>
        </w:tc>
        <w:tc>
          <w:tcPr>
            <w:tcW w:w="6036" w:type="dxa"/>
            <w:tcMar>
              <w:top w:w="50" w:type="dxa"/>
              <w:left w:w="100" w:type="dxa"/>
            </w:tcMar>
            <w:vAlign w:val="center"/>
          </w:tcPr>
          <w:p w14:paraId="758802D5">
            <w:pPr>
              <w:spacing w:before="0" w:after="0" w:line="360" w:lineRule="auto"/>
              <w:ind w:left="228"/>
              <w:jc w:val="both"/>
            </w:pPr>
            <w:r>
              <w:rPr>
                <w:rFonts w:ascii="Times New Roman" w:hAnsi="Times New Roman"/>
                <w:b w:val="0"/>
                <w:i w:val="0"/>
                <w:color w:val="000000"/>
                <w:sz w:val="24"/>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tc>
      </w:tr>
      <w:tr w14:paraId="2BB5B8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2CC3DF51">
            <w:pPr>
              <w:jc w:val="left"/>
            </w:pPr>
          </w:p>
        </w:tc>
        <w:tc>
          <w:tcPr>
            <w:tcW w:w="3215" w:type="dxa"/>
            <w:tcMar>
              <w:top w:w="50" w:type="dxa"/>
              <w:left w:w="100" w:type="dxa"/>
            </w:tcMar>
            <w:vAlign w:val="center"/>
          </w:tcPr>
          <w:p w14:paraId="0CBCE42C">
            <w:pPr>
              <w:spacing w:before="0" w:after="0" w:line="360" w:lineRule="auto"/>
              <w:ind w:left="228"/>
              <w:jc w:val="center"/>
            </w:pPr>
            <w:r>
              <w:rPr>
                <w:rFonts w:ascii="Times New Roman" w:hAnsi="Times New Roman"/>
                <w:b w:val="0"/>
                <w:i w:val="0"/>
                <w:color w:val="000000"/>
                <w:sz w:val="24"/>
              </w:rPr>
              <w:t>4.3</w:t>
            </w:r>
          </w:p>
        </w:tc>
        <w:tc>
          <w:tcPr>
            <w:tcW w:w="6036" w:type="dxa"/>
            <w:tcMar>
              <w:top w:w="50" w:type="dxa"/>
              <w:left w:w="100" w:type="dxa"/>
            </w:tcMar>
            <w:vAlign w:val="center"/>
          </w:tcPr>
          <w:p w14:paraId="7B207FA4">
            <w:pPr>
              <w:spacing w:before="0" w:after="0" w:line="360" w:lineRule="auto"/>
              <w:ind w:left="228"/>
              <w:jc w:val="both"/>
            </w:pPr>
            <w:r>
              <w:rPr>
                <w:rFonts w:ascii="Times New Roman" w:hAnsi="Times New Roman"/>
                <w:b w:val="0"/>
                <w:i w:val="0"/>
                <w:color w:val="000000"/>
                <w:sz w:val="24"/>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tc>
      </w:tr>
      <w:tr w14:paraId="39099E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311" w:type="dxa"/>
            <w:vMerge w:val="restart"/>
            <w:tcMar>
              <w:top w:w="50" w:type="dxa"/>
              <w:left w:w="100" w:type="dxa"/>
            </w:tcMar>
            <w:vAlign w:val="center"/>
          </w:tcPr>
          <w:p w14:paraId="6FF115FF">
            <w:pPr>
              <w:spacing w:before="0" w:after="0" w:line="360" w:lineRule="auto"/>
              <w:ind w:left="228"/>
              <w:jc w:val="center"/>
            </w:pPr>
            <w:r>
              <w:rPr>
                <w:rFonts w:ascii="Times New Roman" w:hAnsi="Times New Roman"/>
                <w:b w:val="0"/>
                <w:i w:val="0"/>
                <w:color w:val="000000"/>
                <w:sz w:val="24"/>
              </w:rPr>
              <w:t>5</w:t>
            </w:r>
          </w:p>
        </w:tc>
        <w:tc>
          <w:tcPr>
            <w:tcW w:w="0" w:type="auto"/>
            <w:gridSpan w:val="2"/>
            <w:tcMar>
              <w:top w:w="50" w:type="dxa"/>
              <w:left w:w="100" w:type="dxa"/>
            </w:tcMar>
            <w:vAlign w:val="center"/>
          </w:tcPr>
          <w:p w14:paraId="0FC78AC1">
            <w:pPr>
              <w:spacing w:before="0" w:after="0" w:line="360" w:lineRule="auto"/>
              <w:ind w:left="228"/>
              <w:jc w:val="left"/>
            </w:pPr>
            <w:r>
              <w:rPr>
                <w:rFonts w:ascii="Times New Roman" w:hAnsi="Times New Roman"/>
                <w:b w:val="0"/>
                <w:i w:val="0"/>
                <w:color w:val="000000"/>
                <w:sz w:val="24"/>
              </w:rPr>
              <w:t>Внутренняя среда организма</w:t>
            </w:r>
          </w:p>
        </w:tc>
      </w:tr>
      <w:tr w14:paraId="547E4D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04CB52E4">
            <w:pPr>
              <w:jc w:val="left"/>
            </w:pPr>
          </w:p>
        </w:tc>
        <w:tc>
          <w:tcPr>
            <w:tcW w:w="3215" w:type="dxa"/>
            <w:tcMar>
              <w:top w:w="50" w:type="dxa"/>
              <w:left w:w="100" w:type="dxa"/>
            </w:tcMar>
            <w:vAlign w:val="center"/>
          </w:tcPr>
          <w:p w14:paraId="27843299">
            <w:pPr>
              <w:spacing w:before="0" w:after="0" w:line="360" w:lineRule="auto"/>
              <w:ind w:left="228"/>
              <w:jc w:val="center"/>
            </w:pPr>
            <w:r>
              <w:rPr>
                <w:rFonts w:ascii="Times New Roman" w:hAnsi="Times New Roman"/>
                <w:b w:val="0"/>
                <w:i w:val="0"/>
                <w:color w:val="000000"/>
                <w:sz w:val="24"/>
              </w:rPr>
              <w:t>5.1</w:t>
            </w:r>
          </w:p>
        </w:tc>
        <w:tc>
          <w:tcPr>
            <w:tcW w:w="6036" w:type="dxa"/>
            <w:tcMar>
              <w:top w:w="50" w:type="dxa"/>
              <w:left w:w="100" w:type="dxa"/>
            </w:tcMar>
            <w:vAlign w:val="center"/>
          </w:tcPr>
          <w:p w14:paraId="0D366BB7">
            <w:pPr>
              <w:spacing w:before="0" w:after="0" w:line="360" w:lineRule="auto"/>
              <w:ind w:left="228"/>
              <w:jc w:val="both"/>
            </w:pPr>
            <w:r>
              <w:rPr>
                <w:rFonts w:ascii="Times New Roman" w:hAnsi="Times New Roman"/>
                <w:b w:val="0"/>
                <w:i w:val="0"/>
                <w:color w:val="000000"/>
                <w:sz w:val="24"/>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tc>
      </w:tr>
      <w:tr w14:paraId="494A68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4E2A4B19">
            <w:pPr>
              <w:jc w:val="left"/>
            </w:pPr>
          </w:p>
        </w:tc>
        <w:tc>
          <w:tcPr>
            <w:tcW w:w="3215" w:type="dxa"/>
            <w:tcMar>
              <w:top w:w="50" w:type="dxa"/>
              <w:left w:w="100" w:type="dxa"/>
            </w:tcMar>
            <w:vAlign w:val="center"/>
          </w:tcPr>
          <w:p w14:paraId="59A362A3">
            <w:pPr>
              <w:spacing w:before="0" w:after="0" w:line="360" w:lineRule="auto"/>
              <w:ind w:left="228"/>
              <w:jc w:val="center"/>
            </w:pPr>
            <w:r>
              <w:rPr>
                <w:rFonts w:ascii="Times New Roman" w:hAnsi="Times New Roman"/>
                <w:b w:val="0"/>
                <w:i w:val="0"/>
                <w:color w:val="000000"/>
                <w:sz w:val="24"/>
              </w:rPr>
              <w:t>5.2</w:t>
            </w:r>
          </w:p>
        </w:tc>
        <w:tc>
          <w:tcPr>
            <w:tcW w:w="6036" w:type="dxa"/>
            <w:tcMar>
              <w:top w:w="50" w:type="dxa"/>
              <w:left w:w="100" w:type="dxa"/>
            </w:tcMar>
            <w:vAlign w:val="center"/>
          </w:tcPr>
          <w:p w14:paraId="69A3E55B">
            <w:pPr>
              <w:spacing w:before="0" w:after="0" w:line="360" w:lineRule="auto"/>
              <w:ind w:left="228"/>
              <w:jc w:val="both"/>
            </w:pPr>
            <w:r>
              <w:rPr>
                <w:rFonts w:ascii="Times New Roman" w:hAnsi="Times New Roman"/>
                <w:b w:val="0"/>
                <w:i w:val="0"/>
                <w:color w:val="000000"/>
                <w:sz w:val="24"/>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tc>
      </w:tr>
      <w:tr w14:paraId="1BBFCF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311" w:type="dxa"/>
            <w:vMerge w:val="restart"/>
            <w:tcMar>
              <w:top w:w="50" w:type="dxa"/>
              <w:left w:w="100" w:type="dxa"/>
            </w:tcMar>
            <w:vAlign w:val="center"/>
          </w:tcPr>
          <w:p w14:paraId="169AFF34">
            <w:pPr>
              <w:spacing w:before="0" w:after="0" w:line="360" w:lineRule="auto"/>
              <w:ind w:left="228"/>
              <w:jc w:val="center"/>
            </w:pPr>
            <w:r>
              <w:rPr>
                <w:rFonts w:ascii="Times New Roman" w:hAnsi="Times New Roman"/>
                <w:b w:val="0"/>
                <w:i w:val="0"/>
                <w:color w:val="000000"/>
                <w:sz w:val="24"/>
              </w:rPr>
              <w:t>6</w:t>
            </w:r>
          </w:p>
        </w:tc>
        <w:tc>
          <w:tcPr>
            <w:tcW w:w="0" w:type="auto"/>
            <w:gridSpan w:val="2"/>
            <w:tcMar>
              <w:top w:w="50" w:type="dxa"/>
              <w:left w:w="100" w:type="dxa"/>
            </w:tcMar>
            <w:vAlign w:val="center"/>
          </w:tcPr>
          <w:p w14:paraId="0A7B716A">
            <w:pPr>
              <w:spacing w:before="0" w:after="0" w:line="360" w:lineRule="auto"/>
              <w:ind w:left="228"/>
              <w:jc w:val="left"/>
            </w:pPr>
            <w:r>
              <w:rPr>
                <w:rFonts w:ascii="Times New Roman" w:hAnsi="Times New Roman"/>
                <w:b w:val="0"/>
                <w:i w:val="0"/>
                <w:color w:val="000000"/>
                <w:sz w:val="24"/>
              </w:rPr>
              <w:t>Кровообращение</w:t>
            </w:r>
          </w:p>
        </w:tc>
      </w:tr>
      <w:tr w14:paraId="21CC8A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1D0AB3A4">
            <w:pPr>
              <w:jc w:val="left"/>
            </w:pPr>
          </w:p>
        </w:tc>
        <w:tc>
          <w:tcPr>
            <w:tcW w:w="3215" w:type="dxa"/>
            <w:tcMar>
              <w:top w:w="50" w:type="dxa"/>
              <w:left w:w="100" w:type="dxa"/>
            </w:tcMar>
            <w:vAlign w:val="center"/>
          </w:tcPr>
          <w:p w14:paraId="4CB0A63B">
            <w:pPr>
              <w:spacing w:before="0" w:after="0" w:line="360" w:lineRule="auto"/>
              <w:ind w:left="228"/>
              <w:jc w:val="center"/>
            </w:pPr>
            <w:r>
              <w:rPr>
                <w:rFonts w:ascii="Times New Roman" w:hAnsi="Times New Roman"/>
                <w:b w:val="0"/>
                <w:i w:val="0"/>
                <w:color w:val="000000"/>
                <w:sz w:val="24"/>
              </w:rPr>
              <w:t>6.1</w:t>
            </w:r>
          </w:p>
        </w:tc>
        <w:tc>
          <w:tcPr>
            <w:tcW w:w="6036" w:type="dxa"/>
            <w:tcMar>
              <w:top w:w="50" w:type="dxa"/>
              <w:left w:w="100" w:type="dxa"/>
            </w:tcMar>
            <w:vAlign w:val="center"/>
          </w:tcPr>
          <w:p w14:paraId="48254535">
            <w:pPr>
              <w:spacing w:before="0" w:after="0" w:line="360" w:lineRule="auto"/>
              <w:ind w:left="228"/>
              <w:jc w:val="both"/>
            </w:pPr>
            <w:r>
              <w:rPr>
                <w:rFonts w:ascii="Times New Roman" w:hAnsi="Times New Roman"/>
                <w:b w:val="0"/>
                <w:i w:val="0"/>
                <w:color w:val="000000"/>
                <w:sz w:val="24"/>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w:t>
            </w:r>
          </w:p>
        </w:tc>
      </w:tr>
      <w:tr w14:paraId="490B64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62ECAEF6">
            <w:pPr>
              <w:jc w:val="left"/>
            </w:pPr>
          </w:p>
        </w:tc>
        <w:tc>
          <w:tcPr>
            <w:tcW w:w="3215" w:type="dxa"/>
            <w:tcMar>
              <w:top w:w="50" w:type="dxa"/>
              <w:left w:w="100" w:type="dxa"/>
            </w:tcMar>
            <w:vAlign w:val="center"/>
          </w:tcPr>
          <w:p w14:paraId="718087E8">
            <w:pPr>
              <w:spacing w:before="0" w:after="0" w:line="360" w:lineRule="auto"/>
              <w:ind w:left="228"/>
              <w:jc w:val="center"/>
            </w:pPr>
            <w:r>
              <w:rPr>
                <w:rFonts w:ascii="Times New Roman" w:hAnsi="Times New Roman"/>
                <w:b w:val="0"/>
                <w:i w:val="0"/>
                <w:color w:val="000000"/>
                <w:sz w:val="24"/>
              </w:rPr>
              <w:t>6.2</w:t>
            </w:r>
          </w:p>
        </w:tc>
        <w:tc>
          <w:tcPr>
            <w:tcW w:w="6036" w:type="dxa"/>
            <w:tcMar>
              <w:top w:w="50" w:type="dxa"/>
              <w:left w:w="100" w:type="dxa"/>
            </w:tcMar>
            <w:vAlign w:val="center"/>
          </w:tcPr>
          <w:p w14:paraId="4ED228B8">
            <w:pPr>
              <w:spacing w:before="0" w:after="0" w:line="360" w:lineRule="auto"/>
              <w:ind w:left="228"/>
              <w:jc w:val="both"/>
            </w:pPr>
            <w:r>
              <w:rPr>
                <w:rFonts w:ascii="Times New Roman" w:hAnsi="Times New Roman"/>
                <w:b w:val="0"/>
                <w:i w:val="0"/>
                <w:color w:val="000000"/>
                <w:sz w:val="24"/>
              </w:rPr>
              <w:t>Гигиена сердечно-сосудистой системы. Профилактика сердечно-сосудистых заболеваний. Первая помощь при кровотечениях</w:t>
            </w:r>
          </w:p>
        </w:tc>
      </w:tr>
      <w:tr w14:paraId="3858DF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311" w:type="dxa"/>
            <w:vMerge w:val="restart"/>
            <w:tcMar>
              <w:top w:w="50" w:type="dxa"/>
              <w:left w:w="100" w:type="dxa"/>
            </w:tcMar>
            <w:vAlign w:val="center"/>
          </w:tcPr>
          <w:p w14:paraId="24B1CC1D">
            <w:pPr>
              <w:spacing w:before="0" w:after="0" w:line="360" w:lineRule="auto"/>
              <w:ind w:left="228"/>
              <w:jc w:val="center"/>
            </w:pPr>
            <w:r>
              <w:rPr>
                <w:rFonts w:ascii="Times New Roman" w:hAnsi="Times New Roman"/>
                <w:b w:val="0"/>
                <w:i w:val="0"/>
                <w:color w:val="000000"/>
                <w:sz w:val="24"/>
              </w:rPr>
              <w:t>7</w:t>
            </w:r>
          </w:p>
        </w:tc>
        <w:tc>
          <w:tcPr>
            <w:tcW w:w="0" w:type="auto"/>
            <w:gridSpan w:val="2"/>
            <w:tcMar>
              <w:top w:w="50" w:type="dxa"/>
              <w:left w:w="100" w:type="dxa"/>
            </w:tcMar>
            <w:vAlign w:val="center"/>
          </w:tcPr>
          <w:p w14:paraId="75DC7205">
            <w:pPr>
              <w:spacing w:before="0" w:after="0" w:line="360" w:lineRule="auto"/>
              <w:ind w:left="228"/>
              <w:jc w:val="left"/>
            </w:pPr>
            <w:r>
              <w:rPr>
                <w:rFonts w:ascii="Times New Roman" w:hAnsi="Times New Roman"/>
                <w:b w:val="0"/>
                <w:i w:val="0"/>
                <w:color w:val="000000"/>
                <w:sz w:val="24"/>
              </w:rPr>
              <w:t>Дыхание</w:t>
            </w:r>
          </w:p>
        </w:tc>
      </w:tr>
      <w:tr w14:paraId="0244A26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4AFFF103">
            <w:pPr>
              <w:jc w:val="left"/>
            </w:pPr>
          </w:p>
        </w:tc>
        <w:tc>
          <w:tcPr>
            <w:tcW w:w="3215" w:type="dxa"/>
            <w:tcMar>
              <w:top w:w="50" w:type="dxa"/>
              <w:left w:w="100" w:type="dxa"/>
            </w:tcMar>
            <w:vAlign w:val="center"/>
          </w:tcPr>
          <w:p w14:paraId="502F6E63">
            <w:pPr>
              <w:spacing w:before="0" w:after="0" w:line="360" w:lineRule="auto"/>
              <w:ind w:left="228"/>
              <w:jc w:val="center"/>
            </w:pPr>
            <w:r>
              <w:rPr>
                <w:rFonts w:ascii="Times New Roman" w:hAnsi="Times New Roman"/>
                <w:b w:val="0"/>
                <w:i w:val="0"/>
                <w:color w:val="000000"/>
                <w:sz w:val="24"/>
              </w:rPr>
              <w:t>7.1</w:t>
            </w:r>
          </w:p>
        </w:tc>
        <w:tc>
          <w:tcPr>
            <w:tcW w:w="6036" w:type="dxa"/>
            <w:tcMar>
              <w:top w:w="50" w:type="dxa"/>
              <w:left w:w="100" w:type="dxa"/>
            </w:tcMar>
            <w:vAlign w:val="center"/>
          </w:tcPr>
          <w:p w14:paraId="6CAC5EE2">
            <w:pPr>
              <w:spacing w:before="0" w:after="0" w:line="360" w:lineRule="auto"/>
              <w:ind w:left="228"/>
              <w:jc w:val="both"/>
            </w:pPr>
            <w:r>
              <w:rPr>
                <w:rFonts w:ascii="Times New Roman" w:hAnsi="Times New Roman"/>
                <w:b w:val="0"/>
                <w:i w:val="0"/>
                <w:color w:val="000000"/>
                <w:sz w:val="24"/>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tc>
      </w:tr>
      <w:tr w14:paraId="7DDB256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296AA20F">
            <w:pPr>
              <w:jc w:val="left"/>
            </w:pPr>
          </w:p>
        </w:tc>
        <w:tc>
          <w:tcPr>
            <w:tcW w:w="3215" w:type="dxa"/>
            <w:tcMar>
              <w:top w:w="50" w:type="dxa"/>
              <w:left w:w="100" w:type="dxa"/>
            </w:tcMar>
            <w:vAlign w:val="center"/>
          </w:tcPr>
          <w:p w14:paraId="7EB488D0">
            <w:pPr>
              <w:spacing w:before="0" w:after="0" w:line="360" w:lineRule="auto"/>
              <w:ind w:left="228"/>
              <w:jc w:val="center"/>
            </w:pPr>
            <w:r>
              <w:rPr>
                <w:rFonts w:ascii="Times New Roman" w:hAnsi="Times New Roman"/>
                <w:b w:val="0"/>
                <w:i w:val="0"/>
                <w:color w:val="000000"/>
                <w:sz w:val="24"/>
              </w:rPr>
              <w:t>7.2</w:t>
            </w:r>
          </w:p>
        </w:tc>
        <w:tc>
          <w:tcPr>
            <w:tcW w:w="6036" w:type="dxa"/>
            <w:tcMar>
              <w:top w:w="50" w:type="dxa"/>
              <w:left w:w="100" w:type="dxa"/>
            </w:tcMar>
            <w:vAlign w:val="center"/>
          </w:tcPr>
          <w:p w14:paraId="3D38EAF9">
            <w:pPr>
              <w:spacing w:before="0" w:after="0" w:line="360" w:lineRule="auto"/>
              <w:ind w:left="228"/>
              <w:jc w:val="both"/>
            </w:pPr>
            <w:r>
              <w:rPr>
                <w:rFonts w:ascii="Times New Roman" w:hAnsi="Times New Roman"/>
                <w:b w:val="0"/>
                <w:i w:val="0"/>
                <w:color w:val="000000"/>
                <w:sz w:val="24"/>
              </w:rP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tc>
      </w:tr>
      <w:tr w14:paraId="362DF3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311" w:type="dxa"/>
            <w:vMerge w:val="restart"/>
            <w:tcMar>
              <w:top w:w="50" w:type="dxa"/>
              <w:left w:w="100" w:type="dxa"/>
            </w:tcMar>
            <w:vAlign w:val="center"/>
          </w:tcPr>
          <w:p w14:paraId="308E05D9">
            <w:pPr>
              <w:spacing w:before="0" w:after="0" w:line="360" w:lineRule="auto"/>
              <w:ind w:left="228"/>
              <w:jc w:val="center"/>
            </w:pPr>
            <w:r>
              <w:rPr>
                <w:rFonts w:ascii="Times New Roman" w:hAnsi="Times New Roman"/>
                <w:b w:val="0"/>
                <w:i w:val="0"/>
                <w:color w:val="000000"/>
                <w:sz w:val="24"/>
              </w:rPr>
              <w:t>8</w:t>
            </w:r>
          </w:p>
        </w:tc>
        <w:tc>
          <w:tcPr>
            <w:tcW w:w="0" w:type="auto"/>
            <w:gridSpan w:val="2"/>
            <w:tcMar>
              <w:top w:w="50" w:type="dxa"/>
              <w:left w:w="100" w:type="dxa"/>
            </w:tcMar>
            <w:vAlign w:val="center"/>
          </w:tcPr>
          <w:p w14:paraId="2C42369B">
            <w:pPr>
              <w:spacing w:before="0" w:after="0" w:line="360" w:lineRule="auto"/>
              <w:ind w:left="228"/>
              <w:jc w:val="left"/>
            </w:pPr>
            <w:r>
              <w:rPr>
                <w:rFonts w:ascii="Times New Roman" w:hAnsi="Times New Roman"/>
                <w:b w:val="0"/>
                <w:i w:val="0"/>
                <w:color w:val="000000"/>
                <w:sz w:val="24"/>
              </w:rPr>
              <w:t>Питание и пищеварение</w:t>
            </w:r>
          </w:p>
        </w:tc>
      </w:tr>
      <w:tr w14:paraId="41E0D1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39636895">
            <w:pPr>
              <w:jc w:val="left"/>
            </w:pPr>
          </w:p>
        </w:tc>
        <w:tc>
          <w:tcPr>
            <w:tcW w:w="3215" w:type="dxa"/>
            <w:tcMar>
              <w:top w:w="50" w:type="dxa"/>
              <w:left w:w="100" w:type="dxa"/>
            </w:tcMar>
            <w:vAlign w:val="center"/>
          </w:tcPr>
          <w:p w14:paraId="2FBB6E3A">
            <w:pPr>
              <w:spacing w:before="0" w:after="0" w:line="360" w:lineRule="auto"/>
              <w:ind w:left="228"/>
              <w:jc w:val="center"/>
            </w:pPr>
            <w:r>
              <w:rPr>
                <w:rFonts w:ascii="Times New Roman" w:hAnsi="Times New Roman"/>
                <w:b w:val="0"/>
                <w:i w:val="0"/>
                <w:color w:val="000000"/>
                <w:sz w:val="24"/>
              </w:rPr>
              <w:t>8.1</w:t>
            </w:r>
          </w:p>
        </w:tc>
        <w:tc>
          <w:tcPr>
            <w:tcW w:w="6036" w:type="dxa"/>
            <w:tcMar>
              <w:top w:w="50" w:type="dxa"/>
              <w:left w:w="100" w:type="dxa"/>
            </w:tcMar>
            <w:vAlign w:val="center"/>
          </w:tcPr>
          <w:p w14:paraId="6B7624AB">
            <w:pPr>
              <w:spacing w:before="0" w:after="0" w:line="360" w:lineRule="auto"/>
              <w:ind w:left="228"/>
              <w:jc w:val="both"/>
            </w:pPr>
            <w:r>
              <w:rPr>
                <w:rFonts w:ascii="Times New Roman" w:hAnsi="Times New Roman"/>
                <w:b w:val="0"/>
                <w:i w:val="0"/>
                <w:color w:val="000000"/>
                <w:sz w:val="24"/>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tc>
      </w:tr>
      <w:tr w14:paraId="03977A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08897620">
            <w:pPr>
              <w:jc w:val="left"/>
            </w:pPr>
          </w:p>
        </w:tc>
        <w:tc>
          <w:tcPr>
            <w:tcW w:w="3215" w:type="dxa"/>
            <w:tcMar>
              <w:top w:w="50" w:type="dxa"/>
              <w:left w:w="100" w:type="dxa"/>
            </w:tcMar>
            <w:vAlign w:val="center"/>
          </w:tcPr>
          <w:p w14:paraId="5B1BF5C3">
            <w:pPr>
              <w:spacing w:before="0" w:after="0" w:line="360" w:lineRule="auto"/>
              <w:ind w:left="228"/>
              <w:jc w:val="center"/>
            </w:pPr>
            <w:r>
              <w:rPr>
                <w:rFonts w:ascii="Times New Roman" w:hAnsi="Times New Roman"/>
                <w:b w:val="0"/>
                <w:i w:val="0"/>
                <w:color w:val="000000"/>
                <w:sz w:val="24"/>
              </w:rPr>
              <w:t>8.2</w:t>
            </w:r>
          </w:p>
        </w:tc>
        <w:tc>
          <w:tcPr>
            <w:tcW w:w="6036" w:type="dxa"/>
            <w:tcMar>
              <w:top w:w="50" w:type="dxa"/>
              <w:left w:w="100" w:type="dxa"/>
            </w:tcMar>
            <w:vAlign w:val="center"/>
          </w:tcPr>
          <w:p w14:paraId="7E13D77C">
            <w:pPr>
              <w:spacing w:before="0" w:after="0" w:line="360" w:lineRule="auto"/>
              <w:ind w:left="228"/>
              <w:jc w:val="both"/>
            </w:pPr>
            <w:r>
              <w:rPr>
                <w:rFonts w:ascii="Times New Roman" w:hAnsi="Times New Roman"/>
                <w:b w:val="0"/>
                <w:i w:val="0"/>
                <w:color w:val="000000"/>
                <w:sz w:val="24"/>
              </w:rPr>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tc>
      </w:tr>
      <w:tr w14:paraId="1B6F89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15C7890A">
            <w:pPr>
              <w:jc w:val="left"/>
            </w:pPr>
          </w:p>
        </w:tc>
        <w:tc>
          <w:tcPr>
            <w:tcW w:w="3215" w:type="dxa"/>
            <w:tcMar>
              <w:top w:w="50" w:type="dxa"/>
              <w:left w:w="100" w:type="dxa"/>
            </w:tcMar>
            <w:vAlign w:val="center"/>
          </w:tcPr>
          <w:p w14:paraId="7F7D9734">
            <w:pPr>
              <w:spacing w:before="0" w:after="0" w:line="360" w:lineRule="auto"/>
              <w:ind w:left="228"/>
              <w:jc w:val="center"/>
            </w:pPr>
            <w:r>
              <w:rPr>
                <w:rFonts w:ascii="Times New Roman" w:hAnsi="Times New Roman"/>
                <w:b w:val="0"/>
                <w:i w:val="0"/>
                <w:color w:val="000000"/>
                <w:sz w:val="24"/>
              </w:rPr>
              <w:t>8.3</w:t>
            </w:r>
          </w:p>
        </w:tc>
        <w:tc>
          <w:tcPr>
            <w:tcW w:w="6036" w:type="dxa"/>
            <w:tcMar>
              <w:top w:w="50" w:type="dxa"/>
              <w:left w:w="100" w:type="dxa"/>
            </w:tcMar>
            <w:vAlign w:val="center"/>
          </w:tcPr>
          <w:p w14:paraId="605942C9">
            <w:pPr>
              <w:spacing w:before="0" w:after="0" w:line="360" w:lineRule="auto"/>
              <w:ind w:left="228"/>
              <w:jc w:val="both"/>
            </w:pPr>
            <w:r>
              <w:rPr>
                <w:rFonts w:ascii="Times New Roman" w:hAnsi="Times New Roman"/>
                <w:b w:val="0"/>
                <w:i w:val="0"/>
                <w:color w:val="000000"/>
                <w:sz w:val="24"/>
              </w:rPr>
              <w:t>Гигиена питания. Предупреждение глистных и желудочно-кишечных заболеваний, пищевых отравлений. Влияние курения и алкоголя на пищеварение</w:t>
            </w:r>
          </w:p>
        </w:tc>
      </w:tr>
      <w:tr w14:paraId="744D79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311" w:type="dxa"/>
            <w:vMerge w:val="restart"/>
            <w:tcMar>
              <w:top w:w="50" w:type="dxa"/>
              <w:left w:w="100" w:type="dxa"/>
            </w:tcMar>
            <w:vAlign w:val="center"/>
          </w:tcPr>
          <w:p w14:paraId="7A00A45D">
            <w:pPr>
              <w:spacing w:before="0" w:after="0" w:line="360" w:lineRule="auto"/>
              <w:ind w:left="228"/>
              <w:jc w:val="center"/>
            </w:pPr>
            <w:r>
              <w:rPr>
                <w:rFonts w:ascii="Times New Roman" w:hAnsi="Times New Roman"/>
                <w:b w:val="0"/>
                <w:i w:val="0"/>
                <w:color w:val="000000"/>
                <w:sz w:val="24"/>
              </w:rPr>
              <w:t>9</w:t>
            </w:r>
          </w:p>
        </w:tc>
        <w:tc>
          <w:tcPr>
            <w:tcW w:w="0" w:type="auto"/>
            <w:gridSpan w:val="2"/>
            <w:tcMar>
              <w:top w:w="50" w:type="dxa"/>
              <w:left w:w="100" w:type="dxa"/>
            </w:tcMar>
            <w:vAlign w:val="center"/>
          </w:tcPr>
          <w:p w14:paraId="2A847745">
            <w:pPr>
              <w:spacing w:before="0" w:after="0" w:line="360" w:lineRule="auto"/>
              <w:ind w:left="228"/>
              <w:jc w:val="both"/>
            </w:pPr>
            <w:r>
              <w:rPr>
                <w:rFonts w:ascii="Times New Roman" w:hAnsi="Times New Roman"/>
                <w:b w:val="0"/>
                <w:i w:val="0"/>
                <w:color w:val="000000"/>
                <w:sz w:val="24"/>
              </w:rPr>
              <w:t>Обмен веществ и превращение энергии</w:t>
            </w:r>
          </w:p>
        </w:tc>
      </w:tr>
      <w:tr w14:paraId="11B07F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2FF2381D">
            <w:pPr>
              <w:jc w:val="left"/>
            </w:pPr>
          </w:p>
        </w:tc>
        <w:tc>
          <w:tcPr>
            <w:tcW w:w="3215" w:type="dxa"/>
            <w:tcMar>
              <w:top w:w="50" w:type="dxa"/>
              <w:left w:w="100" w:type="dxa"/>
            </w:tcMar>
            <w:vAlign w:val="center"/>
          </w:tcPr>
          <w:p w14:paraId="18BCD1D2">
            <w:pPr>
              <w:spacing w:before="0" w:after="0" w:line="360" w:lineRule="auto"/>
              <w:ind w:left="228"/>
              <w:jc w:val="center"/>
            </w:pPr>
            <w:r>
              <w:rPr>
                <w:rFonts w:ascii="Times New Roman" w:hAnsi="Times New Roman"/>
                <w:b w:val="0"/>
                <w:i w:val="0"/>
                <w:color w:val="000000"/>
                <w:sz w:val="24"/>
              </w:rPr>
              <w:t>9.1</w:t>
            </w:r>
          </w:p>
        </w:tc>
        <w:tc>
          <w:tcPr>
            <w:tcW w:w="6036" w:type="dxa"/>
            <w:tcMar>
              <w:top w:w="50" w:type="dxa"/>
              <w:left w:w="100" w:type="dxa"/>
            </w:tcMar>
            <w:vAlign w:val="center"/>
          </w:tcPr>
          <w:p w14:paraId="7AD5CE71">
            <w:pPr>
              <w:spacing w:before="0" w:after="0" w:line="360" w:lineRule="auto"/>
              <w:ind w:left="228"/>
              <w:jc w:val="both"/>
            </w:pPr>
            <w:r>
              <w:rPr>
                <w:rFonts w:ascii="Times New Roman" w:hAnsi="Times New Roman"/>
                <w:b w:val="0"/>
                <w:i w:val="0"/>
                <w:color w:val="000000"/>
                <w:sz w:val="24"/>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tc>
      </w:tr>
      <w:tr w14:paraId="044AF9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0AEB9229">
            <w:pPr>
              <w:jc w:val="left"/>
            </w:pPr>
          </w:p>
        </w:tc>
        <w:tc>
          <w:tcPr>
            <w:tcW w:w="3215" w:type="dxa"/>
            <w:tcMar>
              <w:top w:w="50" w:type="dxa"/>
              <w:left w:w="100" w:type="dxa"/>
            </w:tcMar>
            <w:vAlign w:val="center"/>
          </w:tcPr>
          <w:p w14:paraId="7EB38D83">
            <w:pPr>
              <w:spacing w:before="0" w:after="0" w:line="360" w:lineRule="auto"/>
              <w:ind w:left="228"/>
              <w:jc w:val="center"/>
            </w:pPr>
            <w:r>
              <w:rPr>
                <w:rFonts w:ascii="Times New Roman" w:hAnsi="Times New Roman"/>
                <w:b w:val="0"/>
                <w:i w:val="0"/>
                <w:color w:val="000000"/>
                <w:sz w:val="24"/>
              </w:rPr>
              <w:t>9.2</w:t>
            </w:r>
          </w:p>
        </w:tc>
        <w:tc>
          <w:tcPr>
            <w:tcW w:w="6036" w:type="dxa"/>
            <w:tcMar>
              <w:top w:w="50" w:type="dxa"/>
              <w:left w:w="100" w:type="dxa"/>
            </w:tcMar>
            <w:vAlign w:val="center"/>
          </w:tcPr>
          <w:p w14:paraId="4375ECA7">
            <w:pPr>
              <w:spacing w:before="0" w:after="0" w:line="360" w:lineRule="auto"/>
              <w:ind w:left="228"/>
              <w:jc w:val="both"/>
            </w:pPr>
            <w:r>
              <w:rPr>
                <w:rFonts w:ascii="Times New Roman" w:hAnsi="Times New Roman"/>
                <w:b w:val="0"/>
                <w:i w:val="0"/>
                <w:color w:val="000000"/>
                <w:sz w:val="24"/>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tc>
      </w:tr>
      <w:tr w14:paraId="180CFD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62FFE2A1">
            <w:pPr>
              <w:jc w:val="left"/>
            </w:pPr>
          </w:p>
        </w:tc>
        <w:tc>
          <w:tcPr>
            <w:tcW w:w="3215" w:type="dxa"/>
            <w:tcMar>
              <w:top w:w="50" w:type="dxa"/>
              <w:left w:w="100" w:type="dxa"/>
            </w:tcMar>
            <w:vAlign w:val="center"/>
          </w:tcPr>
          <w:p w14:paraId="13DA351E">
            <w:pPr>
              <w:spacing w:before="0" w:after="0" w:line="360" w:lineRule="auto"/>
              <w:ind w:left="228"/>
              <w:jc w:val="center"/>
            </w:pPr>
            <w:r>
              <w:rPr>
                <w:rFonts w:ascii="Times New Roman" w:hAnsi="Times New Roman"/>
                <w:b w:val="0"/>
                <w:i w:val="0"/>
                <w:color w:val="000000"/>
                <w:sz w:val="24"/>
              </w:rPr>
              <w:t>9.3</w:t>
            </w:r>
          </w:p>
        </w:tc>
        <w:tc>
          <w:tcPr>
            <w:tcW w:w="6036" w:type="dxa"/>
            <w:tcMar>
              <w:top w:w="50" w:type="dxa"/>
              <w:left w:w="100" w:type="dxa"/>
            </w:tcMar>
            <w:vAlign w:val="center"/>
          </w:tcPr>
          <w:p w14:paraId="6FAF2AEA">
            <w:pPr>
              <w:spacing w:before="0" w:after="0" w:line="360" w:lineRule="auto"/>
              <w:ind w:left="228"/>
              <w:jc w:val="both"/>
            </w:pPr>
            <w:r>
              <w:rPr>
                <w:rFonts w:ascii="Times New Roman" w:hAnsi="Times New Roman"/>
                <w:b w:val="0"/>
                <w:i w:val="0"/>
                <w:color w:val="000000"/>
                <w:sz w:val="24"/>
              </w:rPr>
              <w:t>Нормы и режим питания. Рациональное питание – фактор укрепления здоровья. Нарушение обмена веществ</w:t>
            </w:r>
          </w:p>
        </w:tc>
      </w:tr>
      <w:tr w14:paraId="25FD31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311" w:type="dxa"/>
            <w:vMerge w:val="restart"/>
            <w:tcMar>
              <w:top w:w="50" w:type="dxa"/>
              <w:left w:w="100" w:type="dxa"/>
            </w:tcMar>
            <w:vAlign w:val="center"/>
          </w:tcPr>
          <w:p w14:paraId="25B60A6D">
            <w:pPr>
              <w:spacing w:before="0" w:after="0" w:line="360" w:lineRule="auto"/>
              <w:ind w:left="228"/>
              <w:jc w:val="center"/>
            </w:pPr>
            <w:r>
              <w:rPr>
                <w:rFonts w:ascii="Times New Roman" w:hAnsi="Times New Roman"/>
                <w:b w:val="0"/>
                <w:i w:val="0"/>
                <w:color w:val="000000"/>
                <w:sz w:val="24"/>
              </w:rPr>
              <w:t>10</w:t>
            </w:r>
          </w:p>
        </w:tc>
        <w:tc>
          <w:tcPr>
            <w:tcW w:w="0" w:type="auto"/>
            <w:gridSpan w:val="2"/>
            <w:tcMar>
              <w:top w:w="50" w:type="dxa"/>
              <w:left w:w="100" w:type="dxa"/>
            </w:tcMar>
            <w:vAlign w:val="center"/>
          </w:tcPr>
          <w:p w14:paraId="4CB4D461">
            <w:pPr>
              <w:spacing w:before="0" w:after="0" w:line="360" w:lineRule="auto"/>
              <w:ind w:left="228"/>
              <w:jc w:val="both"/>
            </w:pPr>
            <w:r>
              <w:rPr>
                <w:rFonts w:ascii="Times New Roman" w:hAnsi="Times New Roman"/>
                <w:b w:val="0"/>
                <w:i w:val="0"/>
                <w:color w:val="000000"/>
                <w:sz w:val="24"/>
              </w:rPr>
              <w:t>Кожа</w:t>
            </w:r>
          </w:p>
        </w:tc>
      </w:tr>
      <w:tr w14:paraId="289A62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46754DCC">
            <w:pPr>
              <w:jc w:val="left"/>
            </w:pPr>
          </w:p>
        </w:tc>
        <w:tc>
          <w:tcPr>
            <w:tcW w:w="3215" w:type="dxa"/>
            <w:tcMar>
              <w:top w:w="50" w:type="dxa"/>
              <w:left w:w="100" w:type="dxa"/>
            </w:tcMar>
            <w:vAlign w:val="center"/>
          </w:tcPr>
          <w:p w14:paraId="3F95BE78">
            <w:pPr>
              <w:spacing w:before="0" w:after="0" w:line="360" w:lineRule="auto"/>
              <w:ind w:left="228"/>
              <w:jc w:val="center"/>
            </w:pPr>
            <w:r>
              <w:rPr>
                <w:rFonts w:ascii="Times New Roman" w:hAnsi="Times New Roman"/>
                <w:b w:val="0"/>
                <w:i w:val="0"/>
                <w:color w:val="000000"/>
                <w:sz w:val="24"/>
              </w:rPr>
              <w:t>10.1</w:t>
            </w:r>
          </w:p>
        </w:tc>
        <w:tc>
          <w:tcPr>
            <w:tcW w:w="6036" w:type="dxa"/>
            <w:tcMar>
              <w:top w:w="50" w:type="dxa"/>
              <w:left w:w="100" w:type="dxa"/>
            </w:tcMar>
            <w:vAlign w:val="center"/>
          </w:tcPr>
          <w:p w14:paraId="1D331900">
            <w:pPr>
              <w:spacing w:before="0" w:after="0" w:line="360" w:lineRule="auto"/>
              <w:ind w:left="228"/>
              <w:jc w:val="both"/>
            </w:pPr>
            <w:r>
              <w:rPr>
                <w:rFonts w:ascii="Times New Roman" w:hAnsi="Times New Roman"/>
                <w:b w:val="0"/>
                <w:i w:val="0"/>
                <w:color w:val="000000"/>
                <w:sz w:val="24"/>
              </w:rPr>
              <w:t>Строение и функции кожи. Кожа и её производные. Кожа и терморегуляция. Влияние на кожу факторов окружающей среды</w:t>
            </w:r>
          </w:p>
        </w:tc>
      </w:tr>
      <w:tr w14:paraId="7B9664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5B63F65F">
            <w:pPr>
              <w:jc w:val="left"/>
            </w:pPr>
          </w:p>
        </w:tc>
        <w:tc>
          <w:tcPr>
            <w:tcW w:w="3215" w:type="dxa"/>
            <w:tcMar>
              <w:top w:w="50" w:type="dxa"/>
              <w:left w:w="100" w:type="dxa"/>
            </w:tcMar>
            <w:vAlign w:val="center"/>
          </w:tcPr>
          <w:p w14:paraId="05BFABA2">
            <w:pPr>
              <w:spacing w:before="0" w:after="0" w:line="360" w:lineRule="auto"/>
              <w:ind w:left="228"/>
              <w:jc w:val="center"/>
            </w:pPr>
            <w:r>
              <w:rPr>
                <w:rFonts w:ascii="Times New Roman" w:hAnsi="Times New Roman"/>
                <w:b w:val="0"/>
                <w:i w:val="0"/>
                <w:color w:val="000000"/>
                <w:sz w:val="24"/>
              </w:rPr>
              <w:t>10.2</w:t>
            </w:r>
          </w:p>
        </w:tc>
        <w:tc>
          <w:tcPr>
            <w:tcW w:w="6036" w:type="dxa"/>
            <w:tcMar>
              <w:top w:w="50" w:type="dxa"/>
              <w:left w:w="100" w:type="dxa"/>
            </w:tcMar>
            <w:vAlign w:val="center"/>
          </w:tcPr>
          <w:p w14:paraId="776457B1">
            <w:pPr>
              <w:spacing w:before="0" w:after="0" w:line="360" w:lineRule="auto"/>
              <w:ind w:left="228"/>
              <w:jc w:val="both"/>
            </w:pPr>
            <w:r>
              <w:rPr>
                <w:rFonts w:ascii="Times New Roman" w:hAnsi="Times New Roman"/>
                <w:b w:val="0"/>
                <w:i w:val="0"/>
                <w:color w:val="000000"/>
                <w:sz w:val="24"/>
              </w:rPr>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tc>
      </w:tr>
      <w:tr w14:paraId="40EE7D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311" w:type="dxa"/>
            <w:vMerge w:val="restart"/>
            <w:tcMar>
              <w:top w:w="50" w:type="dxa"/>
              <w:left w:w="100" w:type="dxa"/>
            </w:tcMar>
            <w:vAlign w:val="center"/>
          </w:tcPr>
          <w:p w14:paraId="5C181FA4">
            <w:pPr>
              <w:spacing w:before="0" w:after="0" w:line="360" w:lineRule="auto"/>
              <w:ind w:left="228"/>
              <w:jc w:val="center"/>
            </w:pPr>
            <w:r>
              <w:rPr>
                <w:rFonts w:ascii="Times New Roman" w:hAnsi="Times New Roman"/>
                <w:b w:val="0"/>
                <w:i w:val="0"/>
                <w:color w:val="000000"/>
                <w:sz w:val="24"/>
              </w:rPr>
              <w:t>11</w:t>
            </w:r>
          </w:p>
        </w:tc>
        <w:tc>
          <w:tcPr>
            <w:tcW w:w="0" w:type="auto"/>
            <w:gridSpan w:val="2"/>
            <w:tcMar>
              <w:top w:w="50" w:type="dxa"/>
              <w:left w:w="100" w:type="dxa"/>
            </w:tcMar>
            <w:vAlign w:val="center"/>
          </w:tcPr>
          <w:p w14:paraId="3176642D">
            <w:pPr>
              <w:spacing w:before="0" w:after="0" w:line="360" w:lineRule="auto"/>
              <w:ind w:left="228"/>
              <w:jc w:val="both"/>
            </w:pPr>
            <w:r>
              <w:rPr>
                <w:rFonts w:ascii="Times New Roman" w:hAnsi="Times New Roman"/>
                <w:b w:val="0"/>
                <w:i w:val="0"/>
                <w:color w:val="000000"/>
                <w:sz w:val="24"/>
              </w:rPr>
              <w:t>Выделение</w:t>
            </w:r>
          </w:p>
        </w:tc>
      </w:tr>
      <w:tr w14:paraId="39B24A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47A09EFA">
            <w:pPr>
              <w:jc w:val="left"/>
            </w:pPr>
          </w:p>
        </w:tc>
        <w:tc>
          <w:tcPr>
            <w:tcW w:w="3215" w:type="dxa"/>
            <w:tcMar>
              <w:top w:w="50" w:type="dxa"/>
              <w:left w:w="100" w:type="dxa"/>
            </w:tcMar>
            <w:vAlign w:val="center"/>
          </w:tcPr>
          <w:p w14:paraId="5350D974">
            <w:pPr>
              <w:spacing w:before="0" w:after="0" w:line="360" w:lineRule="auto"/>
              <w:ind w:left="228"/>
              <w:jc w:val="center"/>
            </w:pPr>
            <w:r>
              <w:rPr>
                <w:rFonts w:ascii="Times New Roman" w:hAnsi="Times New Roman"/>
                <w:b w:val="0"/>
                <w:i w:val="0"/>
                <w:color w:val="000000"/>
                <w:sz w:val="24"/>
              </w:rPr>
              <w:t>11.1</w:t>
            </w:r>
          </w:p>
        </w:tc>
        <w:tc>
          <w:tcPr>
            <w:tcW w:w="6036" w:type="dxa"/>
            <w:tcMar>
              <w:top w:w="50" w:type="dxa"/>
              <w:left w:w="100" w:type="dxa"/>
            </w:tcMar>
            <w:vAlign w:val="center"/>
          </w:tcPr>
          <w:p w14:paraId="5C8D900D">
            <w:pPr>
              <w:spacing w:before="0" w:after="0" w:line="360" w:lineRule="auto"/>
              <w:ind w:left="228"/>
              <w:jc w:val="both"/>
            </w:pPr>
            <w:r>
              <w:rPr>
                <w:rFonts w:ascii="Times New Roman" w:hAnsi="Times New Roman"/>
                <w:b w:val="0"/>
                <w:i w:val="0"/>
                <w:color w:val="000000"/>
                <w:sz w:val="24"/>
              </w:rPr>
              <w:t xml:space="preserve">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 </w:t>
            </w:r>
          </w:p>
        </w:tc>
      </w:tr>
      <w:tr w14:paraId="7507CF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311" w:type="dxa"/>
            <w:vMerge w:val="restart"/>
            <w:tcMar>
              <w:top w:w="50" w:type="dxa"/>
              <w:left w:w="100" w:type="dxa"/>
            </w:tcMar>
            <w:vAlign w:val="center"/>
          </w:tcPr>
          <w:p w14:paraId="431E2E2D">
            <w:pPr>
              <w:spacing w:before="0" w:after="0" w:line="360" w:lineRule="auto"/>
              <w:ind w:left="228"/>
              <w:jc w:val="center"/>
            </w:pPr>
            <w:r>
              <w:rPr>
                <w:rFonts w:ascii="Times New Roman" w:hAnsi="Times New Roman"/>
                <w:b w:val="0"/>
                <w:i w:val="0"/>
                <w:color w:val="000000"/>
                <w:sz w:val="24"/>
              </w:rPr>
              <w:t>12</w:t>
            </w:r>
          </w:p>
        </w:tc>
        <w:tc>
          <w:tcPr>
            <w:tcW w:w="0" w:type="auto"/>
            <w:gridSpan w:val="2"/>
            <w:tcMar>
              <w:top w:w="50" w:type="dxa"/>
              <w:left w:w="100" w:type="dxa"/>
            </w:tcMar>
            <w:vAlign w:val="center"/>
          </w:tcPr>
          <w:p w14:paraId="0DD65966">
            <w:pPr>
              <w:spacing w:before="0" w:after="0" w:line="360" w:lineRule="auto"/>
              <w:ind w:left="228"/>
              <w:jc w:val="both"/>
            </w:pPr>
            <w:r>
              <w:rPr>
                <w:rFonts w:ascii="Times New Roman" w:hAnsi="Times New Roman"/>
                <w:b w:val="0"/>
                <w:i w:val="0"/>
                <w:color w:val="000000"/>
                <w:sz w:val="24"/>
              </w:rPr>
              <w:t>Размножение и развитие</w:t>
            </w:r>
          </w:p>
        </w:tc>
      </w:tr>
      <w:tr w14:paraId="0EA20F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29994E3D">
            <w:pPr>
              <w:jc w:val="left"/>
            </w:pPr>
          </w:p>
        </w:tc>
        <w:tc>
          <w:tcPr>
            <w:tcW w:w="3215" w:type="dxa"/>
            <w:tcMar>
              <w:top w:w="50" w:type="dxa"/>
              <w:left w:w="100" w:type="dxa"/>
            </w:tcMar>
            <w:vAlign w:val="center"/>
          </w:tcPr>
          <w:p w14:paraId="1EAEF62D">
            <w:pPr>
              <w:spacing w:before="0" w:after="0" w:line="360" w:lineRule="auto"/>
              <w:ind w:left="228"/>
              <w:jc w:val="center"/>
            </w:pPr>
            <w:r>
              <w:rPr>
                <w:rFonts w:ascii="Times New Roman" w:hAnsi="Times New Roman"/>
                <w:b w:val="0"/>
                <w:i w:val="0"/>
                <w:color w:val="000000"/>
                <w:sz w:val="24"/>
              </w:rPr>
              <w:t>12.1</w:t>
            </w:r>
          </w:p>
        </w:tc>
        <w:tc>
          <w:tcPr>
            <w:tcW w:w="6036" w:type="dxa"/>
            <w:tcMar>
              <w:top w:w="50" w:type="dxa"/>
              <w:left w:w="100" w:type="dxa"/>
            </w:tcMar>
            <w:vAlign w:val="center"/>
          </w:tcPr>
          <w:p w14:paraId="7C749618">
            <w:pPr>
              <w:spacing w:before="0" w:after="0" w:line="360" w:lineRule="auto"/>
              <w:ind w:left="228"/>
              <w:jc w:val="both"/>
            </w:pPr>
            <w:r>
              <w:rPr>
                <w:rFonts w:ascii="Times New Roman" w:hAnsi="Times New Roman"/>
                <w:b w:val="0"/>
                <w:i w:val="0"/>
                <w:color w:val="000000"/>
                <w:sz w:val="24"/>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w:t>
            </w:r>
          </w:p>
        </w:tc>
      </w:tr>
      <w:tr w14:paraId="19F540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4628AEF6">
            <w:pPr>
              <w:jc w:val="left"/>
            </w:pPr>
          </w:p>
        </w:tc>
        <w:tc>
          <w:tcPr>
            <w:tcW w:w="3215" w:type="dxa"/>
            <w:tcMar>
              <w:top w:w="50" w:type="dxa"/>
              <w:left w:w="100" w:type="dxa"/>
            </w:tcMar>
            <w:vAlign w:val="center"/>
          </w:tcPr>
          <w:p w14:paraId="5907D1B1">
            <w:pPr>
              <w:spacing w:before="0" w:after="0" w:line="360" w:lineRule="auto"/>
              <w:ind w:left="228"/>
              <w:jc w:val="center"/>
            </w:pPr>
            <w:r>
              <w:rPr>
                <w:rFonts w:ascii="Times New Roman" w:hAnsi="Times New Roman"/>
                <w:b w:val="0"/>
                <w:i w:val="0"/>
                <w:color w:val="000000"/>
                <w:sz w:val="24"/>
              </w:rPr>
              <w:t>12.2</w:t>
            </w:r>
          </w:p>
        </w:tc>
        <w:tc>
          <w:tcPr>
            <w:tcW w:w="6036" w:type="dxa"/>
            <w:tcMar>
              <w:top w:w="50" w:type="dxa"/>
              <w:left w:w="100" w:type="dxa"/>
            </w:tcMar>
            <w:vAlign w:val="center"/>
          </w:tcPr>
          <w:p w14:paraId="47395071">
            <w:pPr>
              <w:spacing w:before="0" w:after="0" w:line="360" w:lineRule="auto"/>
              <w:ind w:left="228"/>
              <w:jc w:val="both"/>
            </w:pPr>
            <w:r>
              <w:rPr>
                <w:rFonts w:ascii="Times New Roman" w:hAnsi="Times New Roman"/>
                <w:b w:val="0"/>
                <w:i w:val="0"/>
                <w:color w:val="000000"/>
                <w:sz w:val="24"/>
              </w:rPr>
              <w:t>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tc>
      </w:tr>
      <w:tr w14:paraId="5F48BA6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311" w:type="dxa"/>
            <w:vMerge w:val="restart"/>
            <w:tcMar>
              <w:top w:w="50" w:type="dxa"/>
              <w:left w:w="100" w:type="dxa"/>
            </w:tcMar>
            <w:vAlign w:val="center"/>
          </w:tcPr>
          <w:p w14:paraId="2DBAE048">
            <w:pPr>
              <w:spacing w:before="0" w:after="0" w:line="360" w:lineRule="auto"/>
              <w:ind w:left="228"/>
              <w:jc w:val="center"/>
            </w:pPr>
            <w:r>
              <w:rPr>
                <w:rFonts w:ascii="Times New Roman" w:hAnsi="Times New Roman"/>
                <w:b w:val="0"/>
                <w:i w:val="0"/>
                <w:color w:val="000000"/>
                <w:sz w:val="24"/>
              </w:rPr>
              <w:t>13</w:t>
            </w:r>
          </w:p>
        </w:tc>
        <w:tc>
          <w:tcPr>
            <w:tcW w:w="0" w:type="auto"/>
            <w:gridSpan w:val="2"/>
            <w:tcMar>
              <w:top w:w="50" w:type="dxa"/>
              <w:left w:w="100" w:type="dxa"/>
            </w:tcMar>
            <w:vAlign w:val="center"/>
          </w:tcPr>
          <w:p w14:paraId="377FDE82">
            <w:pPr>
              <w:spacing w:before="0" w:after="0" w:line="360" w:lineRule="auto"/>
              <w:ind w:left="228"/>
              <w:jc w:val="both"/>
            </w:pPr>
            <w:r>
              <w:rPr>
                <w:rFonts w:ascii="Times New Roman" w:hAnsi="Times New Roman"/>
                <w:b w:val="0"/>
                <w:i w:val="0"/>
                <w:color w:val="000000"/>
                <w:sz w:val="24"/>
              </w:rPr>
              <w:t>Органы чувств и сенсорные системы</w:t>
            </w:r>
          </w:p>
        </w:tc>
      </w:tr>
      <w:tr w14:paraId="1B1D37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616D6B26">
            <w:pPr>
              <w:jc w:val="left"/>
            </w:pPr>
          </w:p>
        </w:tc>
        <w:tc>
          <w:tcPr>
            <w:tcW w:w="3215" w:type="dxa"/>
            <w:tcMar>
              <w:top w:w="50" w:type="dxa"/>
              <w:left w:w="100" w:type="dxa"/>
            </w:tcMar>
            <w:vAlign w:val="center"/>
          </w:tcPr>
          <w:p w14:paraId="3741E98F">
            <w:pPr>
              <w:spacing w:before="0" w:after="0" w:line="360" w:lineRule="auto"/>
              <w:ind w:left="228"/>
              <w:jc w:val="center"/>
            </w:pPr>
            <w:r>
              <w:rPr>
                <w:rFonts w:ascii="Times New Roman" w:hAnsi="Times New Roman"/>
                <w:b w:val="0"/>
                <w:i w:val="0"/>
                <w:color w:val="000000"/>
                <w:sz w:val="24"/>
              </w:rPr>
              <w:t>13.1</w:t>
            </w:r>
          </w:p>
        </w:tc>
        <w:tc>
          <w:tcPr>
            <w:tcW w:w="6036" w:type="dxa"/>
            <w:tcMar>
              <w:top w:w="50" w:type="dxa"/>
              <w:left w:w="100" w:type="dxa"/>
            </w:tcMar>
            <w:vAlign w:val="center"/>
          </w:tcPr>
          <w:p w14:paraId="14D4AE19">
            <w:pPr>
              <w:spacing w:before="0" w:after="0" w:line="360" w:lineRule="auto"/>
              <w:ind w:left="228"/>
              <w:jc w:val="both"/>
            </w:pPr>
            <w:r>
              <w:rPr>
                <w:rFonts w:ascii="Times New Roman" w:hAnsi="Times New Roman"/>
                <w:b w:val="0"/>
                <w:i w:val="0"/>
                <w:color w:val="000000"/>
                <w:sz w:val="24"/>
              </w:rPr>
              <w:t>Органы чувств и их значение. Анализаторы. Сенсорные системы. Органы равновесия, мышечного чувства, осязания, обоняния и вкуса. Взаимодействие сенсорных систем организма</w:t>
            </w:r>
          </w:p>
        </w:tc>
      </w:tr>
      <w:tr w14:paraId="7D79A1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79C9F6E8">
            <w:pPr>
              <w:jc w:val="left"/>
            </w:pPr>
          </w:p>
        </w:tc>
        <w:tc>
          <w:tcPr>
            <w:tcW w:w="3215" w:type="dxa"/>
            <w:tcMar>
              <w:top w:w="50" w:type="dxa"/>
              <w:left w:w="100" w:type="dxa"/>
            </w:tcMar>
            <w:vAlign w:val="center"/>
          </w:tcPr>
          <w:p w14:paraId="3C1E3820">
            <w:pPr>
              <w:spacing w:before="0" w:after="0" w:line="360" w:lineRule="auto"/>
              <w:ind w:left="228"/>
              <w:jc w:val="center"/>
            </w:pPr>
            <w:r>
              <w:rPr>
                <w:rFonts w:ascii="Times New Roman" w:hAnsi="Times New Roman"/>
                <w:b w:val="0"/>
                <w:i w:val="0"/>
                <w:color w:val="000000"/>
                <w:sz w:val="24"/>
              </w:rPr>
              <w:t>13.2</w:t>
            </w:r>
          </w:p>
        </w:tc>
        <w:tc>
          <w:tcPr>
            <w:tcW w:w="6036" w:type="dxa"/>
            <w:tcMar>
              <w:top w:w="50" w:type="dxa"/>
              <w:left w:w="100" w:type="dxa"/>
            </w:tcMar>
            <w:vAlign w:val="center"/>
          </w:tcPr>
          <w:p w14:paraId="0471693C">
            <w:pPr>
              <w:spacing w:before="0" w:after="0" w:line="360" w:lineRule="auto"/>
              <w:ind w:left="228"/>
              <w:jc w:val="both"/>
            </w:pPr>
            <w:r>
              <w:rPr>
                <w:rFonts w:ascii="Times New Roman" w:hAnsi="Times New Roman"/>
                <w:b w:val="0"/>
                <w:i w:val="0"/>
                <w:color w:val="000000"/>
                <w:sz w:val="24"/>
              </w:rPr>
              <w:t>Глаз и зрение. Оптическая система глаза. Сетчатка. Зрительные рецепторы. Зрительное восприятие. Нарушения зрения и их причины. Гигиена зрения</w:t>
            </w:r>
          </w:p>
        </w:tc>
      </w:tr>
      <w:tr w14:paraId="0E2AB5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4E4859CE">
            <w:pPr>
              <w:jc w:val="left"/>
            </w:pPr>
          </w:p>
        </w:tc>
        <w:tc>
          <w:tcPr>
            <w:tcW w:w="3215" w:type="dxa"/>
            <w:tcMar>
              <w:top w:w="50" w:type="dxa"/>
              <w:left w:w="100" w:type="dxa"/>
            </w:tcMar>
            <w:vAlign w:val="center"/>
          </w:tcPr>
          <w:p w14:paraId="7A7027AF">
            <w:pPr>
              <w:spacing w:before="0" w:after="0" w:line="360" w:lineRule="auto"/>
              <w:ind w:left="228"/>
              <w:jc w:val="center"/>
            </w:pPr>
            <w:r>
              <w:rPr>
                <w:rFonts w:ascii="Times New Roman" w:hAnsi="Times New Roman"/>
                <w:b w:val="0"/>
                <w:i w:val="0"/>
                <w:color w:val="000000"/>
                <w:sz w:val="24"/>
              </w:rPr>
              <w:t>13.3</w:t>
            </w:r>
          </w:p>
        </w:tc>
        <w:tc>
          <w:tcPr>
            <w:tcW w:w="6036" w:type="dxa"/>
            <w:tcMar>
              <w:top w:w="50" w:type="dxa"/>
              <w:left w:w="100" w:type="dxa"/>
            </w:tcMar>
            <w:vAlign w:val="center"/>
          </w:tcPr>
          <w:p w14:paraId="5D4C6409">
            <w:pPr>
              <w:spacing w:before="0" w:after="0" w:line="360" w:lineRule="auto"/>
              <w:ind w:left="228"/>
              <w:jc w:val="both"/>
            </w:pPr>
            <w:r>
              <w:rPr>
                <w:rFonts w:ascii="Times New Roman" w:hAnsi="Times New Roman"/>
                <w:b w:val="0"/>
                <w:i w:val="0"/>
                <w:color w:val="000000"/>
                <w:sz w:val="24"/>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tc>
      </w:tr>
      <w:tr w14:paraId="11E5BC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311" w:type="dxa"/>
            <w:vMerge w:val="restart"/>
            <w:tcMar>
              <w:top w:w="50" w:type="dxa"/>
              <w:left w:w="100" w:type="dxa"/>
            </w:tcMar>
            <w:vAlign w:val="center"/>
          </w:tcPr>
          <w:p w14:paraId="1EB4F83A">
            <w:pPr>
              <w:spacing w:before="0" w:after="0" w:line="360" w:lineRule="auto"/>
              <w:ind w:left="228"/>
              <w:jc w:val="center"/>
            </w:pPr>
            <w:r>
              <w:rPr>
                <w:rFonts w:ascii="Times New Roman" w:hAnsi="Times New Roman"/>
                <w:b w:val="0"/>
                <w:i w:val="0"/>
                <w:color w:val="000000"/>
                <w:sz w:val="24"/>
              </w:rPr>
              <w:t>14</w:t>
            </w:r>
          </w:p>
        </w:tc>
        <w:tc>
          <w:tcPr>
            <w:tcW w:w="0" w:type="auto"/>
            <w:gridSpan w:val="2"/>
            <w:tcMar>
              <w:top w:w="50" w:type="dxa"/>
              <w:left w:w="100" w:type="dxa"/>
            </w:tcMar>
            <w:vAlign w:val="center"/>
          </w:tcPr>
          <w:p w14:paraId="77887C30">
            <w:pPr>
              <w:spacing w:before="0" w:after="0" w:line="360" w:lineRule="auto"/>
              <w:ind w:left="228"/>
              <w:jc w:val="both"/>
            </w:pPr>
            <w:r>
              <w:rPr>
                <w:rFonts w:ascii="Times New Roman" w:hAnsi="Times New Roman"/>
                <w:b w:val="0"/>
                <w:i w:val="0"/>
                <w:color w:val="000000"/>
                <w:sz w:val="24"/>
              </w:rPr>
              <w:t>Поведение и психика</w:t>
            </w:r>
          </w:p>
        </w:tc>
      </w:tr>
      <w:tr w14:paraId="5C39E3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625B2631">
            <w:pPr>
              <w:jc w:val="left"/>
            </w:pPr>
          </w:p>
        </w:tc>
        <w:tc>
          <w:tcPr>
            <w:tcW w:w="3215" w:type="dxa"/>
            <w:tcMar>
              <w:top w:w="50" w:type="dxa"/>
              <w:left w:w="100" w:type="dxa"/>
            </w:tcMar>
            <w:vAlign w:val="center"/>
          </w:tcPr>
          <w:p w14:paraId="4411F98A">
            <w:pPr>
              <w:spacing w:before="0" w:after="0" w:line="360" w:lineRule="auto"/>
              <w:ind w:left="228"/>
              <w:jc w:val="center"/>
            </w:pPr>
            <w:r>
              <w:rPr>
                <w:rFonts w:ascii="Times New Roman" w:hAnsi="Times New Roman"/>
                <w:b w:val="0"/>
                <w:i w:val="0"/>
                <w:color w:val="000000"/>
                <w:sz w:val="24"/>
              </w:rPr>
              <w:t>14.1</w:t>
            </w:r>
          </w:p>
        </w:tc>
        <w:tc>
          <w:tcPr>
            <w:tcW w:w="6036" w:type="dxa"/>
            <w:tcMar>
              <w:top w:w="50" w:type="dxa"/>
              <w:left w:w="100" w:type="dxa"/>
            </w:tcMar>
            <w:vAlign w:val="center"/>
          </w:tcPr>
          <w:p w14:paraId="39615A5A">
            <w:pPr>
              <w:spacing w:before="0" w:after="0" w:line="360" w:lineRule="auto"/>
              <w:ind w:left="228"/>
              <w:jc w:val="both"/>
            </w:pPr>
            <w:r>
              <w:rPr>
                <w:rFonts w:ascii="Times New Roman" w:hAnsi="Times New Roman"/>
                <w:b w:val="0"/>
                <w:i w:val="0"/>
                <w:color w:val="000000"/>
                <w:sz w:val="24"/>
              </w:rPr>
              <w:t xml:space="preserve">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 </w:t>
            </w:r>
          </w:p>
        </w:tc>
      </w:tr>
      <w:tr w14:paraId="175FFA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0A2680FC">
            <w:pPr>
              <w:jc w:val="left"/>
            </w:pPr>
          </w:p>
        </w:tc>
        <w:tc>
          <w:tcPr>
            <w:tcW w:w="3215" w:type="dxa"/>
            <w:tcMar>
              <w:top w:w="50" w:type="dxa"/>
              <w:left w:w="100" w:type="dxa"/>
            </w:tcMar>
            <w:vAlign w:val="center"/>
          </w:tcPr>
          <w:p w14:paraId="70625A20">
            <w:pPr>
              <w:spacing w:before="0" w:after="0" w:line="360" w:lineRule="auto"/>
              <w:ind w:left="228"/>
              <w:jc w:val="center"/>
            </w:pPr>
            <w:r>
              <w:rPr>
                <w:rFonts w:ascii="Times New Roman" w:hAnsi="Times New Roman"/>
                <w:b w:val="0"/>
                <w:i w:val="0"/>
                <w:color w:val="000000"/>
                <w:sz w:val="24"/>
              </w:rPr>
              <w:t>14.2</w:t>
            </w:r>
          </w:p>
        </w:tc>
        <w:tc>
          <w:tcPr>
            <w:tcW w:w="6036" w:type="dxa"/>
            <w:tcMar>
              <w:top w:w="50" w:type="dxa"/>
              <w:left w:w="100" w:type="dxa"/>
            </w:tcMar>
            <w:vAlign w:val="center"/>
          </w:tcPr>
          <w:p w14:paraId="21A31DF2">
            <w:pPr>
              <w:spacing w:before="0" w:after="0" w:line="360" w:lineRule="auto"/>
              <w:ind w:left="228"/>
              <w:jc w:val="both"/>
            </w:pPr>
            <w:r>
              <w:rPr>
                <w:rFonts w:ascii="Times New Roman" w:hAnsi="Times New Roman"/>
                <w:b w:val="0"/>
                <w:i w:val="0"/>
                <w:color w:val="000000"/>
                <w:sz w:val="24"/>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tc>
      </w:tr>
      <w:tr w14:paraId="180DC5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311" w:type="dxa"/>
            <w:vMerge w:val="restart"/>
            <w:tcMar>
              <w:top w:w="50" w:type="dxa"/>
              <w:left w:w="100" w:type="dxa"/>
            </w:tcMar>
            <w:vAlign w:val="center"/>
          </w:tcPr>
          <w:p w14:paraId="68FA8811">
            <w:pPr>
              <w:spacing w:before="0" w:after="0" w:line="360" w:lineRule="auto"/>
              <w:ind w:left="228"/>
              <w:jc w:val="center"/>
            </w:pPr>
            <w:r>
              <w:rPr>
                <w:rFonts w:ascii="Times New Roman" w:hAnsi="Times New Roman"/>
                <w:b w:val="0"/>
                <w:i w:val="0"/>
                <w:color w:val="000000"/>
                <w:sz w:val="24"/>
              </w:rPr>
              <w:t>15</w:t>
            </w:r>
          </w:p>
        </w:tc>
        <w:tc>
          <w:tcPr>
            <w:tcW w:w="0" w:type="auto"/>
            <w:gridSpan w:val="2"/>
            <w:tcMar>
              <w:top w:w="50" w:type="dxa"/>
              <w:left w:w="100" w:type="dxa"/>
            </w:tcMar>
            <w:vAlign w:val="center"/>
          </w:tcPr>
          <w:p w14:paraId="3F0A9C80">
            <w:pPr>
              <w:spacing w:before="0" w:after="0" w:line="360" w:lineRule="auto"/>
              <w:ind w:left="228"/>
              <w:jc w:val="both"/>
            </w:pPr>
            <w:r>
              <w:rPr>
                <w:rFonts w:ascii="Times New Roman" w:hAnsi="Times New Roman"/>
                <w:b w:val="0"/>
                <w:i w:val="0"/>
                <w:color w:val="000000"/>
                <w:sz w:val="24"/>
              </w:rPr>
              <w:t>Человек и окружающая среда</w:t>
            </w:r>
          </w:p>
        </w:tc>
      </w:tr>
      <w:tr w14:paraId="4AC6F1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74185DF8">
            <w:pPr>
              <w:jc w:val="left"/>
            </w:pPr>
          </w:p>
        </w:tc>
        <w:tc>
          <w:tcPr>
            <w:tcW w:w="3215" w:type="dxa"/>
            <w:tcMar>
              <w:top w:w="50" w:type="dxa"/>
              <w:left w:w="100" w:type="dxa"/>
            </w:tcMar>
            <w:vAlign w:val="center"/>
          </w:tcPr>
          <w:p w14:paraId="7F8ED583">
            <w:pPr>
              <w:spacing w:before="0" w:after="0" w:line="360" w:lineRule="auto"/>
              <w:ind w:left="228"/>
              <w:jc w:val="center"/>
            </w:pPr>
            <w:r>
              <w:rPr>
                <w:rFonts w:ascii="Times New Roman" w:hAnsi="Times New Roman"/>
                <w:b w:val="0"/>
                <w:i w:val="0"/>
                <w:color w:val="000000"/>
                <w:sz w:val="24"/>
              </w:rPr>
              <w:t>15.1</w:t>
            </w:r>
          </w:p>
        </w:tc>
        <w:tc>
          <w:tcPr>
            <w:tcW w:w="6036" w:type="dxa"/>
            <w:tcMar>
              <w:top w:w="50" w:type="dxa"/>
              <w:left w:w="100" w:type="dxa"/>
            </w:tcMar>
            <w:vAlign w:val="center"/>
          </w:tcPr>
          <w:p w14:paraId="6EE11830">
            <w:pPr>
              <w:spacing w:before="0" w:after="0" w:line="360" w:lineRule="auto"/>
              <w:ind w:left="228"/>
              <w:jc w:val="both"/>
            </w:pPr>
            <w:r>
              <w:rPr>
                <w:rFonts w:ascii="Times New Roman" w:hAnsi="Times New Roman"/>
                <w:b w:val="0"/>
                <w:i w:val="0"/>
                <w:color w:val="000000"/>
                <w:sz w:val="24"/>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tc>
      </w:tr>
      <w:tr w14:paraId="1120BC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441F50A8">
            <w:pPr>
              <w:jc w:val="left"/>
            </w:pPr>
          </w:p>
        </w:tc>
        <w:tc>
          <w:tcPr>
            <w:tcW w:w="3215" w:type="dxa"/>
            <w:tcMar>
              <w:top w:w="50" w:type="dxa"/>
              <w:left w:w="100" w:type="dxa"/>
            </w:tcMar>
            <w:vAlign w:val="center"/>
          </w:tcPr>
          <w:p w14:paraId="33954FC6">
            <w:pPr>
              <w:spacing w:before="0" w:after="0" w:line="360" w:lineRule="auto"/>
              <w:ind w:left="228"/>
              <w:jc w:val="center"/>
            </w:pPr>
            <w:r>
              <w:rPr>
                <w:rFonts w:ascii="Times New Roman" w:hAnsi="Times New Roman"/>
                <w:b w:val="0"/>
                <w:i w:val="0"/>
                <w:color w:val="000000"/>
                <w:sz w:val="24"/>
              </w:rPr>
              <w:t>15.2</w:t>
            </w:r>
          </w:p>
        </w:tc>
        <w:tc>
          <w:tcPr>
            <w:tcW w:w="6036" w:type="dxa"/>
            <w:tcMar>
              <w:top w:w="50" w:type="dxa"/>
              <w:left w:w="100" w:type="dxa"/>
            </w:tcMar>
            <w:vAlign w:val="center"/>
          </w:tcPr>
          <w:p w14:paraId="784BCF8B">
            <w:pPr>
              <w:spacing w:before="0" w:after="0" w:line="360" w:lineRule="auto"/>
              <w:ind w:left="228"/>
              <w:jc w:val="both"/>
            </w:pPr>
            <w:r>
              <w:rPr>
                <w:rFonts w:ascii="Times New Roman" w:hAnsi="Times New Roman"/>
                <w:b w:val="0"/>
                <w:i w:val="0"/>
                <w:color w:val="000000"/>
                <w:sz w:val="24"/>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tc>
      </w:tr>
      <w:tr w14:paraId="03F559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421D1A50">
            <w:pPr>
              <w:jc w:val="left"/>
            </w:pPr>
          </w:p>
        </w:tc>
        <w:tc>
          <w:tcPr>
            <w:tcW w:w="3215" w:type="dxa"/>
            <w:tcMar>
              <w:top w:w="50" w:type="dxa"/>
              <w:left w:w="100" w:type="dxa"/>
            </w:tcMar>
            <w:vAlign w:val="center"/>
          </w:tcPr>
          <w:p w14:paraId="6A7F08C6">
            <w:pPr>
              <w:spacing w:before="0" w:after="0" w:line="360" w:lineRule="auto"/>
              <w:ind w:left="228"/>
              <w:jc w:val="center"/>
            </w:pPr>
            <w:r>
              <w:rPr>
                <w:rFonts w:ascii="Times New Roman" w:hAnsi="Times New Roman"/>
                <w:b w:val="0"/>
                <w:i w:val="0"/>
                <w:color w:val="000000"/>
                <w:sz w:val="24"/>
              </w:rPr>
              <w:t>5.3</w:t>
            </w:r>
          </w:p>
        </w:tc>
        <w:tc>
          <w:tcPr>
            <w:tcW w:w="6036" w:type="dxa"/>
            <w:tcMar>
              <w:top w:w="50" w:type="dxa"/>
              <w:left w:w="100" w:type="dxa"/>
            </w:tcMar>
            <w:vAlign w:val="center"/>
          </w:tcPr>
          <w:p w14:paraId="5BF51D4E">
            <w:pPr>
              <w:spacing w:before="0" w:after="0" w:line="360" w:lineRule="auto"/>
              <w:ind w:left="228"/>
              <w:jc w:val="both"/>
            </w:pPr>
            <w:r>
              <w:rPr>
                <w:rFonts w:ascii="Times New Roman" w:hAnsi="Times New Roman"/>
                <w:b w:val="0"/>
                <w:i w:val="0"/>
                <w:color w:val="000000"/>
                <w:sz w:val="24"/>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tc>
      </w:tr>
    </w:tbl>
    <w:p w14:paraId="6B9C91FE">
      <w:pPr>
        <w:spacing w:before="0" w:after="0" w:line="336" w:lineRule="auto"/>
        <w:ind w:left="120"/>
        <w:jc w:val="left"/>
      </w:pPr>
    </w:p>
    <w:p w14:paraId="000B2DBF">
      <w:pPr>
        <w:sectPr>
          <w:pgSz w:w="11906" w:h="16383"/>
          <w:cols w:space="720" w:num="1"/>
        </w:sectPr>
      </w:pPr>
      <w:bookmarkStart w:id="21" w:name="block-58739464"/>
    </w:p>
    <w:bookmarkEnd w:id="20"/>
    <w:bookmarkEnd w:id="21"/>
    <w:p w14:paraId="0FBCEADA">
      <w:pPr>
        <w:spacing w:before="199" w:after="199" w:line="336" w:lineRule="auto"/>
        <w:ind w:left="120"/>
        <w:jc w:val="left"/>
      </w:pPr>
      <w:bookmarkStart w:id="22" w:name="block-58739465"/>
      <w:r>
        <w:rPr>
          <w:rFonts w:ascii="Times New Roman" w:hAnsi="Times New Roman"/>
          <w:b/>
          <w:i w:val="0"/>
          <w:color w:val="000000"/>
          <w:sz w:val="28"/>
        </w:rPr>
        <w:t>ПРОВЕРЯЕМЫЕ НА ОГЭ ПО БИОЛОГИИ ТРЕБОВАНИЯ К РЕЗУЛЬТАТАМ ОСВОЕНИЯ ОСНОВНОЙ ОБРАЗОВАТЕЛЬНОЙ ПРОГРАММЫ ОСНОВНОГО ОБЩЕГО ОБРАЗОВАНИЯ</w:t>
      </w:r>
    </w:p>
    <w:p w14:paraId="593BAE3A">
      <w:pPr>
        <w:spacing w:before="0" w:after="0" w:line="336" w:lineRule="auto"/>
        <w:ind w:left="120"/>
        <w:jc w:val="left"/>
      </w:pPr>
    </w:p>
    <w:tbl>
      <w:tblPr>
        <w:tblStyle w:val="7"/>
        <w:tblW w:w="0" w:type="auto"/>
        <w:tblCellSpacing w:w="0" w:type="dxa"/>
        <w:tblInd w:w="183"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22"/>
        <w:gridCol w:w="6714"/>
      </w:tblGrid>
      <w:tr w14:paraId="01C6F6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458" w:type="dxa"/>
            <w:tcMar>
              <w:top w:w="50" w:type="dxa"/>
              <w:left w:w="100" w:type="dxa"/>
            </w:tcMar>
            <w:vAlign w:val="center"/>
          </w:tcPr>
          <w:p w14:paraId="1E901E58">
            <w:pPr>
              <w:spacing w:before="0" w:after="0"/>
              <w:ind w:left="272"/>
              <w:jc w:val="left"/>
            </w:pPr>
            <w:r>
              <w:rPr>
                <w:rFonts w:ascii="Times New Roman" w:hAnsi="Times New Roman"/>
                <w:b/>
                <w:i w:val="0"/>
                <w:color w:val="000000"/>
                <w:sz w:val="24"/>
              </w:rPr>
              <w:t xml:space="preserve"> Кодпроверяемого требования </w:t>
            </w:r>
          </w:p>
        </w:tc>
        <w:tc>
          <w:tcPr>
            <w:tcW w:w="11052" w:type="dxa"/>
            <w:tcMar>
              <w:top w:w="50" w:type="dxa"/>
              <w:left w:w="100" w:type="dxa"/>
            </w:tcMar>
            <w:vAlign w:val="center"/>
          </w:tcPr>
          <w:p w14:paraId="12C53340">
            <w:pPr>
              <w:spacing w:before="0" w:after="0"/>
              <w:ind w:left="272"/>
              <w:jc w:val="left"/>
            </w:pPr>
            <w:r>
              <w:rPr>
                <w:rFonts w:ascii="Times New Roman" w:hAnsi="Times New Roman"/>
                <w:b/>
                <w:i w:val="0"/>
                <w:color w:val="000000"/>
                <w:sz w:val="24"/>
              </w:rPr>
              <w:t xml:space="preserve"> Проверяемые требования к предметным результатам освоения основной образовательной программы основного общего образования на основе ФГОС </w:t>
            </w:r>
          </w:p>
        </w:tc>
      </w:tr>
      <w:tr w14:paraId="228647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458" w:type="dxa"/>
            <w:tcMar>
              <w:top w:w="50" w:type="dxa"/>
              <w:left w:w="100" w:type="dxa"/>
            </w:tcMar>
            <w:vAlign w:val="center"/>
          </w:tcPr>
          <w:p w14:paraId="0EE4F398">
            <w:pPr>
              <w:spacing w:before="0" w:after="0" w:line="336" w:lineRule="auto"/>
              <w:ind w:left="365"/>
              <w:jc w:val="center"/>
            </w:pPr>
            <w:r>
              <w:rPr>
                <w:rFonts w:ascii="Times New Roman" w:hAnsi="Times New Roman"/>
                <w:b w:val="0"/>
                <w:i w:val="0"/>
                <w:color w:val="000000"/>
                <w:sz w:val="24"/>
              </w:rPr>
              <w:t>1</w:t>
            </w:r>
          </w:p>
        </w:tc>
        <w:tc>
          <w:tcPr>
            <w:tcW w:w="11052" w:type="dxa"/>
            <w:tcMar>
              <w:top w:w="50" w:type="dxa"/>
              <w:left w:w="100" w:type="dxa"/>
            </w:tcMar>
            <w:vAlign w:val="center"/>
          </w:tcPr>
          <w:p w14:paraId="5C6E9480">
            <w:pPr>
              <w:spacing w:before="0" w:after="0" w:line="336" w:lineRule="auto"/>
              <w:ind w:left="365"/>
              <w:jc w:val="both"/>
            </w:pPr>
            <w:r>
              <w:rPr>
                <w:rFonts w:ascii="Times New Roman" w:hAnsi="Times New Roman"/>
                <w:b w:val="0"/>
                <w:i w:val="0"/>
                <w:color w:val="000000"/>
                <w:sz w:val="24"/>
              </w:rPr>
              <w:t>Понимание роли биологии в формировании современной естественнонаучной картины мира</w:t>
            </w:r>
          </w:p>
        </w:tc>
      </w:tr>
      <w:tr w14:paraId="23185E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458" w:type="dxa"/>
            <w:tcMar>
              <w:top w:w="50" w:type="dxa"/>
              <w:left w:w="100" w:type="dxa"/>
            </w:tcMar>
            <w:vAlign w:val="center"/>
          </w:tcPr>
          <w:p w14:paraId="504BA967">
            <w:pPr>
              <w:spacing w:before="0" w:after="0" w:line="336" w:lineRule="auto"/>
              <w:ind w:left="365"/>
              <w:jc w:val="center"/>
            </w:pPr>
            <w:r>
              <w:rPr>
                <w:rFonts w:ascii="Times New Roman" w:hAnsi="Times New Roman"/>
                <w:b w:val="0"/>
                <w:i w:val="0"/>
                <w:color w:val="000000"/>
                <w:sz w:val="24"/>
              </w:rPr>
              <w:t>2</w:t>
            </w:r>
          </w:p>
        </w:tc>
        <w:tc>
          <w:tcPr>
            <w:tcW w:w="11052" w:type="dxa"/>
            <w:tcMar>
              <w:top w:w="50" w:type="dxa"/>
              <w:left w:w="100" w:type="dxa"/>
            </w:tcMar>
            <w:vAlign w:val="center"/>
          </w:tcPr>
          <w:p w14:paraId="793F3DCE">
            <w:pPr>
              <w:spacing w:before="0" w:after="0" w:line="336" w:lineRule="auto"/>
              <w:ind w:left="365"/>
              <w:jc w:val="both"/>
            </w:pPr>
            <w:r>
              <w:rPr>
                <w:rFonts w:ascii="Times New Roman" w:hAnsi="Times New Roman"/>
                <w:b w:val="0"/>
                <w:i w:val="0"/>
                <w:color w:val="000000"/>
                <w:spacing w:val="-4"/>
                <w:sz w:val="24"/>
              </w:rPr>
              <w:t>Умение применять систему биологических знаний: раскрывать сущность живого, называть отличия живого от неживого, перечислять основные закономерности организации, функционирования объектов, явлений, процессов живой природы, эволюционного развития органического мира в его единстве с неживой природой; сформированность представлений о современной теории эволюции и основных свидетельствах эволюции</w:t>
            </w:r>
          </w:p>
        </w:tc>
      </w:tr>
      <w:tr w14:paraId="28174F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458" w:type="dxa"/>
            <w:tcMar>
              <w:top w:w="50" w:type="dxa"/>
              <w:left w:w="100" w:type="dxa"/>
            </w:tcMar>
            <w:vAlign w:val="center"/>
          </w:tcPr>
          <w:p w14:paraId="14214FF2">
            <w:pPr>
              <w:spacing w:before="0" w:after="0" w:line="336" w:lineRule="auto"/>
              <w:ind w:left="365"/>
              <w:jc w:val="center"/>
            </w:pPr>
            <w:r>
              <w:rPr>
                <w:rFonts w:ascii="Times New Roman" w:hAnsi="Times New Roman"/>
                <w:b w:val="0"/>
                <w:i w:val="0"/>
                <w:color w:val="000000"/>
                <w:sz w:val="24"/>
              </w:rPr>
              <w:t>3</w:t>
            </w:r>
          </w:p>
        </w:tc>
        <w:tc>
          <w:tcPr>
            <w:tcW w:w="11052" w:type="dxa"/>
            <w:tcMar>
              <w:top w:w="50" w:type="dxa"/>
              <w:left w:w="100" w:type="dxa"/>
            </w:tcMar>
            <w:vAlign w:val="center"/>
          </w:tcPr>
          <w:p w14:paraId="657B26CA">
            <w:pPr>
              <w:spacing w:before="0" w:after="0" w:line="336" w:lineRule="auto"/>
              <w:ind w:left="365"/>
              <w:jc w:val="both"/>
            </w:pPr>
            <w:r>
              <w:rPr>
                <w:rFonts w:ascii="Times New Roman" w:hAnsi="Times New Roman"/>
                <w:b w:val="0"/>
                <w:i w:val="0"/>
                <w:color w:val="000000"/>
                <w:sz w:val="24"/>
              </w:rPr>
              <w:t>Владение основами понятийного аппарата и научного языка биологии: использование изученных терминов, понятий, теорий, законов и закономерностей для объяснения наблюдаемых биологических объектов, явлений и процессов</w:t>
            </w:r>
          </w:p>
        </w:tc>
      </w:tr>
      <w:tr w14:paraId="17A23D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458" w:type="dxa"/>
            <w:tcMar>
              <w:top w:w="50" w:type="dxa"/>
              <w:left w:w="100" w:type="dxa"/>
            </w:tcMar>
            <w:vAlign w:val="center"/>
          </w:tcPr>
          <w:p w14:paraId="3ED69443">
            <w:pPr>
              <w:spacing w:before="0" w:after="0" w:line="336" w:lineRule="auto"/>
              <w:ind w:left="365"/>
              <w:jc w:val="center"/>
            </w:pPr>
            <w:r>
              <w:rPr>
                <w:rFonts w:ascii="Times New Roman" w:hAnsi="Times New Roman"/>
                <w:b w:val="0"/>
                <w:i w:val="0"/>
                <w:color w:val="000000"/>
                <w:sz w:val="24"/>
              </w:rPr>
              <w:t>4</w:t>
            </w:r>
          </w:p>
        </w:tc>
        <w:tc>
          <w:tcPr>
            <w:tcW w:w="11052" w:type="dxa"/>
            <w:tcMar>
              <w:top w:w="50" w:type="dxa"/>
              <w:left w:w="100" w:type="dxa"/>
            </w:tcMar>
            <w:vAlign w:val="center"/>
          </w:tcPr>
          <w:p w14:paraId="2AC6E9D0">
            <w:pPr>
              <w:spacing w:before="0" w:after="0" w:line="336" w:lineRule="auto"/>
              <w:ind w:left="365"/>
              <w:jc w:val="both"/>
            </w:pPr>
            <w:r>
              <w:rPr>
                <w:rFonts w:ascii="Times New Roman" w:hAnsi="Times New Roman"/>
                <w:b w:val="0"/>
                <w:i w:val="0"/>
                <w:color w:val="000000"/>
                <w:spacing w:val="-4"/>
                <w:sz w:val="24"/>
              </w:rPr>
              <w:t>Понимание способов получения биологических знаний; наличие опыта использования методов биологии в целях изучения живых объектов, биологических явлений и процессов: наблюдение, описание, проведение несложных биологических опытов и экспериментов, в том числе с использованием аналоговых и цифровых приборов и инструментов</w:t>
            </w:r>
          </w:p>
        </w:tc>
      </w:tr>
      <w:tr w14:paraId="7173C7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458" w:type="dxa"/>
            <w:tcMar>
              <w:top w:w="50" w:type="dxa"/>
              <w:left w:w="100" w:type="dxa"/>
            </w:tcMar>
            <w:vAlign w:val="center"/>
          </w:tcPr>
          <w:p w14:paraId="5A26B3F8">
            <w:pPr>
              <w:spacing w:before="0" w:after="0" w:line="336" w:lineRule="auto"/>
              <w:ind w:left="365"/>
              <w:jc w:val="center"/>
            </w:pPr>
            <w:r>
              <w:rPr>
                <w:rFonts w:ascii="Times New Roman" w:hAnsi="Times New Roman"/>
                <w:b w:val="0"/>
                <w:i w:val="0"/>
                <w:color w:val="000000"/>
                <w:sz w:val="24"/>
              </w:rPr>
              <w:t>5</w:t>
            </w:r>
          </w:p>
        </w:tc>
        <w:tc>
          <w:tcPr>
            <w:tcW w:w="11052" w:type="dxa"/>
            <w:tcMar>
              <w:top w:w="50" w:type="dxa"/>
              <w:left w:w="100" w:type="dxa"/>
            </w:tcMar>
            <w:vAlign w:val="center"/>
          </w:tcPr>
          <w:p w14:paraId="7043EA0E">
            <w:pPr>
              <w:spacing w:before="0" w:after="0" w:line="336" w:lineRule="auto"/>
              <w:ind w:left="365"/>
              <w:jc w:val="both"/>
            </w:pPr>
            <w:r>
              <w:rPr>
                <w:rFonts w:ascii="Times New Roman" w:hAnsi="Times New Roman"/>
                <w:b w:val="0"/>
                <w:i w:val="0"/>
                <w:color w:val="000000"/>
                <w:spacing w:val="-4"/>
                <w:sz w:val="24"/>
              </w:rPr>
              <w:t>Умение характеризовать основные группы организмов в системе органического мира (в том числе вирусы, бактерии, растения, грибы, животные): строение, процессы жизнедеятельности, их происхождение, значение в природе и жизни человека</w:t>
            </w:r>
          </w:p>
        </w:tc>
      </w:tr>
      <w:tr w14:paraId="5FCEA0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458" w:type="dxa"/>
            <w:tcMar>
              <w:top w:w="50" w:type="dxa"/>
              <w:left w:w="100" w:type="dxa"/>
            </w:tcMar>
            <w:vAlign w:val="center"/>
          </w:tcPr>
          <w:p w14:paraId="1D683619">
            <w:pPr>
              <w:spacing w:before="0" w:after="0" w:line="336" w:lineRule="auto"/>
              <w:ind w:left="365"/>
              <w:jc w:val="center"/>
            </w:pPr>
            <w:r>
              <w:rPr>
                <w:rFonts w:ascii="Times New Roman" w:hAnsi="Times New Roman"/>
                <w:b w:val="0"/>
                <w:i w:val="0"/>
                <w:color w:val="000000"/>
                <w:sz w:val="24"/>
              </w:rPr>
              <w:t>6</w:t>
            </w:r>
          </w:p>
        </w:tc>
        <w:tc>
          <w:tcPr>
            <w:tcW w:w="11052" w:type="dxa"/>
            <w:tcMar>
              <w:top w:w="50" w:type="dxa"/>
              <w:left w:w="100" w:type="dxa"/>
            </w:tcMar>
            <w:vAlign w:val="center"/>
          </w:tcPr>
          <w:p w14:paraId="30298207">
            <w:pPr>
              <w:spacing w:before="0" w:after="0" w:line="336" w:lineRule="auto"/>
              <w:ind w:left="365"/>
              <w:jc w:val="both"/>
            </w:pPr>
            <w:r>
              <w:rPr>
                <w:rFonts w:ascii="Times New Roman" w:hAnsi="Times New Roman"/>
                <w:b w:val="0"/>
                <w:i w:val="0"/>
                <w:color w:val="000000"/>
                <w:spacing w:val="-4"/>
                <w:sz w:val="24"/>
              </w:rPr>
              <w:t>Умение объяснять положение человека в системе органического мира, его происхождение, сходства и отличия человека от животных, характеризовать строение и процессы жизнедеятельности организма человека, его приспособленность к различным экологическим факторам</w:t>
            </w:r>
          </w:p>
        </w:tc>
      </w:tr>
      <w:tr w14:paraId="529091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458" w:type="dxa"/>
            <w:tcMar>
              <w:top w:w="50" w:type="dxa"/>
              <w:left w:w="100" w:type="dxa"/>
            </w:tcMar>
            <w:vAlign w:val="center"/>
          </w:tcPr>
          <w:p w14:paraId="5E71F5B7">
            <w:pPr>
              <w:spacing w:before="0" w:after="0" w:line="336" w:lineRule="auto"/>
              <w:ind w:left="365"/>
              <w:jc w:val="center"/>
            </w:pPr>
            <w:r>
              <w:rPr>
                <w:rFonts w:ascii="Times New Roman" w:hAnsi="Times New Roman"/>
                <w:b w:val="0"/>
                <w:i w:val="0"/>
                <w:color w:val="000000"/>
                <w:sz w:val="24"/>
              </w:rPr>
              <w:t>7</w:t>
            </w:r>
          </w:p>
        </w:tc>
        <w:tc>
          <w:tcPr>
            <w:tcW w:w="11052" w:type="dxa"/>
            <w:tcMar>
              <w:top w:w="50" w:type="dxa"/>
              <w:left w:w="100" w:type="dxa"/>
            </w:tcMar>
            <w:vAlign w:val="center"/>
          </w:tcPr>
          <w:p w14:paraId="3C691012">
            <w:pPr>
              <w:spacing w:before="0" w:after="0" w:line="336" w:lineRule="auto"/>
              <w:ind w:left="365"/>
              <w:jc w:val="both"/>
            </w:pPr>
            <w:r>
              <w:rPr>
                <w:rFonts w:ascii="Times New Roman" w:hAnsi="Times New Roman"/>
                <w:b w:val="0"/>
                <w:i w:val="0"/>
                <w:color w:val="000000"/>
                <w:spacing w:val="-4"/>
                <w:sz w:val="24"/>
              </w:rPr>
              <w:t>Умение описывать клетки, ткани, органы, системы органов и характеризовать важнейшие биологические процессы в организмах растений, животных и человека</w:t>
            </w:r>
          </w:p>
        </w:tc>
      </w:tr>
      <w:tr w14:paraId="3104D9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458" w:type="dxa"/>
            <w:tcMar>
              <w:top w:w="50" w:type="dxa"/>
              <w:left w:w="100" w:type="dxa"/>
            </w:tcMar>
            <w:vAlign w:val="center"/>
          </w:tcPr>
          <w:p w14:paraId="1780F985">
            <w:pPr>
              <w:spacing w:before="0" w:after="0" w:line="336" w:lineRule="auto"/>
              <w:ind w:left="365"/>
              <w:jc w:val="center"/>
            </w:pPr>
            <w:r>
              <w:rPr>
                <w:rFonts w:ascii="Times New Roman" w:hAnsi="Times New Roman"/>
                <w:b w:val="0"/>
                <w:i w:val="0"/>
                <w:color w:val="000000"/>
                <w:sz w:val="24"/>
              </w:rPr>
              <w:t>8</w:t>
            </w:r>
          </w:p>
        </w:tc>
        <w:tc>
          <w:tcPr>
            <w:tcW w:w="11052" w:type="dxa"/>
            <w:tcMar>
              <w:top w:w="50" w:type="dxa"/>
              <w:left w:w="100" w:type="dxa"/>
            </w:tcMar>
            <w:vAlign w:val="center"/>
          </w:tcPr>
          <w:p w14:paraId="06F2228E">
            <w:pPr>
              <w:spacing w:before="0" w:after="0" w:line="336" w:lineRule="auto"/>
              <w:ind w:left="365"/>
              <w:jc w:val="both"/>
            </w:pPr>
            <w:r>
              <w:rPr>
                <w:rFonts w:ascii="Times New Roman" w:hAnsi="Times New Roman"/>
                <w:b w:val="0"/>
                <w:i w:val="0"/>
                <w:color w:val="000000"/>
                <w:spacing w:val="-4"/>
                <w:sz w:val="24"/>
              </w:rPr>
              <w:t>Сформированность представлений о взаимосвязи наследования потомством признаков от родительских форм с организацией клетки, наличием в ней хромосом как носителей наследственной информации, об основных закономерностях наследования признаков</w:t>
            </w:r>
          </w:p>
        </w:tc>
      </w:tr>
      <w:tr w14:paraId="23D88A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458" w:type="dxa"/>
            <w:tcMar>
              <w:top w:w="50" w:type="dxa"/>
              <w:left w:w="100" w:type="dxa"/>
            </w:tcMar>
            <w:vAlign w:val="center"/>
          </w:tcPr>
          <w:p w14:paraId="3E5F7486">
            <w:pPr>
              <w:spacing w:before="0" w:after="0" w:line="336" w:lineRule="auto"/>
              <w:ind w:left="365"/>
              <w:jc w:val="center"/>
            </w:pPr>
            <w:r>
              <w:rPr>
                <w:rFonts w:ascii="Times New Roman" w:hAnsi="Times New Roman"/>
                <w:b w:val="0"/>
                <w:i w:val="0"/>
                <w:color w:val="000000"/>
                <w:sz w:val="24"/>
              </w:rPr>
              <w:t>9</w:t>
            </w:r>
          </w:p>
        </w:tc>
        <w:tc>
          <w:tcPr>
            <w:tcW w:w="11052" w:type="dxa"/>
            <w:tcMar>
              <w:top w:w="50" w:type="dxa"/>
              <w:left w:w="100" w:type="dxa"/>
            </w:tcMar>
            <w:vAlign w:val="center"/>
          </w:tcPr>
          <w:p w14:paraId="7F7814DE">
            <w:pPr>
              <w:spacing w:before="0" w:after="0" w:line="336" w:lineRule="auto"/>
              <w:ind w:left="365"/>
              <w:jc w:val="both"/>
            </w:pPr>
            <w:r>
              <w:rPr>
                <w:rFonts w:ascii="Times New Roman" w:hAnsi="Times New Roman"/>
                <w:b w:val="0"/>
                <w:i w:val="0"/>
                <w:color w:val="000000"/>
                <w:spacing w:val="-4"/>
                <w:sz w:val="24"/>
              </w:rPr>
              <w:t>Сформированность представлений об основных факторах окружающей среды, их роли в жизнедеятельности и эволюции организмов; представлений об антропогенном факторе</w:t>
            </w:r>
          </w:p>
        </w:tc>
      </w:tr>
      <w:tr w14:paraId="313F3B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458" w:type="dxa"/>
            <w:tcMar>
              <w:top w:w="50" w:type="dxa"/>
              <w:left w:w="100" w:type="dxa"/>
            </w:tcMar>
            <w:vAlign w:val="center"/>
          </w:tcPr>
          <w:p w14:paraId="1EDF17E1">
            <w:pPr>
              <w:spacing w:before="0" w:after="0" w:line="336" w:lineRule="auto"/>
              <w:ind w:left="365"/>
              <w:jc w:val="center"/>
            </w:pPr>
            <w:r>
              <w:rPr>
                <w:rFonts w:ascii="Times New Roman" w:hAnsi="Times New Roman"/>
                <w:b w:val="0"/>
                <w:i w:val="0"/>
                <w:color w:val="000000"/>
                <w:sz w:val="24"/>
              </w:rPr>
              <w:t>10</w:t>
            </w:r>
          </w:p>
        </w:tc>
        <w:tc>
          <w:tcPr>
            <w:tcW w:w="11052" w:type="dxa"/>
            <w:tcMar>
              <w:top w:w="50" w:type="dxa"/>
              <w:left w:w="100" w:type="dxa"/>
            </w:tcMar>
            <w:vAlign w:val="center"/>
          </w:tcPr>
          <w:p w14:paraId="3696DE01">
            <w:pPr>
              <w:spacing w:before="0" w:after="0" w:line="336" w:lineRule="auto"/>
              <w:ind w:left="365"/>
              <w:jc w:val="both"/>
            </w:pPr>
            <w:r>
              <w:rPr>
                <w:rFonts w:ascii="Times New Roman" w:hAnsi="Times New Roman"/>
                <w:b w:val="0"/>
                <w:i w:val="0"/>
                <w:color w:val="000000"/>
                <w:spacing w:val="-4"/>
                <w:sz w:val="24"/>
              </w:rPr>
              <w:t>Сформированность представлений об экосистемах и значении биоразнообразия; о глобальных экологических проблемах, стоящих перед человечеством, и способах их преодоления</w:t>
            </w:r>
          </w:p>
        </w:tc>
      </w:tr>
      <w:tr w14:paraId="0C6690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458" w:type="dxa"/>
            <w:tcMar>
              <w:top w:w="50" w:type="dxa"/>
              <w:left w:w="100" w:type="dxa"/>
            </w:tcMar>
            <w:vAlign w:val="center"/>
          </w:tcPr>
          <w:p w14:paraId="27E5EFCF">
            <w:pPr>
              <w:spacing w:before="0" w:after="0" w:line="336" w:lineRule="auto"/>
              <w:ind w:left="365"/>
              <w:jc w:val="center"/>
            </w:pPr>
            <w:r>
              <w:rPr>
                <w:rFonts w:ascii="Times New Roman" w:hAnsi="Times New Roman"/>
                <w:b w:val="0"/>
                <w:i w:val="0"/>
                <w:color w:val="000000"/>
                <w:sz w:val="24"/>
              </w:rPr>
              <w:t>11</w:t>
            </w:r>
          </w:p>
        </w:tc>
        <w:tc>
          <w:tcPr>
            <w:tcW w:w="11052" w:type="dxa"/>
            <w:tcMar>
              <w:top w:w="50" w:type="dxa"/>
              <w:left w:w="100" w:type="dxa"/>
            </w:tcMar>
            <w:vAlign w:val="center"/>
          </w:tcPr>
          <w:p w14:paraId="67ED91E0">
            <w:pPr>
              <w:spacing w:before="0" w:after="0" w:line="336" w:lineRule="auto"/>
              <w:ind w:left="365"/>
              <w:jc w:val="both"/>
            </w:pPr>
            <w:r>
              <w:rPr>
                <w:rFonts w:ascii="Times New Roman" w:hAnsi="Times New Roman"/>
                <w:b w:val="0"/>
                <w:i w:val="0"/>
                <w:color w:val="000000"/>
                <w:sz w:val="24"/>
              </w:rPr>
              <w:t>Умение решать учебные задачи биологического содержания, в том числе выявлять причинно-следственные связи, проводить расчёты, делать выводы на основании полученных результатов</w:t>
            </w:r>
          </w:p>
        </w:tc>
      </w:tr>
      <w:tr w14:paraId="2CE841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458" w:type="dxa"/>
            <w:tcMar>
              <w:top w:w="50" w:type="dxa"/>
              <w:left w:w="100" w:type="dxa"/>
            </w:tcMar>
            <w:vAlign w:val="center"/>
          </w:tcPr>
          <w:p w14:paraId="53BFF169">
            <w:pPr>
              <w:spacing w:before="0" w:after="0" w:line="336" w:lineRule="auto"/>
              <w:ind w:left="365"/>
              <w:jc w:val="center"/>
            </w:pPr>
            <w:r>
              <w:rPr>
                <w:rFonts w:ascii="Times New Roman" w:hAnsi="Times New Roman"/>
                <w:b w:val="0"/>
                <w:i w:val="0"/>
                <w:color w:val="000000"/>
                <w:sz w:val="24"/>
              </w:rPr>
              <w:t>12</w:t>
            </w:r>
          </w:p>
        </w:tc>
        <w:tc>
          <w:tcPr>
            <w:tcW w:w="11052" w:type="dxa"/>
            <w:tcMar>
              <w:top w:w="50" w:type="dxa"/>
              <w:left w:w="100" w:type="dxa"/>
            </w:tcMar>
            <w:vAlign w:val="center"/>
          </w:tcPr>
          <w:p w14:paraId="12475C76">
            <w:pPr>
              <w:spacing w:before="0" w:after="0" w:line="336" w:lineRule="auto"/>
              <w:ind w:left="365"/>
              <w:jc w:val="both"/>
            </w:pPr>
            <w:r>
              <w:rPr>
                <w:rFonts w:ascii="Times New Roman" w:hAnsi="Times New Roman"/>
                <w:b w:val="0"/>
                <w:i w:val="0"/>
                <w:color w:val="000000"/>
                <w:sz w:val="24"/>
              </w:rPr>
              <w:t>Умение создавать и применять словесные и графические модели для объяснения строения живых систем, явлений и процессов живой природы</w:t>
            </w:r>
          </w:p>
        </w:tc>
      </w:tr>
      <w:tr w14:paraId="22C06D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458" w:type="dxa"/>
            <w:tcMar>
              <w:top w:w="50" w:type="dxa"/>
              <w:left w:w="100" w:type="dxa"/>
            </w:tcMar>
            <w:vAlign w:val="center"/>
          </w:tcPr>
          <w:p w14:paraId="6349720C">
            <w:pPr>
              <w:spacing w:before="0" w:after="0" w:line="336" w:lineRule="auto"/>
              <w:ind w:left="365"/>
              <w:jc w:val="center"/>
            </w:pPr>
            <w:r>
              <w:rPr>
                <w:rFonts w:ascii="Times New Roman" w:hAnsi="Times New Roman"/>
                <w:b w:val="0"/>
                <w:i w:val="0"/>
                <w:color w:val="000000"/>
                <w:sz w:val="24"/>
              </w:rPr>
              <w:t>13</w:t>
            </w:r>
          </w:p>
        </w:tc>
        <w:tc>
          <w:tcPr>
            <w:tcW w:w="11052" w:type="dxa"/>
            <w:tcMar>
              <w:top w:w="50" w:type="dxa"/>
              <w:left w:w="100" w:type="dxa"/>
            </w:tcMar>
            <w:vAlign w:val="center"/>
          </w:tcPr>
          <w:p w14:paraId="60E906A1">
            <w:pPr>
              <w:spacing w:before="0" w:after="0" w:line="336" w:lineRule="auto"/>
              <w:ind w:left="365"/>
              <w:jc w:val="both"/>
            </w:pPr>
            <w:r>
              <w:rPr>
                <w:rFonts w:ascii="Times New Roman" w:hAnsi="Times New Roman"/>
                <w:b w:val="0"/>
                <w:i w:val="0"/>
                <w:color w:val="000000"/>
                <w:sz w:val="24"/>
              </w:rPr>
              <w:t>Понимание вклада российских и зарубежных учёных в развитие биологических наук</w:t>
            </w:r>
          </w:p>
        </w:tc>
      </w:tr>
      <w:tr w14:paraId="4C7E86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458" w:type="dxa"/>
            <w:tcMar>
              <w:top w:w="50" w:type="dxa"/>
              <w:left w:w="100" w:type="dxa"/>
            </w:tcMar>
            <w:vAlign w:val="center"/>
          </w:tcPr>
          <w:p w14:paraId="6820E786">
            <w:pPr>
              <w:spacing w:before="0" w:after="0" w:line="336" w:lineRule="auto"/>
              <w:ind w:left="365"/>
              <w:jc w:val="center"/>
            </w:pPr>
            <w:r>
              <w:rPr>
                <w:rFonts w:ascii="Times New Roman" w:hAnsi="Times New Roman"/>
                <w:b w:val="0"/>
                <w:i w:val="0"/>
                <w:color w:val="000000"/>
                <w:sz w:val="24"/>
              </w:rPr>
              <w:t>14</w:t>
            </w:r>
          </w:p>
        </w:tc>
        <w:tc>
          <w:tcPr>
            <w:tcW w:w="11052" w:type="dxa"/>
            <w:tcMar>
              <w:top w:w="50" w:type="dxa"/>
              <w:left w:w="100" w:type="dxa"/>
            </w:tcMar>
            <w:vAlign w:val="center"/>
          </w:tcPr>
          <w:p w14:paraId="008A9665">
            <w:pPr>
              <w:spacing w:before="0" w:after="0" w:line="336" w:lineRule="auto"/>
              <w:ind w:left="365"/>
              <w:jc w:val="both"/>
            </w:pPr>
            <w:r>
              <w:rPr>
                <w:rFonts w:ascii="Times New Roman" w:hAnsi="Times New Roman"/>
                <w:b w:val="0"/>
                <w:i w:val="0"/>
                <w:color w:val="000000"/>
                <w:sz w:val="24"/>
              </w:rPr>
              <w:t xml:space="preserve">Владение навыками работы с информацией биологического содержания, представленной в разной форме (в виде текста, табличных данных, схем, графиков, диаграмм, моделей, изображений), критического анализа информации и оценки её достоверности </w:t>
            </w:r>
          </w:p>
        </w:tc>
      </w:tr>
      <w:tr w14:paraId="787B86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458" w:type="dxa"/>
            <w:tcMar>
              <w:top w:w="50" w:type="dxa"/>
              <w:left w:w="100" w:type="dxa"/>
            </w:tcMar>
            <w:vAlign w:val="center"/>
          </w:tcPr>
          <w:p w14:paraId="02F68701">
            <w:pPr>
              <w:spacing w:before="0" w:after="0" w:line="336" w:lineRule="auto"/>
              <w:ind w:left="365"/>
              <w:jc w:val="center"/>
            </w:pPr>
            <w:r>
              <w:rPr>
                <w:rFonts w:ascii="Times New Roman" w:hAnsi="Times New Roman"/>
                <w:b w:val="0"/>
                <w:i w:val="0"/>
                <w:color w:val="000000"/>
                <w:sz w:val="24"/>
              </w:rPr>
              <w:t>15</w:t>
            </w:r>
          </w:p>
        </w:tc>
        <w:tc>
          <w:tcPr>
            <w:tcW w:w="11052" w:type="dxa"/>
            <w:tcMar>
              <w:top w:w="50" w:type="dxa"/>
              <w:left w:w="100" w:type="dxa"/>
            </w:tcMar>
            <w:vAlign w:val="center"/>
          </w:tcPr>
          <w:p w14:paraId="5A925CFA">
            <w:pPr>
              <w:spacing w:before="0" w:after="0" w:line="336" w:lineRule="auto"/>
              <w:ind w:left="365"/>
              <w:jc w:val="both"/>
            </w:pPr>
            <w:r>
              <w:rPr>
                <w:rFonts w:ascii="Times New Roman" w:hAnsi="Times New Roman"/>
                <w:b w:val="0"/>
                <w:i w:val="0"/>
                <w:color w:val="000000"/>
                <w:sz w:val="24"/>
              </w:rPr>
              <w:t>Умение планировать под руководством наставника и проводить учебное исследование или проектную работу в области биологии; с учётом намеченной цели формулировать проблему, гипотезу, ставить задачи, выбирать адекватные методы для их решения, формулировать выводы; публично представлять полученные результаты</w:t>
            </w:r>
          </w:p>
        </w:tc>
      </w:tr>
      <w:tr w14:paraId="0AE601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458" w:type="dxa"/>
            <w:tcMar>
              <w:top w:w="50" w:type="dxa"/>
              <w:left w:w="100" w:type="dxa"/>
            </w:tcMar>
            <w:vAlign w:val="center"/>
          </w:tcPr>
          <w:p w14:paraId="07438204">
            <w:pPr>
              <w:spacing w:before="0" w:after="0" w:line="336" w:lineRule="auto"/>
              <w:ind w:left="365"/>
              <w:jc w:val="center"/>
            </w:pPr>
            <w:r>
              <w:rPr>
                <w:rFonts w:ascii="Times New Roman" w:hAnsi="Times New Roman"/>
                <w:b w:val="0"/>
                <w:i w:val="0"/>
                <w:color w:val="000000"/>
                <w:sz w:val="24"/>
              </w:rPr>
              <w:t>16</w:t>
            </w:r>
          </w:p>
        </w:tc>
        <w:tc>
          <w:tcPr>
            <w:tcW w:w="11052" w:type="dxa"/>
            <w:tcMar>
              <w:top w:w="50" w:type="dxa"/>
              <w:left w:w="100" w:type="dxa"/>
            </w:tcMar>
            <w:vAlign w:val="center"/>
          </w:tcPr>
          <w:p w14:paraId="413738A9">
            <w:pPr>
              <w:spacing w:before="0" w:after="0" w:line="336" w:lineRule="auto"/>
              <w:ind w:left="365"/>
              <w:jc w:val="both"/>
            </w:pPr>
            <w:r>
              <w:rPr>
                <w:rFonts w:ascii="Times New Roman" w:hAnsi="Times New Roman"/>
                <w:b w:val="0"/>
                <w:i w:val="0"/>
                <w:color w:val="000000"/>
                <w:sz w:val="24"/>
              </w:rPr>
              <w:t>Умение интегрировать биологические знания со знаниями других учебных предметов</w:t>
            </w:r>
          </w:p>
        </w:tc>
      </w:tr>
      <w:tr w14:paraId="4493F6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458" w:type="dxa"/>
            <w:tcMar>
              <w:top w:w="50" w:type="dxa"/>
              <w:left w:w="100" w:type="dxa"/>
            </w:tcMar>
            <w:vAlign w:val="center"/>
          </w:tcPr>
          <w:p w14:paraId="0A42977B">
            <w:pPr>
              <w:spacing w:before="0" w:after="0" w:line="336" w:lineRule="auto"/>
              <w:ind w:left="365"/>
              <w:jc w:val="center"/>
            </w:pPr>
            <w:r>
              <w:rPr>
                <w:rFonts w:ascii="Times New Roman" w:hAnsi="Times New Roman"/>
                <w:b w:val="0"/>
                <w:i w:val="0"/>
                <w:color w:val="000000"/>
                <w:sz w:val="24"/>
              </w:rPr>
              <w:t>17</w:t>
            </w:r>
          </w:p>
        </w:tc>
        <w:tc>
          <w:tcPr>
            <w:tcW w:w="11052" w:type="dxa"/>
            <w:tcMar>
              <w:top w:w="50" w:type="dxa"/>
              <w:left w:w="100" w:type="dxa"/>
            </w:tcMar>
            <w:vAlign w:val="center"/>
          </w:tcPr>
          <w:p w14:paraId="285DADA4">
            <w:pPr>
              <w:spacing w:before="0" w:after="0" w:line="336" w:lineRule="auto"/>
              <w:ind w:left="365"/>
              <w:jc w:val="both"/>
            </w:pPr>
            <w:r>
              <w:rPr>
                <w:rFonts w:ascii="Times New Roman" w:hAnsi="Times New Roman"/>
                <w:b w:val="0"/>
                <w:i w:val="0"/>
                <w:color w:val="000000"/>
                <w:sz w:val="24"/>
              </w:rPr>
              <w:t>Сформированность основ экологической грамотности: осознание необходимости действий, направленных на сохранение биоразнообразия и охрану природных экосистем, сохранение и укрепление здоровья человека; умение выбирать целевые установки в своих действиях и поступках по отношению к живой природе, своему здоровью и здоровью окружающих</w:t>
            </w:r>
          </w:p>
        </w:tc>
      </w:tr>
      <w:tr w14:paraId="13EC0F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458" w:type="dxa"/>
            <w:tcMar>
              <w:top w:w="50" w:type="dxa"/>
              <w:left w:w="100" w:type="dxa"/>
            </w:tcMar>
            <w:vAlign w:val="center"/>
          </w:tcPr>
          <w:p w14:paraId="58359E52">
            <w:pPr>
              <w:spacing w:before="0" w:after="0" w:line="336" w:lineRule="auto"/>
              <w:ind w:left="365"/>
              <w:jc w:val="center"/>
            </w:pPr>
            <w:r>
              <w:rPr>
                <w:rFonts w:ascii="Times New Roman" w:hAnsi="Times New Roman"/>
                <w:b w:val="0"/>
                <w:i w:val="0"/>
                <w:color w:val="000000"/>
                <w:sz w:val="24"/>
              </w:rPr>
              <w:t>18</w:t>
            </w:r>
          </w:p>
        </w:tc>
        <w:tc>
          <w:tcPr>
            <w:tcW w:w="11052" w:type="dxa"/>
            <w:tcMar>
              <w:top w:w="50" w:type="dxa"/>
              <w:left w:w="100" w:type="dxa"/>
            </w:tcMar>
            <w:vAlign w:val="center"/>
          </w:tcPr>
          <w:p w14:paraId="54F3AE6A">
            <w:pPr>
              <w:spacing w:before="0" w:after="0" w:line="336" w:lineRule="auto"/>
              <w:ind w:left="365"/>
              <w:jc w:val="both"/>
            </w:pPr>
            <w:r>
              <w:rPr>
                <w:rFonts w:ascii="Times New Roman" w:hAnsi="Times New Roman"/>
                <w:b w:val="0"/>
                <w:i w:val="0"/>
                <w:color w:val="000000"/>
                <w:sz w:val="24"/>
              </w:rPr>
              <w:t>Умение использовать приобретённые знания и навыки для здорового образа жизни, сбалансированного питания и физической активности; неприятие вредных привычек и зависимостей; умение противодействовать лженаучным манипуляциям в области здоровья</w:t>
            </w:r>
          </w:p>
        </w:tc>
      </w:tr>
      <w:tr w14:paraId="687584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2458" w:type="dxa"/>
            <w:tcMar>
              <w:top w:w="50" w:type="dxa"/>
              <w:left w:w="100" w:type="dxa"/>
            </w:tcMar>
            <w:vAlign w:val="center"/>
          </w:tcPr>
          <w:p w14:paraId="11102D18">
            <w:pPr>
              <w:spacing w:before="0" w:after="0" w:line="336" w:lineRule="auto"/>
              <w:ind w:left="365"/>
              <w:jc w:val="center"/>
            </w:pPr>
            <w:r>
              <w:rPr>
                <w:rFonts w:ascii="Times New Roman" w:hAnsi="Times New Roman"/>
                <w:b w:val="0"/>
                <w:i w:val="0"/>
                <w:color w:val="000000"/>
                <w:sz w:val="24"/>
              </w:rPr>
              <w:t>19</w:t>
            </w:r>
          </w:p>
        </w:tc>
        <w:tc>
          <w:tcPr>
            <w:tcW w:w="11052" w:type="dxa"/>
            <w:tcMar>
              <w:top w:w="50" w:type="dxa"/>
              <w:left w:w="100" w:type="dxa"/>
            </w:tcMar>
            <w:vAlign w:val="center"/>
          </w:tcPr>
          <w:p w14:paraId="1056CF1B">
            <w:pPr>
              <w:spacing w:before="0" w:after="0" w:line="336" w:lineRule="auto"/>
              <w:ind w:left="365"/>
              <w:jc w:val="both"/>
            </w:pPr>
            <w:r>
              <w:rPr>
                <w:rFonts w:ascii="Times New Roman" w:hAnsi="Times New Roman"/>
                <w:b w:val="0"/>
                <w:i w:val="0"/>
                <w:color w:val="000000"/>
                <w:sz w:val="24"/>
              </w:rPr>
              <w:t>Овладение приёмами оказания первой помощи человеку, выращивания культурных растений и ухода за домашними животными</w:t>
            </w:r>
          </w:p>
        </w:tc>
      </w:tr>
    </w:tbl>
    <w:p w14:paraId="34F2263F">
      <w:pPr>
        <w:spacing w:before="0" w:after="0" w:line="336" w:lineRule="auto"/>
        <w:ind w:left="120"/>
        <w:jc w:val="left"/>
      </w:pPr>
    </w:p>
    <w:p w14:paraId="5FB7E150">
      <w:pPr>
        <w:sectPr>
          <w:pgSz w:w="11906" w:h="16383"/>
          <w:cols w:space="720" w:num="1"/>
        </w:sectPr>
      </w:pPr>
      <w:bookmarkStart w:id="23" w:name="block-58739465"/>
    </w:p>
    <w:bookmarkEnd w:id="22"/>
    <w:bookmarkEnd w:id="23"/>
    <w:p w14:paraId="746D3ABC">
      <w:pPr>
        <w:spacing w:before="199" w:after="199" w:line="336" w:lineRule="auto"/>
        <w:ind w:left="120"/>
        <w:jc w:val="left"/>
      </w:pPr>
      <w:bookmarkStart w:id="24" w:name="block-58739466"/>
      <w:r>
        <w:rPr>
          <w:rFonts w:ascii="Times New Roman" w:hAnsi="Times New Roman"/>
          <w:b/>
          <w:i w:val="0"/>
          <w:color w:val="000000"/>
          <w:sz w:val="28"/>
        </w:rPr>
        <w:t>ПЕРЕЧЕНЬ ЭЛЕМЕНТОВ СОДЕРЖАНИЯ, ПРОВЕРЯЕМЫХ НА ОГЭ ПО БИОЛОГИИ</w:t>
      </w:r>
    </w:p>
    <w:p w14:paraId="3CA592CF">
      <w:pPr>
        <w:spacing w:before="0" w:after="0" w:line="336" w:lineRule="auto"/>
        <w:ind w:left="120"/>
        <w:jc w:val="left"/>
      </w:pPr>
    </w:p>
    <w:tbl>
      <w:tblPr>
        <w:tblStyle w:val="7"/>
        <w:tblW w:w="0" w:type="auto"/>
        <w:tblCellSpacing w:w="0" w:type="dxa"/>
        <w:tblInd w:w="183"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85"/>
        <w:gridCol w:w="7251"/>
      </w:tblGrid>
      <w:tr w14:paraId="40D8FC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5" w:type="dxa"/>
            <w:tcMar>
              <w:top w:w="50" w:type="dxa"/>
              <w:left w:w="100" w:type="dxa"/>
            </w:tcMar>
            <w:vAlign w:val="center"/>
          </w:tcPr>
          <w:p w14:paraId="5A946AB2">
            <w:pPr>
              <w:spacing w:before="0" w:after="0"/>
              <w:ind w:left="272"/>
              <w:jc w:val="left"/>
            </w:pPr>
            <w:r>
              <w:rPr>
                <w:rFonts w:ascii="Times New Roman" w:hAnsi="Times New Roman"/>
                <w:b/>
                <w:i w:val="0"/>
                <w:color w:val="000000"/>
                <w:sz w:val="24"/>
              </w:rPr>
              <w:t xml:space="preserve"> Код </w:t>
            </w:r>
          </w:p>
        </w:tc>
        <w:tc>
          <w:tcPr>
            <w:tcW w:w="13047" w:type="dxa"/>
            <w:tcMar>
              <w:top w:w="50" w:type="dxa"/>
              <w:left w:w="100" w:type="dxa"/>
            </w:tcMar>
            <w:vAlign w:val="center"/>
          </w:tcPr>
          <w:p w14:paraId="61C62EEA">
            <w:pPr>
              <w:spacing w:before="0" w:after="0"/>
              <w:ind w:left="272"/>
              <w:jc w:val="left"/>
            </w:pPr>
            <w:r>
              <w:rPr>
                <w:rFonts w:ascii="Times New Roman" w:hAnsi="Times New Roman"/>
                <w:b/>
                <w:i w:val="0"/>
                <w:color w:val="000000"/>
                <w:sz w:val="24"/>
              </w:rPr>
              <w:t xml:space="preserve"> Проверяемый элемент содержания </w:t>
            </w:r>
          </w:p>
        </w:tc>
      </w:tr>
      <w:tr w14:paraId="7A3653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5" w:type="dxa"/>
            <w:tcMar>
              <w:top w:w="50" w:type="dxa"/>
              <w:left w:w="100" w:type="dxa"/>
            </w:tcMar>
            <w:vAlign w:val="center"/>
          </w:tcPr>
          <w:p w14:paraId="7F256DF0">
            <w:pPr>
              <w:spacing w:before="0" w:after="0" w:line="336" w:lineRule="auto"/>
              <w:ind w:left="365"/>
              <w:jc w:val="center"/>
            </w:pPr>
            <w:r>
              <w:rPr>
                <w:rFonts w:ascii="Times New Roman" w:hAnsi="Times New Roman"/>
                <w:b w:val="0"/>
                <w:i w:val="0"/>
                <w:color w:val="000000"/>
                <w:sz w:val="24"/>
              </w:rPr>
              <w:t>1</w:t>
            </w:r>
          </w:p>
        </w:tc>
        <w:tc>
          <w:tcPr>
            <w:tcW w:w="13047" w:type="dxa"/>
            <w:tcMar>
              <w:top w:w="50" w:type="dxa"/>
              <w:left w:w="100" w:type="dxa"/>
            </w:tcMar>
            <w:vAlign w:val="center"/>
          </w:tcPr>
          <w:p w14:paraId="2A2EB246">
            <w:pPr>
              <w:spacing w:before="0" w:after="0" w:line="336" w:lineRule="auto"/>
              <w:ind w:left="365"/>
              <w:jc w:val="both"/>
            </w:pPr>
            <w:r>
              <w:rPr>
                <w:rFonts w:ascii="Times New Roman" w:hAnsi="Times New Roman"/>
                <w:b w:val="0"/>
                <w:i w:val="0"/>
                <w:color w:val="000000"/>
                <w:sz w:val="24"/>
              </w:rPr>
              <w:t>Биология – наука о живой природе. Методы научного познания</w:t>
            </w:r>
          </w:p>
        </w:tc>
      </w:tr>
      <w:tr w14:paraId="100DCA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5" w:type="dxa"/>
            <w:tcMar>
              <w:top w:w="50" w:type="dxa"/>
              <w:left w:w="100" w:type="dxa"/>
            </w:tcMar>
            <w:vAlign w:val="center"/>
          </w:tcPr>
          <w:p w14:paraId="1D0AA14D">
            <w:pPr>
              <w:spacing w:before="0" w:after="0" w:line="336" w:lineRule="auto"/>
              <w:ind w:left="365"/>
              <w:jc w:val="center"/>
            </w:pPr>
            <w:r>
              <w:rPr>
                <w:rFonts w:ascii="Times New Roman" w:hAnsi="Times New Roman"/>
                <w:b w:val="0"/>
                <w:i w:val="0"/>
                <w:color w:val="000000"/>
                <w:sz w:val="24"/>
              </w:rPr>
              <w:t>1.1</w:t>
            </w:r>
          </w:p>
        </w:tc>
        <w:tc>
          <w:tcPr>
            <w:tcW w:w="13047" w:type="dxa"/>
            <w:tcMar>
              <w:top w:w="50" w:type="dxa"/>
              <w:left w:w="100" w:type="dxa"/>
            </w:tcMar>
            <w:vAlign w:val="center"/>
          </w:tcPr>
          <w:p w14:paraId="58BEEC67">
            <w:pPr>
              <w:spacing w:before="0" w:after="0" w:line="336" w:lineRule="auto"/>
              <w:ind w:left="365"/>
              <w:jc w:val="both"/>
            </w:pPr>
            <w:r>
              <w:rPr>
                <w:rFonts w:ascii="Times New Roman" w:hAnsi="Times New Roman"/>
                <w:b w:val="0"/>
                <w:i w:val="0"/>
                <w:color w:val="000000"/>
                <w:sz w:val="24"/>
              </w:rPr>
              <w:t>Понятие о жизни. Признаки живого (клеточное строение, питание, дыхание, выделение, рост и другие). Объекты живой и неживой природы, их сравнение. Живая и неживая природа – единое целое</w:t>
            </w:r>
          </w:p>
        </w:tc>
      </w:tr>
      <w:tr w14:paraId="34F939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5" w:type="dxa"/>
            <w:tcMar>
              <w:top w:w="50" w:type="dxa"/>
              <w:left w:w="100" w:type="dxa"/>
            </w:tcMar>
            <w:vAlign w:val="center"/>
          </w:tcPr>
          <w:p w14:paraId="564C45DF">
            <w:pPr>
              <w:spacing w:before="0" w:after="0" w:line="336" w:lineRule="auto"/>
              <w:ind w:left="365"/>
              <w:jc w:val="center"/>
            </w:pPr>
            <w:r>
              <w:rPr>
                <w:rFonts w:ascii="Times New Roman" w:hAnsi="Times New Roman"/>
                <w:b w:val="0"/>
                <w:i w:val="0"/>
                <w:color w:val="000000"/>
                <w:sz w:val="24"/>
              </w:rPr>
              <w:t>1.2</w:t>
            </w:r>
          </w:p>
        </w:tc>
        <w:tc>
          <w:tcPr>
            <w:tcW w:w="13047" w:type="dxa"/>
            <w:tcMar>
              <w:top w:w="50" w:type="dxa"/>
              <w:left w:w="100" w:type="dxa"/>
            </w:tcMar>
            <w:vAlign w:val="center"/>
          </w:tcPr>
          <w:p w14:paraId="7F4D069E">
            <w:pPr>
              <w:spacing w:before="0" w:after="0" w:line="336" w:lineRule="auto"/>
              <w:ind w:left="365"/>
              <w:jc w:val="both"/>
            </w:pPr>
            <w:r>
              <w:rPr>
                <w:rFonts w:ascii="Times New Roman" w:hAnsi="Times New Roman"/>
                <w:b w:val="0"/>
                <w:i w:val="0"/>
                <w:color w:val="000000"/>
                <w:spacing w:val="-4"/>
                <w:sz w:val="24"/>
              </w:rPr>
              <w:t>Биология – система наук о живой природе. Основные разделы биологии. Ботаника – наука о растениях. Разделы ботаники. Зоология – наука о животных. Разделы зоологии. Науки о человеке (анатомия, физиология, психология, антропология, гигиена, санитария, экология человека). Связь биологии с другими науками. Роль биологии в познании окружающего мира и практической деятельности современного человека</w:t>
            </w:r>
          </w:p>
        </w:tc>
      </w:tr>
      <w:tr w14:paraId="5CF447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5" w:type="dxa"/>
            <w:tcMar>
              <w:top w:w="50" w:type="dxa"/>
              <w:left w:w="100" w:type="dxa"/>
            </w:tcMar>
            <w:vAlign w:val="center"/>
          </w:tcPr>
          <w:p w14:paraId="08D49F97">
            <w:pPr>
              <w:spacing w:before="0" w:after="0" w:line="336" w:lineRule="auto"/>
              <w:ind w:left="365"/>
              <w:jc w:val="center"/>
            </w:pPr>
            <w:r>
              <w:rPr>
                <w:rFonts w:ascii="Times New Roman" w:hAnsi="Times New Roman"/>
                <w:b w:val="0"/>
                <w:i w:val="0"/>
                <w:color w:val="000000"/>
                <w:sz w:val="24"/>
              </w:rPr>
              <w:t>1.3</w:t>
            </w:r>
          </w:p>
        </w:tc>
        <w:tc>
          <w:tcPr>
            <w:tcW w:w="13047" w:type="dxa"/>
            <w:tcMar>
              <w:top w:w="50" w:type="dxa"/>
              <w:left w:w="100" w:type="dxa"/>
            </w:tcMar>
            <w:vAlign w:val="center"/>
          </w:tcPr>
          <w:p w14:paraId="42CC5F61">
            <w:pPr>
              <w:spacing w:before="0" w:after="0" w:line="336" w:lineRule="auto"/>
              <w:ind w:left="365"/>
              <w:jc w:val="both"/>
            </w:pPr>
            <w:r>
              <w:rPr>
                <w:rFonts w:ascii="Times New Roman" w:hAnsi="Times New Roman"/>
                <w:b w:val="0"/>
                <w:i w:val="0"/>
                <w:color w:val="000000"/>
                <w:sz w:val="24"/>
              </w:rPr>
              <w:t>Научные методы изучения живой природы. Метод описания в биологии (наглядный, словесный, схематический). Метод измерения (инструменты измерения). Метод классификации организмов. Наблюдение и эксперимент как ведущие методы биологии. Методы изучения организма человека. Устройство увеличительных приборов: лупы и микроскопа</w:t>
            </w:r>
          </w:p>
        </w:tc>
      </w:tr>
      <w:tr w14:paraId="5007BF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5" w:type="dxa"/>
            <w:tcMar>
              <w:top w:w="50" w:type="dxa"/>
              <w:left w:w="100" w:type="dxa"/>
            </w:tcMar>
            <w:vAlign w:val="center"/>
          </w:tcPr>
          <w:p w14:paraId="167431CC">
            <w:pPr>
              <w:spacing w:before="0" w:after="0" w:line="336" w:lineRule="auto"/>
              <w:ind w:left="365"/>
              <w:jc w:val="center"/>
            </w:pPr>
            <w:r>
              <w:rPr>
                <w:rFonts w:ascii="Times New Roman" w:hAnsi="Times New Roman"/>
                <w:b w:val="0"/>
                <w:i w:val="0"/>
                <w:color w:val="000000"/>
                <w:sz w:val="24"/>
              </w:rPr>
              <w:t>2</w:t>
            </w:r>
          </w:p>
        </w:tc>
        <w:tc>
          <w:tcPr>
            <w:tcW w:w="13047" w:type="dxa"/>
            <w:tcMar>
              <w:top w:w="50" w:type="dxa"/>
              <w:left w:w="100" w:type="dxa"/>
            </w:tcMar>
            <w:vAlign w:val="center"/>
          </w:tcPr>
          <w:p w14:paraId="430D9C61">
            <w:pPr>
              <w:spacing w:before="0" w:after="0" w:line="336" w:lineRule="auto"/>
              <w:ind w:left="365"/>
              <w:jc w:val="both"/>
            </w:pPr>
            <w:r>
              <w:rPr>
                <w:rFonts w:ascii="Times New Roman" w:hAnsi="Times New Roman"/>
                <w:b w:val="0"/>
                <w:i w:val="0"/>
                <w:color w:val="000000"/>
                <w:sz w:val="24"/>
              </w:rPr>
              <w:t>Среда обитания. Природные и искусственные сообщества. Человек и окружающая среда</w:t>
            </w:r>
          </w:p>
        </w:tc>
      </w:tr>
      <w:tr w14:paraId="26D29F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5" w:type="dxa"/>
            <w:tcMar>
              <w:top w:w="50" w:type="dxa"/>
              <w:left w:w="100" w:type="dxa"/>
            </w:tcMar>
            <w:vAlign w:val="center"/>
          </w:tcPr>
          <w:p w14:paraId="4B410E4C">
            <w:pPr>
              <w:spacing w:before="0" w:after="0" w:line="336" w:lineRule="auto"/>
              <w:ind w:left="365"/>
              <w:jc w:val="center"/>
            </w:pPr>
            <w:r>
              <w:rPr>
                <w:rFonts w:ascii="Times New Roman" w:hAnsi="Times New Roman"/>
                <w:b w:val="0"/>
                <w:i w:val="0"/>
                <w:color w:val="000000"/>
                <w:sz w:val="24"/>
              </w:rPr>
              <w:t>2.1</w:t>
            </w:r>
          </w:p>
        </w:tc>
        <w:tc>
          <w:tcPr>
            <w:tcW w:w="13047" w:type="dxa"/>
            <w:tcMar>
              <w:top w:w="50" w:type="dxa"/>
              <w:left w:w="100" w:type="dxa"/>
            </w:tcMar>
            <w:vAlign w:val="center"/>
          </w:tcPr>
          <w:p w14:paraId="569B0101">
            <w:pPr>
              <w:spacing w:before="0" w:after="0" w:line="336" w:lineRule="auto"/>
              <w:ind w:left="365"/>
              <w:jc w:val="both"/>
            </w:pPr>
            <w:r>
              <w:rPr>
                <w:rFonts w:ascii="Times New Roman" w:hAnsi="Times New Roman"/>
                <w:b w:val="0"/>
                <w:i w:val="0"/>
                <w:color w:val="000000"/>
                <w:sz w:val="24"/>
              </w:rPr>
              <w:t>Среда обитания. Водная, наземно-воздушная, почвенная, внутриорганизменная среды обитания. Особенности сред обитания организмов</w:t>
            </w:r>
          </w:p>
        </w:tc>
      </w:tr>
      <w:tr w14:paraId="1BFC7C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5" w:type="dxa"/>
            <w:tcMar>
              <w:top w:w="50" w:type="dxa"/>
              <w:left w:w="100" w:type="dxa"/>
            </w:tcMar>
            <w:vAlign w:val="center"/>
          </w:tcPr>
          <w:p w14:paraId="6D330893">
            <w:pPr>
              <w:spacing w:before="0" w:after="0" w:line="336" w:lineRule="auto"/>
              <w:ind w:left="365"/>
              <w:jc w:val="center"/>
            </w:pPr>
            <w:r>
              <w:rPr>
                <w:rFonts w:ascii="Times New Roman" w:hAnsi="Times New Roman"/>
                <w:b w:val="0"/>
                <w:i w:val="0"/>
                <w:color w:val="000000"/>
                <w:sz w:val="24"/>
              </w:rPr>
              <w:t>2.2</w:t>
            </w:r>
          </w:p>
        </w:tc>
        <w:tc>
          <w:tcPr>
            <w:tcW w:w="13047" w:type="dxa"/>
            <w:tcMar>
              <w:top w:w="50" w:type="dxa"/>
              <w:left w:w="100" w:type="dxa"/>
            </w:tcMar>
            <w:vAlign w:val="center"/>
          </w:tcPr>
          <w:p w14:paraId="5A31EFCD">
            <w:pPr>
              <w:spacing w:before="0" w:after="0" w:line="336" w:lineRule="auto"/>
              <w:ind w:left="365"/>
              <w:jc w:val="both"/>
            </w:pPr>
            <w:r>
              <w:rPr>
                <w:rFonts w:ascii="Times New Roman" w:hAnsi="Times New Roman"/>
                <w:b w:val="0"/>
                <w:i w:val="0"/>
                <w:color w:val="000000"/>
                <w:sz w:val="24"/>
              </w:rPr>
              <w:t>Природное сообщество.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w:t>
            </w:r>
          </w:p>
        </w:tc>
      </w:tr>
      <w:tr w14:paraId="0C4CB0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5" w:type="dxa"/>
            <w:tcMar>
              <w:top w:w="50" w:type="dxa"/>
              <w:left w:w="100" w:type="dxa"/>
            </w:tcMar>
            <w:vAlign w:val="center"/>
          </w:tcPr>
          <w:p w14:paraId="03499283">
            <w:pPr>
              <w:spacing w:before="0" w:after="0" w:line="336" w:lineRule="auto"/>
              <w:ind w:left="365"/>
              <w:jc w:val="center"/>
            </w:pPr>
            <w:r>
              <w:rPr>
                <w:rFonts w:ascii="Times New Roman" w:hAnsi="Times New Roman"/>
                <w:b w:val="0"/>
                <w:i w:val="0"/>
                <w:color w:val="000000"/>
                <w:sz w:val="24"/>
              </w:rPr>
              <w:t>2.3</w:t>
            </w:r>
          </w:p>
        </w:tc>
        <w:tc>
          <w:tcPr>
            <w:tcW w:w="13047" w:type="dxa"/>
            <w:tcMar>
              <w:top w:w="50" w:type="dxa"/>
              <w:left w:w="100" w:type="dxa"/>
            </w:tcMar>
            <w:vAlign w:val="center"/>
          </w:tcPr>
          <w:p w14:paraId="0B1A464C">
            <w:pPr>
              <w:spacing w:before="0" w:after="0" w:line="336" w:lineRule="auto"/>
              <w:ind w:left="365"/>
              <w:jc w:val="both"/>
            </w:pPr>
            <w:r>
              <w:rPr>
                <w:rFonts w:ascii="Times New Roman" w:hAnsi="Times New Roman"/>
                <w:b w:val="0"/>
                <w:i w:val="0"/>
                <w:color w:val="000000"/>
                <w:spacing w:val="-4"/>
                <w:sz w:val="24"/>
              </w:rPr>
              <w:t>Животные и среда обитания. Влияние света, температуры и влажности на животных. Приспособленность животных к условиям среды обитания. Популяции животных, их характеристики. Взаимосвязи животных между собой и с другими организмами. Животный мир природных зон Земли</w:t>
            </w:r>
          </w:p>
        </w:tc>
      </w:tr>
      <w:tr w14:paraId="70F3B0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5" w:type="dxa"/>
            <w:tcMar>
              <w:top w:w="50" w:type="dxa"/>
              <w:left w:w="100" w:type="dxa"/>
            </w:tcMar>
            <w:vAlign w:val="center"/>
          </w:tcPr>
          <w:p w14:paraId="2811C25A">
            <w:pPr>
              <w:spacing w:before="0" w:after="0" w:line="336" w:lineRule="auto"/>
              <w:ind w:left="365"/>
              <w:jc w:val="center"/>
            </w:pPr>
            <w:r>
              <w:rPr>
                <w:rFonts w:ascii="Times New Roman" w:hAnsi="Times New Roman"/>
                <w:b w:val="0"/>
                <w:i w:val="0"/>
                <w:color w:val="000000"/>
                <w:sz w:val="24"/>
              </w:rPr>
              <w:t>2.4</w:t>
            </w:r>
          </w:p>
        </w:tc>
        <w:tc>
          <w:tcPr>
            <w:tcW w:w="13047" w:type="dxa"/>
            <w:tcMar>
              <w:top w:w="50" w:type="dxa"/>
              <w:left w:w="100" w:type="dxa"/>
            </w:tcMar>
            <w:vAlign w:val="center"/>
          </w:tcPr>
          <w:p w14:paraId="26E685CC">
            <w:pPr>
              <w:spacing w:before="0" w:after="0" w:line="336" w:lineRule="auto"/>
              <w:ind w:left="365"/>
              <w:jc w:val="both"/>
            </w:pPr>
            <w:r>
              <w:rPr>
                <w:rFonts w:ascii="Times New Roman" w:hAnsi="Times New Roman"/>
                <w:b w:val="0"/>
                <w:i w:val="0"/>
                <w:color w:val="000000"/>
                <w:sz w:val="24"/>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Растительные сообщества. Растительность (растительный покров) природных зон Земли</w:t>
            </w:r>
          </w:p>
        </w:tc>
      </w:tr>
      <w:tr w14:paraId="6EFC95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5" w:type="dxa"/>
            <w:tcMar>
              <w:top w:w="50" w:type="dxa"/>
              <w:left w:w="100" w:type="dxa"/>
            </w:tcMar>
            <w:vAlign w:val="center"/>
          </w:tcPr>
          <w:p w14:paraId="4FD01D36">
            <w:pPr>
              <w:spacing w:before="0" w:after="0" w:line="336" w:lineRule="auto"/>
              <w:ind w:left="365"/>
              <w:jc w:val="center"/>
            </w:pPr>
            <w:r>
              <w:rPr>
                <w:rFonts w:ascii="Times New Roman" w:hAnsi="Times New Roman"/>
                <w:b w:val="0"/>
                <w:i w:val="0"/>
                <w:color w:val="000000"/>
                <w:sz w:val="24"/>
              </w:rPr>
              <w:t>2.5</w:t>
            </w:r>
          </w:p>
        </w:tc>
        <w:tc>
          <w:tcPr>
            <w:tcW w:w="13047" w:type="dxa"/>
            <w:tcMar>
              <w:top w:w="50" w:type="dxa"/>
              <w:left w:w="100" w:type="dxa"/>
            </w:tcMar>
            <w:vAlign w:val="center"/>
          </w:tcPr>
          <w:p w14:paraId="25EE3C0C">
            <w:pPr>
              <w:spacing w:before="0" w:after="0" w:line="336" w:lineRule="auto"/>
              <w:ind w:left="365"/>
              <w:jc w:val="both"/>
            </w:pPr>
            <w:r>
              <w:rPr>
                <w:rFonts w:ascii="Times New Roman" w:hAnsi="Times New Roman"/>
                <w:b w:val="0"/>
                <w:i w:val="0"/>
                <w:color w:val="000000"/>
                <w:sz w:val="24"/>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tc>
      </w:tr>
      <w:tr w14:paraId="03B820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5" w:type="dxa"/>
            <w:tcMar>
              <w:top w:w="50" w:type="dxa"/>
              <w:left w:w="100" w:type="dxa"/>
            </w:tcMar>
            <w:vAlign w:val="center"/>
          </w:tcPr>
          <w:p w14:paraId="25FF3197">
            <w:pPr>
              <w:spacing w:before="0" w:after="0" w:line="336" w:lineRule="auto"/>
              <w:ind w:left="365"/>
              <w:jc w:val="center"/>
            </w:pPr>
            <w:r>
              <w:rPr>
                <w:rFonts w:ascii="Times New Roman" w:hAnsi="Times New Roman"/>
                <w:b w:val="0"/>
                <w:i w:val="0"/>
                <w:color w:val="000000"/>
                <w:sz w:val="24"/>
              </w:rPr>
              <w:t>2.6</w:t>
            </w:r>
          </w:p>
        </w:tc>
        <w:tc>
          <w:tcPr>
            <w:tcW w:w="13047" w:type="dxa"/>
            <w:tcMar>
              <w:top w:w="50" w:type="dxa"/>
              <w:left w:w="100" w:type="dxa"/>
            </w:tcMar>
            <w:vAlign w:val="center"/>
          </w:tcPr>
          <w:p w14:paraId="6E5DABCC">
            <w:pPr>
              <w:spacing w:before="0" w:after="0" w:line="336" w:lineRule="auto"/>
              <w:ind w:left="365"/>
              <w:jc w:val="both"/>
            </w:pPr>
            <w:r>
              <w:rPr>
                <w:rFonts w:ascii="Times New Roman" w:hAnsi="Times New Roman"/>
                <w:b w:val="0"/>
                <w:i w:val="0"/>
                <w:color w:val="000000"/>
                <w:sz w:val="24"/>
              </w:rPr>
              <w:t>Культурные растения и их происхождение. Центры многообразия и происхождения культурных растений. Культурные растения сельскохозяйственных угодий. Растения города</w:t>
            </w:r>
          </w:p>
        </w:tc>
      </w:tr>
      <w:tr w14:paraId="29ED89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5" w:type="dxa"/>
            <w:tcMar>
              <w:top w:w="50" w:type="dxa"/>
              <w:left w:w="100" w:type="dxa"/>
            </w:tcMar>
            <w:vAlign w:val="center"/>
          </w:tcPr>
          <w:p w14:paraId="7BCC318C">
            <w:pPr>
              <w:spacing w:before="0" w:after="0" w:line="336" w:lineRule="auto"/>
              <w:ind w:left="365"/>
              <w:jc w:val="center"/>
            </w:pPr>
            <w:r>
              <w:rPr>
                <w:rFonts w:ascii="Times New Roman" w:hAnsi="Times New Roman"/>
                <w:b w:val="0"/>
                <w:i w:val="0"/>
                <w:color w:val="000000"/>
                <w:sz w:val="24"/>
              </w:rPr>
              <w:t>2.7</w:t>
            </w:r>
          </w:p>
        </w:tc>
        <w:tc>
          <w:tcPr>
            <w:tcW w:w="13047" w:type="dxa"/>
            <w:tcMar>
              <w:top w:w="50" w:type="dxa"/>
              <w:left w:w="100" w:type="dxa"/>
            </w:tcMar>
            <w:vAlign w:val="center"/>
          </w:tcPr>
          <w:p w14:paraId="69CA6193">
            <w:pPr>
              <w:spacing w:before="0" w:after="0" w:line="336" w:lineRule="auto"/>
              <w:ind w:left="365"/>
              <w:jc w:val="both"/>
            </w:pPr>
            <w:r>
              <w:rPr>
                <w:rFonts w:ascii="Times New Roman" w:hAnsi="Times New Roman"/>
                <w:b w:val="0"/>
                <w:i w:val="0"/>
                <w:color w:val="000000"/>
                <w:sz w:val="24"/>
              </w:rPr>
              <w:t>Воздействие человека на животных в природе. Промысловые животные. Загрязнение окружающей среды. Одомашнивание животных. Селекция, породы, искусственный отбор, дикие предки домашних животных. Значение домашних животных в жизни человека. Методы борьбы с животными-вредителями</w:t>
            </w:r>
          </w:p>
        </w:tc>
      </w:tr>
      <w:tr w14:paraId="2DED37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5" w:type="dxa"/>
            <w:tcMar>
              <w:top w:w="50" w:type="dxa"/>
              <w:left w:w="100" w:type="dxa"/>
            </w:tcMar>
            <w:vAlign w:val="center"/>
          </w:tcPr>
          <w:p w14:paraId="136FC7AF">
            <w:pPr>
              <w:spacing w:before="0" w:after="0" w:line="336" w:lineRule="auto"/>
              <w:ind w:left="365"/>
              <w:jc w:val="center"/>
            </w:pPr>
            <w:r>
              <w:rPr>
                <w:rFonts w:ascii="Times New Roman" w:hAnsi="Times New Roman"/>
                <w:b w:val="0"/>
                <w:i w:val="0"/>
                <w:color w:val="000000"/>
                <w:sz w:val="24"/>
              </w:rPr>
              <w:t>2.8</w:t>
            </w:r>
          </w:p>
        </w:tc>
        <w:tc>
          <w:tcPr>
            <w:tcW w:w="13047" w:type="dxa"/>
            <w:tcMar>
              <w:top w:w="50" w:type="dxa"/>
              <w:left w:w="100" w:type="dxa"/>
            </w:tcMar>
            <w:vAlign w:val="center"/>
          </w:tcPr>
          <w:p w14:paraId="4B99F274">
            <w:pPr>
              <w:spacing w:before="0" w:after="0" w:line="336" w:lineRule="auto"/>
              <w:ind w:left="365"/>
              <w:jc w:val="both"/>
            </w:pPr>
            <w:r>
              <w:rPr>
                <w:rFonts w:ascii="Times New Roman" w:hAnsi="Times New Roman"/>
                <w:b w:val="0"/>
                <w:i w:val="0"/>
                <w:color w:val="000000"/>
                <w:sz w:val="24"/>
              </w:rPr>
              <w:t>Последствия деятельности человека в экосистемах. Охрана растительного и животного мира. Восстановление численности редких видов растений и животных: особо охраняемые природные территории (ООПТ). Красная книга России. Меры сохранения растительного и животного мира</w:t>
            </w:r>
          </w:p>
        </w:tc>
      </w:tr>
      <w:tr w14:paraId="5BA262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5" w:type="dxa"/>
            <w:tcMar>
              <w:top w:w="50" w:type="dxa"/>
              <w:left w:w="100" w:type="dxa"/>
            </w:tcMar>
            <w:vAlign w:val="center"/>
          </w:tcPr>
          <w:p w14:paraId="423D9DA9">
            <w:pPr>
              <w:spacing w:before="0" w:after="0" w:line="336" w:lineRule="auto"/>
              <w:ind w:left="365"/>
              <w:jc w:val="center"/>
            </w:pPr>
            <w:r>
              <w:rPr>
                <w:rFonts w:ascii="Times New Roman" w:hAnsi="Times New Roman"/>
                <w:b w:val="0"/>
                <w:i w:val="0"/>
                <w:color w:val="000000"/>
                <w:sz w:val="24"/>
              </w:rPr>
              <w:t>2.9</w:t>
            </w:r>
          </w:p>
        </w:tc>
        <w:tc>
          <w:tcPr>
            <w:tcW w:w="13047" w:type="dxa"/>
            <w:tcMar>
              <w:top w:w="50" w:type="dxa"/>
              <w:left w:w="100" w:type="dxa"/>
            </w:tcMar>
            <w:vAlign w:val="center"/>
          </w:tcPr>
          <w:p w14:paraId="1017E5C5">
            <w:pPr>
              <w:spacing w:before="0" w:after="0" w:line="336" w:lineRule="auto"/>
              <w:ind w:left="365"/>
              <w:jc w:val="both"/>
            </w:pPr>
            <w:r>
              <w:rPr>
                <w:rFonts w:ascii="Times New Roman" w:hAnsi="Times New Roman"/>
                <w:b w:val="0"/>
                <w:i w:val="0"/>
                <w:color w:val="000000"/>
                <w:sz w:val="24"/>
              </w:rPr>
              <w:t>Зависимость здоровья человека от состояния окружающей среды. Экологические факторы и их действие на организм человека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w:t>
            </w:r>
          </w:p>
        </w:tc>
      </w:tr>
      <w:tr w14:paraId="2A2A59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5" w:type="dxa"/>
            <w:tcMar>
              <w:top w:w="50" w:type="dxa"/>
              <w:left w:w="100" w:type="dxa"/>
            </w:tcMar>
            <w:vAlign w:val="center"/>
          </w:tcPr>
          <w:p w14:paraId="03D81557">
            <w:pPr>
              <w:spacing w:before="0" w:after="0" w:line="336" w:lineRule="auto"/>
              <w:ind w:left="365"/>
              <w:jc w:val="center"/>
            </w:pPr>
            <w:r>
              <w:rPr>
                <w:rFonts w:ascii="Times New Roman" w:hAnsi="Times New Roman"/>
                <w:b w:val="0"/>
                <w:i w:val="0"/>
                <w:color w:val="000000"/>
                <w:sz w:val="24"/>
              </w:rPr>
              <w:t>3</w:t>
            </w:r>
          </w:p>
        </w:tc>
        <w:tc>
          <w:tcPr>
            <w:tcW w:w="13047" w:type="dxa"/>
            <w:tcMar>
              <w:top w:w="50" w:type="dxa"/>
              <w:left w:w="100" w:type="dxa"/>
            </w:tcMar>
            <w:vAlign w:val="center"/>
          </w:tcPr>
          <w:p w14:paraId="4F7603AB">
            <w:pPr>
              <w:spacing w:before="0" w:after="0" w:line="336" w:lineRule="auto"/>
              <w:ind w:left="365"/>
              <w:jc w:val="both"/>
            </w:pPr>
            <w:r>
              <w:rPr>
                <w:rFonts w:ascii="Times New Roman" w:hAnsi="Times New Roman"/>
                <w:b w:val="0"/>
                <w:i w:val="0"/>
                <w:color w:val="000000"/>
                <w:sz w:val="24"/>
              </w:rPr>
              <w:t>Эволюционное развитие растений, животных и человека</w:t>
            </w:r>
          </w:p>
        </w:tc>
      </w:tr>
      <w:tr w14:paraId="759507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5" w:type="dxa"/>
            <w:tcMar>
              <w:top w:w="50" w:type="dxa"/>
              <w:left w:w="100" w:type="dxa"/>
            </w:tcMar>
            <w:vAlign w:val="center"/>
          </w:tcPr>
          <w:p w14:paraId="4071AC32">
            <w:pPr>
              <w:spacing w:before="0" w:after="0" w:line="336" w:lineRule="auto"/>
              <w:ind w:left="365"/>
              <w:jc w:val="center"/>
            </w:pPr>
            <w:r>
              <w:rPr>
                <w:rFonts w:ascii="Times New Roman" w:hAnsi="Times New Roman"/>
                <w:b w:val="0"/>
                <w:i w:val="0"/>
                <w:color w:val="000000"/>
                <w:sz w:val="24"/>
              </w:rPr>
              <w:t>3.1</w:t>
            </w:r>
          </w:p>
        </w:tc>
        <w:tc>
          <w:tcPr>
            <w:tcW w:w="13047" w:type="dxa"/>
            <w:tcMar>
              <w:top w:w="50" w:type="dxa"/>
              <w:left w:w="100" w:type="dxa"/>
            </w:tcMar>
            <w:vAlign w:val="center"/>
          </w:tcPr>
          <w:p w14:paraId="344FCCD8">
            <w:pPr>
              <w:spacing w:before="0" w:after="0" w:line="336" w:lineRule="auto"/>
              <w:ind w:left="365"/>
              <w:jc w:val="both"/>
            </w:pPr>
            <w:r>
              <w:rPr>
                <w:rFonts w:ascii="Times New Roman" w:hAnsi="Times New Roman"/>
                <w:b w:val="0"/>
                <w:i w:val="0"/>
                <w:color w:val="000000"/>
                <w:sz w:val="24"/>
              </w:rPr>
              <w:t>Эволюционное развитие растительного мира на Земле.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tc>
      </w:tr>
      <w:tr w14:paraId="5007AB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5" w:type="dxa"/>
            <w:tcMar>
              <w:top w:w="50" w:type="dxa"/>
              <w:left w:w="100" w:type="dxa"/>
            </w:tcMar>
            <w:vAlign w:val="center"/>
          </w:tcPr>
          <w:p w14:paraId="50399536">
            <w:pPr>
              <w:spacing w:before="0" w:after="0" w:line="336" w:lineRule="auto"/>
              <w:ind w:left="365"/>
              <w:jc w:val="center"/>
            </w:pPr>
            <w:r>
              <w:rPr>
                <w:rFonts w:ascii="Times New Roman" w:hAnsi="Times New Roman"/>
                <w:b w:val="0"/>
                <w:i w:val="0"/>
                <w:color w:val="000000"/>
                <w:sz w:val="24"/>
              </w:rPr>
              <w:t>3.2</w:t>
            </w:r>
          </w:p>
        </w:tc>
        <w:tc>
          <w:tcPr>
            <w:tcW w:w="13047" w:type="dxa"/>
            <w:tcMar>
              <w:top w:w="50" w:type="dxa"/>
              <w:left w:w="100" w:type="dxa"/>
            </w:tcMar>
            <w:vAlign w:val="center"/>
          </w:tcPr>
          <w:p w14:paraId="2B5034E0">
            <w:pPr>
              <w:spacing w:before="0" w:after="0" w:line="336" w:lineRule="auto"/>
              <w:ind w:left="365"/>
              <w:jc w:val="both"/>
            </w:pPr>
            <w:r>
              <w:rPr>
                <w:rFonts w:ascii="Times New Roman" w:hAnsi="Times New Roman"/>
                <w:b w:val="0"/>
                <w:i w:val="0"/>
                <w:color w:val="000000"/>
                <w:sz w:val="24"/>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«Живые ископаемые» животного мира. Основные этапы эволюции беспозвоночных и позвоночных животных. Вымершие животные</w:t>
            </w:r>
          </w:p>
        </w:tc>
      </w:tr>
      <w:tr w14:paraId="4ED68C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5" w:type="dxa"/>
            <w:tcMar>
              <w:top w:w="50" w:type="dxa"/>
              <w:left w:w="100" w:type="dxa"/>
            </w:tcMar>
            <w:vAlign w:val="center"/>
          </w:tcPr>
          <w:p w14:paraId="4F7B33B3">
            <w:pPr>
              <w:spacing w:before="0" w:after="0" w:line="336" w:lineRule="auto"/>
              <w:ind w:left="365"/>
              <w:jc w:val="center"/>
            </w:pPr>
            <w:r>
              <w:rPr>
                <w:rFonts w:ascii="Times New Roman" w:hAnsi="Times New Roman"/>
                <w:b w:val="0"/>
                <w:i w:val="0"/>
                <w:color w:val="000000"/>
                <w:sz w:val="24"/>
              </w:rPr>
              <w:t>3.3</w:t>
            </w:r>
          </w:p>
        </w:tc>
        <w:tc>
          <w:tcPr>
            <w:tcW w:w="13047" w:type="dxa"/>
            <w:tcMar>
              <w:top w:w="50" w:type="dxa"/>
              <w:left w:w="100" w:type="dxa"/>
            </w:tcMar>
            <w:vAlign w:val="center"/>
          </w:tcPr>
          <w:p w14:paraId="3C2C47B8">
            <w:pPr>
              <w:spacing w:before="0" w:after="0" w:line="336" w:lineRule="auto"/>
              <w:ind w:left="365"/>
              <w:jc w:val="both"/>
            </w:pPr>
            <w:r>
              <w:rPr>
                <w:rFonts w:ascii="Times New Roman" w:hAnsi="Times New Roman"/>
                <w:b w:val="0"/>
                <w:i w:val="0"/>
                <w:color w:val="000000"/>
                <w:sz w:val="24"/>
              </w:rPr>
              <w:t>Доказательства животного происхождения человека. Сходство человека с млекопитающими. Отличие человека от приматов. Человек разумный. Антропогенез, его этапы. Биологические и социальные факторы становления человека. Человеческие расы. Место человека в системе органического мира</w:t>
            </w:r>
          </w:p>
        </w:tc>
      </w:tr>
      <w:tr w14:paraId="50A0AD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5" w:type="dxa"/>
            <w:tcMar>
              <w:top w:w="50" w:type="dxa"/>
              <w:left w:w="100" w:type="dxa"/>
            </w:tcMar>
            <w:vAlign w:val="center"/>
          </w:tcPr>
          <w:p w14:paraId="273E3B67">
            <w:pPr>
              <w:spacing w:before="0" w:after="0" w:line="336" w:lineRule="auto"/>
              <w:ind w:left="365"/>
              <w:jc w:val="center"/>
            </w:pPr>
            <w:r>
              <w:rPr>
                <w:rFonts w:ascii="Times New Roman" w:hAnsi="Times New Roman"/>
                <w:b w:val="0"/>
                <w:i w:val="0"/>
                <w:color w:val="000000"/>
                <w:sz w:val="24"/>
              </w:rPr>
              <w:t>4</w:t>
            </w:r>
          </w:p>
        </w:tc>
        <w:tc>
          <w:tcPr>
            <w:tcW w:w="13047" w:type="dxa"/>
            <w:tcMar>
              <w:top w:w="50" w:type="dxa"/>
              <w:left w:w="100" w:type="dxa"/>
            </w:tcMar>
            <w:vAlign w:val="center"/>
          </w:tcPr>
          <w:p w14:paraId="293532A5">
            <w:pPr>
              <w:spacing w:before="0" w:after="0" w:line="336" w:lineRule="auto"/>
              <w:ind w:left="365"/>
              <w:jc w:val="both"/>
            </w:pPr>
            <w:r>
              <w:rPr>
                <w:rFonts w:ascii="Times New Roman" w:hAnsi="Times New Roman"/>
                <w:b w:val="0"/>
                <w:i w:val="0"/>
                <w:color w:val="000000"/>
                <w:sz w:val="24"/>
              </w:rPr>
              <w:t>Организмы бактерий, грибов и лишайников</w:t>
            </w:r>
          </w:p>
        </w:tc>
      </w:tr>
      <w:tr w14:paraId="6BA10C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5" w:type="dxa"/>
            <w:tcMar>
              <w:top w:w="50" w:type="dxa"/>
              <w:left w:w="100" w:type="dxa"/>
            </w:tcMar>
            <w:vAlign w:val="center"/>
          </w:tcPr>
          <w:p w14:paraId="1F5A87FF">
            <w:pPr>
              <w:spacing w:before="0" w:after="0" w:line="336" w:lineRule="auto"/>
              <w:ind w:left="365"/>
              <w:jc w:val="center"/>
            </w:pPr>
            <w:r>
              <w:rPr>
                <w:rFonts w:ascii="Times New Roman" w:hAnsi="Times New Roman"/>
                <w:b w:val="0"/>
                <w:i w:val="0"/>
                <w:color w:val="000000"/>
                <w:sz w:val="24"/>
              </w:rPr>
              <w:t>4.1</w:t>
            </w:r>
          </w:p>
        </w:tc>
        <w:tc>
          <w:tcPr>
            <w:tcW w:w="13047" w:type="dxa"/>
            <w:tcMar>
              <w:top w:w="50" w:type="dxa"/>
              <w:left w:w="100" w:type="dxa"/>
            </w:tcMar>
            <w:vAlign w:val="center"/>
          </w:tcPr>
          <w:p w14:paraId="6F9363E4">
            <w:pPr>
              <w:spacing w:before="0" w:after="0" w:line="336" w:lineRule="auto"/>
              <w:ind w:left="365"/>
              <w:jc w:val="both"/>
            </w:pPr>
            <w:r>
              <w:rPr>
                <w:rFonts w:ascii="Times New Roman" w:hAnsi="Times New Roman"/>
                <w:b w:val="0"/>
                <w:i w:val="0"/>
                <w:color w:val="000000"/>
                <w:sz w:val="24"/>
              </w:rPr>
              <w:t>Грибы. Общая характеристика. Шляпочные грибы, их строение, питание, рост, размножение. Съедобные и ядовитые грибы. Значение шляпочных грибов. Плесневые грибы. Дрожжевые грибы. Значение плесневых и дрожжевых грибов. Паразитические грибы. Лишайники – комплексные организмы</w:t>
            </w:r>
          </w:p>
        </w:tc>
      </w:tr>
      <w:tr w14:paraId="69F3CA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5" w:type="dxa"/>
            <w:tcMar>
              <w:top w:w="50" w:type="dxa"/>
              <w:left w:w="100" w:type="dxa"/>
            </w:tcMar>
            <w:vAlign w:val="center"/>
          </w:tcPr>
          <w:p w14:paraId="2616922B">
            <w:pPr>
              <w:spacing w:before="0" w:after="0" w:line="336" w:lineRule="auto"/>
              <w:ind w:left="365"/>
              <w:jc w:val="center"/>
            </w:pPr>
            <w:r>
              <w:rPr>
                <w:rFonts w:ascii="Times New Roman" w:hAnsi="Times New Roman"/>
                <w:b w:val="0"/>
                <w:i w:val="0"/>
                <w:color w:val="000000"/>
                <w:sz w:val="24"/>
              </w:rPr>
              <w:t>4.2</w:t>
            </w:r>
          </w:p>
        </w:tc>
        <w:tc>
          <w:tcPr>
            <w:tcW w:w="13047" w:type="dxa"/>
            <w:tcMar>
              <w:top w:w="50" w:type="dxa"/>
              <w:left w:w="100" w:type="dxa"/>
            </w:tcMar>
            <w:vAlign w:val="center"/>
          </w:tcPr>
          <w:p w14:paraId="582C9D55">
            <w:pPr>
              <w:spacing w:before="0" w:after="0" w:line="336" w:lineRule="auto"/>
              <w:ind w:left="365"/>
              <w:jc w:val="both"/>
            </w:pPr>
            <w:r>
              <w:rPr>
                <w:rFonts w:ascii="Times New Roman" w:hAnsi="Times New Roman"/>
                <w:b w:val="0"/>
                <w:i w:val="0"/>
                <w:color w:val="000000"/>
                <w:sz w:val="24"/>
              </w:rPr>
              <w:t>Бактерии – доядерные организмы. Общая характеристика бактерий. Разнообразие бактерий. Значение бактерий в природных сообществах и жизни человека. Болезнетворные бактерии и меры профилактики заболеваний, вызываемых бактериями</w:t>
            </w:r>
          </w:p>
        </w:tc>
      </w:tr>
      <w:tr w14:paraId="1E0EC8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5" w:type="dxa"/>
            <w:tcMar>
              <w:top w:w="50" w:type="dxa"/>
              <w:left w:w="100" w:type="dxa"/>
            </w:tcMar>
            <w:vAlign w:val="center"/>
          </w:tcPr>
          <w:p w14:paraId="64824912">
            <w:pPr>
              <w:spacing w:before="0" w:after="0" w:line="336" w:lineRule="auto"/>
              <w:ind w:left="365"/>
              <w:jc w:val="center"/>
            </w:pPr>
            <w:r>
              <w:rPr>
                <w:rFonts w:ascii="Times New Roman" w:hAnsi="Times New Roman"/>
                <w:b w:val="0"/>
                <w:i w:val="0"/>
                <w:color w:val="000000"/>
                <w:sz w:val="24"/>
              </w:rPr>
              <w:t>5</w:t>
            </w:r>
          </w:p>
        </w:tc>
        <w:tc>
          <w:tcPr>
            <w:tcW w:w="13047" w:type="dxa"/>
            <w:tcMar>
              <w:top w:w="50" w:type="dxa"/>
              <w:left w:w="100" w:type="dxa"/>
            </w:tcMar>
            <w:vAlign w:val="center"/>
          </w:tcPr>
          <w:p w14:paraId="31D17484">
            <w:pPr>
              <w:spacing w:before="0" w:after="0" w:line="336" w:lineRule="auto"/>
              <w:ind w:left="365"/>
              <w:jc w:val="both"/>
            </w:pPr>
            <w:r>
              <w:rPr>
                <w:rFonts w:ascii="Times New Roman" w:hAnsi="Times New Roman"/>
                <w:b w:val="0"/>
                <w:i w:val="0"/>
                <w:color w:val="000000"/>
                <w:sz w:val="24"/>
              </w:rPr>
              <w:t>Растительный организм. Систематические группы растений</w:t>
            </w:r>
          </w:p>
        </w:tc>
      </w:tr>
      <w:tr w14:paraId="28E64E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5" w:type="dxa"/>
            <w:tcMar>
              <w:top w:w="50" w:type="dxa"/>
              <w:left w:w="100" w:type="dxa"/>
            </w:tcMar>
            <w:vAlign w:val="center"/>
          </w:tcPr>
          <w:p w14:paraId="645DCFC7">
            <w:pPr>
              <w:spacing w:before="0" w:after="0" w:line="336" w:lineRule="auto"/>
              <w:ind w:left="365"/>
              <w:jc w:val="center"/>
            </w:pPr>
            <w:r>
              <w:rPr>
                <w:rFonts w:ascii="Times New Roman" w:hAnsi="Times New Roman"/>
                <w:b w:val="0"/>
                <w:i w:val="0"/>
                <w:color w:val="000000"/>
                <w:sz w:val="24"/>
              </w:rPr>
              <w:t>5.1</w:t>
            </w:r>
          </w:p>
        </w:tc>
        <w:tc>
          <w:tcPr>
            <w:tcW w:w="13047" w:type="dxa"/>
            <w:tcMar>
              <w:top w:w="50" w:type="dxa"/>
              <w:left w:w="100" w:type="dxa"/>
            </w:tcMar>
            <w:vAlign w:val="center"/>
          </w:tcPr>
          <w:p w14:paraId="3EE9E59E">
            <w:pPr>
              <w:spacing w:before="0" w:after="0" w:line="336" w:lineRule="auto"/>
              <w:ind w:left="365"/>
              <w:jc w:val="both"/>
            </w:pPr>
            <w:r>
              <w:rPr>
                <w:rFonts w:ascii="Times New Roman" w:hAnsi="Times New Roman"/>
                <w:b w:val="0"/>
                <w:i w:val="0"/>
                <w:color w:val="000000"/>
                <w:sz w:val="24"/>
              </w:rPr>
              <w:t>Общие признаки растений. Уровни организации растительного организма. Растительная клетка: клеточная оболочка, ядро, цитоплазма (пластиды, митохондрии, вакуоли с клеточным соком). Растительные ткани. Органы и системы органов растений</w:t>
            </w:r>
          </w:p>
        </w:tc>
      </w:tr>
      <w:tr w14:paraId="06DF46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5" w:type="dxa"/>
            <w:tcMar>
              <w:top w:w="50" w:type="dxa"/>
              <w:left w:w="100" w:type="dxa"/>
            </w:tcMar>
            <w:vAlign w:val="center"/>
          </w:tcPr>
          <w:p w14:paraId="395EFE06">
            <w:pPr>
              <w:spacing w:before="0" w:after="0" w:line="336" w:lineRule="auto"/>
              <w:ind w:left="365"/>
              <w:jc w:val="center"/>
            </w:pPr>
            <w:r>
              <w:rPr>
                <w:rFonts w:ascii="Times New Roman" w:hAnsi="Times New Roman"/>
                <w:b w:val="0"/>
                <w:i w:val="0"/>
                <w:color w:val="000000"/>
                <w:sz w:val="24"/>
              </w:rPr>
              <w:t>5.2</w:t>
            </w:r>
          </w:p>
        </w:tc>
        <w:tc>
          <w:tcPr>
            <w:tcW w:w="13047" w:type="dxa"/>
            <w:tcMar>
              <w:top w:w="50" w:type="dxa"/>
              <w:left w:w="100" w:type="dxa"/>
            </w:tcMar>
            <w:vAlign w:val="center"/>
          </w:tcPr>
          <w:p w14:paraId="00A62E10">
            <w:pPr>
              <w:spacing w:before="0" w:after="0" w:line="336" w:lineRule="auto"/>
              <w:ind w:left="365"/>
              <w:jc w:val="both"/>
            </w:pPr>
            <w:r>
              <w:rPr>
                <w:rFonts w:ascii="Times New Roman" w:hAnsi="Times New Roman"/>
                <w:b w:val="0"/>
                <w:i w:val="0"/>
                <w:color w:val="000000"/>
                <w:sz w:val="24"/>
              </w:rPr>
              <w:t>Строение и жизнедеятельность растительного организма. Корни и корневые системы. Побег и почки. Строение и функции листа. Фотосинтез. Значение фотосинтеза в природе и в жизни человека. Транспорт воды и минеральных веществ в растении – восходящий ток. Транспорт органических веществ в растении – нисходящий ток. Видоизменённые побеги. Развитие побега из почки</w:t>
            </w:r>
          </w:p>
        </w:tc>
      </w:tr>
      <w:tr w14:paraId="7D9DDE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5" w:type="dxa"/>
            <w:tcMar>
              <w:top w:w="50" w:type="dxa"/>
              <w:left w:w="100" w:type="dxa"/>
            </w:tcMar>
            <w:vAlign w:val="center"/>
          </w:tcPr>
          <w:p w14:paraId="77258599">
            <w:pPr>
              <w:spacing w:before="0" w:after="0" w:line="336" w:lineRule="auto"/>
              <w:ind w:left="365"/>
              <w:jc w:val="center"/>
            </w:pPr>
            <w:r>
              <w:rPr>
                <w:rFonts w:ascii="Times New Roman" w:hAnsi="Times New Roman"/>
                <w:b w:val="0"/>
                <w:i w:val="0"/>
                <w:color w:val="000000"/>
                <w:sz w:val="24"/>
              </w:rPr>
              <w:t>5.3</w:t>
            </w:r>
          </w:p>
        </w:tc>
        <w:tc>
          <w:tcPr>
            <w:tcW w:w="13047" w:type="dxa"/>
            <w:tcMar>
              <w:top w:w="50" w:type="dxa"/>
              <w:left w:w="100" w:type="dxa"/>
            </w:tcMar>
            <w:vAlign w:val="center"/>
          </w:tcPr>
          <w:p w14:paraId="1687E07B">
            <w:pPr>
              <w:spacing w:before="0" w:after="0" w:line="336" w:lineRule="auto"/>
              <w:ind w:left="365"/>
              <w:jc w:val="both"/>
            </w:pPr>
            <w:r>
              <w:rPr>
                <w:rFonts w:ascii="Times New Roman" w:hAnsi="Times New Roman"/>
                <w:b w:val="0"/>
                <w:i w:val="0"/>
                <w:color w:val="000000"/>
                <w:sz w:val="24"/>
              </w:rPr>
              <w:t>Размножение растений. Вегетативное размножение цветковых растений в природе. Хозяйственное значение вегетативного размножения. Семенное (генеративное) размножение растений. Цветки и соцветия. Опыление. Двойное оплодотворение. Образование плодов и семян. Типы плодов. Распространение плодов и семян в природе. Состав и строение семян. Условия прорастания семян</w:t>
            </w:r>
          </w:p>
        </w:tc>
      </w:tr>
      <w:tr w14:paraId="023283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5" w:type="dxa"/>
            <w:tcMar>
              <w:top w:w="50" w:type="dxa"/>
              <w:left w:w="100" w:type="dxa"/>
            </w:tcMar>
            <w:vAlign w:val="center"/>
          </w:tcPr>
          <w:p w14:paraId="2E06242A">
            <w:pPr>
              <w:spacing w:before="0" w:after="0" w:line="336" w:lineRule="auto"/>
              <w:ind w:left="365"/>
              <w:jc w:val="center"/>
            </w:pPr>
            <w:r>
              <w:rPr>
                <w:rFonts w:ascii="Times New Roman" w:hAnsi="Times New Roman"/>
                <w:b w:val="0"/>
                <w:i w:val="0"/>
                <w:color w:val="000000"/>
                <w:sz w:val="24"/>
              </w:rPr>
              <w:t>5.4.</w:t>
            </w:r>
          </w:p>
        </w:tc>
        <w:tc>
          <w:tcPr>
            <w:tcW w:w="13047" w:type="dxa"/>
            <w:tcMar>
              <w:top w:w="50" w:type="dxa"/>
              <w:left w:w="100" w:type="dxa"/>
            </w:tcMar>
            <w:vAlign w:val="center"/>
          </w:tcPr>
          <w:p w14:paraId="727090FD">
            <w:pPr>
              <w:spacing w:before="0" w:after="0" w:line="336" w:lineRule="auto"/>
              <w:ind w:left="365"/>
              <w:jc w:val="both"/>
            </w:pPr>
            <w:r>
              <w:rPr>
                <w:rFonts w:ascii="Times New Roman" w:hAnsi="Times New Roman"/>
                <w:b w:val="0"/>
                <w:i w:val="0"/>
                <w:color w:val="000000"/>
                <w:sz w:val="24"/>
              </w:rPr>
              <w:t>Развитие цветкового растения. Цикл развития цветкового растения. Влияние факторов внешней среды на развитие цветковых растений. Жизненные формы цветковых растений</w:t>
            </w:r>
          </w:p>
        </w:tc>
      </w:tr>
      <w:tr w14:paraId="4A2F54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5" w:type="dxa"/>
            <w:tcMar>
              <w:top w:w="50" w:type="dxa"/>
              <w:left w:w="100" w:type="dxa"/>
            </w:tcMar>
            <w:vAlign w:val="center"/>
          </w:tcPr>
          <w:p w14:paraId="48A60457">
            <w:pPr>
              <w:spacing w:before="0" w:after="0" w:line="336" w:lineRule="auto"/>
              <w:ind w:left="365"/>
              <w:jc w:val="center"/>
            </w:pPr>
            <w:r>
              <w:rPr>
                <w:rFonts w:ascii="Times New Roman" w:hAnsi="Times New Roman"/>
                <w:b w:val="0"/>
                <w:i w:val="0"/>
                <w:color w:val="000000"/>
                <w:sz w:val="24"/>
              </w:rPr>
              <w:t>5.5</w:t>
            </w:r>
          </w:p>
        </w:tc>
        <w:tc>
          <w:tcPr>
            <w:tcW w:w="13047" w:type="dxa"/>
            <w:tcMar>
              <w:top w:w="50" w:type="dxa"/>
              <w:left w:w="100" w:type="dxa"/>
            </w:tcMar>
            <w:vAlign w:val="center"/>
          </w:tcPr>
          <w:p w14:paraId="5EE55EDE">
            <w:pPr>
              <w:spacing w:before="0" w:after="0" w:line="336" w:lineRule="auto"/>
              <w:ind w:left="365"/>
              <w:jc w:val="both"/>
            </w:pPr>
            <w:r>
              <w:rPr>
                <w:rFonts w:ascii="Times New Roman" w:hAnsi="Times New Roman"/>
                <w:b w:val="0"/>
                <w:i w:val="0"/>
                <w:color w:val="000000"/>
                <w:spacing w:val="2"/>
                <w:sz w:val="24"/>
              </w:rPr>
              <w:t>Классификация растений.</w:t>
            </w:r>
            <w:r>
              <w:rPr>
                <w:rFonts w:ascii="Times New Roman" w:hAnsi="Times New Roman"/>
                <w:b w:val="0"/>
                <w:i/>
                <w:color w:val="000000"/>
                <w:spacing w:val="2"/>
                <w:sz w:val="24"/>
              </w:rPr>
              <w:t xml:space="preserve"> </w:t>
            </w:r>
            <w:r>
              <w:rPr>
                <w:rFonts w:ascii="Times New Roman" w:hAnsi="Times New Roman"/>
                <w:b w:val="0"/>
                <w:i w:val="0"/>
                <w:color w:val="000000"/>
                <w:spacing w:val="2"/>
                <w:sz w:val="24"/>
              </w:rPr>
              <w:t>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w:t>
            </w:r>
          </w:p>
        </w:tc>
      </w:tr>
      <w:tr w14:paraId="63EA2C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5" w:type="dxa"/>
            <w:tcMar>
              <w:top w:w="50" w:type="dxa"/>
              <w:left w:w="100" w:type="dxa"/>
            </w:tcMar>
            <w:vAlign w:val="center"/>
          </w:tcPr>
          <w:p w14:paraId="17BFCB44">
            <w:pPr>
              <w:spacing w:before="0" w:after="0" w:line="336" w:lineRule="auto"/>
              <w:ind w:left="365"/>
              <w:jc w:val="center"/>
            </w:pPr>
            <w:r>
              <w:rPr>
                <w:rFonts w:ascii="Times New Roman" w:hAnsi="Times New Roman"/>
                <w:b w:val="0"/>
                <w:i w:val="0"/>
                <w:color w:val="000000"/>
                <w:sz w:val="24"/>
              </w:rPr>
              <w:t>5.6</w:t>
            </w:r>
          </w:p>
        </w:tc>
        <w:tc>
          <w:tcPr>
            <w:tcW w:w="13047" w:type="dxa"/>
            <w:tcMar>
              <w:top w:w="50" w:type="dxa"/>
              <w:left w:w="100" w:type="dxa"/>
            </w:tcMar>
            <w:vAlign w:val="center"/>
          </w:tcPr>
          <w:p w14:paraId="7F4933A9">
            <w:pPr>
              <w:spacing w:before="0" w:after="0" w:line="336" w:lineRule="auto"/>
              <w:ind w:left="365"/>
              <w:jc w:val="both"/>
            </w:pPr>
            <w:r>
              <w:rPr>
                <w:rFonts w:ascii="Times New Roman" w:hAnsi="Times New Roman"/>
                <w:b w:val="0"/>
                <w:i w:val="0"/>
                <w:color w:val="000000"/>
                <w:sz w:val="24"/>
              </w:rPr>
              <w:t>Низшие растения. Водоросли.</w:t>
            </w:r>
            <w:r>
              <w:rPr>
                <w:rFonts w:ascii="Times New Roman" w:hAnsi="Times New Roman"/>
                <w:b w:val="0"/>
                <w:i/>
                <w:color w:val="000000"/>
                <w:sz w:val="24"/>
              </w:rPr>
              <w:t xml:space="preserve"> </w:t>
            </w:r>
            <w:r>
              <w:rPr>
                <w:rFonts w:ascii="Times New Roman" w:hAnsi="Times New Roman"/>
                <w:b w:val="0"/>
                <w:i w:val="0"/>
                <w:color w:val="000000"/>
                <w:sz w:val="24"/>
              </w:rPr>
              <w:t xml:space="preserve">Общая характеристика водорослей. </w:t>
            </w:r>
          </w:p>
          <w:p w14:paraId="0ED4ACE3">
            <w:pPr>
              <w:spacing w:before="0" w:after="0" w:line="336" w:lineRule="auto"/>
              <w:ind w:left="365"/>
              <w:jc w:val="both"/>
            </w:pPr>
            <w:r>
              <w:rPr>
                <w:rFonts w:ascii="Times New Roman" w:hAnsi="Times New Roman"/>
                <w:b w:val="0"/>
                <w:i w:val="0"/>
                <w:color w:val="000000"/>
                <w:sz w:val="24"/>
              </w:rPr>
              <w:t>Высшие споровые растения. Моховидные (Мхи).</w:t>
            </w:r>
            <w:r>
              <w:rPr>
                <w:rFonts w:ascii="Times New Roman" w:hAnsi="Times New Roman"/>
                <w:b w:val="0"/>
                <w:i/>
                <w:color w:val="000000"/>
                <w:sz w:val="24"/>
              </w:rPr>
              <w:t xml:space="preserve"> </w:t>
            </w:r>
            <w:r>
              <w:rPr>
                <w:rFonts w:ascii="Times New Roman" w:hAnsi="Times New Roman"/>
                <w:b w:val="0"/>
                <w:i w:val="0"/>
                <w:color w:val="000000"/>
                <w:sz w:val="24"/>
              </w:rPr>
              <w:t>Общая характеристика мхов. Размножение мхов на примере зелёного мха кукушкин лён. Плауновидные (Плауны). Хвощевидные (Хвощи), Папоротниковидные (Папоротники).</w:t>
            </w:r>
            <w:r>
              <w:rPr>
                <w:rFonts w:ascii="Times New Roman" w:hAnsi="Times New Roman"/>
                <w:b w:val="0"/>
                <w:i/>
                <w:color w:val="000000"/>
                <w:sz w:val="24"/>
              </w:rPr>
              <w:t xml:space="preserve"> </w:t>
            </w:r>
            <w:r>
              <w:rPr>
                <w:rFonts w:ascii="Times New Roman" w:hAnsi="Times New Roman"/>
                <w:b w:val="0"/>
                <w:i w:val="0"/>
                <w:color w:val="000000"/>
                <w:sz w:val="24"/>
              </w:rPr>
              <w:t>Общая характеристика. Размножение папоротникообразных. Цикл развития папоротника. Значение папоротникообразных в природе и жизни человека</w:t>
            </w:r>
          </w:p>
        </w:tc>
      </w:tr>
      <w:tr w14:paraId="144860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5" w:type="dxa"/>
            <w:tcMar>
              <w:top w:w="50" w:type="dxa"/>
              <w:left w:w="100" w:type="dxa"/>
            </w:tcMar>
            <w:vAlign w:val="center"/>
          </w:tcPr>
          <w:p w14:paraId="25C9D5D4">
            <w:pPr>
              <w:spacing w:before="0" w:after="0" w:line="336" w:lineRule="auto"/>
              <w:ind w:left="365"/>
              <w:jc w:val="center"/>
            </w:pPr>
            <w:r>
              <w:rPr>
                <w:rFonts w:ascii="Times New Roman" w:hAnsi="Times New Roman"/>
                <w:b w:val="0"/>
                <w:i w:val="0"/>
                <w:color w:val="000000"/>
                <w:sz w:val="24"/>
              </w:rPr>
              <w:t>5.7</w:t>
            </w:r>
          </w:p>
        </w:tc>
        <w:tc>
          <w:tcPr>
            <w:tcW w:w="13047" w:type="dxa"/>
            <w:tcMar>
              <w:top w:w="50" w:type="dxa"/>
              <w:left w:w="100" w:type="dxa"/>
            </w:tcMar>
            <w:vAlign w:val="center"/>
          </w:tcPr>
          <w:p w14:paraId="65340F9E">
            <w:pPr>
              <w:spacing w:before="0" w:after="0" w:line="336" w:lineRule="auto"/>
              <w:ind w:left="365"/>
              <w:jc w:val="both"/>
            </w:pPr>
            <w:r>
              <w:rPr>
                <w:rFonts w:ascii="Times New Roman" w:hAnsi="Times New Roman"/>
                <w:b w:val="0"/>
                <w:i w:val="0"/>
                <w:color w:val="000000"/>
                <w:sz w:val="24"/>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tc>
      </w:tr>
      <w:tr w14:paraId="54D773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5" w:type="dxa"/>
            <w:tcMar>
              <w:top w:w="50" w:type="dxa"/>
              <w:left w:w="100" w:type="dxa"/>
            </w:tcMar>
            <w:vAlign w:val="center"/>
          </w:tcPr>
          <w:p w14:paraId="7EF9845C">
            <w:pPr>
              <w:spacing w:before="0" w:after="0" w:line="336" w:lineRule="auto"/>
              <w:ind w:left="365"/>
              <w:jc w:val="center"/>
            </w:pPr>
            <w:r>
              <w:rPr>
                <w:rFonts w:ascii="Times New Roman" w:hAnsi="Times New Roman"/>
                <w:b w:val="0"/>
                <w:i w:val="0"/>
                <w:color w:val="000000"/>
                <w:sz w:val="24"/>
              </w:rPr>
              <w:t>5.8</w:t>
            </w:r>
          </w:p>
        </w:tc>
        <w:tc>
          <w:tcPr>
            <w:tcW w:w="13047" w:type="dxa"/>
            <w:tcMar>
              <w:top w:w="50" w:type="dxa"/>
              <w:left w:w="100" w:type="dxa"/>
            </w:tcMar>
            <w:vAlign w:val="center"/>
          </w:tcPr>
          <w:p w14:paraId="59821CCB">
            <w:pPr>
              <w:spacing w:before="0" w:after="0" w:line="336" w:lineRule="auto"/>
              <w:ind w:left="365"/>
              <w:jc w:val="both"/>
            </w:pPr>
            <w:r>
              <w:rPr>
                <w:rFonts w:ascii="Times New Roman" w:hAnsi="Times New Roman"/>
                <w:b w:val="0"/>
                <w:i w:val="0"/>
                <w:color w:val="000000"/>
                <w:sz w:val="24"/>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tc>
      </w:tr>
      <w:tr w14:paraId="6B761F6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5" w:type="dxa"/>
            <w:tcMar>
              <w:top w:w="50" w:type="dxa"/>
              <w:left w:w="100" w:type="dxa"/>
            </w:tcMar>
            <w:vAlign w:val="center"/>
          </w:tcPr>
          <w:p w14:paraId="258A04F3">
            <w:pPr>
              <w:spacing w:before="0" w:after="0" w:line="336" w:lineRule="auto"/>
              <w:ind w:left="365"/>
              <w:jc w:val="center"/>
            </w:pPr>
            <w:r>
              <w:rPr>
                <w:rFonts w:ascii="Times New Roman" w:hAnsi="Times New Roman"/>
                <w:b w:val="0"/>
                <w:i w:val="0"/>
                <w:color w:val="000000"/>
                <w:sz w:val="24"/>
              </w:rPr>
              <w:t>6</w:t>
            </w:r>
          </w:p>
        </w:tc>
        <w:tc>
          <w:tcPr>
            <w:tcW w:w="13047" w:type="dxa"/>
            <w:tcMar>
              <w:top w:w="50" w:type="dxa"/>
              <w:left w:w="100" w:type="dxa"/>
            </w:tcMar>
            <w:vAlign w:val="center"/>
          </w:tcPr>
          <w:p w14:paraId="00B80B67">
            <w:pPr>
              <w:spacing w:before="0" w:after="0" w:line="336" w:lineRule="auto"/>
              <w:ind w:left="365"/>
              <w:jc w:val="left"/>
            </w:pPr>
            <w:r>
              <w:rPr>
                <w:rFonts w:ascii="Times New Roman" w:hAnsi="Times New Roman"/>
                <w:b w:val="0"/>
                <w:i w:val="0"/>
                <w:color w:val="000000"/>
                <w:sz w:val="24"/>
              </w:rPr>
              <w:t>Животный организм. Систематические группы животных</w:t>
            </w:r>
          </w:p>
        </w:tc>
      </w:tr>
      <w:tr w14:paraId="08A478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5" w:type="dxa"/>
            <w:tcMar>
              <w:top w:w="50" w:type="dxa"/>
              <w:left w:w="100" w:type="dxa"/>
            </w:tcMar>
            <w:vAlign w:val="center"/>
          </w:tcPr>
          <w:p w14:paraId="33DC24FD">
            <w:pPr>
              <w:spacing w:before="0" w:after="0" w:line="336" w:lineRule="auto"/>
              <w:ind w:left="365"/>
              <w:jc w:val="center"/>
            </w:pPr>
            <w:r>
              <w:rPr>
                <w:rFonts w:ascii="Times New Roman" w:hAnsi="Times New Roman"/>
                <w:b w:val="0"/>
                <w:i w:val="0"/>
                <w:color w:val="000000"/>
                <w:sz w:val="24"/>
              </w:rPr>
              <w:t>6.1</w:t>
            </w:r>
          </w:p>
        </w:tc>
        <w:tc>
          <w:tcPr>
            <w:tcW w:w="13047" w:type="dxa"/>
            <w:tcMar>
              <w:top w:w="50" w:type="dxa"/>
              <w:left w:w="100" w:type="dxa"/>
            </w:tcMar>
            <w:vAlign w:val="center"/>
          </w:tcPr>
          <w:p w14:paraId="08151FED">
            <w:pPr>
              <w:spacing w:before="0" w:after="0" w:line="336" w:lineRule="auto"/>
              <w:ind w:left="365"/>
              <w:jc w:val="left"/>
            </w:pPr>
            <w:r>
              <w:rPr>
                <w:rFonts w:ascii="Times New Roman" w:hAnsi="Times New Roman"/>
                <w:b w:val="0"/>
                <w:i w:val="0"/>
                <w:color w:val="000000"/>
                <w:sz w:val="24"/>
              </w:rPr>
              <w:t>Общие признаки животных. Отличия животных от растений. Многообразие животного мира. Органы и системы органов животных. Организм – единое целое</w:t>
            </w:r>
          </w:p>
        </w:tc>
      </w:tr>
      <w:tr w14:paraId="546393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5" w:type="dxa"/>
            <w:tcMar>
              <w:top w:w="50" w:type="dxa"/>
              <w:left w:w="100" w:type="dxa"/>
            </w:tcMar>
            <w:vAlign w:val="center"/>
          </w:tcPr>
          <w:p w14:paraId="05321B07">
            <w:pPr>
              <w:spacing w:before="0" w:after="0" w:line="336" w:lineRule="auto"/>
              <w:ind w:left="365"/>
              <w:jc w:val="center"/>
            </w:pPr>
            <w:r>
              <w:rPr>
                <w:rFonts w:ascii="Times New Roman" w:hAnsi="Times New Roman"/>
                <w:b w:val="0"/>
                <w:i w:val="0"/>
                <w:color w:val="000000"/>
                <w:sz w:val="24"/>
              </w:rPr>
              <w:t>6.2</w:t>
            </w:r>
          </w:p>
        </w:tc>
        <w:tc>
          <w:tcPr>
            <w:tcW w:w="13047" w:type="dxa"/>
            <w:tcMar>
              <w:top w:w="50" w:type="dxa"/>
              <w:left w:w="100" w:type="dxa"/>
            </w:tcMar>
            <w:vAlign w:val="center"/>
          </w:tcPr>
          <w:p w14:paraId="01BEBC5D">
            <w:pPr>
              <w:spacing w:before="0" w:after="0" w:line="336" w:lineRule="auto"/>
              <w:ind w:left="365"/>
              <w:jc w:val="both"/>
            </w:pPr>
            <w:r>
              <w:rPr>
                <w:rFonts w:ascii="Times New Roman" w:hAnsi="Times New Roman"/>
                <w:b w:val="0"/>
                <w:i w:val="0"/>
                <w:color w:val="000000"/>
                <w:sz w:val="24"/>
              </w:rPr>
              <w:t>Строение и жизнедеятельность животного организма. Опора и движение животных. Питание и пищеварение у животных. Дыхание животных. Транспорт веществ у животных. Выделение у животных. Покровы тела у животных. Координация и регуляция жизнедеятельности у животных. Нервная регуляция. Гуморальная регуляция. Органы чувств, их значение. Поведение животных. Врождённое и приобретённое поведение</w:t>
            </w:r>
          </w:p>
        </w:tc>
      </w:tr>
      <w:tr w14:paraId="4E7521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5" w:type="dxa"/>
            <w:tcMar>
              <w:top w:w="50" w:type="dxa"/>
              <w:left w:w="100" w:type="dxa"/>
            </w:tcMar>
            <w:vAlign w:val="center"/>
          </w:tcPr>
          <w:p w14:paraId="135DEAC6">
            <w:pPr>
              <w:spacing w:before="0" w:after="0" w:line="336" w:lineRule="auto"/>
              <w:ind w:left="365"/>
              <w:jc w:val="center"/>
            </w:pPr>
            <w:r>
              <w:rPr>
                <w:rFonts w:ascii="Times New Roman" w:hAnsi="Times New Roman"/>
                <w:b w:val="0"/>
                <w:i w:val="0"/>
                <w:color w:val="000000"/>
                <w:sz w:val="24"/>
              </w:rPr>
              <w:t>6.3</w:t>
            </w:r>
          </w:p>
        </w:tc>
        <w:tc>
          <w:tcPr>
            <w:tcW w:w="13047" w:type="dxa"/>
            <w:tcMar>
              <w:top w:w="50" w:type="dxa"/>
              <w:left w:w="100" w:type="dxa"/>
            </w:tcMar>
            <w:vAlign w:val="center"/>
          </w:tcPr>
          <w:p w14:paraId="0321D39B">
            <w:pPr>
              <w:spacing w:before="0" w:after="0" w:line="336" w:lineRule="auto"/>
              <w:ind w:left="365"/>
              <w:jc w:val="both"/>
            </w:pPr>
            <w:r>
              <w:rPr>
                <w:rFonts w:ascii="Times New Roman" w:hAnsi="Times New Roman"/>
                <w:b w:val="0"/>
                <w:i w:val="0"/>
                <w:color w:val="000000"/>
                <w:sz w:val="24"/>
              </w:rPr>
              <w:t>Размножение и развитие животных. Бесполое размножение. Половое размножение. Преимущество полового размножения. Половые железы. Половые клетки (гаметы). Оплодотворение. Зигота. Партеногенез. Зародышевое развитие. Постэмбриональное развитие: прямое, непрямое. Метаморфоз (развитие с превращением): полный и неполный</w:t>
            </w:r>
          </w:p>
        </w:tc>
      </w:tr>
      <w:tr w14:paraId="1F792B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5" w:type="dxa"/>
            <w:tcMar>
              <w:top w:w="50" w:type="dxa"/>
              <w:left w:w="100" w:type="dxa"/>
            </w:tcMar>
            <w:vAlign w:val="center"/>
          </w:tcPr>
          <w:p w14:paraId="51562121">
            <w:pPr>
              <w:spacing w:before="0" w:after="0" w:line="336" w:lineRule="auto"/>
              <w:ind w:left="365"/>
              <w:jc w:val="center"/>
            </w:pPr>
            <w:r>
              <w:rPr>
                <w:rFonts w:ascii="Times New Roman" w:hAnsi="Times New Roman"/>
                <w:b w:val="0"/>
                <w:i w:val="0"/>
                <w:color w:val="000000"/>
                <w:sz w:val="24"/>
              </w:rPr>
              <w:t>6.4</w:t>
            </w:r>
          </w:p>
        </w:tc>
        <w:tc>
          <w:tcPr>
            <w:tcW w:w="13047" w:type="dxa"/>
            <w:tcMar>
              <w:top w:w="50" w:type="dxa"/>
              <w:left w:w="100" w:type="dxa"/>
            </w:tcMar>
            <w:vAlign w:val="center"/>
          </w:tcPr>
          <w:p w14:paraId="007F42A3">
            <w:pPr>
              <w:spacing w:before="0" w:after="0" w:line="336" w:lineRule="auto"/>
              <w:ind w:left="365"/>
              <w:jc w:val="both"/>
            </w:pPr>
            <w:r>
              <w:rPr>
                <w:rFonts w:ascii="Times New Roman" w:hAnsi="Times New Roman"/>
                <w:b w:val="0"/>
                <w:i w:val="0"/>
                <w:color w:val="000000"/>
                <w:sz w:val="24"/>
              </w:rPr>
              <w:t>Основные категории систематики животных. Вид как основная систематическая категория животных. Классификация животных. Система животного мира</w:t>
            </w:r>
          </w:p>
        </w:tc>
      </w:tr>
      <w:tr w14:paraId="0D6069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5" w:type="dxa"/>
            <w:tcMar>
              <w:top w:w="50" w:type="dxa"/>
              <w:left w:w="100" w:type="dxa"/>
            </w:tcMar>
            <w:vAlign w:val="center"/>
          </w:tcPr>
          <w:p w14:paraId="3E273056">
            <w:pPr>
              <w:spacing w:before="0" w:after="0" w:line="336" w:lineRule="auto"/>
              <w:ind w:left="365"/>
              <w:jc w:val="center"/>
            </w:pPr>
            <w:r>
              <w:rPr>
                <w:rFonts w:ascii="Times New Roman" w:hAnsi="Times New Roman"/>
                <w:b w:val="0"/>
                <w:i w:val="0"/>
                <w:color w:val="000000"/>
                <w:sz w:val="24"/>
              </w:rPr>
              <w:t>6.5</w:t>
            </w:r>
          </w:p>
        </w:tc>
        <w:tc>
          <w:tcPr>
            <w:tcW w:w="13047" w:type="dxa"/>
            <w:tcMar>
              <w:top w:w="50" w:type="dxa"/>
              <w:left w:w="100" w:type="dxa"/>
            </w:tcMar>
            <w:vAlign w:val="center"/>
          </w:tcPr>
          <w:p w14:paraId="0BB146EC">
            <w:pPr>
              <w:spacing w:before="0" w:after="0" w:line="336" w:lineRule="auto"/>
              <w:ind w:left="365"/>
              <w:jc w:val="both"/>
            </w:pPr>
            <w:r>
              <w:rPr>
                <w:rFonts w:ascii="Times New Roman" w:hAnsi="Times New Roman"/>
                <w:b w:val="0"/>
                <w:i w:val="0"/>
                <w:color w:val="000000"/>
                <w:sz w:val="24"/>
              </w:rPr>
              <w:t>Одноклеточные животные – простейшие. Строение и жизнедеятельность простейших. Значение простейших в природе и жизни человека. Кишечнополостные (общая характеристика; особенности строения и жизнедеятельности). Плоские, круглые, кольчатые черви (общая характеристика). Особенности строения и жизнедеятельности плоских, круглых и кольчатых червей. Паразитические плоские и круглые черви</w:t>
            </w:r>
          </w:p>
        </w:tc>
      </w:tr>
      <w:tr w14:paraId="6E991D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5" w:type="dxa"/>
            <w:tcMar>
              <w:top w:w="50" w:type="dxa"/>
              <w:left w:w="100" w:type="dxa"/>
            </w:tcMar>
            <w:vAlign w:val="center"/>
          </w:tcPr>
          <w:p w14:paraId="08A7974F">
            <w:pPr>
              <w:spacing w:before="0" w:after="0" w:line="336" w:lineRule="auto"/>
              <w:ind w:left="365"/>
              <w:jc w:val="center"/>
            </w:pPr>
            <w:r>
              <w:rPr>
                <w:rFonts w:ascii="Times New Roman" w:hAnsi="Times New Roman"/>
                <w:b w:val="0"/>
                <w:i w:val="0"/>
                <w:color w:val="000000"/>
                <w:sz w:val="24"/>
              </w:rPr>
              <w:t>6.6</w:t>
            </w:r>
          </w:p>
        </w:tc>
        <w:tc>
          <w:tcPr>
            <w:tcW w:w="13047" w:type="dxa"/>
            <w:tcMar>
              <w:top w:w="50" w:type="dxa"/>
              <w:left w:w="100" w:type="dxa"/>
            </w:tcMar>
            <w:vAlign w:val="center"/>
          </w:tcPr>
          <w:p w14:paraId="70779CEF">
            <w:pPr>
              <w:spacing w:before="0" w:after="0" w:line="336" w:lineRule="auto"/>
              <w:ind w:left="365"/>
              <w:jc w:val="both"/>
            </w:pPr>
            <w:r>
              <w:rPr>
                <w:rFonts w:ascii="Times New Roman" w:hAnsi="Times New Roman"/>
                <w:b w:val="0"/>
                <w:i w:val="0"/>
                <w:color w:val="000000"/>
                <w:sz w:val="24"/>
              </w:rPr>
              <w:t>Членистоногие (общая характеристика). Ракообразные (особенности строения и жизнедеятельности). Паукообразные (особенности строения и жизнедеятельности в связи с жизнью на суше). Насекомые (особенности строения и жизнедеятельности). Размножение насекомых и типы развития. Значение насекомых в природе и жизни человека. Моллюски (общая характеристика)</w:t>
            </w:r>
          </w:p>
        </w:tc>
      </w:tr>
      <w:tr w14:paraId="3A6E2B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5" w:type="dxa"/>
            <w:tcMar>
              <w:top w:w="50" w:type="dxa"/>
              <w:left w:w="100" w:type="dxa"/>
            </w:tcMar>
            <w:vAlign w:val="center"/>
          </w:tcPr>
          <w:p w14:paraId="45835D47">
            <w:pPr>
              <w:spacing w:before="0" w:after="0" w:line="336" w:lineRule="auto"/>
              <w:ind w:left="365"/>
              <w:jc w:val="center"/>
            </w:pPr>
            <w:r>
              <w:rPr>
                <w:rFonts w:ascii="Times New Roman" w:hAnsi="Times New Roman"/>
                <w:b w:val="0"/>
                <w:i w:val="0"/>
                <w:color w:val="000000"/>
                <w:sz w:val="24"/>
              </w:rPr>
              <w:t>6.7</w:t>
            </w:r>
          </w:p>
        </w:tc>
        <w:tc>
          <w:tcPr>
            <w:tcW w:w="13047" w:type="dxa"/>
            <w:tcMar>
              <w:top w:w="50" w:type="dxa"/>
              <w:left w:w="100" w:type="dxa"/>
            </w:tcMar>
            <w:vAlign w:val="center"/>
          </w:tcPr>
          <w:p w14:paraId="49FAC245">
            <w:pPr>
              <w:spacing w:before="0" w:after="0" w:line="336" w:lineRule="auto"/>
              <w:ind w:left="365"/>
              <w:jc w:val="both"/>
            </w:pPr>
            <w:r>
              <w:rPr>
                <w:rFonts w:ascii="Times New Roman" w:hAnsi="Times New Roman"/>
                <w:b w:val="0"/>
                <w:i w:val="0"/>
                <w:color w:val="000000"/>
                <w:sz w:val="24"/>
              </w:rPr>
              <w:t>Хордовые (общая характеристика). Рыбы (общая характеристика). Местообитание и внешнее строение рыб. Особенности внутреннего строения и процессов жизнедеятельности. Земноводные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Пресмыкающиеся (общая характеристика). Приспособленность пресмыкающихся к жизни на суше</w:t>
            </w:r>
          </w:p>
        </w:tc>
      </w:tr>
      <w:tr w14:paraId="483C5D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5" w:type="dxa"/>
            <w:tcMar>
              <w:top w:w="50" w:type="dxa"/>
              <w:left w:w="100" w:type="dxa"/>
            </w:tcMar>
            <w:vAlign w:val="center"/>
          </w:tcPr>
          <w:p w14:paraId="5AC1EB40">
            <w:pPr>
              <w:spacing w:before="0" w:after="0" w:line="336" w:lineRule="auto"/>
              <w:ind w:left="365"/>
              <w:jc w:val="center"/>
            </w:pPr>
            <w:r>
              <w:rPr>
                <w:rFonts w:ascii="Times New Roman" w:hAnsi="Times New Roman"/>
                <w:b w:val="0"/>
                <w:i w:val="0"/>
                <w:color w:val="000000"/>
                <w:sz w:val="24"/>
              </w:rPr>
              <w:t>6.8</w:t>
            </w:r>
          </w:p>
        </w:tc>
        <w:tc>
          <w:tcPr>
            <w:tcW w:w="13047" w:type="dxa"/>
            <w:tcMar>
              <w:top w:w="50" w:type="dxa"/>
              <w:left w:w="100" w:type="dxa"/>
            </w:tcMar>
            <w:vAlign w:val="center"/>
          </w:tcPr>
          <w:p w14:paraId="728F7A2C">
            <w:pPr>
              <w:spacing w:before="0" w:after="0" w:line="336" w:lineRule="auto"/>
              <w:ind w:left="365"/>
              <w:jc w:val="both"/>
            </w:pPr>
            <w:r>
              <w:rPr>
                <w:rFonts w:ascii="Times New Roman" w:hAnsi="Times New Roman"/>
                <w:b w:val="0"/>
                <w:i w:val="0"/>
                <w:color w:val="000000"/>
                <w:sz w:val="24"/>
              </w:rPr>
              <w:t>Птицы (общая характеристика). Особенности внешнего и внутреннего строения и процессов жизнедеятельности птиц. Приспособленность птиц к различным условиям среды. Млекопитающие (общая характеристика). Среды жизни млекопитающих. Особенности внешнего строения, скелета и мускулатуры, внутреннего строения. Процессы жизнедеятельности</w:t>
            </w:r>
          </w:p>
        </w:tc>
      </w:tr>
      <w:tr w14:paraId="74627D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5" w:type="dxa"/>
            <w:tcMar>
              <w:top w:w="50" w:type="dxa"/>
              <w:left w:w="100" w:type="dxa"/>
            </w:tcMar>
            <w:vAlign w:val="center"/>
          </w:tcPr>
          <w:p w14:paraId="00DE2E61">
            <w:pPr>
              <w:spacing w:before="0" w:after="0" w:line="336" w:lineRule="auto"/>
              <w:ind w:left="365"/>
              <w:jc w:val="center"/>
            </w:pPr>
            <w:r>
              <w:rPr>
                <w:rFonts w:ascii="Times New Roman" w:hAnsi="Times New Roman"/>
                <w:b w:val="0"/>
                <w:i w:val="0"/>
                <w:color w:val="000000"/>
                <w:sz w:val="24"/>
              </w:rPr>
              <w:t>7</w:t>
            </w:r>
          </w:p>
        </w:tc>
        <w:tc>
          <w:tcPr>
            <w:tcW w:w="13047" w:type="dxa"/>
            <w:tcMar>
              <w:top w:w="50" w:type="dxa"/>
              <w:left w:w="100" w:type="dxa"/>
            </w:tcMar>
            <w:vAlign w:val="center"/>
          </w:tcPr>
          <w:p w14:paraId="780F6FC5">
            <w:pPr>
              <w:spacing w:before="0" w:after="0" w:line="336" w:lineRule="auto"/>
              <w:ind w:left="365"/>
              <w:jc w:val="both"/>
            </w:pPr>
            <w:r>
              <w:rPr>
                <w:rFonts w:ascii="Times New Roman" w:hAnsi="Times New Roman"/>
                <w:b w:val="0"/>
                <w:i w:val="0"/>
                <w:color w:val="000000"/>
                <w:sz w:val="24"/>
              </w:rPr>
              <w:t>Человек и его здоровье</w:t>
            </w:r>
          </w:p>
        </w:tc>
      </w:tr>
      <w:tr w14:paraId="66E7D1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5" w:type="dxa"/>
            <w:tcMar>
              <w:top w:w="50" w:type="dxa"/>
              <w:left w:w="100" w:type="dxa"/>
            </w:tcMar>
            <w:vAlign w:val="center"/>
          </w:tcPr>
          <w:p w14:paraId="33208884">
            <w:pPr>
              <w:spacing w:before="0" w:after="0" w:line="336" w:lineRule="auto"/>
              <w:ind w:left="365"/>
              <w:jc w:val="center"/>
            </w:pPr>
            <w:r>
              <w:rPr>
                <w:rFonts w:ascii="Times New Roman" w:hAnsi="Times New Roman"/>
                <w:b w:val="0"/>
                <w:i w:val="0"/>
                <w:color w:val="000000"/>
                <w:sz w:val="24"/>
              </w:rPr>
              <w:t>7.1</w:t>
            </w:r>
          </w:p>
        </w:tc>
        <w:tc>
          <w:tcPr>
            <w:tcW w:w="13047" w:type="dxa"/>
            <w:tcMar>
              <w:top w:w="50" w:type="dxa"/>
              <w:left w:w="100" w:type="dxa"/>
            </w:tcMar>
            <w:vAlign w:val="center"/>
          </w:tcPr>
          <w:p w14:paraId="0488AAE8">
            <w:pPr>
              <w:spacing w:before="0" w:after="0" w:line="336" w:lineRule="auto"/>
              <w:ind w:left="365"/>
              <w:jc w:val="both"/>
            </w:pPr>
            <w:r>
              <w:rPr>
                <w:rFonts w:ascii="Times New Roman" w:hAnsi="Times New Roman"/>
                <w:b w:val="0"/>
                <w:i w:val="0"/>
                <w:color w:val="000000"/>
                <w:sz w:val="24"/>
              </w:rPr>
              <w:t>Животная клетка. Строение животной клетки. Процессы, происходящие в клетке. Нуклеиновые кислоты. Гены. Хромосомы. Митоз, мейоз. Типы тканей организма человека. Свойства тканей, их функции. Органы и системы органов. Организм как единое целое. Взаимосвязь органов и систем как основа гомеостаза</w:t>
            </w:r>
          </w:p>
        </w:tc>
      </w:tr>
      <w:tr w14:paraId="564B1B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5" w:type="dxa"/>
            <w:tcMar>
              <w:top w:w="50" w:type="dxa"/>
              <w:left w:w="100" w:type="dxa"/>
            </w:tcMar>
            <w:vAlign w:val="center"/>
          </w:tcPr>
          <w:p w14:paraId="43845CE9">
            <w:pPr>
              <w:spacing w:before="0" w:after="0" w:line="336" w:lineRule="auto"/>
              <w:ind w:left="365"/>
              <w:jc w:val="center"/>
            </w:pPr>
            <w:r>
              <w:rPr>
                <w:rFonts w:ascii="Times New Roman" w:hAnsi="Times New Roman"/>
                <w:b w:val="0"/>
                <w:i w:val="0"/>
                <w:color w:val="000000"/>
                <w:sz w:val="24"/>
              </w:rPr>
              <w:t>7.2</w:t>
            </w:r>
          </w:p>
        </w:tc>
        <w:tc>
          <w:tcPr>
            <w:tcW w:w="13047" w:type="dxa"/>
            <w:tcMar>
              <w:top w:w="50" w:type="dxa"/>
              <w:left w:w="100" w:type="dxa"/>
            </w:tcMar>
            <w:vAlign w:val="center"/>
          </w:tcPr>
          <w:p w14:paraId="49298B5B">
            <w:pPr>
              <w:spacing w:before="0" w:after="0" w:line="336" w:lineRule="auto"/>
              <w:ind w:left="365"/>
              <w:jc w:val="both"/>
            </w:pPr>
            <w:r>
              <w:rPr>
                <w:rFonts w:ascii="Times New Roman" w:hAnsi="Times New Roman"/>
                <w:b w:val="0"/>
                <w:i w:val="0"/>
                <w:color w:val="000000"/>
                <w:sz w:val="24"/>
              </w:rPr>
              <w:t>Нервная система человека, её организация и значение. Рефлекс. Рефлекторная дуга. Рецепторы. Спинной мозг, его строение и функции. Головной мозг, его строение и функции. Большие полушария.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w:t>
            </w:r>
          </w:p>
        </w:tc>
      </w:tr>
      <w:tr w14:paraId="74C15E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5" w:type="dxa"/>
            <w:tcMar>
              <w:top w:w="50" w:type="dxa"/>
              <w:left w:w="100" w:type="dxa"/>
            </w:tcMar>
            <w:vAlign w:val="center"/>
          </w:tcPr>
          <w:p w14:paraId="29653B0D">
            <w:pPr>
              <w:spacing w:before="0" w:after="0" w:line="336" w:lineRule="auto"/>
              <w:ind w:left="365"/>
              <w:jc w:val="center"/>
            </w:pPr>
            <w:r>
              <w:rPr>
                <w:rFonts w:ascii="Times New Roman" w:hAnsi="Times New Roman"/>
                <w:b w:val="0"/>
                <w:i w:val="0"/>
                <w:color w:val="000000"/>
                <w:sz w:val="24"/>
              </w:rPr>
              <w:t>7.3</w:t>
            </w:r>
          </w:p>
        </w:tc>
        <w:tc>
          <w:tcPr>
            <w:tcW w:w="13047" w:type="dxa"/>
            <w:tcMar>
              <w:top w:w="50" w:type="dxa"/>
              <w:left w:w="100" w:type="dxa"/>
            </w:tcMar>
            <w:vAlign w:val="center"/>
          </w:tcPr>
          <w:p w14:paraId="4222726B">
            <w:pPr>
              <w:spacing w:before="0" w:after="0" w:line="336" w:lineRule="auto"/>
              <w:ind w:left="365"/>
              <w:jc w:val="both"/>
            </w:pPr>
            <w:r>
              <w:rPr>
                <w:rFonts w:ascii="Times New Roman" w:hAnsi="Times New Roman"/>
                <w:b w:val="0"/>
                <w:i w:val="0"/>
                <w:color w:val="000000"/>
                <w:sz w:val="24"/>
              </w:rPr>
              <w:t>Гуморальная регуляция функций. Эндокринная система. Железы внутренней и смешанной секреции. Гормоны, их роль в регуляции физиологических функций организма, роста и развития. Нарушения в работе эндокринных желёз. Особенности рефлекторной и гуморальной регуляции функций организма</w:t>
            </w:r>
          </w:p>
        </w:tc>
      </w:tr>
      <w:tr w14:paraId="3B1CDF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5" w:type="dxa"/>
            <w:tcMar>
              <w:top w:w="50" w:type="dxa"/>
              <w:left w:w="100" w:type="dxa"/>
            </w:tcMar>
            <w:vAlign w:val="center"/>
          </w:tcPr>
          <w:p w14:paraId="106EAAD5">
            <w:pPr>
              <w:spacing w:before="0" w:after="0" w:line="336" w:lineRule="auto"/>
              <w:ind w:left="365"/>
              <w:jc w:val="center"/>
            </w:pPr>
            <w:r>
              <w:rPr>
                <w:rFonts w:ascii="Times New Roman" w:hAnsi="Times New Roman"/>
                <w:b w:val="0"/>
                <w:i w:val="0"/>
                <w:color w:val="000000"/>
                <w:sz w:val="24"/>
              </w:rPr>
              <w:t>7.4</w:t>
            </w:r>
          </w:p>
        </w:tc>
        <w:tc>
          <w:tcPr>
            <w:tcW w:w="13047" w:type="dxa"/>
            <w:tcMar>
              <w:top w:w="50" w:type="dxa"/>
              <w:left w:w="100" w:type="dxa"/>
            </w:tcMar>
            <w:vAlign w:val="center"/>
          </w:tcPr>
          <w:p w14:paraId="10072AED">
            <w:pPr>
              <w:spacing w:before="0" w:after="0" w:line="336" w:lineRule="auto"/>
              <w:ind w:left="365"/>
              <w:jc w:val="both"/>
            </w:pPr>
            <w:r>
              <w:rPr>
                <w:rFonts w:ascii="Times New Roman" w:hAnsi="Times New Roman"/>
                <w:b w:val="0"/>
                <w:i w:val="0"/>
                <w:color w:val="000000"/>
                <w:sz w:val="24"/>
              </w:rPr>
              <w:t>Значение опорно-двигательного аппарата. Скелет человека, строение его отделов и функции. Особенности скелета человека, связанные с прямохождением и трудовой деятельностью. Мышечная система. Строение и функции скелетных мышц. Работа мышц. Утомление мышц. Роль двигательной активности в сохранении здоровья. Нарушения опорно-двигательной системы. Первая помощь при травмах опорно-двигательного аппарата</w:t>
            </w:r>
          </w:p>
        </w:tc>
      </w:tr>
      <w:tr w14:paraId="780CE5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5" w:type="dxa"/>
            <w:tcMar>
              <w:top w:w="50" w:type="dxa"/>
              <w:left w:w="100" w:type="dxa"/>
            </w:tcMar>
            <w:vAlign w:val="center"/>
          </w:tcPr>
          <w:p w14:paraId="200E2F2D">
            <w:pPr>
              <w:spacing w:before="0" w:after="0" w:line="336" w:lineRule="auto"/>
              <w:ind w:left="365"/>
              <w:jc w:val="center"/>
            </w:pPr>
            <w:r>
              <w:rPr>
                <w:rFonts w:ascii="Times New Roman" w:hAnsi="Times New Roman"/>
                <w:b w:val="0"/>
                <w:i w:val="0"/>
                <w:color w:val="000000"/>
                <w:sz w:val="24"/>
              </w:rPr>
              <w:t>7.5</w:t>
            </w:r>
          </w:p>
        </w:tc>
        <w:tc>
          <w:tcPr>
            <w:tcW w:w="13047" w:type="dxa"/>
            <w:tcMar>
              <w:top w:w="50" w:type="dxa"/>
              <w:left w:w="100" w:type="dxa"/>
            </w:tcMar>
            <w:vAlign w:val="center"/>
          </w:tcPr>
          <w:p w14:paraId="3147B7F8">
            <w:pPr>
              <w:spacing w:before="0" w:after="0" w:line="336" w:lineRule="auto"/>
              <w:ind w:left="365"/>
              <w:jc w:val="both"/>
            </w:pPr>
            <w:r>
              <w:rPr>
                <w:rFonts w:ascii="Times New Roman" w:hAnsi="Times New Roman"/>
                <w:b w:val="0"/>
                <w:i w:val="0"/>
                <w:color w:val="000000"/>
                <w:sz w:val="24"/>
              </w:rPr>
              <w:t>Внутренняя среда и её функции. Форменные элементы крови: эритроциты, лейкоциты и тромбоциты. Плазма крови. Постоянство внутренней среды (гомеостаз). Свёртывание крови. Группы крови. Резусфактор. Переливание крови. Донорство. Иммунитет и его виды. Вакцины и лечебные сыворотки</w:t>
            </w:r>
          </w:p>
        </w:tc>
      </w:tr>
      <w:tr w14:paraId="2A7FE3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5" w:type="dxa"/>
            <w:tcMar>
              <w:top w:w="50" w:type="dxa"/>
              <w:left w:w="100" w:type="dxa"/>
            </w:tcMar>
            <w:vAlign w:val="center"/>
          </w:tcPr>
          <w:p w14:paraId="53243359">
            <w:pPr>
              <w:spacing w:before="0" w:after="0" w:line="336" w:lineRule="auto"/>
              <w:ind w:left="365"/>
              <w:jc w:val="center"/>
            </w:pPr>
            <w:r>
              <w:rPr>
                <w:rFonts w:ascii="Times New Roman" w:hAnsi="Times New Roman"/>
                <w:b w:val="0"/>
                <w:i w:val="0"/>
                <w:color w:val="000000"/>
                <w:sz w:val="24"/>
              </w:rPr>
              <w:t>7.6</w:t>
            </w:r>
          </w:p>
        </w:tc>
        <w:tc>
          <w:tcPr>
            <w:tcW w:w="13047" w:type="dxa"/>
            <w:tcMar>
              <w:top w:w="50" w:type="dxa"/>
              <w:left w:w="100" w:type="dxa"/>
            </w:tcMar>
            <w:vAlign w:val="center"/>
          </w:tcPr>
          <w:p w14:paraId="4B332707">
            <w:pPr>
              <w:spacing w:before="0" w:after="0" w:line="336" w:lineRule="auto"/>
              <w:ind w:left="365"/>
              <w:jc w:val="both"/>
            </w:pPr>
            <w:r>
              <w:rPr>
                <w:rFonts w:ascii="Times New Roman" w:hAnsi="Times New Roman"/>
                <w:b w:val="0"/>
                <w:i w:val="0"/>
                <w:color w:val="000000"/>
                <w:spacing w:val="-3"/>
                <w:sz w:val="24"/>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Первая помощь при кровотечениях</w:t>
            </w:r>
          </w:p>
        </w:tc>
      </w:tr>
      <w:tr w14:paraId="29B95A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5" w:type="dxa"/>
            <w:tcMar>
              <w:top w:w="50" w:type="dxa"/>
              <w:left w:w="100" w:type="dxa"/>
            </w:tcMar>
            <w:vAlign w:val="center"/>
          </w:tcPr>
          <w:p w14:paraId="67AFD609">
            <w:pPr>
              <w:spacing w:before="0" w:after="0" w:line="336" w:lineRule="auto"/>
              <w:ind w:left="365"/>
              <w:jc w:val="center"/>
            </w:pPr>
            <w:r>
              <w:rPr>
                <w:rFonts w:ascii="Times New Roman" w:hAnsi="Times New Roman"/>
                <w:b w:val="0"/>
                <w:i w:val="0"/>
                <w:color w:val="000000"/>
                <w:sz w:val="24"/>
              </w:rPr>
              <w:t>7.7</w:t>
            </w:r>
          </w:p>
        </w:tc>
        <w:tc>
          <w:tcPr>
            <w:tcW w:w="13047" w:type="dxa"/>
            <w:tcMar>
              <w:top w:w="50" w:type="dxa"/>
              <w:left w:w="100" w:type="dxa"/>
            </w:tcMar>
            <w:vAlign w:val="center"/>
          </w:tcPr>
          <w:p w14:paraId="796D43C7">
            <w:pPr>
              <w:spacing w:before="0" w:after="0" w:line="336" w:lineRule="auto"/>
              <w:ind w:left="365"/>
              <w:jc w:val="both"/>
            </w:pPr>
            <w:r>
              <w:rPr>
                <w:rFonts w:ascii="Times New Roman" w:hAnsi="Times New Roman"/>
                <w:b w:val="0"/>
                <w:i w:val="0"/>
                <w:color w:val="000000"/>
                <w:sz w:val="24"/>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 Оказание первой помощи при поражении органов дыхания</w:t>
            </w:r>
          </w:p>
        </w:tc>
      </w:tr>
      <w:tr w14:paraId="6049BE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5" w:type="dxa"/>
            <w:tcMar>
              <w:top w:w="50" w:type="dxa"/>
              <w:left w:w="100" w:type="dxa"/>
            </w:tcMar>
            <w:vAlign w:val="center"/>
          </w:tcPr>
          <w:p w14:paraId="2685F134">
            <w:pPr>
              <w:spacing w:before="0" w:after="0" w:line="336" w:lineRule="auto"/>
              <w:ind w:left="365"/>
              <w:jc w:val="center"/>
            </w:pPr>
            <w:r>
              <w:rPr>
                <w:rFonts w:ascii="Times New Roman" w:hAnsi="Times New Roman"/>
                <w:b w:val="0"/>
                <w:i w:val="0"/>
                <w:color w:val="000000"/>
                <w:sz w:val="24"/>
              </w:rPr>
              <w:t>7.8</w:t>
            </w:r>
          </w:p>
        </w:tc>
        <w:tc>
          <w:tcPr>
            <w:tcW w:w="13047" w:type="dxa"/>
            <w:tcMar>
              <w:top w:w="50" w:type="dxa"/>
              <w:left w:w="100" w:type="dxa"/>
            </w:tcMar>
            <w:vAlign w:val="center"/>
          </w:tcPr>
          <w:p w14:paraId="7FFABDD2">
            <w:pPr>
              <w:spacing w:before="0" w:after="0" w:line="336" w:lineRule="auto"/>
              <w:ind w:left="365"/>
              <w:jc w:val="both"/>
            </w:pPr>
            <w:r>
              <w:rPr>
                <w:rFonts w:ascii="Times New Roman" w:hAnsi="Times New Roman"/>
                <w:b w:val="0"/>
                <w:i w:val="0"/>
                <w:color w:val="000000"/>
                <w:sz w:val="24"/>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Всасывание питательных веществ и воды. Пищеварительные железы, их роль в пищеварении. Регуляция пищеварения. Гигиена питания</w:t>
            </w:r>
          </w:p>
        </w:tc>
      </w:tr>
      <w:tr w14:paraId="4CB69A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5" w:type="dxa"/>
            <w:tcMar>
              <w:top w:w="50" w:type="dxa"/>
              <w:left w:w="100" w:type="dxa"/>
            </w:tcMar>
            <w:vAlign w:val="center"/>
          </w:tcPr>
          <w:p w14:paraId="0A896F64">
            <w:pPr>
              <w:spacing w:before="0" w:after="0" w:line="336" w:lineRule="auto"/>
              <w:ind w:left="365"/>
              <w:jc w:val="center"/>
            </w:pPr>
            <w:r>
              <w:rPr>
                <w:rFonts w:ascii="Times New Roman" w:hAnsi="Times New Roman"/>
                <w:b w:val="0"/>
                <w:i w:val="0"/>
                <w:color w:val="000000"/>
                <w:sz w:val="24"/>
              </w:rPr>
              <w:t>7.9</w:t>
            </w:r>
          </w:p>
        </w:tc>
        <w:tc>
          <w:tcPr>
            <w:tcW w:w="13047" w:type="dxa"/>
            <w:tcMar>
              <w:top w:w="50" w:type="dxa"/>
              <w:left w:w="100" w:type="dxa"/>
            </w:tcMar>
            <w:vAlign w:val="center"/>
          </w:tcPr>
          <w:p w14:paraId="29554979">
            <w:pPr>
              <w:spacing w:before="0" w:after="0" w:line="336" w:lineRule="auto"/>
              <w:ind w:left="365"/>
              <w:jc w:val="both"/>
            </w:pPr>
            <w:r>
              <w:rPr>
                <w:rFonts w:ascii="Times New Roman" w:hAnsi="Times New Roman"/>
                <w:b w:val="0"/>
                <w:i w:val="0"/>
                <w:color w:val="000000"/>
                <w:sz w:val="24"/>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 Витамины и их роль для организма. Нормы и режим питания. Кожа и её производные. Кожа и терморегуляция. Строение и функции кожи. Закаливание и его роль. Профилактика и первая помощь при тепловом и солнечном ударах, ожогах и обморожениях</w:t>
            </w:r>
          </w:p>
        </w:tc>
      </w:tr>
      <w:tr w14:paraId="2B5CAE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5" w:type="dxa"/>
            <w:tcMar>
              <w:top w:w="50" w:type="dxa"/>
              <w:left w:w="100" w:type="dxa"/>
            </w:tcMar>
            <w:vAlign w:val="center"/>
          </w:tcPr>
          <w:p w14:paraId="0EE081E1">
            <w:pPr>
              <w:spacing w:before="0" w:after="0" w:line="336" w:lineRule="auto"/>
              <w:ind w:left="365"/>
              <w:jc w:val="center"/>
            </w:pPr>
            <w:r>
              <w:rPr>
                <w:rFonts w:ascii="Times New Roman" w:hAnsi="Times New Roman"/>
                <w:b w:val="0"/>
                <w:i w:val="0"/>
                <w:color w:val="000000"/>
                <w:sz w:val="24"/>
              </w:rPr>
              <w:t>7.10</w:t>
            </w:r>
          </w:p>
        </w:tc>
        <w:tc>
          <w:tcPr>
            <w:tcW w:w="13047" w:type="dxa"/>
            <w:tcMar>
              <w:top w:w="50" w:type="dxa"/>
              <w:left w:w="100" w:type="dxa"/>
            </w:tcMar>
            <w:vAlign w:val="center"/>
          </w:tcPr>
          <w:p w14:paraId="320244D0">
            <w:pPr>
              <w:spacing w:before="0" w:after="0" w:line="336" w:lineRule="auto"/>
              <w:ind w:left="365"/>
              <w:jc w:val="both"/>
            </w:pPr>
            <w:r>
              <w:rPr>
                <w:rFonts w:ascii="Times New Roman" w:hAnsi="Times New Roman"/>
                <w:b w:val="0"/>
                <w:i w:val="0"/>
                <w:color w:val="000000"/>
                <w:sz w:val="24"/>
              </w:rPr>
              <w:t>Выделение. Значение выделения. Органы выделения. Органы мочевыделительной системы, их строение и функции. Регуляция мочеобразования и мочеиспускания. Органы репродукции, строение и функции. Внутриутробное развитие. Половое созревание. Наследование признаков у человека. Наследственные болезни, их причины и предупреждение. Набор хромосом, половые хромосомы, гены</w:t>
            </w:r>
          </w:p>
        </w:tc>
      </w:tr>
      <w:tr w14:paraId="7DAE3C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5" w:type="dxa"/>
            <w:tcMar>
              <w:top w:w="50" w:type="dxa"/>
              <w:left w:w="100" w:type="dxa"/>
            </w:tcMar>
            <w:vAlign w:val="center"/>
          </w:tcPr>
          <w:p w14:paraId="5ED5CCC8">
            <w:pPr>
              <w:spacing w:before="0" w:after="0" w:line="336" w:lineRule="auto"/>
              <w:ind w:left="365"/>
              <w:jc w:val="center"/>
            </w:pPr>
            <w:r>
              <w:rPr>
                <w:rFonts w:ascii="Times New Roman" w:hAnsi="Times New Roman"/>
                <w:b w:val="0"/>
                <w:i w:val="0"/>
                <w:color w:val="000000"/>
                <w:sz w:val="24"/>
              </w:rPr>
              <w:t>7.11</w:t>
            </w:r>
          </w:p>
        </w:tc>
        <w:tc>
          <w:tcPr>
            <w:tcW w:w="13047" w:type="dxa"/>
            <w:tcMar>
              <w:top w:w="50" w:type="dxa"/>
              <w:left w:w="100" w:type="dxa"/>
            </w:tcMar>
            <w:vAlign w:val="center"/>
          </w:tcPr>
          <w:p w14:paraId="0E826897">
            <w:pPr>
              <w:spacing w:before="0" w:after="0" w:line="336" w:lineRule="auto"/>
              <w:ind w:left="365"/>
              <w:jc w:val="both"/>
            </w:pPr>
            <w:r>
              <w:rPr>
                <w:rFonts w:ascii="Times New Roman" w:hAnsi="Times New Roman"/>
                <w:b w:val="0"/>
                <w:i w:val="0"/>
                <w:color w:val="000000"/>
                <w:sz w:val="24"/>
              </w:rPr>
              <w:t>Органы чувств и их значение. Анализаторы. Сенсорные системы. Глаз и зрение. Оптическая система глаза. Сетчатка. Зрительное восприятие. Ухо и слух. Строение и функции органа слуха. Механизм работы слухового анализатора. Органы равновесия, мышечного чувства, осязания, обоняния и вкуса. Взаимодействие сенсорных систем организма</w:t>
            </w:r>
          </w:p>
        </w:tc>
      </w:tr>
      <w:tr w14:paraId="302B15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5" w:type="dxa"/>
            <w:tcMar>
              <w:top w:w="50" w:type="dxa"/>
              <w:left w:w="100" w:type="dxa"/>
            </w:tcMar>
            <w:vAlign w:val="center"/>
          </w:tcPr>
          <w:p w14:paraId="797FFFDC">
            <w:pPr>
              <w:spacing w:before="0" w:after="0" w:line="336" w:lineRule="auto"/>
              <w:ind w:left="365"/>
              <w:jc w:val="center"/>
            </w:pPr>
            <w:r>
              <w:rPr>
                <w:rFonts w:ascii="Times New Roman" w:hAnsi="Times New Roman"/>
                <w:b w:val="0"/>
                <w:i w:val="0"/>
                <w:color w:val="000000"/>
                <w:sz w:val="24"/>
              </w:rPr>
              <w:t>7.12</w:t>
            </w:r>
          </w:p>
        </w:tc>
        <w:tc>
          <w:tcPr>
            <w:tcW w:w="13047" w:type="dxa"/>
            <w:tcMar>
              <w:top w:w="50" w:type="dxa"/>
              <w:left w:w="100" w:type="dxa"/>
            </w:tcMar>
            <w:vAlign w:val="center"/>
          </w:tcPr>
          <w:p w14:paraId="776AF20D">
            <w:pPr>
              <w:spacing w:before="0" w:after="0" w:line="336" w:lineRule="auto"/>
              <w:ind w:left="365"/>
              <w:jc w:val="both"/>
            </w:pPr>
            <w:r>
              <w:rPr>
                <w:rFonts w:ascii="Times New Roman" w:hAnsi="Times New Roman"/>
                <w:b w:val="0"/>
                <w:i w:val="0"/>
                <w:color w:val="000000"/>
                <w:sz w:val="24"/>
              </w:rPr>
              <w:t>Психика и поведение человека. Потребности и мотивы поведения. Рефлекторная теория поведения. Высшая нервная деятельность человека. Механизм образования условных рефлексов. Торможение. Динамический стереотип. Роль гормонов в поведении. Первая и вторая сигнальные системы.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Сон и его значение</w:t>
            </w:r>
          </w:p>
        </w:tc>
      </w:tr>
    </w:tbl>
    <w:p w14:paraId="1B72097E">
      <w:pPr>
        <w:spacing w:before="0" w:after="0" w:line="336" w:lineRule="auto"/>
        <w:ind w:left="120"/>
        <w:jc w:val="left"/>
      </w:pPr>
    </w:p>
    <w:p w14:paraId="4A15D8C3">
      <w:pPr>
        <w:sectPr>
          <w:pgSz w:w="11906" w:h="16383"/>
          <w:cols w:space="720" w:num="1"/>
        </w:sectPr>
      </w:pPr>
      <w:bookmarkStart w:id="25" w:name="block-58739466"/>
    </w:p>
    <w:bookmarkEnd w:id="24"/>
    <w:bookmarkEnd w:id="25"/>
    <w:p w14:paraId="73822F5F">
      <w:pPr>
        <w:spacing w:before="0" w:after="0"/>
        <w:ind w:left="120"/>
        <w:jc w:val="left"/>
      </w:pPr>
      <w:bookmarkStart w:id="26" w:name="block-58739467"/>
      <w:r>
        <w:rPr>
          <w:rFonts w:ascii="Times New Roman" w:hAnsi="Times New Roman"/>
          <w:b/>
          <w:i w:val="0"/>
          <w:color w:val="000000"/>
          <w:sz w:val="28"/>
        </w:rPr>
        <w:t>УЧЕБНО-МЕТОДИЧЕСКОЕ ОБЕСПЕЧЕНИЕ ОБРАЗОВАТЕЛЬНОГО ПРОЦЕССА</w:t>
      </w:r>
    </w:p>
    <w:p w14:paraId="5995FF51">
      <w:pPr>
        <w:spacing w:before="0" w:after="0" w:line="480" w:lineRule="auto"/>
        <w:ind w:left="120"/>
        <w:jc w:val="left"/>
      </w:pPr>
      <w:r>
        <w:rPr>
          <w:rFonts w:ascii="Times New Roman" w:hAnsi="Times New Roman"/>
          <w:b/>
          <w:i w:val="0"/>
          <w:color w:val="000000"/>
          <w:sz w:val="28"/>
        </w:rPr>
        <w:t>ОБЯЗАТЕЛЬНЫЕ УЧЕБНЫЕ МАТЕРИАЛЫ ДЛЯ УЧЕНИКА</w:t>
      </w:r>
    </w:p>
    <w:p w14:paraId="3E778193">
      <w:pPr>
        <w:spacing w:before="0" w:after="0" w:line="480" w:lineRule="auto"/>
        <w:ind w:left="120"/>
        <w:jc w:val="left"/>
      </w:pPr>
      <w:bookmarkStart w:id="27" w:name="ef5aee1f-a1dd-4003-80d1-f508fdb757a8"/>
      <w:r>
        <w:rPr>
          <w:rFonts w:ascii="Times New Roman" w:hAnsi="Times New Roman"/>
          <w:b w:val="0"/>
          <w:i w:val="0"/>
          <w:color w:val="000000"/>
          <w:sz w:val="28"/>
        </w:rPr>
        <w:t>• Биология: 5-й класс: базовый уровень: учебник; 1-е издание Пасечник В.В., Суматохин С.В., Гапонюк З.Г. и др.; под редакцией Пасечника В.В. Акционерное общество «Издательство «Просвещение»</w:t>
      </w:r>
      <w:bookmarkEnd w:id="27"/>
      <w:r>
        <w:rPr>
          <w:sz w:val="28"/>
        </w:rPr>
        <w:br w:type="textWrapping"/>
      </w:r>
      <w:bookmarkStart w:id="28" w:name="ef5aee1f-a1dd-4003-80d1-f508fdb757a8"/>
      <w:r>
        <w:rPr>
          <w:rFonts w:ascii="Times New Roman" w:hAnsi="Times New Roman"/>
          <w:b w:val="0"/>
          <w:i w:val="0"/>
          <w:color w:val="000000"/>
          <w:sz w:val="28"/>
        </w:rPr>
        <w:t xml:space="preserve"> • Биология: 6-й класс: базовый уровень: учебник; 1-е издание Пасечник В.В., Суматохин С.В., Гапонюк З.Г. и др.; под редакцией Пасечника В.В. Акционерное общество «Издательство «Просвещение»</w:t>
      </w:r>
      <w:bookmarkEnd w:id="28"/>
      <w:r>
        <w:rPr>
          <w:sz w:val="28"/>
        </w:rPr>
        <w:br w:type="textWrapping"/>
      </w:r>
      <w:bookmarkStart w:id="29" w:name="ef5aee1f-a1dd-4003-80d1-f508fdb757a8"/>
      <w:r>
        <w:rPr>
          <w:rFonts w:ascii="Times New Roman" w:hAnsi="Times New Roman"/>
          <w:b w:val="0"/>
          <w:i w:val="0"/>
          <w:color w:val="000000"/>
          <w:sz w:val="28"/>
        </w:rPr>
        <w:t xml:space="preserve"> • Биология: 7-й класс: базовый уровень: учебник; 1-е издание Пасечник В.В., Суматохин С.В., Гапонюк З.Г. и др.; под редакцией Пасечника В.В. Акционерное общество «Издательство «Просвещение»</w:t>
      </w:r>
      <w:bookmarkEnd w:id="29"/>
      <w:r>
        <w:rPr>
          <w:sz w:val="28"/>
        </w:rPr>
        <w:br w:type="textWrapping"/>
      </w:r>
      <w:bookmarkStart w:id="30" w:name="ef5aee1f-a1dd-4003-80d1-f508fdb757a8"/>
      <w:r>
        <w:rPr>
          <w:rFonts w:ascii="Times New Roman" w:hAnsi="Times New Roman"/>
          <w:b w:val="0"/>
          <w:i w:val="0"/>
          <w:color w:val="000000"/>
          <w:sz w:val="28"/>
        </w:rPr>
        <w:t xml:space="preserve"> • Биология: 8-й класс: базовый уровень: учебник; 1-е издание Пасечник В.В., Суматохин С.В., Гапонюк З.Г.; под редакцией Пасечника В.В. Акционерное общество «Издательство «Просвещение»</w:t>
      </w:r>
      <w:bookmarkEnd w:id="30"/>
      <w:r>
        <w:rPr>
          <w:sz w:val="28"/>
        </w:rPr>
        <w:br w:type="textWrapping"/>
      </w:r>
      <w:bookmarkStart w:id="31" w:name="ef5aee1f-a1dd-4003-80d1-f508fdb757a8"/>
      <w:r>
        <w:rPr>
          <w:rFonts w:ascii="Times New Roman" w:hAnsi="Times New Roman"/>
          <w:b w:val="0"/>
          <w:i w:val="0"/>
          <w:color w:val="000000"/>
          <w:sz w:val="28"/>
        </w:rPr>
        <w:t xml:space="preserve"> • Биология: 9-й класс: базовый уровень: учебник; 1-е издание Пасечник В.В., Каменский А.А., Швецов Г.Г. и др.; под редакцией Пасечника В.В. Акционерное общество «Издательство «Просвещение»</w:t>
      </w:r>
      <w:bookmarkEnd w:id="31"/>
    </w:p>
    <w:p w14:paraId="4CA9EF0C">
      <w:pPr>
        <w:spacing w:before="0" w:after="0" w:line="480" w:lineRule="auto"/>
        <w:ind w:left="120"/>
        <w:jc w:val="left"/>
      </w:pPr>
    </w:p>
    <w:p w14:paraId="4CF0DF49">
      <w:pPr>
        <w:spacing w:before="0" w:after="0"/>
        <w:ind w:left="120"/>
        <w:jc w:val="left"/>
      </w:pPr>
    </w:p>
    <w:p w14:paraId="0CB039D8">
      <w:pPr>
        <w:spacing w:before="0" w:after="0" w:line="480" w:lineRule="auto"/>
        <w:ind w:left="120"/>
        <w:jc w:val="left"/>
      </w:pPr>
      <w:r>
        <w:rPr>
          <w:rFonts w:ascii="Times New Roman" w:hAnsi="Times New Roman"/>
          <w:b/>
          <w:i w:val="0"/>
          <w:color w:val="000000"/>
          <w:sz w:val="28"/>
        </w:rPr>
        <w:t>МЕТОДИЧЕСКИЕ МАТЕРИАЛЫ ДЛЯ УЧИТЕЛЯ</w:t>
      </w:r>
    </w:p>
    <w:p w14:paraId="7C6FD7E2">
      <w:pPr>
        <w:spacing w:before="0" w:after="0" w:line="480" w:lineRule="auto"/>
        <w:ind w:left="120"/>
        <w:jc w:val="left"/>
      </w:pPr>
    </w:p>
    <w:p w14:paraId="37F12293">
      <w:pPr>
        <w:spacing w:before="0" w:after="0"/>
        <w:ind w:left="120"/>
        <w:jc w:val="left"/>
      </w:pPr>
    </w:p>
    <w:p w14:paraId="4C3F34DF">
      <w:pPr>
        <w:spacing w:before="0" w:after="0" w:line="480" w:lineRule="auto"/>
        <w:ind w:left="120"/>
        <w:jc w:val="left"/>
      </w:pPr>
      <w:r>
        <w:rPr>
          <w:rFonts w:ascii="Times New Roman" w:hAnsi="Times New Roman"/>
          <w:b/>
          <w:i w:val="0"/>
          <w:color w:val="000000"/>
          <w:sz w:val="28"/>
        </w:rPr>
        <w:t>ЦИФРОВЫЕ ОБРАЗОВАТЕЛЬНЫЕ РЕСУРСЫ И РЕСУРСЫ СЕТИ ИНТЕРНЕТ</w:t>
      </w:r>
    </w:p>
    <w:p w14:paraId="26E1A1BD">
      <w:pPr>
        <w:spacing w:before="0" w:after="0" w:line="480" w:lineRule="auto"/>
        <w:ind w:left="120"/>
        <w:jc w:val="left"/>
      </w:pPr>
    </w:p>
    <w:p w14:paraId="7E917138">
      <w:pPr>
        <w:sectPr>
          <w:pgSz w:w="11906" w:h="16383"/>
          <w:cols w:space="720" w:num="1"/>
        </w:sectPr>
      </w:pPr>
      <w:bookmarkStart w:id="32" w:name="block-58739467"/>
    </w:p>
    <w:bookmarkEnd w:id="26"/>
    <w:bookmarkEnd w:id="32"/>
    <w:p w14:paraId="2A27133E"/>
    <w:sectPr>
      <w:pgSz w:w="11907" w:h="16839"/>
      <w:pgMar w:top="1440" w:right="1440" w:bottom="1440" w:left="144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3A4B87"/>
    <w:multiLevelType w:val="singleLevel"/>
    <w:tmpl w:val="813A4B87"/>
    <w:lvl w:ilvl="0" w:tentative="0">
      <w:start w:val="14"/>
      <w:numFmt w:val="decimal"/>
      <w:lvlText w:val="%1."/>
      <w:lvlJc w:val="left"/>
      <w:pPr>
        <w:ind w:left="960" w:hanging="360"/>
      </w:pPr>
    </w:lvl>
  </w:abstractNum>
  <w:abstractNum w:abstractNumId="1">
    <w:nsid w:val="8461FADE"/>
    <w:multiLevelType w:val="singleLevel"/>
    <w:tmpl w:val="8461FADE"/>
    <w:lvl w:ilvl="0" w:tentative="0">
      <w:start w:val="11"/>
      <w:numFmt w:val="decimal"/>
      <w:lvlText w:val="%1."/>
      <w:lvlJc w:val="left"/>
      <w:pPr>
        <w:ind w:left="960" w:hanging="360"/>
      </w:pPr>
    </w:lvl>
  </w:abstractNum>
  <w:abstractNum w:abstractNumId="2">
    <w:nsid w:val="9239341B"/>
    <w:multiLevelType w:val="singleLevel"/>
    <w:tmpl w:val="9239341B"/>
    <w:lvl w:ilvl="0" w:tentative="0">
      <w:start w:val="1"/>
      <w:numFmt w:val="decimal"/>
      <w:lvlText w:val="%1."/>
      <w:lvlJc w:val="left"/>
      <w:pPr>
        <w:ind w:left="960" w:hanging="360"/>
      </w:pPr>
    </w:lvl>
  </w:abstractNum>
  <w:abstractNum w:abstractNumId="3">
    <w:nsid w:val="9288B902"/>
    <w:multiLevelType w:val="singleLevel"/>
    <w:tmpl w:val="9288B902"/>
    <w:lvl w:ilvl="0" w:tentative="0">
      <w:start w:val="9"/>
      <w:numFmt w:val="decimal"/>
      <w:lvlText w:val="%1."/>
      <w:lvlJc w:val="left"/>
      <w:pPr>
        <w:ind w:left="960" w:hanging="360"/>
      </w:pPr>
    </w:lvl>
  </w:abstractNum>
  <w:abstractNum w:abstractNumId="4">
    <w:nsid w:val="9C8AC8EF"/>
    <w:multiLevelType w:val="singleLevel"/>
    <w:tmpl w:val="9C8AC8EF"/>
    <w:lvl w:ilvl="0" w:tentative="0">
      <w:start w:val="5"/>
      <w:numFmt w:val="decimal"/>
      <w:lvlText w:val="%1."/>
      <w:lvlJc w:val="left"/>
      <w:pPr>
        <w:ind w:left="960" w:hanging="360"/>
      </w:pPr>
    </w:lvl>
  </w:abstractNum>
  <w:abstractNum w:abstractNumId="5">
    <w:nsid w:val="B0F1ACD9"/>
    <w:multiLevelType w:val="singleLevel"/>
    <w:tmpl w:val="B0F1ACD9"/>
    <w:lvl w:ilvl="0" w:tentative="0">
      <w:start w:val="4"/>
      <w:numFmt w:val="decimal"/>
      <w:lvlText w:val="%1."/>
      <w:lvlJc w:val="left"/>
      <w:pPr>
        <w:ind w:left="960" w:hanging="360"/>
      </w:pPr>
    </w:lvl>
  </w:abstractNum>
  <w:abstractNum w:abstractNumId="6">
    <w:nsid w:val="B5E306ED"/>
    <w:multiLevelType w:val="singleLevel"/>
    <w:tmpl w:val="B5E306ED"/>
    <w:lvl w:ilvl="0" w:tentative="0">
      <w:start w:val="5"/>
      <w:numFmt w:val="decimal"/>
      <w:lvlText w:val="%1."/>
      <w:lvlJc w:val="left"/>
      <w:pPr>
        <w:ind w:left="960" w:hanging="360"/>
      </w:pPr>
    </w:lvl>
  </w:abstractNum>
  <w:abstractNum w:abstractNumId="7">
    <w:nsid w:val="BE923771"/>
    <w:multiLevelType w:val="singleLevel"/>
    <w:tmpl w:val="BE923771"/>
    <w:lvl w:ilvl="0" w:tentative="0">
      <w:start w:val="7"/>
      <w:numFmt w:val="decimal"/>
      <w:lvlText w:val="%1."/>
      <w:lvlJc w:val="left"/>
      <w:pPr>
        <w:ind w:left="960" w:hanging="360"/>
      </w:pPr>
    </w:lvl>
  </w:abstractNum>
  <w:abstractNum w:abstractNumId="8">
    <w:nsid w:val="BF205925"/>
    <w:multiLevelType w:val="singleLevel"/>
    <w:tmpl w:val="BF205925"/>
    <w:lvl w:ilvl="0" w:tentative="0">
      <w:start w:val="4"/>
      <w:numFmt w:val="decimal"/>
      <w:lvlText w:val="%1."/>
      <w:lvlJc w:val="left"/>
      <w:pPr>
        <w:ind w:left="960" w:hanging="360"/>
      </w:pPr>
    </w:lvl>
  </w:abstractNum>
  <w:abstractNum w:abstractNumId="9">
    <w:nsid w:val="C8879AEF"/>
    <w:multiLevelType w:val="singleLevel"/>
    <w:tmpl w:val="C8879AEF"/>
    <w:lvl w:ilvl="0" w:tentative="0">
      <w:start w:val="4"/>
      <w:numFmt w:val="decimal"/>
      <w:lvlText w:val="%1."/>
      <w:lvlJc w:val="left"/>
      <w:pPr>
        <w:ind w:left="960" w:hanging="360"/>
      </w:pPr>
    </w:lvl>
  </w:abstractNum>
  <w:abstractNum w:abstractNumId="10">
    <w:nsid w:val="CF092B84"/>
    <w:multiLevelType w:val="singleLevel"/>
    <w:tmpl w:val="CF092B84"/>
    <w:lvl w:ilvl="0" w:tentative="0">
      <w:start w:val="2"/>
      <w:numFmt w:val="decimal"/>
      <w:lvlText w:val="%1."/>
      <w:lvlJc w:val="left"/>
      <w:pPr>
        <w:ind w:left="960" w:hanging="360"/>
      </w:pPr>
    </w:lvl>
  </w:abstractNum>
  <w:abstractNum w:abstractNumId="11">
    <w:nsid w:val="D7F9FE59"/>
    <w:multiLevelType w:val="singleLevel"/>
    <w:tmpl w:val="D7F9FE59"/>
    <w:lvl w:ilvl="0" w:tentative="0">
      <w:start w:val="4"/>
      <w:numFmt w:val="decimal"/>
      <w:lvlText w:val="%1."/>
      <w:lvlJc w:val="left"/>
      <w:pPr>
        <w:ind w:left="960" w:hanging="360"/>
      </w:pPr>
    </w:lvl>
  </w:abstractNum>
  <w:abstractNum w:abstractNumId="12">
    <w:nsid w:val="DCBA6B53"/>
    <w:multiLevelType w:val="singleLevel"/>
    <w:tmpl w:val="DCBA6B53"/>
    <w:lvl w:ilvl="0" w:tentative="0">
      <w:start w:val="3"/>
      <w:numFmt w:val="decimal"/>
      <w:lvlText w:val="%1."/>
      <w:lvlJc w:val="left"/>
      <w:pPr>
        <w:ind w:left="960" w:hanging="360"/>
      </w:pPr>
    </w:lvl>
  </w:abstractNum>
  <w:abstractNum w:abstractNumId="13">
    <w:nsid w:val="F4B5D9F5"/>
    <w:multiLevelType w:val="singleLevel"/>
    <w:tmpl w:val="F4B5D9F5"/>
    <w:lvl w:ilvl="0" w:tentative="0">
      <w:start w:val="1"/>
      <w:numFmt w:val="decimal"/>
      <w:lvlText w:val="%1."/>
      <w:lvlJc w:val="left"/>
      <w:pPr>
        <w:ind w:left="960" w:hanging="360"/>
      </w:pPr>
    </w:lvl>
  </w:abstractNum>
  <w:abstractNum w:abstractNumId="14">
    <w:nsid w:val="0053208E"/>
    <w:multiLevelType w:val="singleLevel"/>
    <w:tmpl w:val="0053208E"/>
    <w:lvl w:ilvl="0" w:tentative="0">
      <w:start w:val="1"/>
      <w:numFmt w:val="decimal"/>
      <w:lvlText w:val="%1."/>
      <w:lvlJc w:val="left"/>
      <w:pPr>
        <w:ind w:left="960" w:hanging="360"/>
      </w:pPr>
    </w:lvl>
  </w:abstractNum>
  <w:abstractNum w:abstractNumId="15">
    <w:nsid w:val="0248C179"/>
    <w:multiLevelType w:val="singleLevel"/>
    <w:tmpl w:val="0248C179"/>
    <w:lvl w:ilvl="0" w:tentative="0">
      <w:start w:val="3"/>
      <w:numFmt w:val="decimal"/>
      <w:lvlText w:val="%1."/>
      <w:lvlJc w:val="left"/>
      <w:pPr>
        <w:ind w:left="960" w:hanging="360"/>
      </w:pPr>
    </w:lvl>
  </w:abstractNum>
  <w:abstractNum w:abstractNumId="16">
    <w:nsid w:val="03D62ECE"/>
    <w:multiLevelType w:val="singleLevel"/>
    <w:tmpl w:val="03D62ECE"/>
    <w:lvl w:ilvl="0" w:tentative="0">
      <w:start w:val="6"/>
      <w:numFmt w:val="decimal"/>
      <w:lvlText w:val="%1."/>
      <w:lvlJc w:val="left"/>
      <w:pPr>
        <w:ind w:left="960" w:hanging="360"/>
      </w:pPr>
    </w:lvl>
  </w:abstractNum>
  <w:abstractNum w:abstractNumId="17">
    <w:nsid w:val="0E640482"/>
    <w:multiLevelType w:val="singleLevel"/>
    <w:tmpl w:val="0E640482"/>
    <w:lvl w:ilvl="0" w:tentative="0">
      <w:start w:val="2"/>
      <w:numFmt w:val="decimal"/>
      <w:lvlText w:val="%1."/>
      <w:lvlJc w:val="left"/>
      <w:pPr>
        <w:ind w:left="960" w:hanging="360"/>
      </w:pPr>
    </w:lvl>
  </w:abstractNum>
  <w:abstractNum w:abstractNumId="18">
    <w:nsid w:val="243FCF68"/>
    <w:multiLevelType w:val="singleLevel"/>
    <w:tmpl w:val="243FCF68"/>
    <w:lvl w:ilvl="0" w:tentative="0">
      <w:start w:val="15"/>
      <w:numFmt w:val="decimal"/>
      <w:lvlText w:val="%1."/>
      <w:lvlJc w:val="left"/>
      <w:pPr>
        <w:ind w:left="960" w:hanging="360"/>
      </w:pPr>
    </w:lvl>
  </w:abstractNum>
  <w:abstractNum w:abstractNumId="19">
    <w:nsid w:val="2470EC97"/>
    <w:multiLevelType w:val="singleLevel"/>
    <w:tmpl w:val="2470EC97"/>
    <w:lvl w:ilvl="0" w:tentative="0">
      <w:start w:val="2"/>
      <w:numFmt w:val="decimal"/>
      <w:lvlText w:val="%1."/>
      <w:lvlJc w:val="left"/>
      <w:pPr>
        <w:ind w:left="960" w:hanging="360"/>
      </w:pPr>
    </w:lvl>
  </w:abstractNum>
  <w:abstractNum w:abstractNumId="20">
    <w:nsid w:val="25B654F3"/>
    <w:multiLevelType w:val="singleLevel"/>
    <w:tmpl w:val="25B654F3"/>
    <w:lvl w:ilvl="0" w:tentative="0">
      <w:start w:val="1"/>
      <w:numFmt w:val="decimal"/>
      <w:lvlText w:val="%1."/>
      <w:lvlJc w:val="left"/>
      <w:pPr>
        <w:ind w:left="960" w:hanging="360"/>
      </w:pPr>
    </w:lvl>
  </w:abstractNum>
  <w:abstractNum w:abstractNumId="21">
    <w:nsid w:val="2A8F537B"/>
    <w:multiLevelType w:val="singleLevel"/>
    <w:tmpl w:val="2A8F537B"/>
    <w:lvl w:ilvl="0" w:tentative="0">
      <w:start w:val="2"/>
      <w:numFmt w:val="decimal"/>
      <w:lvlText w:val="%1."/>
      <w:lvlJc w:val="left"/>
      <w:pPr>
        <w:ind w:left="960" w:hanging="360"/>
      </w:pPr>
    </w:lvl>
  </w:abstractNum>
  <w:abstractNum w:abstractNumId="22">
    <w:nsid w:val="39A0D9AC"/>
    <w:multiLevelType w:val="singleLevel"/>
    <w:tmpl w:val="39A0D9AC"/>
    <w:lvl w:ilvl="0" w:tentative="0">
      <w:start w:val="10"/>
      <w:numFmt w:val="decimal"/>
      <w:lvlText w:val="%1."/>
      <w:lvlJc w:val="left"/>
      <w:pPr>
        <w:ind w:left="960" w:hanging="360"/>
      </w:pPr>
    </w:lvl>
  </w:abstractNum>
  <w:abstractNum w:abstractNumId="23">
    <w:nsid w:val="46A08BB8"/>
    <w:multiLevelType w:val="singleLevel"/>
    <w:tmpl w:val="46A08BB8"/>
    <w:lvl w:ilvl="0" w:tentative="0">
      <w:start w:val="3"/>
      <w:numFmt w:val="decimal"/>
      <w:lvlText w:val="%1."/>
      <w:lvlJc w:val="left"/>
      <w:pPr>
        <w:ind w:left="960" w:hanging="360"/>
      </w:pPr>
    </w:lvl>
  </w:abstractNum>
  <w:abstractNum w:abstractNumId="24">
    <w:nsid w:val="4C1BAE26"/>
    <w:multiLevelType w:val="singleLevel"/>
    <w:tmpl w:val="4C1BAE26"/>
    <w:lvl w:ilvl="0" w:tentative="0">
      <w:start w:val="6"/>
      <w:numFmt w:val="decimal"/>
      <w:lvlText w:val="%1."/>
      <w:lvlJc w:val="left"/>
      <w:pPr>
        <w:ind w:left="960" w:hanging="360"/>
      </w:pPr>
    </w:lvl>
  </w:abstractNum>
  <w:abstractNum w:abstractNumId="25">
    <w:nsid w:val="4D4DC07F"/>
    <w:multiLevelType w:val="singleLevel"/>
    <w:tmpl w:val="4D4DC07F"/>
    <w:lvl w:ilvl="0" w:tentative="0">
      <w:start w:val="5"/>
      <w:numFmt w:val="decimal"/>
      <w:lvlText w:val="%1."/>
      <w:lvlJc w:val="left"/>
      <w:pPr>
        <w:ind w:left="960" w:hanging="360"/>
      </w:pPr>
    </w:lvl>
  </w:abstractNum>
  <w:abstractNum w:abstractNumId="26">
    <w:nsid w:val="58765686"/>
    <w:multiLevelType w:val="singleLevel"/>
    <w:tmpl w:val="58765686"/>
    <w:lvl w:ilvl="0" w:tentative="0">
      <w:start w:val="12"/>
      <w:numFmt w:val="decimal"/>
      <w:lvlText w:val="%1."/>
      <w:lvlJc w:val="left"/>
      <w:pPr>
        <w:ind w:left="960" w:hanging="360"/>
      </w:pPr>
    </w:lvl>
  </w:abstractNum>
  <w:abstractNum w:abstractNumId="27">
    <w:nsid w:val="59ADCABA"/>
    <w:multiLevelType w:val="singleLevel"/>
    <w:tmpl w:val="59ADCABA"/>
    <w:lvl w:ilvl="0" w:tentative="0">
      <w:start w:val="3"/>
      <w:numFmt w:val="decimal"/>
      <w:lvlText w:val="%1."/>
      <w:lvlJc w:val="left"/>
      <w:pPr>
        <w:ind w:left="960" w:hanging="360"/>
      </w:pPr>
    </w:lvl>
  </w:abstractNum>
  <w:abstractNum w:abstractNumId="28">
    <w:nsid w:val="5A241D34"/>
    <w:multiLevelType w:val="singleLevel"/>
    <w:tmpl w:val="5A241D34"/>
    <w:lvl w:ilvl="0" w:tentative="0">
      <w:start w:val="3"/>
      <w:numFmt w:val="decimal"/>
      <w:lvlText w:val="%1."/>
      <w:lvlJc w:val="left"/>
      <w:pPr>
        <w:ind w:left="960" w:hanging="360"/>
      </w:pPr>
    </w:lvl>
  </w:abstractNum>
  <w:abstractNum w:abstractNumId="29">
    <w:nsid w:val="60382F6E"/>
    <w:multiLevelType w:val="singleLevel"/>
    <w:tmpl w:val="60382F6E"/>
    <w:lvl w:ilvl="0" w:tentative="0">
      <w:start w:val="1"/>
      <w:numFmt w:val="decimal"/>
      <w:lvlText w:val="%1."/>
      <w:lvlJc w:val="left"/>
      <w:pPr>
        <w:ind w:left="960" w:hanging="360"/>
      </w:pPr>
    </w:lvl>
  </w:abstractNum>
  <w:abstractNum w:abstractNumId="30">
    <w:nsid w:val="629F7852"/>
    <w:multiLevelType w:val="singleLevel"/>
    <w:tmpl w:val="629F7852"/>
    <w:lvl w:ilvl="0" w:tentative="0">
      <w:start w:val="8"/>
      <w:numFmt w:val="decimal"/>
      <w:lvlText w:val="%1."/>
      <w:lvlJc w:val="left"/>
      <w:pPr>
        <w:ind w:left="960" w:hanging="360"/>
      </w:pPr>
    </w:lvl>
  </w:abstractNum>
  <w:abstractNum w:abstractNumId="31">
    <w:nsid w:val="72183CF9"/>
    <w:multiLevelType w:val="singleLevel"/>
    <w:tmpl w:val="72183CF9"/>
    <w:lvl w:ilvl="0" w:tentative="0">
      <w:start w:val="2"/>
      <w:numFmt w:val="decimal"/>
      <w:lvlText w:val="%1."/>
      <w:lvlJc w:val="left"/>
      <w:pPr>
        <w:ind w:left="960" w:hanging="360"/>
      </w:pPr>
    </w:lvl>
  </w:abstractNum>
  <w:abstractNum w:abstractNumId="32">
    <w:nsid w:val="77ECEA79"/>
    <w:multiLevelType w:val="singleLevel"/>
    <w:tmpl w:val="77ECEA79"/>
    <w:lvl w:ilvl="0" w:tentative="0">
      <w:start w:val="6"/>
      <w:numFmt w:val="decimal"/>
      <w:lvlText w:val="%1."/>
      <w:lvlJc w:val="left"/>
      <w:pPr>
        <w:ind w:left="960" w:hanging="360"/>
      </w:pPr>
    </w:lvl>
  </w:abstractNum>
  <w:abstractNum w:abstractNumId="33">
    <w:nsid w:val="7C246926"/>
    <w:multiLevelType w:val="singleLevel"/>
    <w:tmpl w:val="7C246926"/>
    <w:lvl w:ilvl="0" w:tentative="0">
      <w:start w:val="5"/>
      <w:numFmt w:val="decimal"/>
      <w:lvlText w:val="%1."/>
      <w:lvlJc w:val="left"/>
      <w:pPr>
        <w:ind w:left="960" w:hanging="360"/>
      </w:pPr>
    </w:lvl>
  </w:abstractNum>
  <w:abstractNum w:abstractNumId="34">
    <w:nsid w:val="7DEC2089"/>
    <w:multiLevelType w:val="singleLevel"/>
    <w:tmpl w:val="7DEC2089"/>
    <w:lvl w:ilvl="0" w:tentative="0">
      <w:start w:val="13"/>
      <w:numFmt w:val="decimal"/>
      <w:lvlText w:val="%1."/>
      <w:lvlJc w:val="left"/>
      <w:pPr>
        <w:ind w:left="960" w:hanging="360"/>
      </w:pPr>
    </w:lvl>
  </w:abstractNum>
  <w:num w:numId="1">
    <w:abstractNumId w:val="14"/>
  </w:num>
  <w:num w:numId="2">
    <w:abstractNumId w:val="10"/>
  </w:num>
  <w:num w:numId="3">
    <w:abstractNumId w:val="27"/>
  </w:num>
  <w:num w:numId="4">
    <w:abstractNumId w:val="8"/>
  </w:num>
  <w:num w:numId="5">
    <w:abstractNumId w:val="6"/>
  </w:num>
  <w:num w:numId="6">
    <w:abstractNumId w:val="16"/>
  </w:num>
  <w:num w:numId="7">
    <w:abstractNumId w:val="20"/>
  </w:num>
  <w:num w:numId="8">
    <w:abstractNumId w:val="31"/>
  </w:num>
  <w:num w:numId="9">
    <w:abstractNumId w:val="15"/>
  </w:num>
  <w:num w:numId="10">
    <w:abstractNumId w:val="2"/>
  </w:num>
  <w:num w:numId="11">
    <w:abstractNumId w:val="21"/>
  </w:num>
  <w:num w:numId="12">
    <w:abstractNumId w:val="28"/>
  </w:num>
  <w:num w:numId="13">
    <w:abstractNumId w:val="9"/>
  </w:num>
  <w:num w:numId="14">
    <w:abstractNumId w:val="25"/>
  </w:num>
  <w:num w:numId="15">
    <w:abstractNumId w:val="13"/>
  </w:num>
  <w:num w:numId="16">
    <w:abstractNumId w:val="19"/>
  </w:num>
  <w:num w:numId="17">
    <w:abstractNumId w:val="12"/>
  </w:num>
  <w:num w:numId="18">
    <w:abstractNumId w:val="11"/>
  </w:num>
  <w:num w:numId="19">
    <w:abstractNumId w:val="4"/>
  </w:num>
  <w:num w:numId="20">
    <w:abstractNumId w:val="24"/>
  </w:num>
  <w:num w:numId="21">
    <w:abstractNumId w:val="29"/>
  </w:num>
  <w:num w:numId="22">
    <w:abstractNumId w:val="17"/>
  </w:num>
  <w:num w:numId="23">
    <w:abstractNumId w:val="23"/>
  </w:num>
  <w:num w:numId="24">
    <w:abstractNumId w:val="5"/>
  </w:num>
  <w:num w:numId="25">
    <w:abstractNumId w:val="33"/>
  </w:num>
  <w:num w:numId="26">
    <w:abstractNumId w:val="32"/>
  </w:num>
  <w:num w:numId="27">
    <w:abstractNumId w:val="7"/>
  </w:num>
  <w:num w:numId="28">
    <w:abstractNumId w:val="30"/>
  </w:num>
  <w:num w:numId="29">
    <w:abstractNumId w:val="3"/>
  </w:num>
  <w:num w:numId="30">
    <w:abstractNumId w:val="22"/>
  </w:num>
  <w:num w:numId="31">
    <w:abstractNumId w:val="1"/>
  </w:num>
  <w:num w:numId="32">
    <w:abstractNumId w:val="26"/>
  </w:num>
  <w:num w:numId="33">
    <w:abstractNumId w:val="34"/>
  </w:num>
  <w:num w:numId="34">
    <w:abstractNumId w:val="0"/>
  </w:num>
  <w:num w:numId="3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footnotePr>
    <w:footnote w:id="0"/>
    <w:footnote w:id="1"/>
  </w:footnotePr>
  <w:endnotePr>
    <w:endnote w:id="0"/>
    <w:endnote w:id="1"/>
  </w:endnotePr>
  <w:compat>
    <w:compatSetting w:name="compatibilityMode" w:uri="http://schemas.microsoft.com/office/word" w:val="12"/>
    <w:compatSetting w:name="overrideTableStyleFontSizeAndJustification" w:uri="http://schemas.microsoft.com/office/word" w:val="1"/>
  </w:compat>
  <w:rsids>
    <w:rsidRoot w:val="00000000"/>
    <w:rsid w:val="01D166E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6">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character" w:styleId="8">
    <w:name w:val="Emphasis"/>
    <w:basedOn w:val="6"/>
    <w:qFormat/>
    <w:uiPriority w:val="20"/>
    <w:rPr>
      <w:i/>
      <w:iCs/>
    </w:rPr>
  </w:style>
  <w:style w:type="character" w:styleId="9">
    <w:name w:val="Hyperlink"/>
    <w:basedOn w:val="6"/>
    <w:unhideWhenUsed/>
    <w:qFormat/>
    <w:uiPriority w:val="99"/>
    <w:rPr>
      <w:color w:val="0000FF" w:themeColor="hyperlink"/>
      <w:u w:val="single"/>
    </w:rPr>
  </w:style>
  <w:style w:type="paragraph" w:styleId="10">
    <w:name w:val="Normal Indent"/>
    <w:basedOn w:val="1"/>
    <w:unhideWhenUsed/>
    <w:qFormat/>
    <w:uiPriority w:val="99"/>
    <w:pPr>
      <w:ind w:left="720"/>
    </w:pPr>
  </w:style>
  <w:style w:type="paragraph" w:styleId="11">
    <w:name w:val="caption"/>
    <w:basedOn w:val="1"/>
    <w:next w:val="1"/>
    <w:semiHidden/>
    <w:unhideWhenUsed/>
    <w:qFormat/>
    <w:uiPriority w:val="35"/>
    <w:pPr>
      <w:spacing w:line="240" w:lineRule="auto"/>
    </w:pPr>
    <w:rPr>
      <w:b/>
      <w:bCs/>
      <w:color w:val="4F81BD" w:themeColor="accent1"/>
      <w:sz w:val="18"/>
      <w:szCs w:val="18"/>
    </w:rPr>
  </w:style>
  <w:style w:type="paragraph" w:styleId="12">
    <w:name w:val="header"/>
    <w:basedOn w:val="1"/>
    <w:link w:val="16"/>
    <w:unhideWhenUsed/>
    <w:qFormat/>
    <w:uiPriority w:val="99"/>
    <w:pPr>
      <w:tabs>
        <w:tab w:val="center" w:pos="4680"/>
        <w:tab w:val="right" w:pos="9360"/>
      </w:tabs>
    </w:pPr>
  </w:style>
  <w:style w:type="paragraph" w:styleId="13">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paragraph" w:styleId="14">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rPr>
  </w:style>
  <w:style w:type="table" w:styleId="15">
    <w:name w:val="Table Grid"/>
    <w:basedOn w:val="7"/>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16">
    <w:name w:val="Header Char"/>
    <w:basedOn w:val="6"/>
    <w:link w:val="12"/>
    <w:qFormat/>
    <w:uiPriority w:val="99"/>
  </w:style>
  <w:style w:type="character" w:customStyle="1" w:styleId="17">
    <w:name w:val="Heading 1 Char"/>
    <w:basedOn w:val="6"/>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8">
    <w:name w:val="Heading 2 Char"/>
    <w:basedOn w:val="6"/>
    <w:link w:val="3"/>
    <w:qFormat/>
    <w:uiPriority w:val="9"/>
    <w:rPr>
      <w:rFonts w:asciiTheme="majorHAnsi" w:hAnsiTheme="majorHAnsi" w:eastAsiaTheme="majorEastAsia" w:cstheme="majorBidi"/>
      <w:b/>
      <w:bCs/>
      <w:color w:val="4F81BD" w:themeColor="accent1"/>
      <w:sz w:val="26"/>
      <w:szCs w:val="26"/>
    </w:rPr>
  </w:style>
  <w:style w:type="character" w:customStyle="1" w:styleId="19">
    <w:name w:val="Heading 3 Char"/>
    <w:basedOn w:val="6"/>
    <w:link w:val="4"/>
    <w:qFormat/>
    <w:uiPriority w:val="9"/>
    <w:rPr>
      <w:rFonts w:asciiTheme="majorHAnsi" w:hAnsiTheme="majorHAnsi" w:eastAsiaTheme="majorEastAsia" w:cstheme="majorBidi"/>
      <w:b/>
      <w:bCs/>
      <w:color w:val="4F81BD" w:themeColor="accent1"/>
    </w:rPr>
  </w:style>
  <w:style w:type="character" w:customStyle="1" w:styleId="20">
    <w:name w:val="Heading 4 Char"/>
    <w:basedOn w:val="6"/>
    <w:link w:val="5"/>
    <w:uiPriority w:val="9"/>
    <w:rPr>
      <w:rFonts w:asciiTheme="majorHAnsi" w:hAnsiTheme="majorHAnsi" w:eastAsiaTheme="majorEastAsia" w:cstheme="majorBidi"/>
      <w:b/>
      <w:bCs/>
      <w:i/>
      <w:iCs/>
      <w:color w:val="4F81BD" w:themeColor="accent1"/>
    </w:rPr>
  </w:style>
  <w:style w:type="character" w:customStyle="1" w:styleId="21">
    <w:name w:val="Subtitle Char"/>
    <w:basedOn w:val="6"/>
    <w:link w:val="14"/>
    <w:qFormat/>
    <w:uiPriority w:val="11"/>
    <w:rPr>
      <w:rFonts w:asciiTheme="majorHAnsi" w:hAnsiTheme="majorHAnsi" w:eastAsiaTheme="majorEastAsia" w:cstheme="majorBidi"/>
      <w:i/>
      <w:iCs/>
      <w:color w:val="4F81BD" w:themeColor="accent1"/>
      <w:spacing w:val="15"/>
      <w:sz w:val="24"/>
      <w:szCs w:val="24"/>
    </w:rPr>
  </w:style>
  <w:style w:type="character" w:customStyle="1" w:styleId="22">
    <w:name w:val="Title Char"/>
    <w:basedOn w:val="6"/>
    <w:link w:val="13"/>
    <w:qFormat/>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146</Pages>
  <TotalTime>2</TotalTime>
  <ScaleCrop>false</ScaleCrop>
  <LinksUpToDate>false</LinksUpToDate>
  <Application>WPS Office_12.2.0.21931_F1E327BC-269C-435d-A152-05C5408002CA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2025-08-28T06:24:11Z</dcterms:created>
  <dc:creator>Шаяхметова Рима</dc:creator>
  <cp:lastModifiedBy>Шаяхметова Рима</cp:lastModifiedBy>
  <dcterms:modified xsi:type="dcterms:W3CDTF">2025-08-28T06:26:44Z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1049-12.2.0.21931</vt:lpwstr>
  </property>
  <property fmtid="{D5CDD505-2E9C-101B-9397-08002B2CF9AE}" pid="3" name="ICV">
    <vt:lpwstr>DF0FDCD51EF3467F815554078CBB1A4F_12</vt:lpwstr>
  </property>
</Properties>
</file>